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4844D" w14:textId="77777777" w:rsidR="0059209E" w:rsidRPr="00C8579C" w:rsidRDefault="0059209E" w:rsidP="00AF65C5">
      <w:pPr>
        <w:keepNext/>
        <w:keepLines/>
        <w:ind w:right="1274"/>
      </w:pPr>
    </w:p>
    <w:p w14:paraId="60546B24" w14:textId="77777777" w:rsidR="007C70A1" w:rsidRPr="00C8579C" w:rsidRDefault="007C70A1" w:rsidP="00AF65C5">
      <w:pPr>
        <w:keepNext/>
        <w:keepLines/>
        <w:ind w:right="1274"/>
        <w:rPr>
          <w:rFonts w:ascii="Tahoma" w:hAnsi="Tahoma" w:cs="Tahoma"/>
          <w:b/>
        </w:rPr>
      </w:pPr>
      <w:r w:rsidRPr="00C8579C">
        <w:rPr>
          <w:rFonts w:ascii="Tahoma" w:hAnsi="Tahoma" w:cs="Tahoma"/>
          <w:b/>
        </w:rPr>
        <w:t>Naročnik:</w:t>
      </w:r>
    </w:p>
    <w:p w14:paraId="219F36F2" w14:textId="77777777" w:rsidR="007C70A1" w:rsidRPr="00C8579C" w:rsidRDefault="007C70A1" w:rsidP="00AF65C5">
      <w:pPr>
        <w:keepNext/>
        <w:keepLines/>
        <w:rPr>
          <w:rFonts w:ascii="Tahoma" w:hAnsi="Tahoma" w:cs="Tahoma"/>
          <w:b/>
        </w:rPr>
      </w:pPr>
    </w:p>
    <w:p w14:paraId="740BA6D8" w14:textId="77777777" w:rsidR="0094613F" w:rsidRPr="00C8579C" w:rsidRDefault="0094613F" w:rsidP="00AF65C5">
      <w:pPr>
        <w:keepNext/>
        <w:keepLines/>
        <w:rPr>
          <w:rFonts w:ascii="Tahoma" w:hAnsi="Tahoma" w:cs="Tahoma"/>
          <w:b/>
          <w:bCs/>
        </w:rPr>
      </w:pPr>
      <w:r w:rsidRPr="00C8579C">
        <w:rPr>
          <w:rFonts w:ascii="Tahoma" w:hAnsi="Tahoma" w:cs="Tahoma"/>
          <w:b/>
          <w:bCs/>
        </w:rPr>
        <w:t xml:space="preserve">JAVNO PODJETJE VODOVOD KANALIZACIJA SNAGA </w:t>
      </w:r>
      <w:proofErr w:type="spellStart"/>
      <w:r w:rsidRPr="00C8579C">
        <w:rPr>
          <w:rFonts w:ascii="Tahoma" w:hAnsi="Tahoma" w:cs="Tahoma"/>
          <w:b/>
          <w:bCs/>
        </w:rPr>
        <w:t>d.o.o</w:t>
      </w:r>
      <w:proofErr w:type="spellEnd"/>
      <w:r w:rsidRPr="00C8579C">
        <w:rPr>
          <w:rFonts w:ascii="Tahoma" w:hAnsi="Tahoma" w:cs="Tahoma"/>
          <w:b/>
          <w:bCs/>
        </w:rPr>
        <w:t>.</w:t>
      </w:r>
    </w:p>
    <w:p w14:paraId="7E0CB0DD" w14:textId="77777777" w:rsidR="0094613F" w:rsidRPr="00C8579C" w:rsidRDefault="0094613F" w:rsidP="00AF65C5">
      <w:pPr>
        <w:keepNext/>
        <w:keepLines/>
        <w:rPr>
          <w:rFonts w:ascii="Tahoma" w:hAnsi="Tahoma" w:cs="Tahoma"/>
        </w:rPr>
      </w:pPr>
      <w:r w:rsidRPr="00C8579C">
        <w:rPr>
          <w:rFonts w:ascii="Tahoma" w:hAnsi="Tahoma" w:cs="Tahoma"/>
        </w:rPr>
        <w:t>Vodovodna cesta 90</w:t>
      </w:r>
    </w:p>
    <w:p w14:paraId="47EA0CFD" w14:textId="77777777" w:rsidR="0094613F" w:rsidRPr="00C8579C" w:rsidRDefault="0094613F" w:rsidP="00AF65C5">
      <w:pPr>
        <w:keepNext/>
        <w:keepLines/>
        <w:rPr>
          <w:rFonts w:ascii="Tahoma" w:hAnsi="Tahoma" w:cs="Tahoma"/>
        </w:rPr>
      </w:pPr>
      <w:r w:rsidRPr="00C8579C">
        <w:rPr>
          <w:rFonts w:ascii="Tahoma" w:hAnsi="Tahoma" w:cs="Tahoma"/>
        </w:rPr>
        <w:t>1000 Ljubljana</w:t>
      </w:r>
    </w:p>
    <w:p w14:paraId="790125BE" w14:textId="77777777" w:rsidR="007C70A1" w:rsidRPr="00C8579C" w:rsidRDefault="007C70A1" w:rsidP="00AF65C5">
      <w:pPr>
        <w:keepNext/>
        <w:keepLines/>
        <w:rPr>
          <w:rFonts w:ascii="Tahoma" w:hAnsi="Tahoma" w:cs="Tahoma"/>
        </w:rPr>
      </w:pPr>
    </w:p>
    <w:p w14:paraId="3C11D014" w14:textId="77777777" w:rsidR="007C70A1" w:rsidRPr="00C8579C" w:rsidRDefault="007C70A1" w:rsidP="00AF65C5">
      <w:pPr>
        <w:keepNext/>
        <w:keepLines/>
        <w:rPr>
          <w:rFonts w:ascii="Tahoma" w:hAnsi="Tahoma" w:cs="Tahoma"/>
          <w:b/>
        </w:rPr>
      </w:pPr>
      <w:r w:rsidRPr="00C8579C">
        <w:rPr>
          <w:rFonts w:ascii="Tahoma" w:hAnsi="Tahoma" w:cs="Tahoma"/>
          <w:b/>
        </w:rPr>
        <w:t>Po pooblastilu javno naročilo vodi:</w:t>
      </w:r>
    </w:p>
    <w:p w14:paraId="12685208" w14:textId="77777777" w:rsidR="007C70A1" w:rsidRPr="00C8579C" w:rsidRDefault="007C70A1" w:rsidP="00AF65C5">
      <w:pPr>
        <w:keepNext/>
        <w:keepLines/>
        <w:rPr>
          <w:rFonts w:ascii="Tahoma" w:hAnsi="Tahoma" w:cs="Tahoma"/>
        </w:rPr>
      </w:pPr>
    </w:p>
    <w:p w14:paraId="471FAA50" w14:textId="77777777" w:rsidR="00A04160" w:rsidRPr="00C8579C" w:rsidRDefault="00A04160" w:rsidP="00AF65C5">
      <w:pPr>
        <w:keepNext/>
        <w:keepLines/>
        <w:rPr>
          <w:rFonts w:ascii="Tahoma" w:hAnsi="Tahoma" w:cs="Tahoma"/>
          <w:b/>
          <w:bCs/>
        </w:rPr>
      </w:pPr>
      <w:r w:rsidRPr="00C8579C">
        <w:rPr>
          <w:rFonts w:ascii="Tahoma" w:hAnsi="Tahoma" w:cs="Tahoma"/>
          <w:b/>
          <w:bCs/>
        </w:rPr>
        <w:t xml:space="preserve">JAVNI HOLDING Ljubljana, </w:t>
      </w:r>
      <w:proofErr w:type="spellStart"/>
      <w:r w:rsidRPr="00C8579C">
        <w:rPr>
          <w:rFonts w:ascii="Tahoma" w:hAnsi="Tahoma" w:cs="Tahoma"/>
          <w:b/>
          <w:bCs/>
        </w:rPr>
        <w:t>d.o.o</w:t>
      </w:r>
      <w:proofErr w:type="spellEnd"/>
      <w:r w:rsidRPr="00C8579C">
        <w:rPr>
          <w:rFonts w:ascii="Tahoma" w:hAnsi="Tahoma" w:cs="Tahoma"/>
          <w:b/>
          <w:bCs/>
        </w:rPr>
        <w:t xml:space="preserve">. </w:t>
      </w:r>
    </w:p>
    <w:p w14:paraId="24D59BC0" w14:textId="77777777" w:rsidR="007C70A1" w:rsidRPr="00C8579C" w:rsidRDefault="00AA024E" w:rsidP="00AF65C5">
      <w:pPr>
        <w:keepNext/>
        <w:keepLines/>
        <w:rPr>
          <w:rFonts w:ascii="Tahoma" w:hAnsi="Tahoma" w:cs="Tahoma"/>
        </w:rPr>
      </w:pPr>
      <w:r w:rsidRPr="00C8579C">
        <w:rPr>
          <w:rFonts w:ascii="Tahoma" w:hAnsi="Tahoma" w:cs="Tahoma"/>
        </w:rPr>
        <w:t>Verovškova ulica 70</w:t>
      </w:r>
    </w:p>
    <w:p w14:paraId="31C4E2AD" w14:textId="77777777" w:rsidR="00A04160" w:rsidRPr="00C8579C" w:rsidRDefault="00A04160" w:rsidP="00AF65C5">
      <w:pPr>
        <w:keepNext/>
        <w:keepLines/>
        <w:rPr>
          <w:rFonts w:ascii="Tahoma" w:hAnsi="Tahoma" w:cs="Tahoma"/>
        </w:rPr>
      </w:pPr>
      <w:r w:rsidRPr="00C8579C">
        <w:rPr>
          <w:rFonts w:ascii="Tahoma" w:hAnsi="Tahoma" w:cs="Tahoma"/>
        </w:rPr>
        <w:t>1000 Ljubljana</w:t>
      </w:r>
    </w:p>
    <w:p w14:paraId="6938DD17" w14:textId="77777777" w:rsidR="007C70A1" w:rsidRPr="00C8579C" w:rsidRDefault="007C70A1" w:rsidP="00AF65C5">
      <w:pPr>
        <w:keepNext/>
        <w:keepLines/>
        <w:rPr>
          <w:rFonts w:ascii="Tahoma" w:hAnsi="Tahoma" w:cs="Tahoma"/>
          <w:b/>
        </w:rPr>
      </w:pPr>
    </w:p>
    <w:p w14:paraId="458697D1" w14:textId="4192452E" w:rsidR="007C70A1" w:rsidRDefault="007C70A1" w:rsidP="00AF65C5">
      <w:pPr>
        <w:keepNext/>
        <w:keepLines/>
        <w:jc w:val="center"/>
        <w:rPr>
          <w:rFonts w:ascii="Tahoma" w:hAnsi="Tahoma" w:cs="Tahoma"/>
        </w:rPr>
      </w:pPr>
    </w:p>
    <w:p w14:paraId="2374DFD0" w14:textId="77777777" w:rsidR="008773B3" w:rsidRPr="00C8579C" w:rsidRDefault="008773B3" w:rsidP="00AF65C5">
      <w:pPr>
        <w:keepNext/>
        <w:keepLines/>
        <w:jc w:val="center"/>
        <w:rPr>
          <w:rFonts w:ascii="Tahoma" w:hAnsi="Tahoma" w:cs="Tahoma"/>
        </w:rPr>
      </w:pPr>
    </w:p>
    <w:p w14:paraId="577B0C4F" w14:textId="6DD1A23F" w:rsidR="004958CB" w:rsidRDefault="007C70A1" w:rsidP="00AF65C5">
      <w:pPr>
        <w:keepNext/>
        <w:keepLines/>
        <w:rPr>
          <w:rFonts w:ascii="Tahoma" w:hAnsi="Tahoma" w:cs="Tahoma"/>
          <w:b/>
        </w:rPr>
      </w:pPr>
      <w:r w:rsidRPr="00C8579C">
        <w:rPr>
          <w:rFonts w:ascii="Tahoma" w:hAnsi="Tahoma" w:cs="Tahoma"/>
        </w:rPr>
        <w:t xml:space="preserve">Številka: </w:t>
      </w:r>
      <w:r w:rsidR="002A34A0">
        <w:rPr>
          <w:rFonts w:ascii="Tahoma" w:hAnsi="Tahoma" w:cs="Tahoma"/>
          <w:b/>
        </w:rPr>
        <w:t>VKS-1</w:t>
      </w:r>
      <w:r w:rsidR="00E506A9">
        <w:rPr>
          <w:rFonts w:ascii="Tahoma" w:hAnsi="Tahoma" w:cs="Tahoma"/>
          <w:b/>
        </w:rPr>
        <w:t>36</w:t>
      </w:r>
      <w:r w:rsidR="002A34A0">
        <w:rPr>
          <w:rFonts w:ascii="Tahoma" w:hAnsi="Tahoma" w:cs="Tahoma"/>
          <w:b/>
        </w:rPr>
        <w:t>/26</w:t>
      </w:r>
    </w:p>
    <w:p w14:paraId="6078AC6E" w14:textId="234756FA" w:rsidR="00171035" w:rsidRDefault="00491C84" w:rsidP="00AF65C5">
      <w:pPr>
        <w:keepNext/>
        <w:keepLines/>
        <w:rPr>
          <w:rFonts w:ascii="Tahoma" w:hAnsi="Tahoma" w:cs="Tahoma"/>
          <w:b/>
        </w:rPr>
      </w:pPr>
      <w:r w:rsidRPr="00491C84">
        <w:rPr>
          <w:rFonts w:ascii="Tahoma" w:hAnsi="Tahoma" w:cs="Tahoma"/>
        </w:rPr>
        <w:t>Zadeva:</w:t>
      </w:r>
      <w:r w:rsidRPr="00491C84">
        <w:rPr>
          <w:rFonts w:ascii="Tahoma" w:hAnsi="Tahoma" w:cs="Tahoma"/>
          <w:b/>
        </w:rPr>
        <w:t xml:space="preserve"> </w:t>
      </w:r>
      <w:r w:rsidR="00E506A9" w:rsidRPr="00E506A9">
        <w:rPr>
          <w:rFonts w:ascii="Tahoma" w:hAnsi="Tahoma" w:cs="Tahoma"/>
          <w:b/>
        </w:rPr>
        <w:t>JHL-216-102/2026</w:t>
      </w:r>
    </w:p>
    <w:p w14:paraId="11AC5A61" w14:textId="77777777" w:rsidR="00A727CE" w:rsidRDefault="00A727CE" w:rsidP="00AF65C5">
      <w:pPr>
        <w:keepNext/>
        <w:keepLines/>
        <w:rPr>
          <w:rFonts w:ascii="Tahoma" w:hAnsi="Tahoma" w:cs="Tahoma"/>
        </w:rPr>
      </w:pPr>
    </w:p>
    <w:p w14:paraId="107BB0A8" w14:textId="77777777" w:rsidR="00510D8C" w:rsidRPr="00C8579C" w:rsidRDefault="00510D8C" w:rsidP="00AF65C5">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7E007F88" w14:textId="77777777">
        <w:trPr>
          <w:trHeight w:val="851"/>
        </w:trPr>
        <w:tc>
          <w:tcPr>
            <w:tcW w:w="7094" w:type="dxa"/>
            <w:shd w:val="pct12" w:color="auto" w:fill="FFFFFF"/>
            <w:vAlign w:val="center"/>
          </w:tcPr>
          <w:p w14:paraId="107BF206" w14:textId="77777777" w:rsidR="007C70A1" w:rsidRPr="00C8579C" w:rsidRDefault="006A1CBC" w:rsidP="00AF65C5">
            <w:pPr>
              <w:keepNext/>
              <w:keepLines/>
              <w:jc w:val="center"/>
              <w:rPr>
                <w:rFonts w:ascii="Tahoma" w:hAnsi="Tahoma" w:cs="Tahoma"/>
                <w:b/>
                <w:sz w:val="28"/>
                <w:szCs w:val="28"/>
              </w:rPr>
            </w:pPr>
            <w:r w:rsidRPr="00C8579C">
              <w:rPr>
                <w:rFonts w:ascii="Tahoma" w:hAnsi="Tahoma" w:cs="Tahoma"/>
                <w:b/>
                <w:sz w:val="28"/>
                <w:szCs w:val="28"/>
              </w:rPr>
              <w:t xml:space="preserve">RAZPISNA </w:t>
            </w:r>
            <w:r w:rsidR="007F1692" w:rsidRPr="00C8579C">
              <w:rPr>
                <w:rFonts w:ascii="Tahoma" w:hAnsi="Tahoma" w:cs="Tahoma"/>
                <w:b/>
                <w:sz w:val="28"/>
                <w:szCs w:val="28"/>
              </w:rPr>
              <w:t>DOKUMENTACIJ</w:t>
            </w:r>
            <w:r w:rsidR="00EB2355" w:rsidRPr="00C8579C">
              <w:rPr>
                <w:rFonts w:ascii="Tahoma" w:hAnsi="Tahoma" w:cs="Tahoma"/>
                <w:b/>
                <w:sz w:val="28"/>
                <w:szCs w:val="28"/>
              </w:rPr>
              <w:t>A</w:t>
            </w:r>
          </w:p>
        </w:tc>
      </w:tr>
    </w:tbl>
    <w:p w14:paraId="74297CD0" w14:textId="77777777" w:rsidR="0047238D" w:rsidRPr="00C8579C" w:rsidRDefault="0047238D" w:rsidP="00AF65C5">
      <w:pPr>
        <w:keepNext/>
        <w:keepLines/>
        <w:ind w:right="424"/>
        <w:jc w:val="center"/>
        <w:rPr>
          <w:rFonts w:ascii="Tahoma" w:hAnsi="Tahoma" w:cs="Tahoma"/>
          <w:b/>
        </w:rPr>
      </w:pPr>
    </w:p>
    <w:p w14:paraId="76A633DE" w14:textId="2C95DF04" w:rsidR="004958CB" w:rsidRPr="00C8579C" w:rsidRDefault="00654AC8" w:rsidP="00AF65C5">
      <w:pPr>
        <w:keepNext/>
        <w:keepLines/>
        <w:ind w:right="424"/>
        <w:jc w:val="center"/>
        <w:rPr>
          <w:rFonts w:ascii="Tahoma" w:hAnsi="Tahoma" w:cs="Tahoma"/>
        </w:rPr>
      </w:pPr>
      <w:r w:rsidRPr="00C8579C">
        <w:rPr>
          <w:rFonts w:ascii="Tahoma" w:hAnsi="Tahoma" w:cs="Tahoma"/>
          <w:sz w:val="24"/>
        </w:rPr>
        <w:t xml:space="preserve">ZA ODDAJO JAVNEGA NAROČILA </w:t>
      </w:r>
      <w:r w:rsidR="004958CB" w:rsidRPr="00C8579C">
        <w:rPr>
          <w:rFonts w:ascii="Tahoma" w:hAnsi="Tahoma" w:cs="Tahoma"/>
          <w:sz w:val="24"/>
        </w:rPr>
        <w:t xml:space="preserve">PO </w:t>
      </w:r>
      <w:r w:rsidR="00F047D9" w:rsidRPr="00C8579C">
        <w:rPr>
          <w:rFonts w:ascii="Tahoma" w:hAnsi="Tahoma" w:cs="Tahoma"/>
          <w:sz w:val="24"/>
        </w:rPr>
        <w:t>POSTOPKU</w:t>
      </w:r>
      <w:r w:rsidR="005B06B7">
        <w:rPr>
          <w:rFonts w:ascii="Tahoma" w:hAnsi="Tahoma" w:cs="Tahoma"/>
          <w:sz w:val="24"/>
        </w:rPr>
        <w:t xml:space="preserve"> NAROČILA MALE VREDNOSTI</w:t>
      </w:r>
    </w:p>
    <w:p w14:paraId="6120B2AC" w14:textId="77777777" w:rsidR="004958CB" w:rsidRPr="00C8579C" w:rsidRDefault="004958CB" w:rsidP="00AF65C5">
      <w:pPr>
        <w:keepNext/>
        <w:keepLines/>
        <w:ind w:right="424"/>
        <w:jc w:val="center"/>
        <w:rPr>
          <w:rFonts w:ascii="Tahoma" w:hAnsi="Tahoma" w:cs="Tahoma"/>
        </w:rPr>
      </w:pPr>
    </w:p>
    <w:p w14:paraId="3E736765" w14:textId="77777777" w:rsidR="00444E72" w:rsidRPr="00C8579C" w:rsidRDefault="00444E72" w:rsidP="00AF65C5">
      <w:pPr>
        <w:keepNext/>
        <w:keepLines/>
        <w:ind w:right="424"/>
        <w:jc w:val="center"/>
        <w:rPr>
          <w:rFonts w:ascii="Tahoma" w:hAnsi="Tahoma" w:cs="Tahoma"/>
        </w:rPr>
      </w:pPr>
    </w:p>
    <w:p w14:paraId="4704AC80" w14:textId="2D07BEA2" w:rsidR="004958CB" w:rsidRPr="00C8579C" w:rsidRDefault="00D06381" w:rsidP="00AF65C5">
      <w:pPr>
        <w:keepNext/>
        <w:keepLines/>
        <w:ind w:right="424"/>
        <w:jc w:val="center"/>
        <w:rPr>
          <w:rFonts w:ascii="Tahoma" w:hAnsi="Tahoma" w:cs="Tahoma"/>
          <w:b/>
        </w:rPr>
      </w:pPr>
      <w:r w:rsidRPr="00E506A9">
        <w:rPr>
          <w:rFonts w:ascii="Tahoma" w:hAnsi="Tahoma" w:cs="Tahoma"/>
          <w:b/>
          <w:color w:val="000000"/>
          <w:sz w:val="28"/>
          <w:szCs w:val="28"/>
        </w:rPr>
        <w:t xml:space="preserve">Dobava železovega </w:t>
      </w:r>
      <w:r w:rsidR="00E506A9" w:rsidRPr="00E506A9">
        <w:rPr>
          <w:rFonts w:ascii="Tahoma" w:hAnsi="Tahoma" w:cs="Tahoma"/>
          <w:b/>
          <w:color w:val="000000"/>
          <w:sz w:val="28"/>
          <w:szCs w:val="28"/>
        </w:rPr>
        <w:t xml:space="preserve">III </w:t>
      </w:r>
      <w:r w:rsidRPr="00E506A9">
        <w:rPr>
          <w:rFonts w:ascii="Tahoma" w:hAnsi="Tahoma" w:cs="Tahoma"/>
          <w:b/>
          <w:color w:val="000000"/>
          <w:sz w:val="28"/>
          <w:szCs w:val="28"/>
        </w:rPr>
        <w:t xml:space="preserve">sulfata </w:t>
      </w:r>
      <w:r w:rsidR="00E506A9" w:rsidRPr="00E506A9">
        <w:rPr>
          <w:rFonts w:ascii="Tahoma" w:hAnsi="Tahoma" w:cs="Tahoma"/>
          <w:b/>
          <w:color w:val="000000"/>
          <w:sz w:val="28"/>
          <w:szCs w:val="28"/>
        </w:rPr>
        <w:t>(</w:t>
      </w:r>
      <w:proofErr w:type="spellStart"/>
      <w:r w:rsidR="00E506A9" w:rsidRPr="00E506A9">
        <w:rPr>
          <w:rFonts w:ascii="Tahoma" w:hAnsi="Tahoma" w:cs="Tahoma"/>
          <w:b/>
          <w:color w:val="000000"/>
          <w:sz w:val="28"/>
          <w:szCs w:val="28"/>
        </w:rPr>
        <w:t>ferikola</w:t>
      </w:r>
      <w:proofErr w:type="spellEnd"/>
      <w:r w:rsidR="00E506A9" w:rsidRPr="00E506A9">
        <w:rPr>
          <w:rFonts w:ascii="Tahoma" w:hAnsi="Tahoma" w:cs="Tahoma"/>
          <w:b/>
          <w:color w:val="000000"/>
          <w:sz w:val="28"/>
          <w:szCs w:val="28"/>
        </w:rPr>
        <w:t xml:space="preserve">) </w:t>
      </w:r>
      <w:r w:rsidRPr="00E506A9">
        <w:rPr>
          <w:rFonts w:ascii="Tahoma" w:hAnsi="Tahoma" w:cs="Tahoma"/>
          <w:b/>
          <w:color w:val="000000"/>
          <w:sz w:val="28"/>
          <w:szCs w:val="28"/>
        </w:rPr>
        <w:t>za obdobje 4 let</w:t>
      </w:r>
    </w:p>
    <w:p w14:paraId="195A8970" w14:textId="77777777" w:rsidR="004958CB" w:rsidRPr="00C8579C" w:rsidRDefault="004958CB" w:rsidP="00AF65C5">
      <w:pPr>
        <w:keepNext/>
        <w:keepLines/>
        <w:ind w:right="424"/>
        <w:jc w:val="center"/>
        <w:rPr>
          <w:rFonts w:ascii="Tahoma" w:hAnsi="Tahoma" w:cs="Tahoma"/>
          <w:b/>
        </w:rPr>
      </w:pPr>
    </w:p>
    <w:p w14:paraId="4157467C" w14:textId="77777777" w:rsidR="007C70A1" w:rsidRPr="00C8579C" w:rsidRDefault="007C70A1" w:rsidP="00AF65C5">
      <w:pPr>
        <w:keepNext/>
        <w:keepLines/>
        <w:ind w:right="424"/>
        <w:jc w:val="center"/>
        <w:rPr>
          <w:rFonts w:ascii="Tahoma" w:hAnsi="Tahoma" w:cs="Tahoma"/>
        </w:rPr>
      </w:pPr>
    </w:p>
    <w:p w14:paraId="4C37D0BF" w14:textId="77777777" w:rsidR="00F46CA6" w:rsidRPr="00C8579C" w:rsidRDefault="00F46CA6" w:rsidP="00AF65C5">
      <w:pPr>
        <w:keepNext/>
        <w:keepLines/>
        <w:ind w:right="424"/>
        <w:jc w:val="center"/>
        <w:rPr>
          <w:rFonts w:ascii="Tahoma" w:hAnsi="Tahoma" w:cs="Tahoma"/>
          <w:noProof/>
        </w:rPr>
      </w:pPr>
    </w:p>
    <w:p w14:paraId="14501717" w14:textId="77777777" w:rsidR="00650419" w:rsidRPr="00C8579C" w:rsidRDefault="00650419" w:rsidP="00AF65C5">
      <w:pPr>
        <w:keepNext/>
        <w:keepLines/>
        <w:ind w:right="424"/>
        <w:jc w:val="center"/>
        <w:rPr>
          <w:rFonts w:ascii="Tahoma" w:hAnsi="Tahoma" w:cs="Tahoma"/>
          <w:noProof/>
        </w:rPr>
      </w:pPr>
    </w:p>
    <w:p w14:paraId="5F928FD1" w14:textId="7006BB03" w:rsidR="00F46CA6" w:rsidRPr="00C8579C" w:rsidRDefault="00F46CA6" w:rsidP="00084E5C">
      <w:pPr>
        <w:keepNext/>
        <w:keepLines/>
        <w:ind w:right="424"/>
        <w:rPr>
          <w:rFonts w:ascii="Tahoma" w:hAnsi="Tahoma" w:cs="Tahoma"/>
          <w:noProof/>
        </w:rPr>
      </w:pPr>
    </w:p>
    <w:p w14:paraId="14A42330" w14:textId="327B7825" w:rsidR="00413199" w:rsidRPr="00C8579C" w:rsidRDefault="000D748B" w:rsidP="00AF65C5">
      <w:pPr>
        <w:keepNext/>
        <w:keepLines/>
        <w:tabs>
          <w:tab w:val="left" w:pos="567"/>
        </w:tabs>
        <w:jc w:val="center"/>
        <w:rPr>
          <w:rFonts w:ascii="Tahoma" w:hAnsi="Tahoma" w:cs="Tahoma"/>
          <w:noProof/>
        </w:rPr>
        <w:sectPr w:rsidR="00413199" w:rsidRPr="00C8579C"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r w:rsidRPr="00C8579C">
        <w:rPr>
          <w:rFonts w:ascii="Tahoma" w:hAnsi="Tahoma" w:cs="Tahoma"/>
          <w:noProof/>
        </w:rPr>
        <w:t>Ljubljana,</w:t>
      </w:r>
      <w:r w:rsidR="00AF2BCA" w:rsidRPr="00C8579C">
        <w:rPr>
          <w:rFonts w:ascii="Tahoma" w:hAnsi="Tahoma" w:cs="Tahoma"/>
          <w:noProof/>
        </w:rPr>
        <w:t xml:space="preserve"> </w:t>
      </w:r>
      <w:r w:rsidR="00D06381">
        <w:rPr>
          <w:rFonts w:ascii="Tahoma" w:hAnsi="Tahoma" w:cs="Tahoma"/>
          <w:noProof/>
        </w:rPr>
        <w:t>avgust</w:t>
      </w:r>
      <w:r w:rsidR="00736AC5">
        <w:rPr>
          <w:rFonts w:ascii="Tahoma" w:hAnsi="Tahoma" w:cs="Tahoma"/>
          <w:noProof/>
        </w:rPr>
        <w:t xml:space="preserve"> </w:t>
      </w:r>
      <w:r w:rsidR="00FB010A">
        <w:rPr>
          <w:rFonts w:ascii="Tahoma" w:hAnsi="Tahoma" w:cs="Tahoma"/>
          <w:noProof/>
        </w:rPr>
        <w:t>202</w:t>
      </w:r>
      <w:r w:rsidR="00084E5C">
        <w:rPr>
          <w:rFonts w:ascii="Tahoma" w:hAnsi="Tahoma" w:cs="Tahoma"/>
          <w:noProof/>
        </w:rPr>
        <w:t>6</w:t>
      </w:r>
    </w:p>
    <w:p w14:paraId="6CA4621F" w14:textId="77777777" w:rsidR="00510D8C" w:rsidRDefault="00510D8C" w:rsidP="00AF65C5">
      <w:pPr>
        <w:pStyle w:val="Naslov1"/>
        <w:keepLines/>
        <w:jc w:val="center"/>
        <w:rPr>
          <w:rFonts w:ascii="Tahoma" w:hAnsi="Tahoma" w:cs="Tahoma"/>
          <w:sz w:val="28"/>
          <w:szCs w:val="28"/>
          <w:lang w:val="sl-SI"/>
        </w:rPr>
      </w:pPr>
      <w:bookmarkStart w:id="0" w:name="_Toc178483388"/>
    </w:p>
    <w:p w14:paraId="1E5BF707" w14:textId="77777777" w:rsidR="00510D8C" w:rsidRDefault="00510D8C" w:rsidP="00AF65C5">
      <w:pPr>
        <w:pStyle w:val="Naslov1"/>
        <w:keepLines/>
        <w:jc w:val="center"/>
        <w:rPr>
          <w:rFonts w:ascii="Tahoma" w:hAnsi="Tahoma" w:cs="Tahoma"/>
          <w:sz w:val="28"/>
          <w:szCs w:val="28"/>
          <w:lang w:val="sl-SI"/>
        </w:rPr>
      </w:pPr>
    </w:p>
    <w:p w14:paraId="67A2534E" w14:textId="77777777" w:rsidR="00510D8C" w:rsidRDefault="00510D8C" w:rsidP="00AF65C5">
      <w:pPr>
        <w:pStyle w:val="Naslov1"/>
        <w:keepLines/>
        <w:jc w:val="center"/>
        <w:rPr>
          <w:rFonts w:ascii="Tahoma" w:hAnsi="Tahoma" w:cs="Tahoma"/>
          <w:sz w:val="28"/>
          <w:szCs w:val="28"/>
          <w:lang w:val="sl-SI"/>
        </w:rPr>
      </w:pPr>
    </w:p>
    <w:p w14:paraId="108E9E2A" w14:textId="77777777" w:rsidR="00510D8C" w:rsidRDefault="00510D8C" w:rsidP="00AF65C5">
      <w:pPr>
        <w:pStyle w:val="Naslov1"/>
        <w:keepLines/>
        <w:jc w:val="center"/>
        <w:rPr>
          <w:rFonts w:ascii="Tahoma" w:hAnsi="Tahoma" w:cs="Tahoma"/>
          <w:sz w:val="28"/>
          <w:szCs w:val="28"/>
          <w:lang w:val="sl-SI"/>
        </w:rPr>
      </w:pPr>
    </w:p>
    <w:p w14:paraId="77E6AF3E" w14:textId="21FD6168" w:rsidR="007C70A1" w:rsidRPr="00C8579C" w:rsidRDefault="007C70A1" w:rsidP="00AF65C5">
      <w:pPr>
        <w:pStyle w:val="Naslov1"/>
        <w:keepLines/>
        <w:jc w:val="center"/>
        <w:rPr>
          <w:rFonts w:ascii="Tahoma" w:hAnsi="Tahoma" w:cs="Tahoma"/>
          <w:sz w:val="28"/>
          <w:szCs w:val="28"/>
          <w:lang w:val="sl-SI"/>
        </w:rPr>
      </w:pPr>
      <w:r w:rsidRPr="00C8579C">
        <w:rPr>
          <w:rFonts w:ascii="Tahoma" w:hAnsi="Tahoma" w:cs="Tahoma"/>
          <w:sz w:val="28"/>
          <w:szCs w:val="28"/>
          <w:lang w:val="sl-SI"/>
        </w:rPr>
        <w:t xml:space="preserve">POVABILO K ODDAJI </w:t>
      </w:r>
      <w:bookmarkEnd w:id="0"/>
      <w:r w:rsidR="00037AB0" w:rsidRPr="00C8579C">
        <w:rPr>
          <w:rFonts w:ascii="Tahoma" w:hAnsi="Tahoma" w:cs="Tahoma"/>
          <w:sz w:val="28"/>
          <w:szCs w:val="28"/>
          <w:lang w:val="sl-SI"/>
        </w:rPr>
        <w:t>PONUDBE</w:t>
      </w:r>
    </w:p>
    <w:p w14:paraId="67DDD050" w14:textId="77777777" w:rsidR="007C70A1" w:rsidRPr="00C8579C" w:rsidRDefault="007C70A1" w:rsidP="00AF65C5">
      <w:pPr>
        <w:keepNext/>
        <w:keepLines/>
        <w:tabs>
          <w:tab w:val="left" w:pos="2895"/>
        </w:tabs>
        <w:rPr>
          <w:rFonts w:ascii="Tahoma" w:hAnsi="Tahoma" w:cs="Tahoma"/>
        </w:rPr>
      </w:pPr>
      <w:r w:rsidRPr="00C8579C">
        <w:rPr>
          <w:rFonts w:ascii="Tahoma" w:hAnsi="Tahoma" w:cs="Tahoma"/>
        </w:rPr>
        <w:tab/>
      </w:r>
    </w:p>
    <w:p w14:paraId="438D7164" w14:textId="77777777" w:rsidR="007C70A1" w:rsidRPr="00C8579C" w:rsidRDefault="007C70A1" w:rsidP="00AF65C5">
      <w:pPr>
        <w:keepNext/>
        <w:keepLines/>
        <w:rPr>
          <w:rFonts w:ascii="Tahoma" w:hAnsi="Tahoma" w:cs="Tahoma"/>
        </w:rPr>
      </w:pPr>
    </w:p>
    <w:p w14:paraId="2443EB7C" w14:textId="77777777" w:rsidR="007C70A1" w:rsidRPr="00C8579C" w:rsidRDefault="007C70A1" w:rsidP="00AF65C5">
      <w:pPr>
        <w:keepNext/>
        <w:keepLines/>
        <w:rPr>
          <w:rFonts w:ascii="Tahoma" w:hAnsi="Tahoma" w:cs="Tahoma"/>
        </w:rPr>
      </w:pPr>
    </w:p>
    <w:p w14:paraId="5CADCBF0" w14:textId="77777777" w:rsidR="007C70A1" w:rsidRPr="00C8579C" w:rsidRDefault="007C70A1" w:rsidP="00AF65C5">
      <w:pPr>
        <w:keepNext/>
        <w:keepLines/>
        <w:rPr>
          <w:rFonts w:ascii="Tahoma" w:hAnsi="Tahoma" w:cs="Tahoma"/>
        </w:rPr>
      </w:pPr>
    </w:p>
    <w:p w14:paraId="12759281" w14:textId="682D3AE1" w:rsidR="007C70A1" w:rsidRPr="00C8579C" w:rsidRDefault="00A04160" w:rsidP="00AF65C5">
      <w:pPr>
        <w:keepNext/>
        <w:keepLines/>
        <w:jc w:val="both"/>
        <w:rPr>
          <w:rFonts w:ascii="Tahoma" w:hAnsi="Tahoma" w:cs="Tahoma"/>
        </w:rPr>
      </w:pPr>
      <w:r w:rsidRPr="00C8579C">
        <w:rPr>
          <w:rFonts w:ascii="Tahoma" w:hAnsi="Tahoma" w:cs="Tahoma"/>
        </w:rPr>
        <w:t xml:space="preserve">JAVNI HOLDING Ljubljana, </w:t>
      </w:r>
      <w:proofErr w:type="spellStart"/>
      <w:r w:rsidRPr="00C8579C">
        <w:rPr>
          <w:rFonts w:ascii="Tahoma" w:hAnsi="Tahoma" w:cs="Tahoma"/>
        </w:rPr>
        <w:t>d.o.o</w:t>
      </w:r>
      <w:proofErr w:type="spellEnd"/>
      <w:r w:rsidRPr="00C8579C">
        <w:rPr>
          <w:rFonts w:ascii="Tahoma" w:hAnsi="Tahoma" w:cs="Tahoma"/>
        </w:rPr>
        <w:t xml:space="preserve">.,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r w:rsidR="005F0845" w:rsidRPr="005F0845">
        <w:rPr>
          <w:rFonts w:ascii="Tahoma" w:hAnsi="Tahoma" w:cs="Tahoma"/>
          <w:bCs/>
        </w:rPr>
        <w:t>Vodovodna cesta 90, 1000 Ljubljana</w:t>
      </w:r>
      <w:r w:rsidR="005F0845">
        <w:rPr>
          <w:rFonts w:ascii="Tahoma" w:hAnsi="Tahoma" w:cs="Tahoma"/>
          <w:bCs/>
        </w:rPr>
        <w:t>,</w:t>
      </w:r>
      <w:r w:rsidR="005F0845" w:rsidRPr="005F0845">
        <w:rPr>
          <w:rFonts w:ascii="Tahoma" w:hAnsi="Tahoma" w:cs="Tahoma"/>
          <w:bCs/>
        </w:rPr>
        <w:t xml:space="preserve"> </w:t>
      </w:r>
      <w:r w:rsidR="00B26D0C">
        <w:rPr>
          <w:rFonts w:ascii="Tahoma" w:hAnsi="Tahoma" w:cs="Tahoma"/>
          <w:bCs/>
        </w:rPr>
        <w:t xml:space="preserve">št. </w:t>
      </w:r>
      <w:r w:rsidR="002A34A0">
        <w:rPr>
          <w:rFonts w:ascii="Tahoma" w:hAnsi="Tahoma" w:cs="Tahoma"/>
          <w:bCs/>
        </w:rPr>
        <w:t>VKS-</w:t>
      </w:r>
      <w:r w:rsidR="00BA3AAA">
        <w:rPr>
          <w:rFonts w:ascii="Tahoma" w:hAnsi="Tahoma" w:cs="Tahoma"/>
          <w:bCs/>
        </w:rPr>
        <w:t>136</w:t>
      </w:r>
      <w:r w:rsidR="002A34A0">
        <w:rPr>
          <w:rFonts w:ascii="Tahoma" w:hAnsi="Tahoma" w:cs="Tahoma"/>
          <w:bCs/>
        </w:rPr>
        <w:t>/26</w:t>
      </w:r>
    </w:p>
    <w:p w14:paraId="438209F2" w14:textId="77777777" w:rsidR="007C70A1" w:rsidRPr="00C8579C" w:rsidRDefault="007C70A1" w:rsidP="00AF65C5">
      <w:pPr>
        <w:keepNext/>
        <w:keepLines/>
        <w:rPr>
          <w:rFonts w:ascii="Tahoma" w:hAnsi="Tahoma" w:cs="Tahoma"/>
        </w:rPr>
      </w:pPr>
    </w:p>
    <w:p w14:paraId="6EC473C2" w14:textId="77777777" w:rsidR="007C70A1" w:rsidRPr="00C8579C" w:rsidRDefault="007C70A1" w:rsidP="00AF65C5">
      <w:pPr>
        <w:keepNext/>
        <w:keepLines/>
        <w:jc w:val="center"/>
        <w:rPr>
          <w:rFonts w:ascii="Tahoma" w:hAnsi="Tahoma" w:cs="Tahoma"/>
        </w:rPr>
      </w:pPr>
    </w:p>
    <w:p w14:paraId="0199DA6F" w14:textId="3E6156A1" w:rsidR="007C70A1" w:rsidRPr="00C8579C" w:rsidRDefault="007C70A1" w:rsidP="007E20EA">
      <w:pPr>
        <w:keepNext/>
        <w:keepLines/>
        <w:jc w:val="center"/>
        <w:rPr>
          <w:rFonts w:ascii="Tahoma" w:hAnsi="Tahoma" w:cs="Tahoma"/>
          <w:b/>
        </w:rPr>
      </w:pPr>
      <w:r w:rsidRPr="00C8579C">
        <w:rPr>
          <w:rFonts w:ascii="Tahoma" w:hAnsi="Tahoma" w:cs="Tahoma"/>
          <w:b/>
        </w:rPr>
        <w:t>vabi</w:t>
      </w:r>
    </w:p>
    <w:p w14:paraId="065D78AB" w14:textId="77777777" w:rsidR="007C70A1" w:rsidRPr="00C8579C" w:rsidRDefault="007C70A1" w:rsidP="00AF65C5">
      <w:pPr>
        <w:keepNext/>
        <w:keepLines/>
        <w:jc w:val="center"/>
        <w:rPr>
          <w:rFonts w:ascii="Tahoma" w:hAnsi="Tahoma" w:cs="Tahoma"/>
        </w:rPr>
      </w:pPr>
    </w:p>
    <w:p w14:paraId="4AEAEF45" w14:textId="77777777" w:rsidR="007C70A1" w:rsidRPr="00C8579C" w:rsidRDefault="007C70A1" w:rsidP="00AF65C5">
      <w:pPr>
        <w:keepNext/>
        <w:keepLines/>
        <w:jc w:val="center"/>
        <w:rPr>
          <w:rFonts w:ascii="Tahoma" w:hAnsi="Tahoma" w:cs="Tahoma"/>
        </w:rPr>
      </w:pPr>
    </w:p>
    <w:p w14:paraId="31EA036A" w14:textId="77777777" w:rsidR="00D9227D" w:rsidRPr="00C8579C" w:rsidRDefault="00D9227D" w:rsidP="00AF65C5">
      <w:pPr>
        <w:keepNext/>
        <w:keepLines/>
        <w:jc w:val="center"/>
        <w:rPr>
          <w:rFonts w:ascii="Tahoma" w:hAnsi="Tahoma" w:cs="Tahoma"/>
        </w:rPr>
      </w:pPr>
    </w:p>
    <w:p w14:paraId="7991CFD2" w14:textId="77777777" w:rsidR="007C70A1" w:rsidRPr="00C8579C" w:rsidRDefault="007C70A1" w:rsidP="00AF65C5">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razpisne</w:t>
      </w:r>
      <w:r w:rsidRPr="00C8579C">
        <w:rPr>
          <w:rFonts w:ascii="Tahoma" w:hAnsi="Tahoma" w:cs="Tahoma"/>
        </w:rPr>
        <w:t xml:space="preserve"> </w:t>
      </w:r>
      <w:r w:rsidR="007F1692" w:rsidRPr="00C8579C">
        <w:rPr>
          <w:rFonts w:ascii="Tahoma" w:hAnsi="Tahoma" w:cs="Tahoma"/>
        </w:rPr>
        <w:t>dokumentacije</w:t>
      </w:r>
      <w:r w:rsidR="00905A92" w:rsidRPr="00C8579C">
        <w:rPr>
          <w:rFonts w:ascii="Tahoma" w:hAnsi="Tahoma" w:cs="Tahoma"/>
        </w:rPr>
        <w:t>:</w:t>
      </w:r>
    </w:p>
    <w:p w14:paraId="69DEB514" w14:textId="77777777" w:rsidR="007C70A1" w:rsidRPr="00C8579C" w:rsidRDefault="007C70A1" w:rsidP="00AF65C5">
      <w:pPr>
        <w:keepNext/>
        <w:keepLines/>
        <w:rPr>
          <w:rFonts w:ascii="Tahoma" w:hAnsi="Tahoma" w:cs="Tahoma"/>
        </w:rPr>
      </w:pPr>
    </w:p>
    <w:p w14:paraId="1FD5C1F8" w14:textId="0601A311" w:rsidR="001B10C8" w:rsidRDefault="001B10C8" w:rsidP="00AF65C5">
      <w:pPr>
        <w:keepNext/>
        <w:keepLines/>
        <w:rPr>
          <w:rFonts w:ascii="Tahoma" w:hAnsi="Tahoma" w:cs="Tahoma"/>
        </w:rPr>
      </w:pPr>
    </w:p>
    <w:p w14:paraId="07D98617" w14:textId="669F1A76" w:rsidR="00510D8C" w:rsidRDefault="00510D8C" w:rsidP="00AF65C5">
      <w:pPr>
        <w:keepNext/>
        <w:keepLines/>
        <w:rPr>
          <w:rFonts w:ascii="Tahoma" w:hAnsi="Tahoma" w:cs="Tahoma"/>
        </w:rPr>
      </w:pPr>
    </w:p>
    <w:p w14:paraId="00C70AF8" w14:textId="77777777" w:rsidR="00510D8C" w:rsidRPr="00C8579C" w:rsidRDefault="00510D8C" w:rsidP="00AF65C5">
      <w:pPr>
        <w:keepNext/>
        <w:keepLines/>
        <w:rPr>
          <w:rFonts w:ascii="Tahoma" w:hAnsi="Tahoma" w:cs="Tahoma"/>
        </w:rPr>
      </w:pPr>
    </w:p>
    <w:p w14:paraId="667F0AAD" w14:textId="44458A86" w:rsidR="009A5F76" w:rsidRPr="00510D8C" w:rsidRDefault="00FF0BBB" w:rsidP="00AF65C5">
      <w:pPr>
        <w:keepNext/>
        <w:keepLines/>
        <w:ind w:right="424"/>
        <w:jc w:val="center"/>
        <w:rPr>
          <w:rFonts w:ascii="Tahoma" w:hAnsi="Tahoma" w:cs="Tahoma"/>
          <w:b/>
        </w:rPr>
      </w:pPr>
      <w:r w:rsidRPr="00C8579C">
        <w:rPr>
          <w:rFonts w:ascii="Tahoma" w:hAnsi="Tahoma" w:cs="Tahoma"/>
          <w:b/>
          <w:color w:val="000000"/>
          <w:sz w:val="28"/>
          <w:szCs w:val="28"/>
        </w:rPr>
        <w:t>»</w:t>
      </w:r>
      <w:r w:rsidR="00D06381" w:rsidRPr="00E506A9">
        <w:rPr>
          <w:rFonts w:ascii="Tahoma" w:hAnsi="Tahoma" w:cs="Tahoma"/>
          <w:b/>
          <w:color w:val="000000"/>
          <w:sz w:val="28"/>
          <w:szCs w:val="28"/>
        </w:rPr>
        <w:t>Dobava železovega III sulfata (</w:t>
      </w:r>
      <w:proofErr w:type="spellStart"/>
      <w:r w:rsidR="00D06381" w:rsidRPr="00E506A9">
        <w:rPr>
          <w:rFonts w:ascii="Tahoma" w:hAnsi="Tahoma" w:cs="Tahoma"/>
          <w:b/>
          <w:color w:val="000000"/>
          <w:sz w:val="28"/>
          <w:szCs w:val="28"/>
        </w:rPr>
        <w:t>ferikola</w:t>
      </w:r>
      <w:proofErr w:type="spellEnd"/>
      <w:r w:rsidR="00D06381" w:rsidRPr="00E506A9">
        <w:rPr>
          <w:rFonts w:ascii="Tahoma" w:hAnsi="Tahoma" w:cs="Tahoma"/>
          <w:b/>
          <w:color w:val="000000"/>
          <w:sz w:val="28"/>
          <w:szCs w:val="28"/>
        </w:rPr>
        <w:t>) za obdobje 4 let</w:t>
      </w:r>
      <w:r w:rsidRPr="00C8579C">
        <w:rPr>
          <w:rFonts w:ascii="Tahoma" w:hAnsi="Tahoma" w:cs="Tahoma"/>
          <w:b/>
          <w:color w:val="000000"/>
          <w:sz w:val="28"/>
          <w:szCs w:val="28"/>
        </w:rPr>
        <w:t>«</w:t>
      </w:r>
      <w:r w:rsidR="009A5F76" w:rsidRPr="00C8579C">
        <w:rPr>
          <w:rFonts w:ascii="Tahoma" w:hAnsi="Tahoma" w:cs="Tahoma"/>
          <w:b/>
          <w:color w:val="000000"/>
          <w:sz w:val="28"/>
          <w:szCs w:val="28"/>
        </w:rPr>
        <w:t xml:space="preserve"> </w:t>
      </w:r>
    </w:p>
    <w:p w14:paraId="32C988E8" w14:textId="77777777" w:rsidR="007C70A1" w:rsidRPr="00C8579C" w:rsidRDefault="007C70A1" w:rsidP="00AF65C5">
      <w:pPr>
        <w:keepNext/>
        <w:keepLines/>
        <w:jc w:val="center"/>
        <w:rPr>
          <w:rFonts w:ascii="Tahoma" w:hAnsi="Tahoma" w:cs="Tahoma"/>
        </w:rPr>
      </w:pPr>
    </w:p>
    <w:p w14:paraId="789601FF" w14:textId="77777777" w:rsidR="007D7739" w:rsidRPr="00C8579C" w:rsidRDefault="007D7739" w:rsidP="00AF65C5">
      <w:pPr>
        <w:keepNext/>
        <w:keepLines/>
        <w:jc w:val="center"/>
        <w:rPr>
          <w:rFonts w:ascii="Tahoma" w:hAnsi="Tahoma" w:cs="Tahoma"/>
        </w:rPr>
      </w:pPr>
    </w:p>
    <w:p w14:paraId="2DD78C0C" w14:textId="77777777" w:rsidR="007F3A0A" w:rsidRPr="00C8579C" w:rsidRDefault="007F3A0A" w:rsidP="00AF65C5">
      <w:pPr>
        <w:keepNext/>
        <w:keepLines/>
        <w:jc w:val="both"/>
        <w:rPr>
          <w:rFonts w:ascii="Tahoma" w:hAnsi="Tahoma" w:cs="Tahoma"/>
        </w:rPr>
      </w:pPr>
    </w:p>
    <w:p w14:paraId="41247E4D" w14:textId="77777777" w:rsidR="00D9227D" w:rsidRPr="00C8579C" w:rsidRDefault="00D9227D" w:rsidP="00AF65C5">
      <w:pPr>
        <w:keepNext/>
        <w:keepLines/>
        <w:rPr>
          <w:rFonts w:ascii="Tahoma" w:hAnsi="Tahoma" w:cs="Tahoma"/>
        </w:rPr>
      </w:pPr>
    </w:p>
    <w:p w14:paraId="07C24EC2" w14:textId="77777777" w:rsidR="0086293E" w:rsidRDefault="0086293E" w:rsidP="0086293E">
      <w:pPr>
        <w:keepNext/>
        <w:keepLines/>
        <w:jc w:val="both"/>
        <w:rPr>
          <w:rFonts w:ascii="Tahoma" w:hAnsi="Tahoma" w:cs="Tahoma"/>
        </w:rPr>
      </w:pPr>
      <w:r w:rsidRPr="002A1323">
        <w:rPr>
          <w:rFonts w:ascii="Tahoma" w:hAnsi="Tahoma" w:cs="Tahoma"/>
        </w:rPr>
        <w:t>Razpisna dokumentacija natančno določa predmet javnega naročila ter pogoje in merila za izbiro cenovno najugodnejšega ponudnika, s katerim bo sklenjen okvirni sporazum</w:t>
      </w:r>
      <w:r>
        <w:rPr>
          <w:rFonts w:ascii="Tahoma" w:hAnsi="Tahoma" w:cs="Tahoma"/>
        </w:rPr>
        <w:t xml:space="preserve"> </w:t>
      </w:r>
      <w:r w:rsidRPr="002A1323">
        <w:rPr>
          <w:rFonts w:ascii="Tahoma" w:hAnsi="Tahoma" w:cs="Tahoma"/>
        </w:rPr>
        <w:t>za predmetno javno naročilo.</w:t>
      </w:r>
    </w:p>
    <w:p w14:paraId="44541D73" w14:textId="77777777" w:rsidR="0086293E" w:rsidRDefault="0086293E" w:rsidP="0086293E">
      <w:pPr>
        <w:keepNext/>
        <w:keepLines/>
        <w:jc w:val="both"/>
        <w:rPr>
          <w:rFonts w:ascii="Tahoma" w:hAnsi="Tahoma" w:cs="Tahoma"/>
        </w:rPr>
      </w:pPr>
    </w:p>
    <w:p w14:paraId="69FAAEB9" w14:textId="77777777" w:rsidR="0086293E" w:rsidRPr="005A2BF0" w:rsidRDefault="0086293E" w:rsidP="0086293E">
      <w:pPr>
        <w:keepNext/>
        <w:keepLines/>
        <w:jc w:val="both"/>
        <w:rPr>
          <w:rFonts w:ascii="Tahoma" w:hAnsi="Tahoma" w:cs="Tahoma"/>
        </w:rPr>
      </w:pPr>
      <w:r w:rsidRPr="005A2BF0">
        <w:rPr>
          <w:rFonts w:ascii="Tahoma" w:hAnsi="Tahoma" w:cs="Tahoma"/>
        </w:rPr>
        <w:t>Sestavni del razpisne dokumentacije so tudi morebitne spremembe, dopolnitve in pojasnila razpisne dokumentacije ter odgovori na vprašanja gospodarskih subjektov.</w:t>
      </w:r>
    </w:p>
    <w:p w14:paraId="2C5DEB9B" w14:textId="77777777" w:rsidR="007C70A1" w:rsidRPr="00C8579C" w:rsidRDefault="007C70A1" w:rsidP="00AF65C5">
      <w:pPr>
        <w:keepNext/>
        <w:keepLines/>
        <w:rPr>
          <w:rFonts w:ascii="Tahoma" w:hAnsi="Tahoma" w:cs="Tahoma"/>
          <w:color w:val="FF0000"/>
        </w:rPr>
      </w:pPr>
    </w:p>
    <w:p w14:paraId="2A24540E" w14:textId="77777777" w:rsidR="007C70A1" w:rsidRPr="00C8579C" w:rsidRDefault="007C70A1" w:rsidP="00AF65C5">
      <w:pPr>
        <w:keepNext/>
        <w:keepLines/>
        <w:rPr>
          <w:rFonts w:ascii="Tahoma" w:hAnsi="Tahoma" w:cs="Tahoma"/>
          <w:color w:val="FF0000"/>
        </w:rPr>
      </w:pPr>
    </w:p>
    <w:p w14:paraId="4EB96025" w14:textId="77777777" w:rsidR="007C70A1" w:rsidRPr="00C8579C" w:rsidRDefault="007C70A1" w:rsidP="00AF65C5">
      <w:pPr>
        <w:keepNext/>
        <w:keepLines/>
        <w:rPr>
          <w:rFonts w:ascii="Tahoma" w:hAnsi="Tahoma" w:cs="Tahoma"/>
          <w:color w:val="FF0000"/>
        </w:rPr>
      </w:pPr>
    </w:p>
    <w:p w14:paraId="24568899" w14:textId="77777777" w:rsidR="0018757A" w:rsidRPr="0018757A" w:rsidRDefault="0018757A" w:rsidP="00AF65C5">
      <w:pPr>
        <w:keepNext/>
        <w:keepLines/>
        <w:jc w:val="both"/>
        <w:rPr>
          <w:rFonts w:ascii="Tahoma" w:hAnsi="Tahoma" w:cs="Tahoma"/>
          <w:szCs w:val="22"/>
        </w:rPr>
      </w:pPr>
      <w:r w:rsidRPr="0018757A">
        <w:rPr>
          <w:rFonts w:ascii="Tahoma" w:hAnsi="Tahoma" w:cs="Tahoma"/>
          <w:szCs w:val="22"/>
        </w:rPr>
        <w:t>S spoštovanjem!</w:t>
      </w:r>
    </w:p>
    <w:p w14:paraId="26C30EC1" w14:textId="77777777" w:rsidR="0018757A" w:rsidRPr="0018757A" w:rsidRDefault="0018757A" w:rsidP="00AF65C5">
      <w:pPr>
        <w:keepNext/>
        <w:keepLines/>
        <w:autoSpaceDE w:val="0"/>
        <w:autoSpaceDN w:val="0"/>
        <w:adjustRightInd w:val="0"/>
        <w:jc w:val="both"/>
        <w:rPr>
          <w:rFonts w:ascii="Tahoma" w:hAnsi="Tahoma" w:cs="Tahoma"/>
          <w:szCs w:val="22"/>
        </w:rPr>
      </w:pPr>
    </w:p>
    <w:p w14:paraId="2419CC4B" w14:textId="77777777" w:rsidR="0018757A" w:rsidRPr="0018757A" w:rsidRDefault="0018757A" w:rsidP="00AF65C5">
      <w:pPr>
        <w:keepNext/>
        <w:keepLines/>
        <w:autoSpaceDE w:val="0"/>
        <w:autoSpaceDN w:val="0"/>
        <w:adjustRightInd w:val="0"/>
        <w:jc w:val="both"/>
        <w:rPr>
          <w:rFonts w:ascii="Tahoma" w:hAnsi="Tahoma" w:cs="Tahoma"/>
          <w:bCs/>
          <w:szCs w:val="22"/>
        </w:rPr>
      </w:pPr>
    </w:p>
    <w:p w14:paraId="0CBF2C58" w14:textId="77777777" w:rsidR="0018757A" w:rsidRPr="0018757A" w:rsidRDefault="0018757A" w:rsidP="00AF65C5">
      <w:pPr>
        <w:keepNext/>
        <w:keepLines/>
        <w:autoSpaceDE w:val="0"/>
        <w:autoSpaceDN w:val="0"/>
        <w:adjustRightInd w:val="0"/>
        <w:jc w:val="both"/>
        <w:rPr>
          <w:rFonts w:ascii="Tahoma" w:hAnsi="Tahoma" w:cs="Tahoma"/>
          <w:bCs/>
          <w:szCs w:val="22"/>
        </w:rPr>
      </w:pPr>
    </w:p>
    <w:p w14:paraId="1D14F04E" w14:textId="77777777" w:rsidR="0018757A" w:rsidRPr="0018757A" w:rsidRDefault="0018757A" w:rsidP="00AF65C5">
      <w:pPr>
        <w:keepNext/>
        <w:keepLines/>
        <w:autoSpaceDE w:val="0"/>
        <w:autoSpaceDN w:val="0"/>
        <w:adjustRightInd w:val="0"/>
        <w:jc w:val="both"/>
        <w:rPr>
          <w:rFonts w:ascii="Tahoma" w:hAnsi="Tahoma" w:cs="Tahoma"/>
          <w:bCs/>
          <w:szCs w:val="22"/>
        </w:rPr>
      </w:pPr>
    </w:p>
    <w:p w14:paraId="4753ACFD" w14:textId="735C75EC" w:rsidR="0018757A" w:rsidRPr="0018757A" w:rsidRDefault="0018757A" w:rsidP="00AF65C5">
      <w:pPr>
        <w:keepNext/>
        <w:keepLines/>
        <w:autoSpaceDE w:val="0"/>
        <w:autoSpaceDN w:val="0"/>
        <w:adjustRightInd w:val="0"/>
        <w:jc w:val="both"/>
        <w:rPr>
          <w:rFonts w:ascii="Tahoma" w:hAnsi="Tahoma" w:cs="Tahoma"/>
          <w:bCs/>
          <w:szCs w:val="22"/>
        </w:rPr>
      </w:pPr>
      <w:r w:rsidRPr="0018757A">
        <w:rPr>
          <w:rFonts w:ascii="Tahoma" w:hAnsi="Tahoma" w:cs="Tahoma"/>
          <w:bCs/>
          <w:szCs w:val="22"/>
        </w:rPr>
        <w:t xml:space="preserve">                                                                      </w:t>
      </w:r>
      <w:r>
        <w:rPr>
          <w:rFonts w:ascii="Tahoma" w:hAnsi="Tahoma" w:cs="Tahoma"/>
          <w:bCs/>
          <w:szCs w:val="22"/>
        </w:rPr>
        <w:t xml:space="preserve">                               </w:t>
      </w:r>
      <w:r w:rsidRPr="0018757A">
        <w:rPr>
          <w:rFonts w:ascii="Tahoma" w:hAnsi="Tahoma" w:cs="Tahoma"/>
          <w:bCs/>
          <w:szCs w:val="22"/>
        </w:rPr>
        <w:t xml:space="preserve">  JAVNI HOLDING Ljubljana, </w:t>
      </w:r>
      <w:proofErr w:type="spellStart"/>
      <w:r w:rsidRPr="0018757A">
        <w:rPr>
          <w:rFonts w:ascii="Tahoma" w:hAnsi="Tahoma" w:cs="Tahoma"/>
          <w:bCs/>
          <w:szCs w:val="22"/>
        </w:rPr>
        <w:t>d.o.o</w:t>
      </w:r>
      <w:proofErr w:type="spellEnd"/>
      <w:r w:rsidRPr="0018757A">
        <w:rPr>
          <w:rFonts w:ascii="Tahoma" w:hAnsi="Tahoma" w:cs="Tahoma"/>
          <w:bCs/>
          <w:szCs w:val="22"/>
        </w:rPr>
        <w:t>.</w:t>
      </w:r>
    </w:p>
    <w:p w14:paraId="1F2F2674" w14:textId="795ED2E6" w:rsidR="0018757A" w:rsidRPr="0018757A" w:rsidRDefault="0018757A" w:rsidP="00AF65C5">
      <w:pPr>
        <w:keepNext/>
        <w:keepLines/>
        <w:autoSpaceDE w:val="0"/>
        <w:autoSpaceDN w:val="0"/>
        <w:adjustRightInd w:val="0"/>
        <w:ind w:left="5670"/>
        <w:jc w:val="both"/>
        <w:rPr>
          <w:rFonts w:ascii="Tahoma" w:hAnsi="Tahoma" w:cs="Tahoma"/>
          <w:bCs/>
          <w:szCs w:val="22"/>
        </w:rPr>
      </w:pPr>
      <w:r>
        <w:rPr>
          <w:rFonts w:ascii="Tahoma" w:hAnsi="Tahoma" w:cs="Tahoma"/>
          <w:bCs/>
          <w:szCs w:val="22"/>
        </w:rPr>
        <w:t xml:space="preserve">   </w:t>
      </w:r>
      <w:r w:rsidRPr="0018757A">
        <w:rPr>
          <w:rFonts w:ascii="Tahoma" w:hAnsi="Tahoma" w:cs="Tahoma"/>
          <w:bCs/>
          <w:szCs w:val="22"/>
        </w:rPr>
        <w:t xml:space="preserve">  </w:t>
      </w:r>
      <w:r>
        <w:rPr>
          <w:rFonts w:ascii="Tahoma" w:hAnsi="Tahoma" w:cs="Tahoma"/>
          <w:bCs/>
          <w:szCs w:val="22"/>
        </w:rPr>
        <w:t xml:space="preserve">  </w:t>
      </w:r>
      <w:r w:rsidRPr="0018757A">
        <w:rPr>
          <w:rFonts w:ascii="Tahoma" w:hAnsi="Tahoma" w:cs="Tahoma"/>
          <w:bCs/>
          <w:szCs w:val="22"/>
        </w:rPr>
        <w:t xml:space="preserve">     </w:t>
      </w:r>
      <w:r w:rsidR="004D3D35">
        <w:rPr>
          <w:rFonts w:ascii="Tahoma" w:hAnsi="Tahoma" w:cs="Tahoma"/>
          <w:bCs/>
          <w:szCs w:val="22"/>
        </w:rPr>
        <w:t xml:space="preserve"> </w:t>
      </w:r>
      <w:r w:rsidRPr="0018757A">
        <w:rPr>
          <w:rFonts w:ascii="Tahoma" w:hAnsi="Tahoma" w:cs="Tahoma"/>
          <w:bCs/>
          <w:szCs w:val="22"/>
        </w:rPr>
        <w:t>Direktor</w:t>
      </w:r>
    </w:p>
    <w:p w14:paraId="6EE2E2DD" w14:textId="7F2995A5" w:rsidR="0018757A" w:rsidRPr="0018757A" w:rsidRDefault="004D3D35" w:rsidP="00AF65C5">
      <w:pPr>
        <w:keepNext/>
        <w:keepLines/>
        <w:ind w:left="5670"/>
        <w:jc w:val="both"/>
        <w:rPr>
          <w:rFonts w:ascii="Tahoma" w:hAnsi="Tahoma" w:cs="Tahoma"/>
          <w:szCs w:val="22"/>
        </w:rPr>
      </w:pPr>
      <w:r>
        <w:rPr>
          <w:rFonts w:ascii="Tahoma" w:hAnsi="Tahoma" w:cs="Tahoma"/>
          <w:bCs/>
          <w:szCs w:val="22"/>
        </w:rPr>
        <w:t xml:space="preserve"> </w:t>
      </w:r>
      <w:r w:rsidR="0018757A">
        <w:rPr>
          <w:rFonts w:ascii="Tahoma" w:hAnsi="Tahoma" w:cs="Tahoma"/>
          <w:bCs/>
          <w:szCs w:val="22"/>
        </w:rPr>
        <w:t xml:space="preserve">            </w:t>
      </w:r>
      <w:proofErr w:type="spellStart"/>
      <w:r w:rsidR="0018757A" w:rsidRPr="0018757A">
        <w:rPr>
          <w:rFonts w:ascii="Tahoma" w:hAnsi="Tahoma" w:cs="Tahoma"/>
          <w:bCs/>
          <w:szCs w:val="22"/>
        </w:rPr>
        <w:t>l.r</w:t>
      </w:r>
      <w:proofErr w:type="spellEnd"/>
      <w:r w:rsidR="0018757A" w:rsidRPr="0018757A">
        <w:rPr>
          <w:rFonts w:ascii="Tahoma" w:hAnsi="Tahoma" w:cs="Tahoma"/>
          <w:bCs/>
          <w:szCs w:val="22"/>
        </w:rPr>
        <w:t>. Krištof MLAKAR</w:t>
      </w:r>
    </w:p>
    <w:p w14:paraId="1E63F907" w14:textId="77777777" w:rsidR="007C70A1" w:rsidRPr="00C8579C" w:rsidRDefault="007C70A1" w:rsidP="00AF65C5">
      <w:pPr>
        <w:keepNext/>
        <w:keepLines/>
        <w:rPr>
          <w:rFonts w:ascii="Tahoma" w:hAnsi="Tahoma" w:cs="Tahoma"/>
        </w:rPr>
      </w:pPr>
    </w:p>
    <w:p w14:paraId="7C553A7C" w14:textId="77777777" w:rsidR="00325548" w:rsidRPr="00C8579C" w:rsidRDefault="00325548" w:rsidP="00AF65C5">
      <w:pPr>
        <w:keepNext/>
        <w:keepLines/>
        <w:rPr>
          <w:rFonts w:ascii="Tahoma" w:hAnsi="Tahoma" w:cs="Tahoma"/>
        </w:rPr>
      </w:pPr>
    </w:p>
    <w:p w14:paraId="6CB1A90C" w14:textId="77777777" w:rsidR="00325548" w:rsidRPr="00C8579C" w:rsidRDefault="00325548" w:rsidP="00AF65C5">
      <w:pPr>
        <w:keepNext/>
        <w:keepLines/>
        <w:rPr>
          <w:rFonts w:ascii="Tahoma" w:hAnsi="Tahoma" w:cs="Tahoma"/>
        </w:rPr>
      </w:pPr>
    </w:p>
    <w:p w14:paraId="76AF10E4" w14:textId="77777777" w:rsidR="00325548" w:rsidRPr="00C8579C" w:rsidRDefault="00325548" w:rsidP="00AF65C5">
      <w:pPr>
        <w:keepNext/>
        <w:keepLines/>
        <w:rPr>
          <w:rFonts w:ascii="Tahoma" w:hAnsi="Tahoma" w:cs="Tahoma"/>
        </w:rPr>
      </w:pPr>
    </w:p>
    <w:p w14:paraId="3527EB72" w14:textId="77777777" w:rsidR="00325548" w:rsidRPr="00C8579C" w:rsidRDefault="00325548" w:rsidP="00AF65C5">
      <w:pPr>
        <w:keepNext/>
        <w:keepLines/>
        <w:rPr>
          <w:rFonts w:ascii="Tahoma" w:hAnsi="Tahoma" w:cs="Tahoma"/>
        </w:rPr>
      </w:pPr>
    </w:p>
    <w:p w14:paraId="57804E8D" w14:textId="77777777" w:rsidR="00325548" w:rsidRPr="00C8579C" w:rsidRDefault="00325548" w:rsidP="00AF65C5">
      <w:pPr>
        <w:keepNext/>
        <w:keepLines/>
        <w:rPr>
          <w:rFonts w:ascii="Tahoma" w:hAnsi="Tahoma" w:cs="Tahoma"/>
        </w:rPr>
      </w:pPr>
    </w:p>
    <w:p w14:paraId="705264C4" w14:textId="77777777" w:rsidR="00542462" w:rsidRPr="00C8579C" w:rsidRDefault="00890FA5" w:rsidP="00AF65C5">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C8579C">
        <w:rPr>
          <w:rFonts w:ascii="Tahoma" w:hAnsi="Tahoma" w:cs="Tahoma"/>
          <w:b/>
          <w:sz w:val="24"/>
        </w:rPr>
        <w:lastRenderedPageBreak/>
        <w:t xml:space="preserve">SPLOŠNA DOLOČILA </w:t>
      </w:r>
    </w:p>
    <w:p w14:paraId="23F0A279" w14:textId="77777777" w:rsidR="007C70A1" w:rsidRPr="00C8579C" w:rsidRDefault="007C70A1" w:rsidP="00AF65C5">
      <w:pPr>
        <w:keepNext/>
        <w:keepLines/>
        <w:jc w:val="both"/>
        <w:rPr>
          <w:rFonts w:ascii="Tahoma" w:hAnsi="Tahoma" w:cs="Tahoma"/>
          <w:b/>
          <w:sz w:val="16"/>
          <w:szCs w:val="16"/>
        </w:rPr>
      </w:pPr>
    </w:p>
    <w:p w14:paraId="6195CBC1" w14:textId="77777777" w:rsidR="007C70A1" w:rsidRPr="00C8579C" w:rsidRDefault="007C70A1" w:rsidP="00AF65C5">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4AB6961C" w14:textId="77777777" w:rsidR="007C70A1" w:rsidRPr="00C8579C" w:rsidRDefault="007C70A1" w:rsidP="00AF65C5">
      <w:pPr>
        <w:keepNext/>
        <w:keepLines/>
        <w:jc w:val="both"/>
        <w:rPr>
          <w:rFonts w:ascii="Tahoma" w:hAnsi="Tahoma" w:cs="Tahoma"/>
          <w:b/>
        </w:rPr>
      </w:pPr>
    </w:p>
    <w:p w14:paraId="26A107B0" w14:textId="7FEE260E" w:rsidR="0086293E" w:rsidRPr="00E938DF" w:rsidRDefault="00C85E3C" w:rsidP="0086293E">
      <w:pPr>
        <w:keepNext/>
        <w:keepLines/>
        <w:jc w:val="both"/>
        <w:rPr>
          <w:rFonts w:ascii="Tahoma" w:hAnsi="Tahoma" w:cs="Tahoma"/>
        </w:rPr>
      </w:pPr>
      <w:r w:rsidRPr="00E938DF">
        <w:rPr>
          <w:rFonts w:ascii="Tahoma" w:hAnsi="Tahoma" w:cs="Tahoma"/>
        </w:rPr>
        <w:t>Predmet javnega naročila je</w:t>
      </w:r>
      <w:r w:rsidR="00EE2388">
        <w:rPr>
          <w:rFonts w:ascii="Tahoma" w:hAnsi="Tahoma" w:cs="Tahoma"/>
        </w:rPr>
        <w:t xml:space="preserve"> </w:t>
      </w:r>
      <w:r w:rsidR="00D06381">
        <w:rPr>
          <w:rFonts w:ascii="Tahoma" w:hAnsi="Tahoma" w:cs="Tahoma"/>
        </w:rPr>
        <w:t>d</w:t>
      </w:r>
      <w:r w:rsidR="00D06381" w:rsidRPr="00D06381">
        <w:rPr>
          <w:rFonts w:ascii="Tahoma" w:hAnsi="Tahoma" w:cs="Tahoma"/>
        </w:rPr>
        <w:t>obava železovega III sulfata (</w:t>
      </w:r>
      <w:proofErr w:type="spellStart"/>
      <w:r w:rsidR="00D06381" w:rsidRPr="00D06381">
        <w:rPr>
          <w:rFonts w:ascii="Tahoma" w:hAnsi="Tahoma" w:cs="Tahoma"/>
        </w:rPr>
        <w:t>ferikola</w:t>
      </w:r>
      <w:proofErr w:type="spellEnd"/>
      <w:r w:rsidR="00D06381" w:rsidRPr="00D06381">
        <w:rPr>
          <w:rFonts w:ascii="Tahoma" w:hAnsi="Tahoma" w:cs="Tahoma"/>
        </w:rPr>
        <w:t>)</w:t>
      </w:r>
      <w:r w:rsidR="00332A29">
        <w:rPr>
          <w:rFonts w:ascii="Tahoma" w:hAnsi="Tahoma" w:cs="Tahoma"/>
        </w:rPr>
        <w:t xml:space="preserve"> na lokacije </w:t>
      </w:r>
      <w:r w:rsidR="00332A29" w:rsidRPr="00332A29">
        <w:rPr>
          <w:rFonts w:ascii="Tahoma" w:hAnsi="Tahoma" w:cs="Tahoma"/>
        </w:rPr>
        <w:t>ČN Črnuče, ČN Vnanje Gorice in ČN Podpeč</w:t>
      </w:r>
      <w:r w:rsidR="00EE2388">
        <w:rPr>
          <w:rFonts w:ascii="Tahoma" w:hAnsi="Tahoma" w:cs="Tahoma"/>
        </w:rPr>
        <w:t>.</w:t>
      </w:r>
      <w:r w:rsidR="0086293E" w:rsidRPr="0086293E">
        <w:rPr>
          <w:rFonts w:ascii="Tahoma" w:hAnsi="Tahoma" w:cs="Tahoma"/>
        </w:rPr>
        <w:t xml:space="preserve"> </w:t>
      </w:r>
      <w:r w:rsidR="0086293E">
        <w:rPr>
          <w:rFonts w:ascii="Tahoma" w:hAnsi="Tahoma" w:cs="Tahoma"/>
        </w:rPr>
        <w:t xml:space="preserve">Okvirni sporazum se sklepa za </w:t>
      </w:r>
      <w:r w:rsidR="0086293E" w:rsidRPr="00332A29">
        <w:rPr>
          <w:rFonts w:ascii="Tahoma" w:hAnsi="Tahoma" w:cs="Tahoma"/>
          <w:b/>
          <w:bCs/>
        </w:rPr>
        <w:t xml:space="preserve">obdobje </w:t>
      </w:r>
      <w:r w:rsidR="00332A29" w:rsidRPr="00332A29">
        <w:rPr>
          <w:rFonts w:ascii="Tahoma" w:hAnsi="Tahoma" w:cs="Tahoma"/>
          <w:b/>
          <w:bCs/>
        </w:rPr>
        <w:t>štirih</w:t>
      </w:r>
      <w:r w:rsidR="0086293E" w:rsidRPr="00332A29">
        <w:rPr>
          <w:rFonts w:ascii="Tahoma" w:hAnsi="Tahoma" w:cs="Tahoma"/>
          <w:b/>
          <w:bCs/>
        </w:rPr>
        <w:t xml:space="preserve"> </w:t>
      </w:r>
      <w:r w:rsidR="00B6057F">
        <w:rPr>
          <w:rFonts w:ascii="Tahoma" w:hAnsi="Tahoma" w:cs="Tahoma"/>
          <w:b/>
          <w:bCs/>
        </w:rPr>
        <w:t xml:space="preserve">(4) </w:t>
      </w:r>
      <w:r w:rsidR="0086293E" w:rsidRPr="00332A29">
        <w:rPr>
          <w:rFonts w:ascii="Tahoma" w:hAnsi="Tahoma" w:cs="Tahoma"/>
          <w:b/>
          <w:bCs/>
        </w:rPr>
        <w:t>let</w:t>
      </w:r>
      <w:r w:rsidR="0086293E">
        <w:rPr>
          <w:rFonts w:ascii="Tahoma" w:hAnsi="Tahoma" w:cs="Tahoma"/>
        </w:rPr>
        <w:t xml:space="preserve"> </w:t>
      </w:r>
      <w:r w:rsidR="0086293E" w:rsidRPr="0086293E">
        <w:rPr>
          <w:rFonts w:ascii="Tahoma" w:hAnsi="Tahoma" w:cs="Tahoma"/>
        </w:rPr>
        <w:t>od dneva obojestranskega podpisa</w:t>
      </w:r>
      <w:r w:rsidR="0086293E">
        <w:rPr>
          <w:rFonts w:ascii="Tahoma" w:hAnsi="Tahoma" w:cs="Tahoma"/>
        </w:rPr>
        <w:t xml:space="preserve"> okvirnega sporazuma, oziroma</w:t>
      </w:r>
      <w:r w:rsidR="0086293E" w:rsidRPr="0086293E">
        <w:rPr>
          <w:rFonts w:ascii="Tahoma" w:hAnsi="Tahoma" w:cs="Tahoma"/>
        </w:rPr>
        <w:t xml:space="preserve"> </w:t>
      </w:r>
      <w:r w:rsidR="0086293E">
        <w:rPr>
          <w:rFonts w:ascii="Tahoma" w:hAnsi="Tahoma" w:cs="Tahoma"/>
        </w:rPr>
        <w:t>do izčrpanja vrednosti okvirnega sporazuma, kar nastopi prej.</w:t>
      </w:r>
    </w:p>
    <w:p w14:paraId="02A340E7" w14:textId="0AB0C528" w:rsidR="00C85E3C" w:rsidRPr="00E938DF" w:rsidRDefault="00C85E3C" w:rsidP="00AF65C5">
      <w:pPr>
        <w:keepNext/>
        <w:keepLines/>
        <w:jc w:val="both"/>
        <w:rPr>
          <w:rFonts w:ascii="Tahoma" w:hAnsi="Tahoma" w:cs="Tahoma"/>
        </w:rPr>
      </w:pPr>
    </w:p>
    <w:p w14:paraId="07AA989B" w14:textId="77777777" w:rsidR="0086293E" w:rsidRPr="0086293E" w:rsidRDefault="0086293E" w:rsidP="0086293E">
      <w:pPr>
        <w:keepNext/>
        <w:keepLines/>
        <w:jc w:val="both"/>
        <w:rPr>
          <w:rFonts w:ascii="Tahoma" w:hAnsi="Tahoma" w:cs="Tahoma"/>
        </w:rPr>
      </w:pPr>
      <w:r w:rsidRPr="0086293E">
        <w:rPr>
          <w:rFonts w:ascii="Tahoma" w:hAnsi="Tahoma" w:cs="Tahoma"/>
        </w:rPr>
        <w:t xml:space="preserve">Podroben opis predmeta javnega naročila je razviden v nadaljevanju te razpisne dokumentacije in v ponudbenem predračunu, ki je kot priloga sestavni del razpisne dokumentacije. </w:t>
      </w:r>
    </w:p>
    <w:p w14:paraId="36AD2BB4" w14:textId="77777777" w:rsidR="0086293E" w:rsidRPr="0086293E" w:rsidRDefault="0086293E" w:rsidP="0086293E">
      <w:pPr>
        <w:keepNext/>
        <w:keepLines/>
        <w:jc w:val="both"/>
        <w:rPr>
          <w:rFonts w:ascii="Tahoma" w:hAnsi="Tahoma" w:cs="Tahoma"/>
        </w:rPr>
      </w:pPr>
    </w:p>
    <w:p w14:paraId="2227EB34" w14:textId="2C72777A" w:rsidR="00C85E3C" w:rsidRDefault="0086293E" w:rsidP="0086293E">
      <w:pPr>
        <w:keepNext/>
        <w:keepLines/>
        <w:jc w:val="both"/>
        <w:rPr>
          <w:rFonts w:ascii="Tahoma" w:hAnsi="Tahoma" w:cs="Tahoma"/>
        </w:rPr>
      </w:pPr>
      <w:r w:rsidRPr="0086293E">
        <w:rPr>
          <w:rFonts w:ascii="Tahoma" w:hAnsi="Tahoma" w:cs="Tahoma"/>
        </w:rPr>
        <w:t xml:space="preserve">Ponujeni predmet javnega naročila, ki ga ponuja ponudnik, mora </w:t>
      </w:r>
      <w:r w:rsidRPr="00BD4CA6">
        <w:rPr>
          <w:rFonts w:ascii="Tahoma" w:hAnsi="Tahoma" w:cs="Tahoma"/>
        </w:rPr>
        <w:t>izpolnjevati ali presegati obvezne minimalne tehnične zahteve, ki so navedene v tehnični specifikaciji pre</w:t>
      </w:r>
      <w:r w:rsidRPr="0086293E">
        <w:rPr>
          <w:rFonts w:ascii="Tahoma" w:hAnsi="Tahoma" w:cs="Tahoma"/>
        </w:rPr>
        <w:t>dmeta javnega naročila. V primeru, da ponujeni predmeti ponudnika ne bodo izpolnjevali minimalnih tehničnih zahtev, bo naročnik tako ponudbo kot neprimerno izločil iz nadaljnje obravnave</w:t>
      </w:r>
    </w:p>
    <w:p w14:paraId="167D1A66" w14:textId="77777777" w:rsidR="00777852" w:rsidRPr="00C8579C" w:rsidRDefault="00777852" w:rsidP="00AF65C5">
      <w:pPr>
        <w:keepNext/>
        <w:keepLines/>
        <w:jc w:val="both"/>
        <w:rPr>
          <w:rFonts w:ascii="Tahoma" w:hAnsi="Tahoma" w:cs="Tahoma"/>
          <w:highlight w:val="yellow"/>
        </w:rPr>
      </w:pPr>
    </w:p>
    <w:p w14:paraId="586A713A" w14:textId="77777777" w:rsidR="007C70A1" w:rsidRPr="00C8579C" w:rsidRDefault="007C70A1" w:rsidP="00AF65C5">
      <w:pPr>
        <w:keepNext/>
        <w:keepLines/>
        <w:numPr>
          <w:ilvl w:val="1"/>
          <w:numId w:val="2"/>
        </w:numPr>
        <w:jc w:val="both"/>
        <w:rPr>
          <w:rFonts w:ascii="Tahoma" w:hAnsi="Tahoma" w:cs="Tahoma"/>
          <w:b/>
        </w:rPr>
      </w:pPr>
      <w:r w:rsidRPr="00C8579C">
        <w:rPr>
          <w:rFonts w:ascii="Tahoma" w:hAnsi="Tahoma" w:cs="Tahoma"/>
          <w:b/>
        </w:rPr>
        <w:t>Podatki o naročniku</w:t>
      </w:r>
    </w:p>
    <w:p w14:paraId="0686A46D" w14:textId="77777777" w:rsidR="007C70A1" w:rsidRPr="00C8579C" w:rsidRDefault="007C70A1" w:rsidP="00AF65C5">
      <w:pPr>
        <w:keepNext/>
        <w:keepLines/>
        <w:jc w:val="both"/>
        <w:rPr>
          <w:rFonts w:ascii="Tahoma" w:hAnsi="Tahoma" w:cs="Tahoma"/>
        </w:rPr>
      </w:pPr>
    </w:p>
    <w:p w14:paraId="60A91948" w14:textId="529B8B2A" w:rsidR="0086293E" w:rsidRDefault="007C70A1" w:rsidP="0086293E">
      <w:pPr>
        <w:keepNext/>
        <w:keepLines/>
        <w:jc w:val="both"/>
        <w:rPr>
          <w:rFonts w:ascii="Tahoma" w:hAnsi="Tahoma" w:cs="Tahoma"/>
        </w:rPr>
      </w:pPr>
      <w:r w:rsidRPr="00C8579C">
        <w:rPr>
          <w:rFonts w:ascii="Tahoma" w:hAnsi="Tahoma" w:cs="Tahoma"/>
        </w:rPr>
        <w:t xml:space="preserve">Naročnik javnega naročila je </w:t>
      </w:r>
      <w:r w:rsidR="0094613F" w:rsidRPr="00C8579C">
        <w:rPr>
          <w:rFonts w:ascii="Tahoma" w:hAnsi="Tahoma" w:cs="Tahoma"/>
          <w:bCs/>
          <w:noProof/>
        </w:rPr>
        <w:t>JAVNO PODJETJE VODOVOD KANALIZACIJA SNAGA d.o.o.</w:t>
      </w:r>
      <w:r w:rsidR="00585C50" w:rsidRPr="00C8579C">
        <w:rPr>
          <w:rFonts w:ascii="Tahoma" w:hAnsi="Tahoma" w:cs="Tahoma"/>
          <w:bCs/>
          <w:noProof/>
        </w:rPr>
        <w:t xml:space="preserve">, </w:t>
      </w:r>
      <w:r w:rsidR="0094613F" w:rsidRPr="00C8579C">
        <w:rPr>
          <w:rFonts w:ascii="Tahoma" w:hAnsi="Tahoma" w:cs="Tahoma"/>
          <w:bCs/>
          <w:noProof/>
        </w:rPr>
        <w:t>Vodovodna cesta 90, 1000 Ljubljana</w:t>
      </w:r>
      <w:r w:rsidR="001F6CD5">
        <w:rPr>
          <w:rFonts w:ascii="Tahoma" w:hAnsi="Tahoma" w:cs="Tahoma"/>
          <w:bCs/>
          <w:noProof/>
        </w:rPr>
        <w:t xml:space="preserve"> (oz. krajše JP VOKA SNAGA)</w:t>
      </w:r>
      <w:r w:rsidRPr="00C8579C">
        <w:rPr>
          <w:rFonts w:ascii="Tahoma" w:hAnsi="Tahoma" w:cs="Tahoma"/>
        </w:rPr>
        <w:t>, ki</w:t>
      </w:r>
      <w:r w:rsidR="008F6EBC" w:rsidRPr="00C8579C">
        <w:rPr>
          <w:rFonts w:ascii="Tahoma" w:hAnsi="Tahoma" w:cs="Tahoma"/>
        </w:rPr>
        <w:t xml:space="preserve"> je na podlagi </w:t>
      </w:r>
      <w:r w:rsidR="0086293E" w:rsidRPr="004605EA">
        <w:rPr>
          <w:rFonts w:ascii="Tahoma" w:hAnsi="Tahoma" w:cs="Tahoma"/>
        </w:rPr>
        <w:t>pooblastila prenes</w:t>
      </w:r>
      <w:r w:rsidR="0086293E">
        <w:rPr>
          <w:rFonts w:ascii="Tahoma" w:hAnsi="Tahoma" w:cs="Tahoma"/>
        </w:rPr>
        <w:t>e</w:t>
      </w:r>
      <w:r w:rsidR="0086293E" w:rsidRPr="004605EA">
        <w:rPr>
          <w:rFonts w:ascii="Tahoma" w:hAnsi="Tahoma" w:cs="Tahoma"/>
        </w:rPr>
        <w:t xml:space="preserve">l izvedbo postopka oddaje predmetnega javnega naročila na JAVNI HOLDING Ljubljana, </w:t>
      </w:r>
      <w:proofErr w:type="spellStart"/>
      <w:r w:rsidR="0086293E" w:rsidRPr="004605EA">
        <w:rPr>
          <w:rFonts w:ascii="Tahoma" w:hAnsi="Tahoma" w:cs="Tahoma"/>
        </w:rPr>
        <w:t>d.o.o</w:t>
      </w:r>
      <w:proofErr w:type="spellEnd"/>
      <w:r w:rsidR="0086293E" w:rsidRPr="004605EA">
        <w:rPr>
          <w:rFonts w:ascii="Tahoma" w:hAnsi="Tahoma" w:cs="Tahoma"/>
        </w:rPr>
        <w:t>., Verovškova ulica 70, Ljubljana. Okvirni sporazum z izbranim ponudnikom sklene naročnik.</w:t>
      </w:r>
    </w:p>
    <w:p w14:paraId="089E6DD3" w14:textId="77777777" w:rsidR="00C76342" w:rsidRDefault="00C76342" w:rsidP="0086293E">
      <w:pPr>
        <w:keepNext/>
        <w:keepLines/>
        <w:jc w:val="both"/>
        <w:rPr>
          <w:rFonts w:ascii="Tahoma" w:hAnsi="Tahoma" w:cs="Tahoma"/>
        </w:rPr>
      </w:pPr>
    </w:p>
    <w:p w14:paraId="56F85FE2" w14:textId="77777777" w:rsidR="00C76342" w:rsidRPr="007124F0" w:rsidRDefault="00C76342" w:rsidP="008B4123">
      <w:pPr>
        <w:keepNext/>
        <w:keepLines/>
        <w:numPr>
          <w:ilvl w:val="2"/>
          <w:numId w:val="2"/>
        </w:numPr>
        <w:jc w:val="both"/>
        <w:rPr>
          <w:rFonts w:ascii="Tahoma" w:hAnsi="Tahoma" w:cs="Tahoma"/>
          <w:b/>
        </w:rPr>
      </w:pPr>
      <w:r w:rsidRPr="007124F0">
        <w:rPr>
          <w:rFonts w:ascii="Tahoma" w:hAnsi="Tahoma" w:cs="Tahoma"/>
          <w:b/>
        </w:rPr>
        <w:t>Termin »gospodarski subjekt«</w:t>
      </w:r>
    </w:p>
    <w:p w14:paraId="118334E0" w14:textId="77777777" w:rsidR="00C76342" w:rsidRPr="007124F0" w:rsidRDefault="00C76342" w:rsidP="00C76342">
      <w:pPr>
        <w:keepNext/>
        <w:keepLines/>
        <w:jc w:val="both"/>
        <w:rPr>
          <w:rFonts w:ascii="Tahoma" w:hAnsi="Tahoma" w:cs="Tahoma"/>
        </w:rPr>
      </w:pPr>
    </w:p>
    <w:p w14:paraId="71902BB2" w14:textId="3697D175" w:rsidR="00C76342" w:rsidRPr="007124F0" w:rsidRDefault="00C76342" w:rsidP="00C76342">
      <w:pPr>
        <w:keepNext/>
        <w:keepLines/>
        <w:jc w:val="both"/>
        <w:rPr>
          <w:rFonts w:ascii="Tahoma" w:hAnsi="Tahoma" w:cs="Tahoma"/>
        </w:rPr>
      </w:pPr>
      <w:r w:rsidRPr="007124F0">
        <w:rPr>
          <w:rFonts w:ascii="Tahoma" w:hAnsi="Tahoma" w:cs="Tahoma"/>
        </w:rPr>
        <w:t>Termin »gospodarski subjekt« se lahko nanaša na ponudnika, partnerja v okviru skupne (partnerske) ponudbe, na podizvajalca, ter na subjekt</w:t>
      </w:r>
      <w:r w:rsidR="003C23A0">
        <w:rPr>
          <w:rFonts w:ascii="Tahoma" w:hAnsi="Tahoma" w:cs="Tahoma"/>
        </w:rPr>
        <w:t>e</w:t>
      </w:r>
      <w:r w:rsidRPr="007124F0">
        <w:rPr>
          <w:rFonts w:ascii="Tahoma" w:hAnsi="Tahoma" w:cs="Tahoma"/>
        </w:rPr>
        <w:t>, katerih zmogljivosti bo uporabljal ponudnik.</w:t>
      </w:r>
    </w:p>
    <w:p w14:paraId="1A84F610" w14:textId="6D25724A" w:rsidR="00C76342" w:rsidRPr="00C76342" w:rsidRDefault="00C76342" w:rsidP="00C76342">
      <w:pPr>
        <w:keepNext/>
        <w:keepLines/>
        <w:jc w:val="both"/>
        <w:rPr>
          <w:rFonts w:ascii="Tahoma" w:hAnsi="Tahoma" w:cs="Tahoma"/>
        </w:rPr>
      </w:pPr>
    </w:p>
    <w:p w14:paraId="765EA1B7" w14:textId="523BBE64" w:rsidR="007C70A1" w:rsidRPr="00C8579C" w:rsidRDefault="00165C5E" w:rsidP="00AF65C5">
      <w:pPr>
        <w:keepNext/>
        <w:keepLines/>
        <w:jc w:val="both"/>
        <w:rPr>
          <w:rFonts w:ascii="Tahoma" w:hAnsi="Tahoma" w:cs="Tahoma"/>
          <w:snapToGrid w:val="0"/>
          <w:sz w:val="18"/>
          <w:szCs w:val="18"/>
        </w:rPr>
      </w:pPr>
      <w:r w:rsidRPr="00C8579C">
        <w:rPr>
          <w:rFonts w:ascii="Tahoma" w:hAnsi="Tahoma" w:cs="Tahoma"/>
        </w:rPr>
        <w:t xml:space="preserve"> </w:t>
      </w:r>
    </w:p>
    <w:p w14:paraId="654F8D03" w14:textId="3DF7FDB6" w:rsidR="007C70A1" w:rsidRPr="00C8579C" w:rsidRDefault="007C70A1" w:rsidP="00AF65C5">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Pravna podlaga</w:t>
      </w:r>
      <w:r w:rsidR="00606533" w:rsidRPr="00C8579C">
        <w:rPr>
          <w:rFonts w:ascii="Tahoma" w:hAnsi="Tahoma" w:cs="Tahoma"/>
          <w:b/>
        </w:rPr>
        <w:t xml:space="preserve"> </w:t>
      </w:r>
      <w:r w:rsidR="005D388F" w:rsidRPr="005D388F">
        <w:rPr>
          <w:rFonts w:ascii="Tahoma" w:hAnsi="Tahoma" w:cs="Tahoma"/>
          <w:b/>
        </w:rPr>
        <w:t>opredelitev postopka in odločitev o oddaji javnega naročila</w:t>
      </w:r>
    </w:p>
    <w:p w14:paraId="37E1918B" w14:textId="77777777" w:rsidR="007C70A1" w:rsidRPr="00C8579C" w:rsidRDefault="007C70A1" w:rsidP="00AF65C5">
      <w:pPr>
        <w:keepNext/>
        <w:keepLines/>
        <w:jc w:val="both"/>
      </w:pPr>
    </w:p>
    <w:p w14:paraId="18A41243" w14:textId="794B57CF" w:rsidR="00D96294" w:rsidRPr="00C8579C" w:rsidRDefault="00D96294" w:rsidP="00AF65C5">
      <w:pPr>
        <w:pStyle w:val="Telobesedila3"/>
        <w:keepNext/>
        <w:keepLines/>
        <w:rPr>
          <w:rFonts w:ascii="Tahoma" w:hAnsi="Tahoma" w:cs="Tahoma"/>
          <w:lang w:val="sl-SI"/>
        </w:rPr>
      </w:pPr>
      <w:r w:rsidRPr="00C8579C">
        <w:rPr>
          <w:rFonts w:ascii="Tahoma" w:hAnsi="Tahoma" w:cs="Tahoma"/>
          <w:lang w:val="sl-SI"/>
        </w:rPr>
        <w:t>Ja</w:t>
      </w:r>
      <w:r>
        <w:rPr>
          <w:rFonts w:ascii="Tahoma" w:hAnsi="Tahoma" w:cs="Tahoma"/>
          <w:lang w:val="sl-SI"/>
        </w:rPr>
        <w:t xml:space="preserve">vno naročilo se izvaja skladno </w:t>
      </w:r>
      <w:r w:rsidR="000E5B50">
        <w:rPr>
          <w:rFonts w:ascii="Tahoma" w:hAnsi="Tahoma" w:cs="Tahoma"/>
          <w:lang w:val="sl-SI"/>
        </w:rPr>
        <w:t>z</w:t>
      </w:r>
      <w:r w:rsidRPr="00C8579C">
        <w:rPr>
          <w:rFonts w:ascii="Tahoma" w:hAnsi="Tahoma" w:cs="Tahoma"/>
          <w:lang w:val="sl-SI"/>
        </w:rPr>
        <w:t xml:space="preserve"> določbami:</w:t>
      </w:r>
    </w:p>
    <w:p w14:paraId="695D5394" w14:textId="5B22B6E8" w:rsidR="00D96294" w:rsidRPr="00C8579C" w:rsidRDefault="00D96294" w:rsidP="00AF65C5">
      <w:pPr>
        <w:keepNext/>
        <w:keepLines/>
        <w:numPr>
          <w:ilvl w:val="0"/>
          <w:numId w:val="5"/>
        </w:numPr>
        <w:jc w:val="both"/>
        <w:rPr>
          <w:rFonts w:ascii="Tahoma" w:hAnsi="Tahoma" w:cs="Tahoma"/>
        </w:rPr>
      </w:pPr>
      <w:r w:rsidRPr="00C8579C">
        <w:rPr>
          <w:rFonts w:ascii="Tahoma" w:hAnsi="Tahoma" w:cs="Tahoma"/>
        </w:rPr>
        <w:t>Zakona o javnem naročanju (Ur. l. RS, št. 91/15</w:t>
      </w:r>
      <w:r>
        <w:rPr>
          <w:rFonts w:ascii="Tahoma" w:hAnsi="Tahoma" w:cs="Tahoma"/>
        </w:rPr>
        <w:t xml:space="preserve"> </w:t>
      </w:r>
      <w:r w:rsidR="0086293E">
        <w:rPr>
          <w:rFonts w:ascii="Tahoma" w:hAnsi="Tahoma" w:cs="Tahoma"/>
        </w:rPr>
        <w:t>z dopolnitvami in</w:t>
      </w:r>
      <w:r w:rsidR="00EE2388">
        <w:rPr>
          <w:rFonts w:ascii="Tahoma" w:hAnsi="Tahoma" w:cs="Tahoma"/>
        </w:rPr>
        <w:t xml:space="preserve"> spremembami; </w:t>
      </w:r>
      <w:r w:rsidRPr="00C8579C">
        <w:rPr>
          <w:rFonts w:ascii="Tahoma" w:hAnsi="Tahoma" w:cs="Tahoma"/>
        </w:rPr>
        <w:t>v nadaljevanju: ZJN-3),</w:t>
      </w:r>
    </w:p>
    <w:p w14:paraId="1CC8F70B" w14:textId="4BA2F89C" w:rsidR="00067104" w:rsidRPr="00274B4B" w:rsidRDefault="00067104" w:rsidP="00AF65C5">
      <w:pPr>
        <w:keepNext/>
        <w:keepLines/>
        <w:numPr>
          <w:ilvl w:val="0"/>
          <w:numId w:val="5"/>
        </w:numPr>
        <w:jc w:val="both"/>
        <w:rPr>
          <w:rFonts w:ascii="Tahoma" w:hAnsi="Tahoma" w:cs="Tahoma"/>
        </w:rPr>
      </w:pPr>
      <w:r w:rsidRPr="00274B4B">
        <w:rPr>
          <w:rFonts w:ascii="Tahoma" w:hAnsi="Tahoma" w:cs="Tahoma"/>
        </w:rPr>
        <w:t xml:space="preserve">Zakona o pravnem varstvu v postopkih javnega naročanja </w:t>
      </w:r>
      <w:r w:rsidR="0086293E" w:rsidRPr="004605EA">
        <w:rPr>
          <w:rFonts w:ascii="Tahoma" w:hAnsi="Tahoma" w:cs="Tahoma"/>
        </w:rPr>
        <w:t>(Ur. l. RS, št. 43/11</w:t>
      </w:r>
      <w:r w:rsidR="0086293E">
        <w:rPr>
          <w:rFonts w:ascii="Tahoma" w:hAnsi="Tahoma" w:cs="Tahoma"/>
        </w:rPr>
        <w:t xml:space="preserve"> z dopolnitvami in spremembami</w:t>
      </w:r>
      <w:r w:rsidR="0086293E" w:rsidRPr="004605EA">
        <w:rPr>
          <w:rFonts w:ascii="Tahoma" w:hAnsi="Tahoma" w:cs="Tahoma"/>
        </w:rPr>
        <w:t>; v nadaljevanju: ZPVPJN)</w:t>
      </w:r>
      <w:r w:rsidRPr="00274B4B">
        <w:rPr>
          <w:rFonts w:ascii="Tahoma" w:hAnsi="Tahoma" w:cs="Tahoma"/>
        </w:rPr>
        <w:t>,</w:t>
      </w:r>
    </w:p>
    <w:p w14:paraId="3FAF0387" w14:textId="2E63786F" w:rsidR="00EE2388" w:rsidRDefault="00EE2388" w:rsidP="00AF65C5">
      <w:pPr>
        <w:pStyle w:val="BESEDILO"/>
        <w:keepNext/>
        <w:widowControl/>
        <w:numPr>
          <w:ilvl w:val="0"/>
          <w:numId w:val="5"/>
        </w:numPr>
        <w:tabs>
          <w:tab w:val="clear" w:pos="2155"/>
        </w:tabs>
        <w:rPr>
          <w:rFonts w:ascii="Tahoma" w:hAnsi="Tahoma"/>
          <w:lang w:eastAsia="x-none"/>
        </w:rPr>
      </w:pPr>
      <w:r w:rsidRPr="00C24AB6">
        <w:rPr>
          <w:rFonts w:ascii="Tahoma" w:hAnsi="Tahoma"/>
          <w:lang w:eastAsia="x-none"/>
        </w:rPr>
        <w:t>Obligacijsk</w:t>
      </w:r>
      <w:r>
        <w:rPr>
          <w:rFonts w:ascii="Tahoma" w:hAnsi="Tahoma"/>
          <w:lang w:eastAsia="x-none"/>
        </w:rPr>
        <w:t>ega</w:t>
      </w:r>
      <w:r w:rsidRPr="00C24AB6">
        <w:rPr>
          <w:rFonts w:ascii="Tahoma" w:hAnsi="Tahoma"/>
          <w:lang w:eastAsia="x-none"/>
        </w:rPr>
        <w:t xml:space="preserve"> zakonik</w:t>
      </w:r>
      <w:r>
        <w:rPr>
          <w:rFonts w:ascii="Tahoma" w:hAnsi="Tahoma"/>
          <w:lang w:eastAsia="x-none"/>
        </w:rPr>
        <w:t>a</w:t>
      </w:r>
      <w:r w:rsidRPr="00C24AB6">
        <w:rPr>
          <w:rFonts w:ascii="Tahoma" w:hAnsi="Tahoma"/>
          <w:lang w:eastAsia="x-none"/>
        </w:rPr>
        <w:t xml:space="preserve"> (Uradni list RS, št. 97/07 </w:t>
      </w:r>
      <w:r w:rsidR="0086293E">
        <w:rPr>
          <w:rFonts w:ascii="Tahoma" w:hAnsi="Tahoma" w:cs="Tahoma"/>
        </w:rPr>
        <w:t xml:space="preserve">z dopolnitvami in </w:t>
      </w:r>
      <w:r w:rsidR="0086293E" w:rsidRPr="0086293E">
        <w:rPr>
          <w:rFonts w:ascii="Tahoma" w:hAnsi="Tahoma" w:cs="Tahoma"/>
        </w:rPr>
        <w:t>spremembami</w:t>
      </w:r>
      <w:r w:rsidRPr="0086293E">
        <w:rPr>
          <w:rFonts w:ascii="Tahoma" w:hAnsi="Tahoma"/>
          <w:lang w:eastAsia="x-none"/>
        </w:rPr>
        <w:t>, v</w:t>
      </w:r>
      <w:r w:rsidRPr="00C24AB6">
        <w:rPr>
          <w:rFonts w:ascii="Tahoma" w:hAnsi="Tahoma"/>
          <w:lang w:eastAsia="x-none"/>
        </w:rPr>
        <w:t xml:space="preserve"> nadaljevanju: Obligacijski zakonik),</w:t>
      </w:r>
    </w:p>
    <w:p w14:paraId="38272357" w14:textId="230CF0E8" w:rsidR="00EE2388" w:rsidRPr="00C24AB6" w:rsidRDefault="00EE2388" w:rsidP="00AF65C5">
      <w:pPr>
        <w:pStyle w:val="BESEDILO"/>
        <w:keepNext/>
        <w:widowControl/>
        <w:numPr>
          <w:ilvl w:val="0"/>
          <w:numId w:val="5"/>
        </w:numPr>
        <w:tabs>
          <w:tab w:val="clear" w:pos="2155"/>
        </w:tabs>
        <w:rPr>
          <w:rFonts w:ascii="Tahoma" w:hAnsi="Tahoma"/>
          <w:lang w:eastAsia="x-none"/>
        </w:rPr>
      </w:pPr>
      <w:r w:rsidRPr="00C24AB6">
        <w:rPr>
          <w:rFonts w:ascii="Tahoma" w:hAnsi="Tahoma"/>
          <w:lang w:eastAsia="x-none"/>
        </w:rPr>
        <w:t>ostalih predpisov, ki temeljijo na zgoraj navedenih zakonih</w:t>
      </w:r>
      <w:r w:rsidR="00E70947">
        <w:rPr>
          <w:rFonts w:ascii="Tahoma" w:hAnsi="Tahoma"/>
          <w:lang w:eastAsia="x-none"/>
        </w:rPr>
        <w:t>,</w:t>
      </w:r>
      <w:r w:rsidRPr="00C24AB6">
        <w:rPr>
          <w:rFonts w:ascii="Tahoma" w:hAnsi="Tahoma"/>
          <w:lang w:eastAsia="x-none"/>
        </w:rPr>
        <w:t xml:space="preserve"> ter veljavno zakonodajo, ki se nanaša na predmet javnega naročila.</w:t>
      </w:r>
    </w:p>
    <w:p w14:paraId="482B1A84" w14:textId="77777777" w:rsidR="00D96294" w:rsidRPr="00C8579C" w:rsidRDefault="00D96294" w:rsidP="00AF65C5">
      <w:pPr>
        <w:keepNext/>
        <w:keepLines/>
        <w:ind w:left="720"/>
        <w:jc w:val="both"/>
        <w:rPr>
          <w:rFonts w:ascii="Tahoma" w:hAnsi="Tahoma" w:cs="Tahoma"/>
        </w:rPr>
      </w:pPr>
    </w:p>
    <w:p w14:paraId="0C19C5E1" w14:textId="77777777" w:rsidR="005D388F" w:rsidRPr="004605EA" w:rsidRDefault="00D96294" w:rsidP="005D388F">
      <w:pPr>
        <w:keepNext/>
        <w:keepLines/>
        <w:jc w:val="both"/>
        <w:rPr>
          <w:rFonts w:ascii="Tahoma" w:hAnsi="Tahoma" w:cs="Tahoma"/>
        </w:rPr>
      </w:pPr>
      <w:r w:rsidRPr="001D5D59">
        <w:rPr>
          <w:rFonts w:ascii="Tahoma" w:hAnsi="Tahoma" w:cs="Tahoma"/>
        </w:rPr>
        <w:t>Naročnik izvaja javno naročilo po postopku</w:t>
      </w:r>
      <w:r>
        <w:rPr>
          <w:rFonts w:ascii="Tahoma" w:hAnsi="Tahoma" w:cs="Tahoma"/>
        </w:rPr>
        <w:t xml:space="preserve"> </w:t>
      </w:r>
      <w:r w:rsidRPr="00DB7BBF">
        <w:rPr>
          <w:rFonts w:ascii="Tahoma" w:hAnsi="Tahoma" w:cs="Tahoma"/>
          <w:b/>
          <w:bCs/>
        </w:rPr>
        <w:t>naročila male vrednosti v skladu s 47. členom</w:t>
      </w:r>
      <w:r w:rsidRPr="001D5D59">
        <w:rPr>
          <w:rFonts w:ascii="Tahoma" w:hAnsi="Tahoma" w:cs="Tahoma"/>
        </w:rPr>
        <w:t xml:space="preserve"> ZJN-3. </w:t>
      </w:r>
      <w:r w:rsidR="005D388F" w:rsidRPr="004605EA">
        <w:rPr>
          <w:rFonts w:ascii="Tahoma" w:hAnsi="Tahoma" w:cs="Tahoma"/>
        </w:rPr>
        <w:t>Naročnik bo po pregledu in ocenjevanju ponudb izbral ponudnika z najugodnejšo ponudbo glede na postavljena merila.</w:t>
      </w:r>
    </w:p>
    <w:p w14:paraId="53C8F4CC" w14:textId="77777777" w:rsidR="005D388F" w:rsidRPr="004605EA" w:rsidRDefault="005D388F" w:rsidP="005D388F">
      <w:pPr>
        <w:keepNext/>
        <w:keepLines/>
        <w:jc w:val="both"/>
        <w:rPr>
          <w:rFonts w:ascii="Tahoma" w:hAnsi="Tahoma" w:cs="Tahoma"/>
        </w:rPr>
      </w:pPr>
    </w:p>
    <w:p w14:paraId="5F640874" w14:textId="5A748607" w:rsidR="005D388F" w:rsidRPr="00613415" w:rsidRDefault="005D388F" w:rsidP="005D388F">
      <w:pPr>
        <w:keepNext/>
        <w:keepLines/>
        <w:ind w:right="56"/>
        <w:jc w:val="both"/>
        <w:rPr>
          <w:rFonts w:ascii="Tahoma" w:hAnsi="Tahoma" w:cs="Tahoma"/>
        </w:rPr>
      </w:pPr>
      <w:r w:rsidRPr="00613415">
        <w:rPr>
          <w:rFonts w:ascii="Tahoma" w:hAnsi="Tahoma" w:cs="Tahoma"/>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1BA53BE2" w14:textId="77777777" w:rsidR="005D388F" w:rsidRPr="004605EA" w:rsidRDefault="005D388F" w:rsidP="005D388F">
      <w:pPr>
        <w:keepNext/>
        <w:keepLines/>
        <w:jc w:val="both"/>
        <w:rPr>
          <w:rFonts w:ascii="Tahoma" w:hAnsi="Tahoma" w:cs="Tahoma"/>
        </w:rPr>
      </w:pPr>
    </w:p>
    <w:p w14:paraId="2CF71C9A" w14:textId="77777777" w:rsidR="005D388F" w:rsidRDefault="005D388F" w:rsidP="005D388F">
      <w:pPr>
        <w:keepNext/>
        <w:keepLines/>
        <w:jc w:val="both"/>
        <w:rPr>
          <w:rFonts w:ascii="Tahoma" w:hAnsi="Tahoma" w:cs="Tahoma"/>
        </w:rPr>
      </w:pPr>
      <w:r w:rsidRPr="004605EA">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1F110F12" w14:textId="77777777" w:rsidR="005D388F" w:rsidRPr="00597FAB" w:rsidRDefault="005D388F" w:rsidP="005D388F">
      <w:pPr>
        <w:keepNext/>
        <w:keepLines/>
        <w:jc w:val="both"/>
        <w:rPr>
          <w:rFonts w:ascii="Tahoma" w:hAnsi="Tahoma" w:cs="Tahoma"/>
        </w:rPr>
      </w:pPr>
    </w:p>
    <w:p w14:paraId="10E220A5" w14:textId="77777777" w:rsidR="003A41C3" w:rsidRDefault="003A41C3" w:rsidP="005D388F">
      <w:pPr>
        <w:keepNext/>
        <w:keepLines/>
        <w:spacing w:after="120"/>
        <w:jc w:val="both"/>
        <w:rPr>
          <w:rFonts w:ascii="Tahoma" w:hAnsi="Tahoma" w:cs="Tahoma"/>
        </w:rPr>
      </w:pPr>
    </w:p>
    <w:p w14:paraId="6C7BF82F" w14:textId="04AD8C0A" w:rsidR="005D388F" w:rsidRPr="00597FAB" w:rsidRDefault="005D388F" w:rsidP="005D388F">
      <w:pPr>
        <w:keepNext/>
        <w:keepLines/>
        <w:spacing w:after="120"/>
        <w:jc w:val="both"/>
        <w:rPr>
          <w:rFonts w:ascii="Tahoma" w:hAnsi="Tahoma" w:cs="Tahoma"/>
        </w:rPr>
      </w:pPr>
      <w:r w:rsidRPr="00597FAB">
        <w:rPr>
          <w:rFonts w:ascii="Tahoma" w:hAnsi="Tahoma" w:cs="Tahoma"/>
        </w:rPr>
        <w:lastRenderedPageBreak/>
        <w:t>Naročnik lahko, v skladu z določili 90. člena ZJN-3:</w:t>
      </w:r>
    </w:p>
    <w:p w14:paraId="6AED0A53" w14:textId="77777777" w:rsidR="005D388F" w:rsidRPr="00597FAB" w:rsidRDefault="005D388F" w:rsidP="005D388F">
      <w:pPr>
        <w:keepNext/>
        <w:keepLines/>
        <w:numPr>
          <w:ilvl w:val="0"/>
          <w:numId w:val="5"/>
        </w:numPr>
        <w:jc w:val="both"/>
        <w:rPr>
          <w:rFonts w:ascii="Tahoma" w:hAnsi="Tahoma" w:cs="Tahoma"/>
        </w:rPr>
      </w:pPr>
      <w:r w:rsidRPr="00597FAB">
        <w:rPr>
          <w:rFonts w:ascii="Tahoma" w:hAnsi="Tahoma" w:cs="Tahoma"/>
        </w:rPr>
        <w:t>do roka za oddajo ponudb kadar koli ustavi postopek oddaje javnega naročila,</w:t>
      </w:r>
    </w:p>
    <w:p w14:paraId="22B1F7AF" w14:textId="77777777" w:rsidR="005D388F" w:rsidRPr="00597FAB" w:rsidRDefault="005D388F" w:rsidP="005D388F">
      <w:pPr>
        <w:keepNext/>
        <w:keepLines/>
        <w:numPr>
          <w:ilvl w:val="0"/>
          <w:numId w:val="5"/>
        </w:numPr>
        <w:jc w:val="both"/>
        <w:rPr>
          <w:rFonts w:ascii="Tahoma" w:hAnsi="Tahoma" w:cs="Tahoma"/>
        </w:rPr>
      </w:pPr>
      <w:r w:rsidRPr="00597FAB">
        <w:rPr>
          <w:rFonts w:ascii="Tahoma" w:hAnsi="Tahoma" w:cs="Tahoma"/>
        </w:rPr>
        <w:t>na vseh stopnjah postopka oddaje javnega naročila, po izteku roka za odpiranje ponudb, zavrne vse ponudbe,</w:t>
      </w:r>
    </w:p>
    <w:p w14:paraId="2077ACD9" w14:textId="77777777" w:rsidR="005D388F" w:rsidRPr="00597FAB" w:rsidRDefault="005D388F" w:rsidP="005D388F">
      <w:pPr>
        <w:keepNext/>
        <w:keepLines/>
        <w:numPr>
          <w:ilvl w:val="0"/>
          <w:numId w:val="5"/>
        </w:numPr>
        <w:jc w:val="both"/>
        <w:rPr>
          <w:rFonts w:ascii="Tahoma" w:hAnsi="Tahoma" w:cs="Tahoma"/>
        </w:rPr>
      </w:pPr>
      <w:r w:rsidRPr="00597FAB">
        <w:rPr>
          <w:rFonts w:ascii="Tahoma" w:hAnsi="Tahoma" w:cs="Tahoma"/>
        </w:rPr>
        <w:t>po pravnomočnosti odločitve o oddaji javnega naročila do datuma sklenitve okvirnega sporazuma o izvedbi javnega naročila, odstopi od izvedbe javnega naročila.</w:t>
      </w:r>
    </w:p>
    <w:p w14:paraId="5F269115" w14:textId="77777777" w:rsidR="005D388F" w:rsidRDefault="005D388F" w:rsidP="005D388F">
      <w:pPr>
        <w:keepNext/>
        <w:keepLines/>
        <w:jc w:val="both"/>
        <w:rPr>
          <w:rFonts w:ascii="Tahoma" w:hAnsi="Tahoma" w:cs="Tahoma"/>
        </w:rPr>
      </w:pPr>
      <w:r w:rsidRPr="00597FAB">
        <w:rPr>
          <w:rFonts w:ascii="Tahoma" w:hAnsi="Tahoma" w:cs="Tahoma"/>
        </w:rPr>
        <w:t>V zgoraj navedenih primerih, ponudnik ni upravičen od naročnika zahtevati nikakršne odškodnine.</w:t>
      </w:r>
    </w:p>
    <w:bookmarkEnd w:id="1"/>
    <w:bookmarkEnd w:id="2"/>
    <w:bookmarkEnd w:id="3"/>
    <w:bookmarkEnd w:id="4"/>
    <w:bookmarkEnd w:id="5"/>
    <w:p w14:paraId="21DF43C6" w14:textId="77777777" w:rsidR="00870429" w:rsidRPr="004605EA" w:rsidRDefault="00870429" w:rsidP="00870429">
      <w:pPr>
        <w:keepNext/>
        <w:keepLines/>
        <w:jc w:val="both"/>
        <w:rPr>
          <w:rFonts w:ascii="Tahoma" w:hAnsi="Tahoma" w:cs="Tahoma"/>
          <w:u w:val="single"/>
        </w:rPr>
      </w:pPr>
    </w:p>
    <w:p w14:paraId="317EB6BB" w14:textId="77777777" w:rsidR="006B5746" w:rsidRDefault="006B5746" w:rsidP="00F7611D">
      <w:pPr>
        <w:pStyle w:val="Odstavekseznama"/>
        <w:numPr>
          <w:ilvl w:val="1"/>
          <w:numId w:val="2"/>
        </w:numPr>
        <w:jc w:val="both"/>
        <w:rPr>
          <w:rFonts w:ascii="Tahoma" w:hAnsi="Tahoma" w:cs="Tahoma"/>
          <w:b/>
        </w:rPr>
      </w:pPr>
      <w:r w:rsidRPr="006B5746">
        <w:rPr>
          <w:rFonts w:ascii="Tahoma" w:hAnsi="Tahoma" w:cs="Tahoma"/>
          <w:b/>
        </w:rPr>
        <w:t>Sklenitev okvirnega sporazuma z več ponudniki in opredelitev postopka za oddajo posameznih javnih naročil</w:t>
      </w:r>
    </w:p>
    <w:p w14:paraId="1637FAA9" w14:textId="77777777" w:rsidR="006B5746" w:rsidRDefault="006B5746" w:rsidP="006B5746">
      <w:pPr>
        <w:rPr>
          <w:rFonts w:ascii="Tahoma" w:hAnsi="Tahoma" w:cs="Tahoma"/>
          <w:b/>
        </w:rPr>
      </w:pPr>
    </w:p>
    <w:p w14:paraId="22BD3B31" w14:textId="77777777" w:rsidR="006B5746" w:rsidRPr="006B5746" w:rsidRDefault="006B5746" w:rsidP="006B5746">
      <w:pPr>
        <w:jc w:val="both"/>
        <w:rPr>
          <w:rFonts w:ascii="Tahoma" w:hAnsi="Tahoma" w:cs="Tahoma"/>
          <w:bCs/>
        </w:rPr>
      </w:pPr>
      <w:r w:rsidRPr="006B5746">
        <w:rPr>
          <w:rFonts w:ascii="Tahoma" w:hAnsi="Tahoma" w:cs="Tahoma"/>
          <w:bCs/>
        </w:rPr>
        <w:t xml:space="preserve">Naročnik oddaja javno naročilo po postopku oddaje naročila male vrednosti v skladu s 47. členom ZJN-3 in bo po izvedenem postopku na podlagi b. točke sedmega (7.) odstavka 48. člena ZJN-3, sklenil okvirni sporazum z enim ali več ponudniki (v kolikor prejme več dopustnih ponudb), ki bodo izpolnjevali pogoje in zahteve naročnika navedene v razpisni dokumentaciji.  </w:t>
      </w:r>
    </w:p>
    <w:p w14:paraId="50949374" w14:textId="77777777" w:rsidR="006B5746" w:rsidRDefault="006B5746" w:rsidP="006B5746">
      <w:pPr>
        <w:jc w:val="both"/>
        <w:rPr>
          <w:rFonts w:ascii="Tahoma" w:hAnsi="Tahoma" w:cs="Tahoma"/>
          <w:bCs/>
        </w:rPr>
      </w:pPr>
    </w:p>
    <w:p w14:paraId="12DBA4F7" w14:textId="6826F0A9" w:rsidR="00904C48" w:rsidRPr="00856B02" w:rsidRDefault="00904C48" w:rsidP="00904C48">
      <w:pPr>
        <w:tabs>
          <w:tab w:val="left" w:pos="1323"/>
        </w:tabs>
        <w:jc w:val="both"/>
        <w:rPr>
          <w:rFonts w:ascii="Tahoma" w:hAnsi="Tahoma" w:cs="Tahoma"/>
        </w:rPr>
      </w:pPr>
      <w:r w:rsidRPr="00856B02">
        <w:rPr>
          <w:rFonts w:ascii="Tahoma" w:hAnsi="Tahoma" w:cs="Tahoma"/>
        </w:rPr>
        <w:t>Naročnik bo sklenil okvirni/e sporazum/e s toliko ponudniki, kolikor dopustnih ponudb bo prejel</w:t>
      </w:r>
      <w:r w:rsidR="00856137">
        <w:rPr>
          <w:rFonts w:ascii="Tahoma" w:hAnsi="Tahoma" w:cs="Tahoma"/>
        </w:rPr>
        <w:t>, vendar največ petimi (5) ponudniki, ki bodo oddali ekonomsko najugodnejšo ponudbo v skladu s tč. 5.1. razpisne dokumentacije</w:t>
      </w:r>
      <w:r w:rsidRPr="00856B02">
        <w:rPr>
          <w:rFonts w:ascii="Tahoma" w:hAnsi="Tahoma" w:cs="Tahoma"/>
        </w:rPr>
        <w:t>,</w:t>
      </w:r>
      <w:r>
        <w:rPr>
          <w:rFonts w:ascii="Tahoma" w:hAnsi="Tahoma" w:cs="Tahoma"/>
        </w:rPr>
        <w:t xml:space="preserve"> </w:t>
      </w:r>
      <w:r w:rsidRPr="00856B02">
        <w:rPr>
          <w:rFonts w:ascii="Tahoma" w:hAnsi="Tahoma" w:cs="Tahoma"/>
        </w:rPr>
        <w:t xml:space="preserve">pri čemer se bodo posamezna naročila na podlagi okvirnega sporazuma oddajala v skladu </w:t>
      </w:r>
      <w:r w:rsidR="00222C2F">
        <w:rPr>
          <w:rFonts w:ascii="Tahoma" w:hAnsi="Tahoma" w:cs="Tahoma"/>
        </w:rPr>
        <w:t>s</w:t>
      </w:r>
      <w:r w:rsidRPr="00856B02">
        <w:rPr>
          <w:rFonts w:ascii="Tahoma" w:hAnsi="Tahoma" w:cs="Tahoma"/>
        </w:rPr>
        <w:t xml:space="preserve"> pogoji, kot izhaja iz okvirnega sporazuma.</w:t>
      </w:r>
    </w:p>
    <w:p w14:paraId="53F38F7D" w14:textId="77777777" w:rsidR="00904C48" w:rsidRPr="006B5746" w:rsidRDefault="00904C48" w:rsidP="006B5746">
      <w:pPr>
        <w:jc w:val="both"/>
        <w:rPr>
          <w:rFonts w:ascii="Tahoma" w:hAnsi="Tahoma" w:cs="Tahoma"/>
          <w:bCs/>
        </w:rPr>
      </w:pPr>
    </w:p>
    <w:p w14:paraId="6EE99C02" w14:textId="77777777" w:rsidR="006B5746" w:rsidRPr="006B5746" w:rsidRDefault="006B5746" w:rsidP="006B5746">
      <w:pPr>
        <w:jc w:val="both"/>
        <w:rPr>
          <w:rFonts w:ascii="Tahoma" w:hAnsi="Tahoma" w:cs="Tahoma"/>
          <w:bCs/>
        </w:rPr>
      </w:pPr>
      <w:r w:rsidRPr="006B5746">
        <w:rPr>
          <w:rFonts w:ascii="Tahoma" w:hAnsi="Tahoma" w:cs="Tahoma"/>
          <w:bCs/>
        </w:rPr>
        <w:t>V kolikor bo naročnik npr. prejel samo eno (1) ali več dopustnih ponudb, bo naročnik s tem/i ponudnikom/i sklenil okvirni sporazum.</w:t>
      </w:r>
    </w:p>
    <w:p w14:paraId="1312F4E3" w14:textId="77777777" w:rsidR="006B5746" w:rsidRPr="006B5746" w:rsidRDefault="006B5746" w:rsidP="006B5746">
      <w:pPr>
        <w:jc w:val="both"/>
        <w:rPr>
          <w:rFonts w:ascii="Tahoma" w:hAnsi="Tahoma" w:cs="Tahoma"/>
          <w:bCs/>
        </w:rPr>
      </w:pPr>
    </w:p>
    <w:p w14:paraId="59495B31" w14:textId="77777777" w:rsidR="006B5746" w:rsidRPr="006B5746" w:rsidRDefault="006B5746" w:rsidP="006B5746">
      <w:pPr>
        <w:jc w:val="both"/>
        <w:rPr>
          <w:rFonts w:ascii="Tahoma" w:hAnsi="Tahoma" w:cs="Tahoma"/>
          <w:bCs/>
        </w:rPr>
      </w:pPr>
      <w:r w:rsidRPr="006B5746">
        <w:rPr>
          <w:rFonts w:ascii="Tahoma" w:hAnsi="Tahoma" w:cs="Tahoma"/>
          <w:bCs/>
        </w:rPr>
        <w:t>Okvirni sporazum se bo pred podpisom vsebinsko prilagodil le glede na to, ali bo izbrani ponudnik predložil skupno ponudbo, prijavil sodelovanje podizvajalcev in podobno.</w:t>
      </w:r>
    </w:p>
    <w:p w14:paraId="789C03E8" w14:textId="77777777" w:rsidR="006B5746" w:rsidRDefault="006B5746" w:rsidP="006B5746">
      <w:pPr>
        <w:jc w:val="both"/>
        <w:rPr>
          <w:rFonts w:ascii="Tahoma" w:hAnsi="Tahoma" w:cs="Tahoma"/>
          <w:bCs/>
        </w:rPr>
      </w:pPr>
    </w:p>
    <w:p w14:paraId="021FB7F4" w14:textId="0C38BAF3" w:rsidR="00904C48" w:rsidRPr="00856B02" w:rsidRDefault="00904C48" w:rsidP="00A44653">
      <w:pPr>
        <w:tabs>
          <w:tab w:val="left" w:pos="1323"/>
        </w:tabs>
        <w:jc w:val="both"/>
        <w:rPr>
          <w:rFonts w:ascii="Tahoma" w:hAnsi="Tahoma" w:cs="Tahoma"/>
        </w:rPr>
      </w:pPr>
      <w:r w:rsidRPr="00856B02">
        <w:rPr>
          <w:rFonts w:ascii="Tahoma" w:hAnsi="Tahoma" w:cs="Tahoma"/>
        </w:rPr>
        <w:t xml:space="preserve">Naročnik </w:t>
      </w:r>
      <w:r w:rsidRPr="00856B02">
        <w:rPr>
          <w:rFonts w:ascii="Tahoma" w:hAnsi="Tahoma" w:cs="Tahoma"/>
          <w:u w:val="single"/>
        </w:rPr>
        <w:t>bo posamezna naročila oddal na podlagi ponovnega odpiranja konkurence med podpisniki okvirnega sporazuma</w:t>
      </w:r>
      <w:r>
        <w:rPr>
          <w:rFonts w:ascii="Tahoma" w:hAnsi="Tahoma" w:cs="Tahoma"/>
          <w:u w:val="single"/>
        </w:rPr>
        <w:t xml:space="preserve"> za predvidoma 12-mesečno obdobje</w:t>
      </w:r>
      <w:r w:rsidRPr="00856B02">
        <w:rPr>
          <w:rFonts w:ascii="Tahoma" w:hAnsi="Tahoma" w:cs="Tahoma"/>
        </w:rPr>
        <w:t>, v skladu z določili okvirnega sporazuma in v skladu z devetim odstavkom 48. člena ZJN-3.</w:t>
      </w:r>
    </w:p>
    <w:p w14:paraId="15E0B3A8" w14:textId="77777777" w:rsidR="00904C48" w:rsidRPr="00856B02" w:rsidRDefault="00904C48" w:rsidP="00904C48">
      <w:pPr>
        <w:tabs>
          <w:tab w:val="left" w:pos="1323"/>
        </w:tabs>
        <w:ind w:left="284"/>
        <w:jc w:val="both"/>
        <w:rPr>
          <w:rFonts w:ascii="Tahoma" w:hAnsi="Tahoma" w:cs="Tahoma"/>
        </w:rPr>
      </w:pPr>
    </w:p>
    <w:p w14:paraId="6858E75B" w14:textId="38EB6ED8" w:rsidR="00904C48" w:rsidRDefault="00904C48" w:rsidP="00A44653">
      <w:pPr>
        <w:tabs>
          <w:tab w:val="left" w:pos="1323"/>
        </w:tabs>
        <w:jc w:val="both"/>
        <w:rPr>
          <w:rFonts w:ascii="Tahoma" w:hAnsi="Tahoma" w:cs="Tahoma"/>
        </w:rPr>
      </w:pPr>
      <w:r w:rsidRPr="00856B02">
        <w:rPr>
          <w:rFonts w:ascii="Tahoma" w:hAnsi="Tahoma" w:cs="Tahoma"/>
        </w:rPr>
        <w:t xml:space="preserve">Naročnik bo na podlagi vsakokratnega odpiranja konkurence med podpisniki okvirnega sporazuma </w:t>
      </w:r>
      <w:r w:rsidR="00A44653">
        <w:rPr>
          <w:rFonts w:ascii="Tahoma" w:hAnsi="Tahoma" w:cs="Tahoma"/>
        </w:rPr>
        <w:t>izdal naročilnico za</w:t>
      </w:r>
      <w:r w:rsidRPr="00856B02">
        <w:rPr>
          <w:rFonts w:ascii="Tahoma" w:hAnsi="Tahoma" w:cs="Tahoma"/>
        </w:rPr>
        <w:t xml:space="preserve"> izvedb</w:t>
      </w:r>
      <w:r w:rsidR="00A44653">
        <w:rPr>
          <w:rFonts w:ascii="Tahoma" w:hAnsi="Tahoma" w:cs="Tahoma"/>
        </w:rPr>
        <w:t>o</w:t>
      </w:r>
      <w:r w:rsidRPr="00856B02">
        <w:rPr>
          <w:rFonts w:ascii="Tahoma" w:hAnsi="Tahoma" w:cs="Tahoma"/>
        </w:rPr>
        <w:t xml:space="preserve"> posameznega naročila cenovno najugodnejšim ponudnikom iz odpiranja konkurence.</w:t>
      </w:r>
    </w:p>
    <w:p w14:paraId="1CE717CA" w14:textId="77777777" w:rsidR="00904C48" w:rsidRPr="006B5746" w:rsidRDefault="00904C48" w:rsidP="006B5746">
      <w:pPr>
        <w:jc w:val="both"/>
        <w:rPr>
          <w:rFonts w:ascii="Tahoma" w:hAnsi="Tahoma" w:cs="Tahoma"/>
          <w:bCs/>
        </w:rPr>
      </w:pPr>
    </w:p>
    <w:p w14:paraId="68DC993A" w14:textId="7AA031E3" w:rsidR="00080895" w:rsidRPr="00080895" w:rsidRDefault="00080895" w:rsidP="00080895">
      <w:pPr>
        <w:jc w:val="both"/>
        <w:rPr>
          <w:rFonts w:ascii="Tahoma" w:hAnsi="Tahoma" w:cs="Tahoma"/>
          <w:bCs/>
        </w:rPr>
      </w:pPr>
      <w:r w:rsidRPr="00080895">
        <w:rPr>
          <w:rFonts w:ascii="Tahoma" w:hAnsi="Tahoma" w:cs="Tahoma"/>
          <w:bCs/>
        </w:rPr>
        <w:t>Podrobna opredelitev postopka oddaje posameznih naročil je razvidna iz osnutka okvirnega sporazuma. Vsem podpisnikom okvirnega sporazuma, ki bodo oddali ponudbo za posamezno naročilo, je zagotovljeno pravno varstvo v skladu s tretjim odstavkom 5. člena ZPVPJN.</w:t>
      </w:r>
    </w:p>
    <w:p w14:paraId="71EF399B" w14:textId="77777777" w:rsidR="00080895" w:rsidRPr="00080895" w:rsidRDefault="00080895" w:rsidP="00080895">
      <w:pPr>
        <w:jc w:val="both"/>
        <w:rPr>
          <w:rFonts w:ascii="Tahoma" w:hAnsi="Tahoma" w:cs="Tahoma"/>
          <w:bCs/>
        </w:rPr>
      </w:pPr>
    </w:p>
    <w:p w14:paraId="310D16BE" w14:textId="6EA6BC63" w:rsidR="006B5746" w:rsidRDefault="00080895" w:rsidP="00080895">
      <w:pPr>
        <w:jc w:val="both"/>
        <w:rPr>
          <w:rFonts w:ascii="Tahoma" w:hAnsi="Tahoma" w:cs="Tahoma"/>
          <w:bCs/>
        </w:rPr>
      </w:pPr>
      <w:r w:rsidRPr="00080895">
        <w:rPr>
          <w:rFonts w:ascii="Tahoma" w:hAnsi="Tahoma" w:cs="Tahoma"/>
          <w:bCs/>
        </w:rPr>
        <w:t xml:space="preserve">Naročnik bo z izbranimi ponudniki sklenil okvirni sporazum za  obdobje </w:t>
      </w:r>
      <w:r>
        <w:rPr>
          <w:rFonts w:ascii="Tahoma" w:hAnsi="Tahoma" w:cs="Tahoma"/>
          <w:bCs/>
        </w:rPr>
        <w:t>štirih</w:t>
      </w:r>
      <w:r w:rsidRPr="00080895">
        <w:rPr>
          <w:rFonts w:ascii="Tahoma" w:hAnsi="Tahoma" w:cs="Tahoma"/>
          <w:bCs/>
        </w:rPr>
        <w:t xml:space="preserve"> (</w:t>
      </w:r>
      <w:r>
        <w:rPr>
          <w:rFonts w:ascii="Tahoma" w:hAnsi="Tahoma" w:cs="Tahoma"/>
          <w:bCs/>
        </w:rPr>
        <w:t>4</w:t>
      </w:r>
      <w:r w:rsidRPr="00080895">
        <w:rPr>
          <w:rFonts w:ascii="Tahoma" w:hAnsi="Tahoma" w:cs="Tahoma"/>
          <w:bCs/>
        </w:rPr>
        <w:t xml:space="preserve">) </w:t>
      </w:r>
      <w:r>
        <w:rPr>
          <w:rFonts w:ascii="Tahoma" w:hAnsi="Tahoma" w:cs="Tahoma"/>
          <w:bCs/>
        </w:rPr>
        <w:t>let</w:t>
      </w:r>
      <w:r w:rsidRPr="00080895">
        <w:rPr>
          <w:rFonts w:ascii="Tahoma" w:hAnsi="Tahoma" w:cs="Tahoma"/>
          <w:bCs/>
        </w:rPr>
        <w:t xml:space="preserve"> od dneva sklenitve okvirnega sporazuma oziroma do izčrpanja njegove (ocenjene) vrednosti, kar nastopi prej.</w:t>
      </w:r>
    </w:p>
    <w:p w14:paraId="30656F8A" w14:textId="77777777" w:rsidR="00FE39B5" w:rsidRDefault="00FE39B5" w:rsidP="00080895">
      <w:pPr>
        <w:jc w:val="both"/>
        <w:rPr>
          <w:rFonts w:ascii="Tahoma" w:hAnsi="Tahoma" w:cs="Tahoma"/>
          <w:bCs/>
        </w:rPr>
      </w:pPr>
    </w:p>
    <w:p w14:paraId="19D5771F" w14:textId="77777777" w:rsidR="00FE39B5" w:rsidRPr="00D43A0B" w:rsidRDefault="00FE39B5" w:rsidP="00FE39B5">
      <w:pPr>
        <w:keepNext/>
        <w:keepLines/>
        <w:numPr>
          <w:ilvl w:val="1"/>
          <w:numId w:val="2"/>
        </w:numPr>
        <w:spacing w:line="276" w:lineRule="auto"/>
        <w:jc w:val="both"/>
        <w:rPr>
          <w:rFonts w:ascii="Tahoma" w:hAnsi="Tahoma" w:cs="Tahoma"/>
          <w:b/>
        </w:rPr>
      </w:pPr>
      <w:r w:rsidRPr="00D43A0B">
        <w:rPr>
          <w:rFonts w:ascii="Tahoma" w:hAnsi="Tahoma" w:cs="Tahoma"/>
          <w:b/>
        </w:rPr>
        <w:t>Vprašanja oziroma dodatna pojasnila ponudnikom</w:t>
      </w:r>
    </w:p>
    <w:p w14:paraId="2D47A5B9" w14:textId="77777777" w:rsidR="00FE39B5" w:rsidRPr="00D43A0B" w:rsidRDefault="00FE39B5" w:rsidP="00FE39B5">
      <w:pPr>
        <w:keepNext/>
        <w:keepLines/>
        <w:jc w:val="both"/>
        <w:rPr>
          <w:rFonts w:ascii="Tahoma" w:hAnsi="Tahoma" w:cs="Tahoma"/>
        </w:rPr>
      </w:pPr>
    </w:p>
    <w:p w14:paraId="30AD6C4C" w14:textId="4E530F75" w:rsidR="00FE39B5" w:rsidRPr="00D43A0B" w:rsidRDefault="00FE39B5" w:rsidP="00FE39B5">
      <w:pPr>
        <w:keepNext/>
        <w:keepLines/>
        <w:jc w:val="both"/>
        <w:rPr>
          <w:rFonts w:ascii="Tahoma" w:hAnsi="Tahoma" w:cs="Tahoma"/>
        </w:rPr>
      </w:pPr>
      <w:r w:rsidRPr="00D43A0B">
        <w:rPr>
          <w:rFonts w:ascii="Tahoma" w:hAnsi="Tahoma" w:cs="Tahoma"/>
        </w:rPr>
        <w:t>Vprašanja oziroma dodatna pojasnila o javnem naročilu oziroma razpisni dokumentaciji št. VKS-</w:t>
      </w:r>
      <w:r>
        <w:rPr>
          <w:rFonts w:ascii="Tahoma" w:hAnsi="Tahoma" w:cs="Tahoma"/>
        </w:rPr>
        <w:t>136</w:t>
      </w:r>
      <w:r w:rsidRPr="00D43A0B">
        <w:rPr>
          <w:rFonts w:ascii="Tahoma" w:hAnsi="Tahoma" w:cs="Tahoma"/>
        </w:rPr>
        <w:t>/26 – »</w:t>
      </w:r>
      <w:r>
        <w:rPr>
          <w:rFonts w:ascii="Tahoma" w:hAnsi="Tahoma" w:cs="Tahoma"/>
        </w:rPr>
        <w:t>Dobava železovega III sulfata (</w:t>
      </w:r>
      <w:proofErr w:type="spellStart"/>
      <w:r>
        <w:rPr>
          <w:rFonts w:ascii="Tahoma" w:hAnsi="Tahoma" w:cs="Tahoma"/>
        </w:rPr>
        <w:t>ferikola</w:t>
      </w:r>
      <w:proofErr w:type="spellEnd"/>
      <w:r>
        <w:rPr>
          <w:rFonts w:ascii="Tahoma" w:hAnsi="Tahoma" w:cs="Tahoma"/>
        </w:rPr>
        <w:t>) za obdobje 4 let</w:t>
      </w:r>
      <w:r w:rsidRPr="00D43A0B">
        <w:rPr>
          <w:rFonts w:ascii="Tahoma" w:hAnsi="Tahoma" w:cs="Tahoma"/>
        </w:rPr>
        <w:t xml:space="preserve">«, lahko ponudniki zahtevajo preko Portala javnih naročil, </w:t>
      </w:r>
      <w:r w:rsidRPr="00765484">
        <w:rPr>
          <w:rFonts w:ascii="Tahoma" w:hAnsi="Tahoma" w:cs="Tahoma"/>
          <w:b/>
        </w:rPr>
        <w:t>vendar najkasneje do</w:t>
      </w:r>
      <w:r w:rsidR="00CB6C46" w:rsidRPr="00765484">
        <w:rPr>
          <w:rFonts w:ascii="Tahoma" w:hAnsi="Tahoma" w:cs="Tahoma"/>
          <w:b/>
        </w:rPr>
        <w:t xml:space="preserve"> 10</w:t>
      </w:r>
      <w:r w:rsidRPr="00765484">
        <w:rPr>
          <w:rFonts w:ascii="Tahoma" w:hAnsi="Tahoma" w:cs="Tahoma"/>
          <w:b/>
        </w:rPr>
        <w:t>.0</w:t>
      </w:r>
      <w:r w:rsidR="00CB6C46" w:rsidRPr="00765484">
        <w:rPr>
          <w:rFonts w:ascii="Tahoma" w:hAnsi="Tahoma" w:cs="Tahoma"/>
          <w:b/>
        </w:rPr>
        <w:t>9</w:t>
      </w:r>
      <w:r w:rsidRPr="00765484">
        <w:rPr>
          <w:rFonts w:ascii="Tahoma" w:hAnsi="Tahoma" w:cs="Tahoma"/>
          <w:b/>
        </w:rPr>
        <w:t xml:space="preserve">.2026 do </w:t>
      </w:r>
      <w:r w:rsidRPr="00765484">
        <w:rPr>
          <w:rFonts w:ascii="Tahoma" w:hAnsi="Tahoma" w:cs="Tahoma"/>
          <w:b/>
          <w:noProof/>
        </w:rPr>
        <w:t xml:space="preserve">10:00 </w:t>
      </w:r>
      <w:r w:rsidRPr="00765484">
        <w:rPr>
          <w:rFonts w:ascii="Tahoma" w:hAnsi="Tahoma" w:cs="Tahoma"/>
          <w:b/>
        </w:rPr>
        <w:t>ure</w:t>
      </w:r>
      <w:r w:rsidRPr="00765484">
        <w:rPr>
          <w:rFonts w:ascii="Tahoma" w:hAnsi="Tahoma" w:cs="Tahoma"/>
        </w:rPr>
        <w:t xml:space="preserve">.   </w:t>
      </w:r>
    </w:p>
    <w:p w14:paraId="08205B08" w14:textId="77777777" w:rsidR="00FE39B5" w:rsidRPr="00D43A0B" w:rsidRDefault="00FE39B5" w:rsidP="00FE39B5">
      <w:pPr>
        <w:keepNext/>
        <w:keepLines/>
        <w:jc w:val="both"/>
        <w:rPr>
          <w:rFonts w:ascii="Tahoma" w:hAnsi="Tahoma" w:cs="Tahoma"/>
        </w:rPr>
      </w:pPr>
    </w:p>
    <w:p w14:paraId="5C50F6F4" w14:textId="77777777" w:rsidR="00FE39B5" w:rsidRDefault="00FE39B5" w:rsidP="00FE39B5">
      <w:pPr>
        <w:keepNext/>
        <w:keepLines/>
        <w:jc w:val="both"/>
        <w:rPr>
          <w:rFonts w:ascii="Tahoma" w:hAnsi="Tahoma" w:cs="Tahoma"/>
        </w:rPr>
      </w:pPr>
      <w:r w:rsidRPr="00D43A0B">
        <w:rPr>
          <w:rFonts w:ascii="Tahoma" w:hAnsi="Tahoma" w:cs="Tahoma"/>
        </w:rPr>
        <w:t xml:space="preserve">Odgovori oziroma pojasnila bodo objavljeni na Portalu javnih naročil, </w:t>
      </w:r>
      <w:r w:rsidRPr="00332A29">
        <w:rPr>
          <w:rFonts w:ascii="Tahoma" w:hAnsi="Tahoma" w:cs="Tahoma"/>
          <w:bCs/>
        </w:rPr>
        <w:t>najkasneje en dan pred odpiranjem ponudb,</w:t>
      </w:r>
      <w:r w:rsidRPr="00BD4CA6">
        <w:rPr>
          <w:rFonts w:ascii="Tahoma" w:hAnsi="Tahoma" w:cs="Tahoma"/>
        </w:rPr>
        <w:t xml:space="preserve"> pod pogojem, da bo zahteva posredovana pravočasno. Na drugače posredovane zahteve z</w:t>
      </w:r>
      <w:r w:rsidRPr="00D43A0B">
        <w:rPr>
          <w:rFonts w:ascii="Tahoma" w:hAnsi="Tahoma" w:cs="Tahoma"/>
        </w:rPr>
        <w:t>a dodatna pojasnila ali vprašanja naročnik ni dolžan odgovoriti.</w:t>
      </w:r>
    </w:p>
    <w:p w14:paraId="2201AB27" w14:textId="77777777" w:rsidR="00FE39B5" w:rsidRDefault="00FE39B5" w:rsidP="00080895">
      <w:pPr>
        <w:jc w:val="both"/>
        <w:rPr>
          <w:rFonts w:ascii="Tahoma" w:hAnsi="Tahoma" w:cs="Tahoma"/>
          <w:bCs/>
        </w:rPr>
      </w:pPr>
    </w:p>
    <w:p w14:paraId="302697FB" w14:textId="77777777" w:rsidR="006B5746" w:rsidRPr="005F6B2E" w:rsidRDefault="006B5746" w:rsidP="006B5746">
      <w:pPr>
        <w:pStyle w:val="Odstavekseznama"/>
        <w:keepNext/>
        <w:keepLines/>
        <w:numPr>
          <w:ilvl w:val="1"/>
          <w:numId w:val="2"/>
        </w:numPr>
        <w:jc w:val="both"/>
        <w:rPr>
          <w:rFonts w:ascii="Tahoma" w:hAnsi="Tahoma" w:cs="Tahoma"/>
          <w:b/>
        </w:rPr>
      </w:pPr>
      <w:r w:rsidRPr="005F6B2E">
        <w:rPr>
          <w:rFonts w:ascii="Tahoma" w:hAnsi="Tahoma" w:cs="Tahoma"/>
          <w:b/>
        </w:rPr>
        <w:lastRenderedPageBreak/>
        <w:t>Rok za predložitev ponudb in javno odpiranje ponudb</w:t>
      </w:r>
    </w:p>
    <w:p w14:paraId="53A13ED7" w14:textId="77777777" w:rsidR="006B5746" w:rsidRPr="00C8579C" w:rsidRDefault="006B5746" w:rsidP="006B5746">
      <w:pPr>
        <w:keepNext/>
        <w:keepLines/>
        <w:jc w:val="both"/>
        <w:rPr>
          <w:rFonts w:ascii="Tahoma" w:hAnsi="Tahoma" w:cs="Tahoma"/>
        </w:rPr>
      </w:pPr>
    </w:p>
    <w:p w14:paraId="6BF4A2F5" w14:textId="399B08AA" w:rsidR="006B5746" w:rsidRPr="00C8579C" w:rsidRDefault="006B5746" w:rsidP="006B5746">
      <w:pPr>
        <w:pStyle w:val="Telobesedila3"/>
        <w:keepNext/>
        <w:keepLines/>
        <w:rPr>
          <w:rFonts w:ascii="Tahoma" w:hAnsi="Tahoma" w:cs="Tahoma"/>
          <w:lang w:val="sl-SI"/>
        </w:rPr>
      </w:pPr>
      <w:r w:rsidRPr="00C8579C">
        <w:rPr>
          <w:rFonts w:ascii="Tahoma" w:hAnsi="Tahoma" w:cs="Tahoma"/>
          <w:lang w:val="sl-SI"/>
        </w:rPr>
        <w:t xml:space="preserve">Ponudba se </w:t>
      </w:r>
      <w:r w:rsidRPr="009F78BD">
        <w:rPr>
          <w:rFonts w:ascii="Tahoma" w:hAnsi="Tahoma" w:cs="Tahoma"/>
          <w:lang w:val="sl-SI"/>
        </w:rPr>
        <w:t xml:space="preserve">šteje za pravočasno oddano, če jo naročnik prejme preko sistema e-JN https://ejn.gov.si/eJN2 </w:t>
      </w:r>
      <w:r w:rsidRPr="009F78BD">
        <w:rPr>
          <w:rFonts w:ascii="Tahoma" w:hAnsi="Tahoma" w:cs="Tahoma"/>
          <w:b/>
          <w:lang w:val="sl-SI"/>
        </w:rPr>
        <w:t xml:space="preserve">najkasneje </w:t>
      </w:r>
      <w:r w:rsidRPr="00765484">
        <w:rPr>
          <w:rFonts w:ascii="Tahoma" w:hAnsi="Tahoma" w:cs="Tahoma"/>
          <w:b/>
          <w:lang w:val="sl-SI"/>
        </w:rPr>
        <w:t>do</w:t>
      </w:r>
      <w:r w:rsidRPr="00765484">
        <w:rPr>
          <w:rFonts w:ascii="Tahoma" w:hAnsi="Tahoma" w:cs="Tahoma"/>
          <w:lang w:val="sl-SI"/>
        </w:rPr>
        <w:t xml:space="preserve"> </w:t>
      </w:r>
      <w:r w:rsidR="00CB6C46" w:rsidRPr="00765484">
        <w:rPr>
          <w:rFonts w:ascii="Tahoma" w:hAnsi="Tahoma" w:cs="Tahoma"/>
          <w:b/>
          <w:lang w:val="sl-SI"/>
        </w:rPr>
        <w:t>1</w:t>
      </w:r>
      <w:r w:rsidRPr="00765484">
        <w:rPr>
          <w:rFonts w:ascii="Tahoma" w:hAnsi="Tahoma" w:cs="Tahoma"/>
          <w:b/>
          <w:lang w:val="sl-SI"/>
        </w:rPr>
        <w:t>6.0</w:t>
      </w:r>
      <w:r w:rsidR="00CB6C46" w:rsidRPr="00765484">
        <w:rPr>
          <w:rFonts w:ascii="Tahoma" w:hAnsi="Tahoma" w:cs="Tahoma"/>
          <w:b/>
          <w:lang w:val="sl-SI"/>
        </w:rPr>
        <w:t>9</w:t>
      </w:r>
      <w:r w:rsidRPr="00765484">
        <w:rPr>
          <w:rFonts w:ascii="Tahoma" w:hAnsi="Tahoma" w:cs="Tahoma"/>
          <w:b/>
          <w:lang w:val="sl-SI"/>
        </w:rPr>
        <w:t>.2026</w:t>
      </w:r>
      <w:r w:rsidRPr="00765484">
        <w:rPr>
          <w:rFonts w:ascii="Tahoma" w:hAnsi="Tahoma" w:cs="Tahoma"/>
          <w:b/>
          <w:i/>
          <w:lang w:val="sl-SI"/>
        </w:rPr>
        <w:t xml:space="preserve"> </w:t>
      </w:r>
      <w:r w:rsidRPr="00765484">
        <w:rPr>
          <w:rFonts w:ascii="Tahoma" w:hAnsi="Tahoma" w:cs="Tahoma"/>
          <w:b/>
          <w:lang w:val="sl-SI"/>
        </w:rPr>
        <w:t>do 10.00</w:t>
      </w:r>
      <w:r w:rsidRPr="00765484">
        <w:rPr>
          <w:rFonts w:ascii="Tahoma" w:hAnsi="Tahoma" w:cs="Tahoma"/>
          <w:lang w:val="sl-SI"/>
        </w:rPr>
        <w:t xml:space="preserve"> </w:t>
      </w:r>
      <w:r w:rsidRPr="00765484">
        <w:rPr>
          <w:rFonts w:ascii="Tahoma" w:hAnsi="Tahoma" w:cs="Tahoma"/>
          <w:b/>
          <w:lang w:val="sl-SI"/>
        </w:rPr>
        <w:t>ure</w:t>
      </w:r>
      <w:r w:rsidRPr="00765484">
        <w:rPr>
          <w:rFonts w:ascii="Tahoma" w:hAnsi="Tahoma" w:cs="Tahoma"/>
          <w:lang w:val="sl-SI"/>
        </w:rPr>
        <w:t xml:space="preserve">. </w:t>
      </w:r>
      <w:r w:rsidRPr="009F78BD">
        <w:rPr>
          <w:rFonts w:ascii="Tahoma" w:hAnsi="Tahoma" w:cs="Tahoma"/>
          <w:lang w:val="sl-SI"/>
        </w:rPr>
        <w:t>Za oddano ponudbo se šteje ponudba, ki je v informacijskem sistemu e-JN označena s statusom »ODDANO«. Ponudnik</w:t>
      </w:r>
      <w:r w:rsidRPr="00C8579C">
        <w:rPr>
          <w:rFonts w:ascii="Tahoma" w:hAnsi="Tahoma" w:cs="Tahoma"/>
          <w:lang w:val="sl-SI"/>
        </w:rPr>
        <w:t xml:space="preserve"> nosi vse stroške priprave in predložitve ponudbe.</w:t>
      </w:r>
    </w:p>
    <w:p w14:paraId="0AF44F72" w14:textId="77777777" w:rsidR="00A1601A" w:rsidRDefault="00A1601A" w:rsidP="006B5746">
      <w:pPr>
        <w:pStyle w:val="Telobesedila3"/>
        <w:keepNext/>
        <w:keepLines/>
        <w:rPr>
          <w:rFonts w:ascii="Tahoma" w:hAnsi="Tahoma" w:cs="Tahoma"/>
          <w:lang w:val="sl-SI"/>
        </w:rPr>
      </w:pPr>
    </w:p>
    <w:p w14:paraId="234495BD" w14:textId="524DBA63" w:rsidR="006B5746" w:rsidRPr="00C8579C" w:rsidRDefault="006B5746" w:rsidP="006B5746">
      <w:pPr>
        <w:pStyle w:val="Telobesedila3"/>
        <w:keepNext/>
        <w:keepLines/>
        <w:rPr>
          <w:rFonts w:ascii="Tahoma" w:hAnsi="Tahoma" w:cs="Tahoma"/>
          <w:lang w:val="sl-SI"/>
        </w:rPr>
      </w:pPr>
      <w:r w:rsidRPr="00C8579C">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312830" w14:textId="77777777" w:rsidR="006B5746" w:rsidRPr="00C8579C" w:rsidRDefault="006B5746" w:rsidP="006B5746">
      <w:pPr>
        <w:pStyle w:val="Telobesedila3"/>
        <w:keepNext/>
        <w:keepLines/>
        <w:rPr>
          <w:rFonts w:ascii="Tahoma" w:hAnsi="Tahoma" w:cs="Tahoma"/>
          <w:lang w:val="sl-SI"/>
        </w:rPr>
      </w:pPr>
    </w:p>
    <w:p w14:paraId="0DDF7994" w14:textId="77777777" w:rsidR="006B5746" w:rsidRDefault="006B5746" w:rsidP="006B5746">
      <w:pPr>
        <w:pStyle w:val="Telobesedila3"/>
        <w:keepNext/>
        <w:keepLines/>
        <w:rPr>
          <w:rFonts w:ascii="Tahoma" w:hAnsi="Tahoma" w:cs="Tahoma"/>
          <w:lang w:val="sl-SI"/>
        </w:rPr>
      </w:pPr>
      <w:r w:rsidRPr="00C8579C">
        <w:rPr>
          <w:rFonts w:ascii="Tahoma" w:hAnsi="Tahoma" w:cs="Tahoma"/>
          <w:lang w:val="sl-SI"/>
        </w:rPr>
        <w:t>Po preteku roka za predložitev ponudb ponudbe ne bo več mogoče oddati.</w:t>
      </w:r>
    </w:p>
    <w:p w14:paraId="5147E8D3" w14:textId="77777777" w:rsidR="006B5746" w:rsidRPr="00C8579C" w:rsidRDefault="006B5746" w:rsidP="006B5746">
      <w:pPr>
        <w:pStyle w:val="Telobesedila3"/>
        <w:keepNext/>
        <w:keepLines/>
        <w:rPr>
          <w:rFonts w:ascii="Tahoma" w:hAnsi="Tahoma" w:cs="Tahoma"/>
          <w:lang w:val="sl-SI"/>
        </w:rPr>
      </w:pPr>
    </w:p>
    <w:p w14:paraId="6C0AA977" w14:textId="77777777" w:rsidR="007A7E26" w:rsidRPr="00F40A4D" w:rsidRDefault="007A7E26" w:rsidP="007A7E26">
      <w:pPr>
        <w:keepNext/>
        <w:keepLines/>
        <w:jc w:val="both"/>
        <w:rPr>
          <w:rFonts w:ascii="Tahoma" w:hAnsi="Tahoma" w:cs="Tahoma"/>
          <w:i/>
        </w:rPr>
      </w:pPr>
      <w:bookmarkStart w:id="6" w:name="_Hlk235794497"/>
      <w:r w:rsidRPr="00F40A4D">
        <w:rPr>
          <w:rFonts w:ascii="Tahoma" w:hAnsi="Tahoma" w:cs="Tahoma"/>
        </w:rPr>
        <w:t xml:space="preserve">Dostop do povezave (URL naslov) za elektronsko predložitev ponudbe v tem postopku javnega naročila je ponudnikom na voljo </w:t>
      </w:r>
      <w:r w:rsidRPr="00F40A4D">
        <w:rPr>
          <w:rFonts w:ascii="Tahoma" w:hAnsi="Tahoma" w:cs="Tahoma"/>
          <w:u w:val="single"/>
        </w:rPr>
        <w:t xml:space="preserve">v predmetnem Obvestilu o javnem naročilu, objavljenem na Portalu javnih naročil, </w:t>
      </w:r>
      <w:r w:rsidRPr="00F40A4D">
        <w:rPr>
          <w:rFonts w:ascii="Tahoma" w:hAnsi="Tahoma" w:cs="Tahoma"/>
          <w:b/>
          <w:u w:val="single"/>
        </w:rPr>
        <w:t>v razdelku »B.5 Elektronska predložitev«</w:t>
      </w:r>
      <w:r w:rsidRPr="00F40A4D">
        <w:rPr>
          <w:rFonts w:ascii="Tahoma" w:hAnsi="Tahoma" w:cs="Tahoma"/>
        </w:rPr>
        <w:t xml:space="preserve">. </w:t>
      </w:r>
    </w:p>
    <w:bookmarkEnd w:id="6"/>
    <w:p w14:paraId="672BC8CB" w14:textId="77777777" w:rsidR="005F6B2E" w:rsidRPr="00C8579C" w:rsidRDefault="005F6B2E" w:rsidP="005F6B2E">
      <w:pPr>
        <w:keepNext/>
        <w:keepLines/>
        <w:jc w:val="both"/>
        <w:rPr>
          <w:rFonts w:ascii="Tahoma" w:hAnsi="Tahoma" w:cs="Tahoma"/>
          <w:b/>
        </w:rPr>
      </w:pPr>
    </w:p>
    <w:p w14:paraId="15C2F6BB" w14:textId="636E380E" w:rsidR="005F6B2E" w:rsidRPr="00C8579C" w:rsidRDefault="005F6B2E" w:rsidP="005F6B2E">
      <w:pPr>
        <w:keepNext/>
        <w:keepLines/>
        <w:jc w:val="both"/>
        <w:rPr>
          <w:rFonts w:ascii="Tahoma" w:hAnsi="Tahoma" w:cs="Tahoma"/>
        </w:rPr>
      </w:pPr>
      <w:r w:rsidRPr="00C8579C">
        <w:rPr>
          <w:rFonts w:ascii="Tahoma" w:hAnsi="Tahoma" w:cs="Tahoma"/>
        </w:rPr>
        <w:t xml:space="preserve">Odpiranje </w:t>
      </w:r>
      <w:r w:rsidRPr="00765484">
        <w:rPr>
          <w:rFonts w:ascii="Tahoma" w:hAnsi="Tahoma" w:cs="Tahoma"/>
        </w:rPr>
        <w:t xml:space="preserve">ponudb bo potekalo avtomatično v informacijskem sistemu e-JN dne </w:t>
      </w:r>
      <w:r w:rsidRPr="00765484">
        <w:rPr>
          <w:rFonts w:ascii="Tahoma" w:hAnsi="Tahoma" w:cs="Tahoma"/>
          <w:b/>
        </w:rPr>
        <w:t>1</w:t>
      </w:r>
      <w:r w:rsidR="00CB6C46" w:rsidRPr="00765484">
        <w:rPr>
          <w:rFonts w:ascii="Tahoma" w:hAnsi="Tahoma" w:cs="Tahoma"/>
          <w:b/>
        </w:rPr>
        <w:t>6</w:t>
      </w:r>
      <w:r w:rsidRPr="00765484">
        <w:rPr>
          <w:rFonts w:ascii="Tahoma" w:hAnsi="Tahoma" w:cs="Tahoma"/>
          <w:b/>
        </w:rPr>
        <w:t>.</w:t>
      </w:r>
      <w:r w:rsidR="00BD4CA6" w:rsidRPr="00765484">
        <w:rPr>
          <w:rFonts w:ascii="Tahoma" w:hAnsi="Tahoma" w:cs="Tahoma"/>
          <w:b/>
        </w:rPr>
        <w:t>0</w:t>
      </w:r>
      <w:r w:rsidR="00CB6C46" w:rsidRPr="00765484">
        <w:rPr>
          <w:rFonts w:ascii="Tahoma" w:hAnsi="Tahoma" w:cs="Tahoma"/>
          <w:b/>
        </w:rPr>
        <w:t>9</w:t>
      </w:r>
      <w:r w:rsidRPr="00765484">
        <w:rPr>
          <w:rFonts w:ascii="Tahoma" w:hAnsi="Tahoma" w:cs="Tahoma"/>
          <w:b/>
        </w:rPr>
        <w:t>.202</w:t>
      </w:r>
      <w:r w:rsidR="00BD4CA6" w:rsidRPr="00765484">
        <w:rPr>
          <w:rFonts w:ascii="Tahoma" w:hAnsi="Tahoma" w:cs="Tahoma"/>
          <w:b/>
        </w:rPr>
        <w:t>6</w:t>
      </w:r>
      <w:r w:rsidRPr="00765484">
        <w:rPr>
          <w:rFonts w:ascii="Tahoma" w:hAnsi="Tahoma" w:cs="Tahoma"/>
          <w:b/>
          <w:i/>
        </w:rPr>
        <w:t xml:space="preserve"> </w:t>
      </w:r>
      <w:r w:rsidRPr="00765484">
        <w:rPr>
          <w:rFonts w:ascii="Tahoma" w:hAnsi="Tahoma" w:cs="Tahoma"/>
        </w:rPr>
        <w:t xml:space="preserve">in se bo začelo </w:t>
      </w:r>
      <w:r w:rsidRPr="00765484">
        <w:rPr>
          <w:rFonts w:ascii="Tahoma" w:hAnsi="Tahoma" w:cs="Tahoma"/>
          <w:b/>
        </w:rPr>
        <w:t>ob 1</w:t>
      </w:r>
      <w:r w:rsidR="00322C83" w:rsidRPr="00765484">
        <w:rPr>
          <w:rFonts w:ascii="Tahoma" w:hAnsi="Tahoma" w:cs="Tahoma"/>
          <w:b/>
        </w:rPr>
        <w:t>2</w:t>
      </w:r>
      <w:r w:rsidRPr="00765484">
        <w:rPr>
          <w:rFonts w:ascii="Tahoma" w:hAnsi="Tahoma" w:cs="Tahoma"/>
          <w:b/>
        </w:rPr>
        <w:t>.00 uri</w:t>
      </w:r>
      <w:r w:rsidRPr="00765484">
        <w:rPr>
          <w:rFonts w:ascii="Tahoma" w:hAnsi="Tahoma" w:cs="Tahoma"/>
        </w:rPr>
        <w:t xml:space="preserve"> </w:t>
      </w:r>
      <w:r w:rsidRPr="008D596C">
        <w:rPr>
          <w:rFonts w:ascii="Tahoma" w:hAnsi="Tahoma" w:cs="Tahoma"/>
        </w:rPr>
        <w:t xml:space="preserve">na spletnem naslovu </w:t>
      </w:r>
      <w:hyperlink r:id="rId12" w:history="1">
        <w:r w:rsidRPr="008D596C">
          <w:rPr>
            <w:rStyle w:val="Hiperpovezava"/>
            <w:rFonts w:ascii="Tahoma" w:hAnsi="Tahoma" w:cs="Tahoma"/>
          </w:rPr>
          <w:t>https://ejn.gov.si/eJN2</w:t>
        </w:r>
      </w:hyperlink>
      <w:r w:rsidRPr="008D596C">
        <w:rPr>
          <w:rFonts w:ascii="Tahoma" w:hAnsi="Tahoma" w:cs="Tahoma"/>
        </w:rPr>
        <w:t>.</w:t>
      </w:r>
      <w:r w:rsidRPr="00C8579C">
        <w:rPr>
          <w:rFonts w:ascii="Tahoma" w:hAnsi="Tahoma" w:cs="Tahoma"/>
        </w:rPr>
        <w:t xml:space="preserve"> </w:t>
      </w:r>
    </w:p>
    <w:p w14:paraId="73801562" w14:textId="77777777" w:rsidR="005F6B2E" w:rsidRPr="00C8579C" w:rsidRDefault="005F6B2E" w:rsidP="005F6B2E">
      <w:pPr>
        <w:keepNext/>
        <w:keepLines/>
        <w:jc w:val="both"/>
        <w:rPr>
          <w:rFonts w:ascii="Tahoma" w:hAnsi="Tahoma" w:cs="Tahoma"/>
        </w:rPr>
      </w:pPr>
    </w:p>
    <w:p w14:paraId="13C14C50" w14:textId="46D7490A" w:rsidR="005F6B2E" w:rsidRPr="00C8579C" w:rsidRDefault="005F6B2E" w:rsidP="005F6B2E">
      <w:pPr>
        <w:keepNext/>
        <w:keepLines/>
        <w:jc w:val="both"/>
        <w:rPr>
          <w:rFonts w:ascii="Tahoma" w:hAnsi="Tahoma" w:cs="Tahoma"/>
        </w:rPr>
      </w:pPr>
      <w:r w:rsidRPr="00C8579C">
        <w:rPr>
          <w:rFonts w:ascii="Tahoma" w:hAnsi="Tahoma" w:cs="Tahoma"/>
        </w:rPr>
        <w:t xml:space="preserve">Ob roku </w:t>
      </w:r>
      <w:r>
        <w:rPr>
          <w:rFonts w:ascii="Tahoma" w:hAnsi="Tahoma" w:cs="Tahoma"/>
        </w:rPr>
        <w:t>z</w:t>
      </w:r>
      <w:r w:rsidRPr="00C8579C">
        <w:rPr>
          <w:rFonts w:ascii="Tahoma" w:hAnsi="Tahoma" w:cs="Tahoma"/>
        </w:rPr>
        <w:t>a odpiranje ponudb se ponudbe v sistemu samodejno prikažejo v zavihku »Aktualna javna naročila«. Ponudniki in ostala javnost bodo lahko po javnem odpiranju ponudb pregledali prispele informacije oziroma dokumente ponudnikov (torej imena ponudnikov, ki so oddali ponudbo</w:t>
      </w:r>
      <w:r w:rsidR="002F2370">
        <w:rPr>
          <w:rFonts w:ascii="Tahoma" w:hAnsi="Tahoma" w:cs="Tahoma"/>
        </w:rPr>
        <w:t>,</w:t>
      </w:r>
      <w:r w:rsidRPr="00C8579C">
        <w:rPr>
          <w:rFonts w:ascii="Tahoma" w:hAnsi="Tahoma" w:cs="Tahoma"/>
        </w:rPr>
        <w:t xml:space="preserve"> ter ali gre za variantne ponudbe (če je to primerno) in ponudbeni predračun oziroma vrednost ponudbe).</w:t>
      </w:r>
    </w:p>
    <w:p w14:paraId="79994857" w14:textId="77777777" w:rsidR="005F6B2E" w:rsidRPr="00C8579C" w:rsidRDefault="005F6B2E" w:rsidP="005F6B2E">
      <w:pPr>
        <w:keepNext/>
        <w:keepLines/>
        <w:jc w:val="both"/>
        <w:rPr>
          <w:rFonts w:ascii="Tahoma" w:hAnsi="Tahoma" w:cs="Tahoma"/>
        </w:rPr>
      </w:pPr>
    </w:p>
    <w:p w14:paraId="0879230D" w14:textId="23A9D42A" w:rsidR="005F6B2E" w:rsidRPr="005F6B2E" w:rsidRDefault="005F6B2E" w:rsidP="005F6B2E">
      <w:pPr>
        <w:pStyle w:val="Odstavekseznama"/>
        <w:keepNext/>
        <w:keepLines/>
        <w:numPr>
          <w:ilvl w:val="1"/>
          <w:numId w:val="2"/>
        </w:numPr>
        <w:jc w:val="both"/>
        <w:rPr>
          <w:rFonts w:ascii="Tahoma" w:hAnsi="Tahoma" w:cs="Tahoma"/>
          <w:b/>
        </w:rPr>
      </w:pPr>
      <w:r w:rsidRPr="005F6B2E">
        <w:rPr>
          <w:rFonts w:ascii="Tahoma" w:hAnsi="Tahoma" w:cs="Tahoma"/>
          <w:b/>
        </w:rPr>
        <w:t>Način in navodila za predložitev ponudb</w:t>
      </w:r>
    </w:p>
    <w:p w14:paraId="2A425D80" w14:textId="77777777" w:rsidR="005F6B2E" w:rsidRPr="00C8579C" w:rsidRDefault="005F6B2E" w:rsidP="005F6B2E">
      <w:pPr>
        <w:keepNext/>
        <w:keepLines/>
        <w:jc w:val="both"/>
        <w:rPr>
          <w:rFonts w:ascii="Tahoma" w:hAnsi="Tahoma" w:cs="Tahoma"/>
          <w:b/>
        </w:rPr>
      </w:pPr>
    </w:p>
    <w:p w14:paraId="4F09BEAE" w14:textId="77777777" w:rsidR="005F6B2E" w:rsidRDefault="005F6B2E" w:rsidP="005F6B2E">
      <w:pPr>
        <w:pStyle w:val="Telobesedila3"/>
        <w:keepNext/>
        <w:keepLines/>
        <w:rPr>
          <w:rFonts w:ascii="Tahoma" w:hAnsi="Tahoma" w:cs="Tahoma"/>
          <w:lang w:val="sl-SI"/>
        </w:rPr>
      </w:pPr>
      <w:r w:rsidRPr="00C8579C">
        <w:rPr>
          <w:rFonts w:ascii="Tahoma" w:hAnsi="Tahoma" w:cs="Tahoma"/>
          <w:lang w:val="sl-SI"/>
        </w:rPr>
        <w:t xml:space="preserve">Ponudniki morajo ponudbe predložiti v informacijski sistem e-JN na spletnem naslovu </w:t>
      </w:r>
      <w:hyperlink r:id="rId13" w:history="1">
        <w:r w:rsidRPr="00C8579C">
          <w:rPr>
            <w:rStyle w:val="Hiperpovezava"/>
            <w:rFonts w:ascii="Tahoma" w:hAnsi="Tahoma" w:cs="Tahoma"/>
            <w:lang w:val="sl-SI"/>
          </w:rPr>
          <w:t>https://ejn.gov.si/eJN2</w:t>
        </w:r>
      </w:hyperlink>
      <w:r w:rsidRPr="00C8579C">
        <w:rPr>
          <w:rFonts w:ascii="Tahoma" w:hAnsi="Tahoma" w:cs="Tahoma"/>
          <w:lang w:val="sl-SI"/>
        </w:rPr>
        <w:t xml:space="preserve">, v skladu s točko 3 dokumenta Navodila za uporabo informacijskega sistema za uporabo funkcionalnosti elektronske oddaje ponudb e-JN: PONUDNIKI (v nadaljevanju: Navodila za uporabo e-JN), ki je objavljen na spletnem naslovu </w:t>
      </w:r>
    </w:p>
    <w:p w14:paraId="43E5087B" w14:textId="77777777" w:rsidR="005F6B2E" w:rsidRPr="00C8579C" w:rsidRDefault="00AD6249" w:rsidP="005F6B2E">
      <w:pPr>
        <w:pStyle w:val="Telobesedila3"/>
        <w:keepNext/>
        <w:keepLines/>
        <w:rPr>
          <w:rStyle w:val="Hiperpovezava"/>
          <w:lang w:val="sl-SI"/>
        </w:rPr>
      </w:pPr>
      <w:hyperlink r:id="rId14" w:history="1">
        <w:r w:rsidR="005F6B2E" w:rsidRPr="00C8579C">
          <w:rPr>
            <w:rStyle w:val="Hiperpovezava"/>
            <w:rFonts w:ascii="Tahoma" w:hAnsi="Tahoma" w:cs="Tahoma"/>
            <w:lang w:val="sl-SI"/>
          </w:rPr>
          <w:t>https://ejn.gov.si/ponudba/pages/aktualno/vec_informacij_ponudniki.xhtml</w:t>
        </w:r>
      </w:hyperlink>
      <w:r w:rsidR="005F6B2E" w:rsidRPr="00C8579C">
        <w:rPr>
          <w:rStyle w:val="Hiperpovezava"/>
          <w:lang w:val="sl-SI"/>
        </w:rPr>
        <w:t>.</w:t>
      </w:r>
    </w:p>
    <w:p w14:paraId="2365531D" w14:textId="77777777" w:rsidR="00856137" w:rsidRDefault="00856137" w:rsidP="005F6B2E">
      <w:pPr>
        <w:pStyle w:val="Telobesedila3"/>
        <w:keepNext/>
        <w:keepLines/>
        <w:rPr>
          <w:rFonts w:ascii="Tahoma" w:hAnsi="Tahoma" w:cs="Tahoma"/>
          <w:lang w:val="sl-SI"/>
        </w:rPr>
      </w:pPr>
    </w:p>
    <w:p w14:paraId="44832668" w14:textId="73732528" w:rsidR="005F6B2E" w:rsidRPr="00C8579C" w:rsidRDefault="005F6B2E" w:rsidP="005F6B2E">
      <w:pPr>
        <w:pStyle w:val="Telobesedila3"/>
        <w:keepNext/>
        <w:keepLines/>
        <w:rPr>
          <w:rFonts w:ascii="Tahoma" w:hAnsi="Tahoma" w:cs="Tahoma"/>
          <w:lang w:val="sl-SI"/>
        </w:rPr>
      </w:pPr>
      <w:r w:rsidRPr="00C8579C">
        <w:rPr>
          <w:rFonts w:ascii="Tahoma" w:hAnsi="Tahoma" w:cs="Tahoma"/>
          <w:lang w:val="sl-SI"/>
        </w:rPr>
        <w:t xml:space="preserve">Ponudnik se mora pred oddajo ponudbe registrirati na spletnem naslovu </w:t>
      </w:r>
      <w:hyperlink r:id="rId15" w:history="1">
        <w:r w:rsidRPr="00C8579C">
          <w:rPr>
            <w:rStyle w:val="Hiperpovezava"/>
            <w:rFonts w:ascii="Tahoma" w:hAnsi="Tahoma" w:cs="Tahoma"/>
            <w:lang w:val="sl-SI"/>
          </w:rPr>
          <w:t>https://ejn.gov.si/eJN2</w:t>
        </w:r>
      </w:hyperlink>
      <w:r w:rsidRPr="00C8579C">
        <w:rPr>
          <w:rFonts w:ascii="Tahoma" w:hAnsi="Tahoma" w:cs="Tahoma"/>
          <w:lang w:val="sl-SI"/>
        </w:rPr>
        <w:t>, v skladu z Navodili za uporabo e-JN. Če je ponudnik že registriran v informacijski sistem e-JN, se v aplikacijo prijavi na istem naslovu.</w:t>
      </w:r>
    </w:p>
    <w:p w14:paraId="766547CF" w14:textId="77777777" w:rsidR="005F6B2E" w:rsidRPr="00C8579C" w:rsidRDefault="005F6B2E" w:rsidP="005F6B2E">
      <w:pPr>
        <w:pStyle w:val="Telobesedila3"/>
        <w:keepNext/>
        <w:keepLines/>
        <w:rPr>
          <w:rFonts w:ascii="Tahoma" w:hAnsi="Tahoma" w:cs="Tahoma"/>
          <w:lang w:val="sl-SI"/>
        </w:rPr>
      </w:pPr>
    </w:p>
    <w:p w14:paraId="2680BCD9" w14:textId="77777777" w:rsidR="005F6B2E" w:rsidRPr="00C8579C" w:rsidRDefault="005F6B2E" w:rsidP="005F6B2E">
      <w:pPr>
        <w:keepNext/>
        <w:keepLines/>
        <w:jc w:val="both"/>
        <w:rPr>
          <w:rFonts w:ascii="Tahoma" w:hAnsi="Tahoma" w:cs="Tahoma"/>
        </w:rPr>
      </w:pPr>
      <w:r w:rsidRPr="00C8579C">
        <w:rPr>
          <w:rFonts w:ascii="Tahoma" w:hAnsi="Tahoma" w:cs="Tahoma"/>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0805487" w14:textId="77777777" w:rsidR="00870429" w:rsidRDefault="00870429" w:rsidP="00870429">
      <w:pPr>
        <w:keepNext/>
        <w:keepLines/>
        <w:jc w:val="both"/>
        <w:rPr>
          <w:rFonts w:ascii="Tahoma" w:hAnsi="Tahoma" w:cs="Tahoma"/>
        </w:rPr>
      </w:pPr>
    </w:p>
    <w:p w14:paraId="3637B0EF" w14:textId="77777777" w:rsidR="00870429" w:rsidRPr="002A1323" w:rsidRDefault="00870429" w:rsidP="00870429">
      <w:pPr>
        <w:keepNext/>
        <w:keepLines/>
        <w:numPr>
          <w:ilvl w:val="1"/>
          <w:numId w:val="2"/>
        </w:numPr>
        <w:spacing w:line="276" w:lineRule="auto"/>
        <w:jc w:val="both"/>
        <w:rPr>
          <w:rFonts w:ascii="Tahoma" w:hAnsi="Tahoma" w:cs="Tahoma"/>
          <w:b/>
        </w:rPr>
      </w:pPr>
      <w:r w:rsidRPr="002A1323">
        <w:rPr>
          <w:rFonts w:ascii="Tahoma" w:hAnsi="Tahoma" w:cs="Tahoma"/>
          <w:b/>
        </w:rPr>
        <w:t>Ponudbena cena</w:t>
      </w:r>
    </w:p>
    <w:p w14:paraId="118B9E43" w14:textId="77777777" w:rsidR="00870429" w:rsidRPr="002A1323" w:rsidRDefault="00870429" w:rsidP="00870429">
      <w:pPr>
        <w:keepNext/>
        <w:keepLines/>
        <w:jc w:val="both"/>
        <w:rPr>
          <w:rFonts w:ascii="Tahoma" w:hAnsi="Tahoma" w:cs="Tahoma"/>
        </w:rPr>
      </w:pPr>
    </w:p>
    <w:p w14:paraId="34433739" w14:textId="6CEF9D69" w:rsidR="00870429" w:rsidRPr="008E585A" w:rsidRDefault="00870429" w:rsidP="00870429">
      <w:pPr>
        <w:keepNext/>
        <w:keepLines/>
        <w:jc w:val="both"/>
        <w:rPr>
          <w:rFonts w:ascii="Tahoma" w:hAnsi="Tahoma" w:cs="Tahoma"/>
        </w:rPr>
      </w:pPr>
      <w:r w:rsidRPr="008E585A">
        <w:rPr>
          <w:rFonts w:ascii="Tahoma" w:hAnsi="Tahoma" w:cs="Tahoma"/>
        </w:rPr>
        <w:t xml:space="preserve">Skupna ponudbena vrednost in cene na enoto mere morajo biti izražene v </w:t>
      </w:r>
      <w:r w:rsidR="000E0E01">
        <w:rPr>
          <w:rFonts w:ascii="Tahoma" w:hAnsi="Tahoma" w:cs="Tahoma"/>
        </w:rPr>
        <w:t>EUR</w:t>
      </w:r>
      <w:r w:rsidRPr="008E585A">
        <w:rPr>
          <w:rFonts w:ascii="Tahoma" w:hAnsi="Tahoma" w:cs="Tahoma"/>
        </w:rPr>
        <w:t xml:space="preserve">, zaokroženo na dve (2) decimalni mesti. </w:t>
      </w:r>
    </w:p>
    <w:p w14:paraId="11AA591B" w14:textId="77777777" w:rsidR="00870429" w:rsidRPr="008E585A" w:rsidRDefault="00870429" w:rsidP="00870429">
      <w:pPr>
        <w:keepNext/>
        <w:keepLines/>
        <w:jc w:val="both"/>
        <w:rPr>
          <w:rFonts w:ascii="Tahoma" w:hAnsi="Tahoma" w:cs="Tahoma"/>
        </w:rPr>
      </w:pPr>
    </w:p>
    <w:p w14:paraId="7D43D36A" w14:textId="13332C94" w:rsidR="00CF4EDD" w:rsidRPr="00BF6DCC" w:rsidRDefault="00CF4EDD" w:rsidP="00CF4EDD">
      <w:pPr>
        <w:pStyle w:val="Slog"/>
        <w:keepNext/>
        <w:keepLines/>
        <w:jc w:val="both"/>
        <w:rPr>
          <w:rFonts w:ascii="Tahoma" w:hAnsi="Tahoma" w:cs="Tahoma"/>
          <w:sz w:val="20"/>
          <w:lang w:val="sl-SI"/>
        </w:rPr>
      </w:pPr>
      <w:r w:rsidRPr="00CF4EDD">
        <w:rPr>
          <w:rFonts w:ascii="Tahoma" w:hAnsi="Tahoma" w:cs="Tahoma"/>
          <w:sz w:val="20"/>
          <w:lang w:val="sl-SI"/>
        </w:rPr>
        <w:t>Ponudnik v sistem e-JN v razdelek »Skupna ponudbena vrednost« v za</w:t>
      </w:r>
      <w:r w:rsidR="0091414E">
        <w:rPr>
          <w:rFonts w:ascii="Tahoma" w:hAnsi="Tahoma" w:cs="Tahoma"/>
          <w:sz w:val="20"/>
          <w:lang w:val="sl-SI"/>
        </w:rPr>
        <w:t xml:space="preserve"> </w:t>
      </w:r>
      <w:r w:rsidRPr="00CF4EDD">
        <w:rPr>
          <w:rFonts w:ascii="Tahoma" w:hAnsi="Tahoma" w:cs="Tahoma"/>
          <w:sz w:val="20"/>
          <w:lang w:val="sl-SI"/>
        </w:rPr>
        <w:t xml:space="preserve">to namenjen prostor vpiše skupni </w:t>
      </w:r>
      <w:r w:rsidRPr="00BF6DCC">
        <w:rPr>
          <w:rFonts w:ascii="Tahoma" w:hAnsi="Tahoma" w:cs="Tahoma"/>
          <w:sz w:val="20"/>
          <w:lang w:val="sl-SI"/>
        </w:rPr>
        <w:t>ponudbeni znesek brez davka v EUR in znesek davka v EUR. Znesek skupaj z davkom v EUR se izračuna samodejno.</w:t>
      </w:r>
    </w:p>
    <w:p w14:paraId="2E12837E" w14:textId="77777777" w:rsidR="00CF4EDD" w:rsidRPr="00BF6DCC" w:rsidRDefault="00CF4EDD" w:rsidP="00CF4EDD">
      <w:pPr>
        <w:pStyle w:val="Slog"/>
        <w:keepNext/>
        <w:keepLines/>
        <w:jc w:val="both"/>
        <w:rPr>
          <w:rFonts w:ascii="Tahoma" w:hAnsi="Tahoma" w:cs="Tahoma"/>
          <w:sz w:val="20"/>
          <w:lang w:val="sl-SI"/>
        </w:rPr>
      </w:pPr>
    </w:p>
    <w:p w14:paraId="2E7922A9" w14:textId="314F1C32" w:rsidR="00CF4EDD" w:rsidRPr="00BF6DCC" w:rsidRDefault="00AC401E" w:rsidP="000E7FA8">
      <w:pPr>
        <w:keepNext/>
        <w:keepLines/>
        <w:jc w:val="both"/>
        <w:rPr>
          <w:rFonts w:ascii="Tahoma" w:hAnsi="Tahoma" w:cs="Tahoma"/>
        </w:rPr>
      </w:pPr>
      <w:r w:rsidRPr="00F40A4D">
        <w:rPr>
          <w:rFonts w:ascii="Tahoma" w:hAnsi="Tahoma" w:cs="Tahoma"/>
        </w:rPr>
        <w:t xml:space="preserve">V del »Predračun« naloži izpolnjen obrazec »Povzetek predračuna« v obliki </w:t>
      </w:r>
      <w:proofErr w:type="spellStart"/>
      <w:r w:rsidRPr="00F40A4D">
        <w:rPr>
          <w:rFonts w:ascii="Tahoma" w:hAnsi="Tahoma" w:cs="Tahoma"/>
        </w:rPr>
        <w:t>pdf</w:t>
      </w:r>
      <w:proofErr w:type="spellEnd"/>
      <w:r w:rsidRPr="00F40A4D">
        <w:rPr>
          <w:rFonts w:ascii="Tahoma" w:hAnsi="Tahoma" w:cs="Tahoma"/>
        </w:rPr>
        <w:t xml:space="preserve">. »Ponudbeni predračun« </w:t>
      </w:r>
      <w:r w:rsidR="00BF6DCC">
        <w:rPr>
          <w:rFonts w:ascii="Tahoma" w:hAnsi="Tahoma" w:cs="Tahoma"/>
        </w:rPr>
        <w:t xml:space="preserve">(popisi del) </w:t>
      </w:r>
      <w:r w:rsidRPr="00F40A4D">
        <w:rPr>
          <w:rFonts w:ascii="Tahoma" w:hAnsi="Tahoma" w:cs="Tahoma"/>
        </w:rPr>
        <w:t>v MS Excel formatu ponudnik naloži v razdelek »Dokumenti«, del »Ostale priloge«.</w:t>
      </w:r>
    </w:p>
    <w:p w14:paraId="7D0CD622" w14:textId="77777777" w:rsidR="00AC401E" w:rsidRPr="00BF6DCC" w:rsidRDefault="00AC401E" w:rsidP="00CF4EDD">
      <w:pPr>
        <w:pStyle w:val="Slog"/>
        <w:keepNext/>
        <w:keepLines/>
        <w:jc w:val="both"/>
        <w:rPr>
          <w:rFonts w:ascii="Tahoma" w:hAnsi="Tahoma" w:cs="Tahoma"/>
          <w:sz w:val="20"/>
          <w:lang w:val="sl-SI"/>
        </w:rPr>
      </w:pPr>
    </w:p>
    <w:p w14:paraId="78336942" w14:textId="4A71C20B" w:rsidR="00CF4EDD" w:rsidRPr="00BF6DCC" w:rsidRDefault="00CF4EDD" w:rsidP="00CF4EDD">
      <w:pPr>
        <w:pStyle w:val="Slog"/>
        <w:keepNext/>
        <w:keepLines/>
        <w:jc w:val="both"/>
        <w:rPr>
          <w:rFonts w:ascii="Tahoma" w:hAnsi="Tahoma" w:cs="Tahoma"/>
          <w:sz w:val="20"/>
          <w:lang w:val="sl-SI"/>
        </w:rPr>
      </w:pPr>
      <w:r w:rsidRPr="00BF6DCC">
        <w:rPr>
          <w:rFonts w:ascii="Tahoma" w:hAnsi="Tahoma" w:cs="Tahoma"/>
          <w:sz w:val="20"/>
          <w:lang w:val="sl-SI"/>
        </w:rPr>
        <w:lastRenderedPageBreak/>
        <w:t>»Skupna ponudbena vrednost«, ki bo vpisana v istoimenski razdelek</w:t>
      </w:r>
      <w:r w:rsidR="0091414E">
        <w:rPr>
          <w:rFonts w:ascii="Tahoma" w:hAnsi="Tahoma" w:cs="Tahoma"/>
          <w:sz w:val="20"/>
          <w:lang w:val="sl-SI"/>
        </w:rPr>
        <w:t>,</w:t>
      </w:r>
      <w:r w:rsidRPr="00BF6DCC">
        <w:rPr>
          <w:rFonts w:ascii="Tahoma" w:hAnsi="Tahoma" w:cs="Tahoma"/>
          <w:sz w:val="20"/>
          <w:lang w:val="sl-SI"/>
        </w:rPr>
        <w:t xml:space="preserve"> in dokument, ki bo naložen kot predračun v del »Predračun«, bosta razvidna in dostopna na javnem odpiranju ponudb.</w:t>
      </w:r>
    </w:p>
    <w:p w14:paraId="675A0E32" w14:textId="77777777" w:rsidR="00CF4EDD" w:rsidRPr="00BF6DCC" w:rsidRDefault="00CF4EDD" w:rsidP="00CF4EDD">
      <w:pPr>
        <w:pStyle w:val="Slog"/>
        <w:keepNext/>
        <w:keepLines/>
        <w:jc w:val="both"/>
        <w:rPr>
          <w:rFonts w:ascii="Tahoma" w:hAnsi="Tahoma" w:cs="Tahoma"/>
          <w:sz w:val="20"/>
          <w:lang w:val="sl-SI"/>
        </w:rPr>
      </w:pPr>
    </w:p>
    <w:p w14:paraId="04DF92DF" w14:textId="5F483657" w:rsidR="00CF4EDD" w:rsidRPr="00BF6DCC" w:rsidRDefault="00CF4EDD" w:rsidP="00CF4EDD">
      <w:pPr>
        <w:pStyle w:val="Slog"/>
        <w:keepNext/>
        <w:keepLines/>
        <w:jc w:val="both"/>
        <w:rPr>
          <w:rFonts w:ascii="Tahoma" w:hAnsi="Tahoma" w:cs="Tahoma"/>
          <w:sz w:val="20"/>
          <w:lang w:val="sl-SI"/>
        </w:rPr>
      </w:pPr>
      <w:r w:rsidRPr="00BF6DCC">
        <w:rPr>
          <w:rFonts w:ascii="Tahoma" w:hAnsi="Tahoma" w:cs="Tahoma"/>
          <w:sz w:val="20"/>
          <w:lang w:val="sl-SI"/>
        </w:rPr>
        <w:t xml:space="preserve">V primeru skupne ponudbe obrazec </w:t>
      </w:r>
      <w:r w:rsidR="00337934" w:rsidRPr="00BF6DCC">
        <w:rPr>
          <w:rFonts w:ascii="Tahoma" w:hAnsi="Tahoma" w:cs="Tahoma"/>
          <w:sz w:val="20"/>
          <w:lang w:val="sl-SI"/>
        </w:rPr>
        <w:t>»Ponudbeni predračun«</w:t>
      </w:r>
      <w:r w:rsidR="003A071A" w:rsidRPr="00BF6DCC">
        <w:rPr>
          <w:rFonts w:ascii="Tahoma" w:hAnsi="Tahoma" w:cs="Tahoma"/>
          <w:sz w:val="20"/>
          <w:lang w:val="sl-SI"/>
        </w:rPr>
        <w:t>(popisi del)</w:t>
      </w:r>
      <w:r w:rsidRPr="00BF6DCC">
        <w:rPr>
          <w:rFonts w:ascii="Tahoma" w:hAnsi="Tahoma" w:cs="Tahoma"/>
          <w:sz w:val="20"/>
          <w:lang w:val="sl-SI"/>
        </w:rPr>
        <w:t xml:space="preserve"> izpolni le vodilni partner. </w:t>
      </w:r>
    </w:p>
    <w:p w14:paraId="10122E69" w14:textId="77777777" w:rsidR="00CF4EDD" w:rsidRPr="00BF6DCC" w:rsidRDefault="00CF4EDD" w:rsidP="00CF4EDD">
      <w:pPr>
        <w:pStyle w:val="Slog"/>
        <w:keepNext/>
        <w:keepLines/>
        <w:jc w:val="both"/>
        <w:rPr>
          <w:rFonts w:ascii="Tahoma" w:hAnsi="Tahoma" w:cs="Tahoma"/>
          <w:sz w:val="20"/>
          <w:lang w:val="sl-SI"/>
        </w:rPr>
      </w:pPr>
    </w:p>
    <w:p w14:paraId="248B2ADE" w14:textId="77777777" w:rsidR="00CF4EDD" w:rsidRPr="00CF4EDD" w:rsidRDefault="00CF4EDD" w:rsidP="00CF4EDD">
      <w:pPr>
        <w:pStyle w:val="Slog"/>
        <w:keepNext/>
        <w:keepLines/>
        <w:jc w:val="both"/>
        <w:rPr>
          <w:rFonts w:ascii="Tahoma" w:hAnsi="Tahoma" w:cs="Tahoma"/>
          <w:sz w:val="20"/>
          <w:lang w:val="sl-SI"/>
        </w:rPr>
      </w:pPr>
      <w:r w:rsidRPr="00BF6DCC">
        <w:rPr>
          <w:rFonts w:ascii="Tahoma" w:hAnsi="Tahoma" w:cs="Tahoma"/>
          <w:sz w:val="20"/>
          <w:lang w:val="sl-SI"/>
        </w:rPr>
        <w:t>Sestavni del ponudbe so popisi del. Ponudniki pri izpolnjevanju popisov del ne smejo posegati in spreminjati</w:t>
      </w:r>
      <w:r w:rsidRPr="00CF4EDD">
        <w:rPr>
          <w:rFonts w:ascii="Tahoma" w:hAnsi="Tahoma" w:cs="Tahoma"/>
          <w:sz w:val="20"/>
          <w:lang w:val="sl-SI"/>
        </w:rPr>
        <w:t xml:space="preserve"> elementov popisov del (opisa postavk, enote mere in količine), kot jih je pripravil naročnik, ampak morajo izpolniti le prazna – neizpolnjena polja, ki se nanašajo na ponujeno ceno. Naročnik bo ponudbo ponudnika, ki bi spremenil opis in vsebino postavk, enote mere in količine v popisih del izločil kot nedopustno. Ponudniki morajo izpolniti in ponuditi vse postavke znotraj popisov.</w:t>
      </w:r>
    </w:p>
    <w:p w14:paraId="6E352532" w14:textId="77777777" w:rsidR="008743B0" w:rsidRDefault="008743B0" w:rsidP="008743B0">
      <w:pPr>
        <w:keepNext/>
        <w:keepLines/>
        <w:jc w:val="both"/>
        <w:rPr>
          <w:rFonts w:ascii="Tahoma" w:hAnsi="Tahoma" w:cs="Tahoma"/>
          <w:bCs/>
        </w:rPr>
      </w:pPr>
    </w:p>
    <w:p w14:paraId="29901BAF" w14:textId="53CAFEDE" w:rsidR="008743B0" w:rsidRDefault="008743B0" w:rsidP="008743B0">
      <w:pPr>
        <w:keepNext/>
        <w:keepLines/>
        <w:jc w:val="both"/>
        <w:rPr>
          <w:rFonts w:ascii="Tahoma" w:hAnsi="Tahoma" w:cs="Tahoma"/>
          <w:bCs/>
        </w:rPr>
      </w:pPr>
      <w:r w:rsidRPr="007B62AB">
        <w:rPr>
          <w:rFonts w:ascii="Tahoma" w:hAnsi="Tahoma" w:cs="Tahoma"/>
          <w:bCs/>
        </w:rPr>
        <w:t xml:space="preserve">Ponudbena cena za razpisano storitev mora vključevati dobavo in dostavo dveh IBC kontejnerjev </w:t>
      </w:r>
      <w:proofErr w:type="spellStart"/>
      <w:r w:rsidRPr="007B62AB">
        <w:rPr>
          <w:rFonts w:ascii="Tahoma" w:hAnsi="Tahoma" w:cs="Tahoma"/>
          <w:bCs/>
        </w:rPr>
        <w:t>ferikola</w:t>
      </w:r>
      <w:proofErr w:type="spellEnd"/>
      <w:r w:rsidRPr="007B62AB">
        <w:rPr>
          <w:rFonts w:ascii="Tahoma" w:hAnsi="Tahoma" w:cs="Tahoma"/>
          <w:bCs/>
        </w:rPr>
        <w:t xml:space="preserve"> na lokacijo ČN Črnuče in </w:t>
      </w:r>
      <w:r w:rsidR="00624878">
        <w:rPr>
          <w:rFonts w:ascii="Tahoma" w:hAnsi="Tahoma" w:cs="Tahoma"/>
          <w:bCs/>
        </w:rPr>
        <w:t xml:space="preserve">po </w:t>
      </w:r>
      <w:r w:rsidRPr="007B62AB">
        <w:rPr>
          <w:rFonts w:ascii="Tahoma" w:hAnsi="Tahoma" w:cs="Tahoma"/>
          <w:bCs/>
        </w:rPr>
        <w:t>en IBC kontejner na lokaciji ČN Podpeč in ČN Vnanje</w:t>
      </w:r>
      <w:r w:rsidRPr="00167C13">
        <w:rPr>
          <w:rFonts w:ascii="Tahoma" w:hAnsi="Tahoma" w:cs="Tahoma"/>
          <w:bCs/>
        </w:rPr>
        <w:t xml:space="preserve"> Gorice. </w:t>
      </w:r>
    </w:p>
    <w:p w14:paraId="09F84D62" w14:textId="77777777" w:rsidR="00CF4EDD" w:rsidRPr="00CF4EDD" w:rsidRDefault="00CF4EDD" w:rsidP="00CF4EDD">
      <w:pPr>
        <w:pStyle w:val="Slog"/>
        <w:keepNext/>
        <w:keepLines/>
        <w:jc w:val="both"/>
        <w:rPr>
          <w:rFonts w:ascii="Tahoma" w:hAnsi="Tahoma" w:cs="Tahoma"/>
          <w:sz w:val="20"/>
          <w:lang w:val="sl-SI"/>
        </w:rPr>
      </w:pPr>
    </w:p>
    <w:p w14:paraId="15BD6E10" w14:textId="77777777" w:rsidR="00CF4EDD" w:rsidRPr="00CF4EDD" w:rsidRDefault="00CF4EDD" w:rsidP="00CF4EDD">
      <w:pPr>
        <w:pStyle w:val="Slog"/>
        <w:keepNext/>
        <w:keepLines/>
        <w:jc w:val="both"/>
        <w:rPr>
          <w:rFonts w:ascii="Tahoma" w:hAnsi="Tahoma" w:cs="Tahoma"/>
          <w:sz w:val="20"/>
          <w:lang w:val="sl-SI"/>
        </w:rPr>
      </w:pPr>
      <w:r w:rsidRPr="00CF4EDD">
        <w:rPr>
          <w:rFonts w:ascii="Tahoma" w:hAnsi="Tahoma" w:cs="Tahoma"/>
          <w:sz w:val="20"/>
          <w:lang w:val="sl-SI"/>
        </w:rPr>
        <w:t>V primeru, da ponudnik v popisih del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1F341DE7" w14:textId="77777777" w:rsidR="00CF4EDD" w:rsidRPr="00CF4EDD" w:rsidRDefault="00CF4EDD" w:rsidP="00CF4EDD">
      <w:pPr>
        <w:pStyle w:val="Slog"/>
        <w:keepNext/>
        <w:keepLines/>
        <w:jc w:val="both"/>
        <w:rPr>
          <w:rFonts w:ascii="Tahoma" w:hAnsi="Tahoma" w:cs="Tahoma"/>
          <w:sz w:val="20"/>
          <w:lang w:val="sl-SI"/>
        </w:rPr>
      </w:pPr>
    </w:p>
    <w:p w14:paraId="745E0471" w14:textId="5F8D0BD2" w:rsidR="00870429" w:rsidRDefault="00870429" w:rsidP="00870429">
      <w:pPr>
        <w:keepNext/>
        <w:keepLines/>
        <w:jc w:val="both"/>
        <w:rPr>
          <w:rFonts w:ascii="Tahoma" w:hAnsi="Tahoma" w:cs="Tahoma"/>
        </w:rPr>
      </w:pPr>
      <w:r>
        <w:rPr>
          <w:rFonts w:ascii="Tahoma" w:hAnsi="Tahoma" w:cs="Tahoma"/>
        </w:rPr>
        <w:t xml:space="preserve">V primeru razhajanj med ponudbenim predračunom v </w:t>
      </w:r>
      <w:proofErr w:type="spellStart"/>
      <w:r>
        <w:rPr>
          <w:rFonts w:ascii="Tahoma" w:hAnsi="Tahoma" w:cs="Tahoma"/>
        </w:rPr>
        <w:t>pdf</w:t>
      </w:r>
      <w:proofErr w:type="spellEnd"/>
      <w:r>
        <w:rPr>
          <w:rFonts w:ascii="Tahoma" w:hAnsi="Tahoma" w:cs="Tahoma"/>
        </w:rPr>
        <w:t xml:space="preserve">. formatu in ponudbenim predračunom v </w:t>
      </w:r>
      <w:proofErr w:type="spellStart"/>
      <w:r>
        <w:rPr>
          <w:rFonts w:ascii="Tahoma" w:hAnsi="Tahoma" w:cs="Tahoma"/>
        </w:rPr>
        <w:t>excel</w:t>
      </w:r>
      <w:proofErr w:type="spellEnd"/>
      <w:r>
        <w:rPr>
          <w:rFonts w:ascii="Tahoma" w:hAnsi="Tahoma" w:cs="Tahoma"/>
        </w:rPr>
        <w:t xml:space="preserve"> formatu (</w:t>
      </w:r>
      <w:proofErr w:type="spellStart"/>
      <w:r>
        <w:rPr>
          <w:rFonts w:ascii="Tahoma" w:hAnsi="Tahoma" w:cs="Tahoma"/>
        </w:rPr>
        <w:t>xlsx</w:t>
      </w:r>
      <w:proofErr w:type="spellEnd"/>
      <w:r>
        <w:rPr>
          <w:rFonts w:ascii="Tahoma" w:hAnsi="Tahoma" w:cs="Tahoma"/>
        </w:rPr>
        <w:t xml:space="preserve">), bo naročnik kot veljaven ponudbeni predračun štel predračun v </w:t>
      </w:r>
      <w:proofErr w:type="spellStart"/>
      <w:r>
        <w:rPr>
          <w:rFonts w:ascii="Tahoma" w:hAnsi="Tahoma" w:cs="Tahoma"/>
        </w:rPr>
        <w:t>pdf</w:t>
      </w:r>
      <w:proofErr w:type="spellEnd"/>
      <w:r>
        <w:rPr>
          <w:rFonts w:ascii="Tahoma" w:hAnsi="Tahoma" w:cs="Tahoma"/>
        </w:rPr>
        <w:t>. formatu.</w:t>
      </w:r>
      <w:r w:rsidR="000E7FA8">
        <w:rPr>
          <w:rFonts w:ascii="Tahoma" w:hAnsi="Tahoma" w:cs="Tahoma"/>
        </w:rPr>
        <w:t xml:space="preserve"> </w:t>
      </w:r>
      <w:r w:rsidRPr="008E585A">
        <w:rPr>
          <w:rFonts w:ascii="Tahoma" w:hAnsi="Tahoma" w:cs="Tahoma"/>
        </w:rPr>
        <w:t xml:space="preserve">Cene na enoto mere (v EUR brez DDV), navedene v </w:t>
      </w:r>
      <w:r w:rsidR="003A6E71">
        <w:rPr>
          <w:rFonts w:ascii="Tahoma" w:hAnsi="Tahoma" w:cs="Tahoma"/>
        </w:rPr>
        <w:t>povzetku predračuna</w:t>
      </w:r>
      <w:r w:rsidR="003A6E71" w:rsidRPr="008E585A">
        <w:rPr>
          <w:rFonts w:ascii="Tahoma" w:hAnsi="Tahoma" w:cs="Tahoma"/>
        </w:rPr>
        <w:t xml:space="preserve"> </w:t>
      </w:r>
      <w:r w:rsidRPr="008E585A">
        <w:rPr>
          <w:rFonts w:ascii="Tahoma" w:hAnsi="Tahoma" w:cs="Tahoma"/>
        </w:rPr>
        <w:t>(Priloga 2/1) in ponudbenem predračunu (Priloga 2/2) morajo biti v času veljavnosti okvirnega sporazuma fiksne, razen v primeru znižanja cen.</w:t>
      </w:r>
    </w:p>
    <w:p w14:paraId="2592304D" w14:textId="77777777" w:rsidR="00870429" w:rsidRDefault="00870429" w:rsidP="00870429">
      <w:pPr>
        <w:keepNext/>
        <w:keepLines/>
        <w:jc w:val="both"/>
        <w:rPr>
          <w:rFonts w:ascii="Tahoma" w:hAnsi="Tahoma" w:cs="Tahoma"/>
          <w:b/>
        </w:rPr>
      </w:pPr>
    </w:p>
    <w:p w14:paraId="71764E94" w14:textId="77777777" w:rsidR="008B50DA" w:rsidRDefault="00870429" w:rsidP="00FE3D4B">
      <w:pPr>
        <w:jc w:val="both"/>
        <w:rPr>
          <w:rFonts w:ascii="Tahoma" w:hAnsi="Tahoma" w:cs="Tahoma"/>
          <w:b/>
        </w:rPr>
      </w:pPr>
      <w:r w:rsidRPr="008C5457">
        <w:rPr>
          <w:rFonts w:ascii="Tahoma" w:hAnsi="Tahoma" w:cs="Tahoma"/>
          <w:b/>
        </w:rPr>
        <w:t>V primeru razhajanj med podatki navedenimi v razdelku »Skupna ponudbena vrednost«, podatki del »Predračun«</w:t>
      </w:r>
      <w:r w:rsidR="003A6E71">
        <w:rPr>
          <w:rFonts w:ascii="Tahoma" w:hAnsi="Tahoma" w:cs="Tahoma"/>
          <w:b/>
        </w:rPr>
        <w:t xml:space="preserve"> (Priloga 2/1 – POVZETEK PREDRAČUNA)</w:t>
      </w:r>
      <w:r w:rsidRPr="008C5457">
        <w:rPr>
          <w:rFonts w:ascii="Tahoma" w:hAnsi="Tahoma" w:cs="Tahoma"/>
          <w:b/>
        </w:rPr>
        <w:t xml:space="preserve">, in </w:t>
      </w:r>
      <w:r w:rsidRPr="008B275A">
        <w:rPr>
          <w:rFonts w:ascii="Tahoma" w:hAnsi="Tahoma" w:cs="Tahoma"/>
          <w:b/>
        </w:rPr>
        <w:t xml:space="preserve">celotnim izpolnjenim ponudbenim predračunom v </w:t>
      </w:r>
      <w:proofErr w:type="spellStart"/>
      <w:r w:rsidRPr="008B275A">
        <w:rPr>
          <w:rFonts w:ascii="Tahoma" w:hAnsi="Tahoma" w:cs="Tahoma"/>
          <w:b/>
        </w:rPr>
        <w:t>pdf</w:t>
      </w:r>
      <w:proofErr w:type="spellEnd"/>
      <w:r w:rsidRPr="008B275A">
        <w:rPr>
          <w:rFonts w:ascii="Tahoma" w:hAnsi="Tahoma" w:cs="Tahoma"/>
          <w:b/>
        </w:rPr>
        <w:t>. Format</w:t>
      </w:r>
      <w:r>
        <w:rPr>
          <w:rFonts w:ascii="Tahoma" w:hAnsi="Tahoma" w:cs="Tahoma"/>
          <w:b/>
        </w:rPr>
        <w:t>u (</w:t>
      </w:r>
      <w:r w:rsidRPr="008C5457">
        <w:rPr>
          <w:rFonts w:ascii="Tahoma" w:hAnsi="Tahoma" w:cs="Tahoma"/>
          <w:b/>
        </w:rPr>
        <w:t>Prilog</w:t>
      </w:r>
      <w:r>
        <w:rPr>
          <w:rFonts w:ascii="Tahoma" w:hAnsi="Tahoma" w:cs="Tahoma"/>
          <w:b/>
        </w:rPr>
        <w:t>a</w:t>
      </w:r>
      <w:r w:rsidRPr="008C5457">
        <w:rPr>
          <w:rFonts w:ascii="Tahoma" w:hAnsi="Tahoma" w:cs="Tahoma"/>
          <w:b/>
        </w:rPr>
        <w:t xml:space="preserve"> 2/</w:t>
      </w:r>
      <w:r>
        <w:rPr>
          <w:rFonts w:ascii="Tahoma" w:hAnsi="Tahoma" w:cs="Tahoma"/>
          <w:b/>
        </w:rPr>
        <w:t>2</w:t>
      </w:r>
      <w:r w:rsidRPr="008C5457">
        <w:rPr>
          <w:rFonts w:ascii="Tahoma" w:hAnsi="Tahoma" w:cs="Tahoma"/>
          <w:b/>
        </w:rPr>
        <w:t xml:space="preserve"> »PONUDBENI PREDRAČUN</w:t>
      </w:r>
      <w:r>
        <w:rPr>
          <w:rFonts w:ascii="Tahoma" w:hAnsi="Tahoma" w:cs="Tahoma"/>
          <w:b/>
        </w:rPr>
        <w:t>)</w:t>
      </w:r>
      <w:r w:rsidRPr="008C5457">
        <w:rPr>
          <w:rFonts w:ascii="Tahoma" w:hAnsi="Tahoma" w:cs="Tahoma"/>
          <w:b/>
        </w:rPr>
        <w:t>« - naloženim v razdelek »Dokumenti«, del »Ostale priloge«, kot veljavni štejejo podatki v dokumentu, ki je predložen v razdelku »Dokumenti«, del »Ostale priloge«.</w:t>
      </w:r>
      <w:r w:rsidR="008B50DA">
        <w:rPr>
          <w:rFonts w:ascii="Tahoma" w:hAnsi="Tahoma" w:cs="Tahoma"/>
          <w:b/>
        </w:rPr>
        <w:t xml:space="preserve"> </w:t>
      </w:r>
    </w:p>
    <w:p w14:paraId="4BAE1A78" w14:textId="77777777" w:rsidR="008B50DA" w:rsidRDefault="008B50DA" w:rsidP="008B50DA">
      <w:pPr>
        <w:rPr>
          <w:rFonts w:ascii="Tahoma" w:hAnsi="Tahoma" w:cs="Tahoma"/>
          <w:b/>
        </w:rPr>
      </w:pPr>
    </w:p>
    <w:p w14:paraId="5E27185C" w14:textId="7F7C26B2" w:rsidR="008B50DA" w:rsidRDefault="008B50DA" w:rsidP="008B50DA">
      <w:pPr>
        <w:jc w:val="both"/>
        <w:rPr>
          <w:rFonts w:ascii="Tahoma" w:hAnsi="Tahoma" w:cs="Tahoma"/>
          <w:bCs/>
        </w:rPr>
      </w:pPr>
      <w:r w:rsidRPr="008B50DA">
        <w:rPr>
          <w:rFonts w:ascii="Tahoma" w:hAnsi="Tahoma" w:cs="Tahoma"/>
          <w:bCs/>
        </w:rPr>
        <w:t xml:space="preserve">Ponudbene cene bodo v obdobju veljavnosti ponudbe, ki jo bodo ponudniki oddali na podlagi vsakokratnega odpiranja konkurence za oddajo posameznega naročila, fiksne. Minimalni rok veljavnosti ponudbe za posamezno naročilo (obdobje posameznih dobav), ki jo bodo morali zagotavljati ponudniki za posamezni sklop predmeta naročila, bo naročnik določil v vsakokratnem odpiranju konkurence med ponudnik. </w:t>
      </w:r>
    </w:p>
    <w:p w14:paraId="541B0F9A" w14:textId="77777777" w:rsidR="00FE39B5" w:rsidRDefault="00FE39B5" w:rsidP="008B50DA">
      <w:pPr>
        <w:jc w:val="both"/>
        <w:rPr>
          <w:rFonts w:ascii="Tahoma" w:hAnsi="Tahoma" w:cs="Tahoma"/>
          <w:bCs/>
        </w:rPr>
      </w:pPr>
    </w:p>
    <w:p w14:paraId="3FE4DBD7" w14:textId="77777777" w:rsidR="00FE39B5" w:rsidRPr="002A1323" w:rsidRDefault="00FE39B5" w:rsidP="00FE39B5">
      <w:pPr>
        <w:keepNext/>
        <w:keepLines/>
        <w:numPr>
          <w:ilvl w:val="1"/>
          <w:numId w:val="2"/>
        </w:numPr>
        <w:spacing w:line="276" w:lineRule="auto"/>
        <w:jc w:val="both"/>
        <w:rPr>
          <w:rFonts w:ascii="Tahoma" w:hAnsi="Tahoma" w:cs="Tahoma"/>
          <w:b/>
        </w:rPr>
      </w:pPr>
      <w:r w:rsidRPr="002A1323">
        <w:rPr>
          <w:rFonts w:ascii="Tahoma" w:hAnsi="Tahoma" w:cs="Tahoma"/>
          <w:b/>
        </w:rPr>
        <w:t>Veljavnost ponudbe</w:t>
      </w:r>
    </w:p>
    <w:p w14:paraId="49D2AEE2" w14:textId="77777777" w:rsidR="00FE39B5" w:rsidRPr="002A1323" w:rsidRDefault="00FE39B5" w:rsidP="00FE39B5">
      <w:pPr>
        <w:keepNext/>
        <w:keepLines/>
        <w:jc w:val="both"/>
        <w:rPr>
          <w:rFonts w:ascii="Tahoma" w:hAnsi="Tahoma" w:cs="Tahoma"/>
        </w:rPr>
      </w:pPr>
    </w:p>
    <w:p w14:paraId="328BDD88" w14:textId="77777777" w:rsidR="00FE39B5" w:rsidRPr="002A1323" w:rsidRDefault="00FE39B5" w:rsidP="00FE39B5">
      <w:pPr>
        <w:keepNext/>
        <w:keepLines/>
        <w:jc w:val="both"/>
        <w:rPr>
          <w:rFonts w:ascii="Tahoma" w:hAnsi="Tahoma" w:cs="Tahoma"/>
        </w:rPr>
      </w:pPr>
      <w:r w:rsidRPr="002A1323">
        <w:rPr>
          <w:rFonts w:ascii="Tahoma" w:hAnsi="Tahoma" w:cs="Tahoma"/>
        </w:rPr>
        <w:t>Ponudba je zavezujoča in mora biti veljavna še najmanj štiri (4) mesece od datuma, določenega za oddajo ponudb.</w:t>
      </w:r>
    </w:p>
    <w:p w14:paraId="3ABE848C" w14:textId="77777777" w:rsidR="00FE39B5" w:rsidRPr="002A1323" w:rsidRDefault="00FE39B5" w:rsidP="00FE39B5">
      <w:pPr>
        <w:keepNext/>
        <w:keepLines/>
        <w:jc w:val="both"/>
        <w:rPr>
          <w:rFonts w:ascii="Tahoma" w:hAnsi="Tahoma" w:cs="Tahoma"/>
        </w:rPr>
      </w:pPr>
    </w:p>
    <w:p w14:paraId="39EFB60B" w14:textId="77777777" w:rsidR="00FE39B5" w:rsidRPr="004605EA" w:rsidRDefault="00FE39B5" w:rsidP="00FE39B5">
      <w:pPr>
        <w:keepNext/>
        <w:keepLines/>
        <w:numPr>
          <w:ilvl w:val="1"/>
          <w:numId w:val="2"/>
        </w:numPr>
        <w:spacing w:line="276" w:lineRule="auto"/>
        <w:jc w:val="both"/>
        <w:rPr>
          <w:rFonts w:ascii="Tahoma" w:hAnsi="Tahoma" w:cs="Tahoma"/>
          <w:b/>
        </w:rPr>
      </w:pPr>
      <w:r w:rsidRPr="004605EA">
        <w:rPr>
          <w:rFonts w:ascii="Tahoma" w:hAnsi="Tahoma" w:cs="Tahoma"/>
          <w:b/>
        </w:rPr>
        <w:t>Jezik in denarna enota</w:t>
      </w:r>
    </w:p>
    <w:p w14:paraId="3C278CE7" w14:textId="77777777" w:rsidR="00FE39B5" w:rsidRPr="004605EA" w:rsidRDefault="00FE39B5" w:rsidP="00FE39B5">
      <w:pPr>
        <w:keepNext/>
        <w:keepLines/>
        <w:jc w:val="both"/>
        <w:rPr>
          <w:rFonts w:ascii="Tahoma" w:hAnsi="Tahoma" w:cs="Tahoma"/>
          <w:b/>
        </w:rPr>
      </w:pPr>
    </w:p>
    <w:p w14:paraId="545549A4" w14:textId="77777777" w:rsidR="00FE39B5" w:rsidRPr="004605EA" w:rsidRDefault="00FE39B5" w:rsidP="00FE39B5">
      <w:pPr>
        <w:keepNext/>
        <w:keepLines/>
        <w:jc w:val="both"/>
        <w:rPr>
          <w:rFonts w:ascii="Tahoma" w:hAnsi="Tahoma" w:cs="Tahoma"/>
        </w:rPr>
      </w:pPr>
      <w:r w:rsidRPr="004605EA">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predložijo uradne prevode dokumentov/dokazil s strani sodnega tolmača za slovenski jezik, ki so predloženi v tujem jeziku. </w:t>
      </w:r>
    </w:p>
    <w:p w14:paraId="66F6FC9B" w14:textId="77777777" w:rsidR="00FE39B5" w:rsidRPr="004605EA" w:rsidRDefault="00FE39B5" w:rsidP="00FE39B5">
      <w:pPr>
        <w:keepNext/>
        <w:keepLines/>
        <w:jc w:val="both"/>
        <w:rPr>
          <w:rFonts w:ascii="Tahoma" w:hAnsi="Tahoma" w:cs="Tahoma"/>
          <w:sz w:val="16"/>
        </w:rPr>
      </w:pPr>
    </w:p>
    <w:p w14:paraId="2C45B2F5" w14:textId="77777777" w:rsidR="00FE39B5" w:rsidRPr="004605EA" w:rsidRDefault="00FE39B5" w:rsidP="00FE39B5">
      <w:pPr>
        <w:keepNext/>
        <w:keepLines/>
        <w:jc w:val="both"/>
        <w:rPr>
          <w:rFonts w:ascii="Tahoma" w:hAnsi="Tahoma" w:cs="Tahoma"/>
        </w:rPr>
      </w:pPr>
      <w:r w:rsidRPr="004605EA">
        <w:rPr>
          <w:rFonts w:ascii="Tahoma" w:hAnsi="Tahoma" w:cs="Tahoma"/>
        </w:rPr>
        <w:t xml:space="preserve">Finančni podatki morajo biti podani v </w:t>
      </w:r>
      <w:r>
        <w:rPr>
          <w:rFonts w:ascii="Tahoma" w:hAnsi="Tahoma" w:cs="Tahoma"/>
        </w:rPr>
        <w:t>EUR</w:t>
      </w:r>
      <w:r w:rsidRPr="004605EA">
        <w:rPr>
          <w:rFonts w:ascii="Tahoma" w:hAnsi="Tahoma" w:cs="Tahoma"/>
        </w:rPr>
        <w:t xml:space="preserve">, na dve (2) decimalni mesti natančno. </w:t>
      </w:r>
    </w:p>
    <w:p w14:paraId="08EF2305" w14:textId="77777777" w:rsidR="00FE39B5" w:rsidRPr="004605EA" w:rsidRDefault="00FE39B5" w:rsidP="00FE39B5">
      <w:pPr>
        <w:keepNext/>
        <w:keepLines/>
        <w:ind w:right="56"/>
        <w:jc w:val="both"/>
        <w:rPr>
          <w:rFonts w:ascii="Tahoma" w:hAnsi="Tahoma" w:cs="Tahoma"/>
        </w:rPr>
      </w:pPr>
    </w:p>
    <w:p w14:paraId="591F2B44" w14:textId="77777777" w:rsidR="00FE39B5" w:rsidRPr="004605EA" w:rsidRDefault="00FE39B5" w:rsidP="00FE39B5">
      <w:pPr>
        <w:keepNext/>
        <w:keepLines/>
        <w:numPr>
          <w:ilvl w:val="1"/>
          <w:numId w:val="2"/>
        </w:numPr>
        <w:jc w:val="both"/>
        <w:rPr>
          <w:rFonts w:ascii="Tahoma" w:hAnsi="Tahoma" w:cs="Tahoma"/>
          <w:b/>
        </w:rPr>
      </w:pPr>
      <w:r w:rsidRPr="004605EA">
        <w:rPr>
          <w:rFonts w:ascii="Tahoma" w:hAnsi="Tahoma" w:cs="Tahoma"/>
          <w:b/>
        </w:rPr>
        <w:t xml:space="preserve">Samostojna ponudba </w:t>
      </w:r>
    </w:p>
    <w:p w14:paraId="1BCBAF3D" w14:textId="77777777" w:rsidR="00FE39B5" w:rsidRPr="004605EA" w:rsidRDefault="00FE39B5" w:rsidP="00FE39B5">
      <w:pPr>
        <w:keepNext/>
        <w:keepLines/>
        <w:jc w:val="both"/>
        <w:rPr>
          <w:rFonts w:ascii="Tahoma" w:hAnsi="Tahoma" w:cs="Tahoma"/>
        </w:rPr>
      </w:pPr>
    </w:p>
    <w:p w14:paraId="700E8156" w14:textId="77777777" w:rsidR="00FE39B5" w:rsidRPr="004605EA" w:rsidRDefault="00FE39B5" w:rsidP="00FE39B5">
      <w:pPr>
        <w:keepNext/>
        <w:keepLines/>
        <w:jc w:val="both"/>
        <w:rPr>
          <w:rFonts w:ascii="Tahoma" w:hAnsi="Tahoma" w:cs="Tahoma"/>
        </w:rPr>
      </w:pPr>
      <w:r w:rsidRPr="004605EA">
        <w:rPr>
          <w:rFonts w:ascii="Tahoma" w:hAnsi="Tahoma" w:cs="Tahoma"/>
        </w:rPr>
        <w:t>Ponudnik lahko odda samostojno ponudbo. Ponudnik mora v ponudbi predložiti priloge v skladu s to razpisno dokumentacijo.</w:t>
      </w:r>
    </w:p>
    <w:p w14:paraId="03C88D64" w14:textId="77777777" w:rsidR="00FE39B5" w:rsidRDefault="00FE39B5" w:rsidP="008B50DA">
      <w:pPr>
        <w:jc w:val="both"/>
        <w:rPr>
          <w:rFonts w:ascii="Tahoma" w:hAnsi="Tahoma" w:cs="Tahoma"/>
          <w:bCs/>
        </w:rPr>
      </w:pPr>
    </w:p>
    <w:p w14:paraId="4B8E4A7F" w14:textId="77777777" w:rsidR="00870429" w:rsidRPr="004605EA" w:rsidRDefault="00870429" w:rsidP="00870429">
      <w:pPr>
        <w:keepNext/>
        <w:keepLines/>
        <w:numPr>
          <w:ilvl w:val="1"/>
          <w:numId w:val="2"/>
        </w:numPr>
        <w:jc w:val="both"/>
        <w:rPr>
          <w:rFonts w:ascii="Tahoma" w:hAnsi="Tahoma" w:cs="Tahoma"/>
          <w:b/>
        </w:rPr>
      </w:pPr>
      <w:r w:rsidRPr="004605EA">
        <w:rPr>
          <w:rFonts w:ascii="Tahoma" w:hAnsi="Tahoma" w:cs="Tahoma"/>
          <w:b/>
        </w:rPr>
        <w:lastRenderedPageBreak/>
        <w:t>Ponudniki s sedežem izven Republike Slovenije</w:t>
      </w:r>
    </w:p>
    <w:p w14:paraId="2CCCCA1F" w14:textId="77777777" w:rsidR="00870429" w:rsidRPr="004605EA" w:rsidRDefault="00870429" w:rsidP="00870429">
      <w:pPr>
        <w:keepNext/>
        <w:keepLines/>
        <w:jc w:val="both"/>
        <w:rPr>
          <w:rFonts w:ascii="Tahoma" w:hAnsi="Tahoma" w:cs="Tahoma"/>
        </w:rPr>
      </w:pPr>
    </w:p>
    <w:p w14:paraId="4772D4E3" w14:textId="77777777" w:rsidR="00870429" w:rsidRPr="004605EA" w:rsidRDefault="00870429" w:rsidP="00870429">
      <w:pPr>
        <w:keepNext/>
        <w:keepLines/>
        <w:autoSpaceDE w:val="0"/>
        <w:autoSpaceDN w:val="0"/>
        <w:adjustRightInd w:val="0"/>
        <w:jc w:val="both"/>
        <w:rPr>
          <w:rFonts w:ascii="Tahoma" w:eastAsia="Calibri" w:hAnsi="Tahoma" w:cs="Tahoma"/>
        </w:rPr>
      </w:pPr>
      <w:r w:rsidRPr="004605EA">
        <w:rPr>
          <w:rFonts w:ascii="Tahoma" w:hAnsi="Tahoma" w:cs="Tahoma"/>
        </w:rPr>
        <w:t xml:space="preserve">Ponudnik </w:t>
      </w:r>
      <w:r w:rsidRPr="004605EA">
        <w:rPr>
          <w:rFonts w:ascii="Tahoma" w:eastAsia="Calibri" w:hAnsi="Tahoma" w:cs="Tahoma"/>
        </w:rPr>
        <w:t>s sedežem v tuji državi mora izpolnjevati enake pogoje kot p</w:t>
      </w:r>
      <w:r w:rsidRPr="004605EA">
        <w:rPr>
          <w:rFonts w:ascii="Tahoma" w:hAnsi="Tahoma" w:cs="Tahoma"/>
        </w:rPr>
        <w:t xml:space="preserve">onudnik </w:t>
      </w:r>
      <w:r w:rsidRPr="004605EA">
        <w:rPr>
          <w:rFonts w:ascii="Tahoma" w:eastAsia="Calibri" w:hAnsi="Tahoma" w:cs="Tahoma"/>
        </w:rPr>
        <w:t xml:space="preserve">s sedežem v Republiki Sloveniji. Enako velja tudi v primeru, da </w:t>
      </w:r>
      <w:r w:rsidRPr="004605EA">
        <w:rPr>
          <w:rFonts w:ascii="Tahoma" w:hAnsi="Tahoma" w:cs="Tahoma"/>
        </w:rPr>
        <w:t xml:space="preserve">ponudnik </w:t>
      </w:r>
      <w:r w:rsidRPr="004605EA">
        <w:rPr>
          <w:rFonts w:ascii="Tahoma" w:eastAsia="Calibri" w:hAnsi="Tahoma" w:cs="Tahoma"/>
        </w:rPr>
        <w:t>nastopa s partnerjem ali podizvajalcem ali se sklicuje na uporabo zmogljivosti drugih subjektov.</w:t>
      </w:r>
    </w:p>
    <w:p w14:paraId="1B5DE933" w14:textId="77777777" w:rsidR="00870429" w:rsidRPr="004605EA" w:rsidRDefault="00870429" w:rsidP="00870429">
      <w:pPr>
        <w:keepNext/>
        <w:keepLines/>
        <w:autoSpaceDE w:val="0"/>
        <w:autoSpaceDN w:val="0"/>
        <w:adjustRightInd w:val="0"/>
        <w:jc w:val="both"/>
        <w:rPr>
          <w:rFonts w:ascii="Tahoma" w:eastAsia="Calibri" w:hAnsi="Tahoma" w:cs="Tahoma"/>
        </w:rPr>
      </w:pPr>
    </w:p>
    <w:p w14:paraId="7CC8101B" w14:textId="77777777" w:rsidR="00870429" w:rsidRPr="004605EA" w:rsidRDefault="00870429" w:rsidP="00870429">
      <w:pPr>
        <w:keepNext/>
        <w:keepLines/>
        <w:tabs>
          <w:tab w:val="left" w:pos="142"/>
        </w:tabs>
        <w:jc w:val="both"/>
        <w:rPr>
          <w:rFonts w:ascii="Tahoma" w:hAnsi="Tahoma" w:cs="Tahoma"/>
        </w:rPr>
      </w:pPr>
      <w:r w:rsidRPr="004605EA">
        <w:rPr>
          <w:rFonts w:ascii="Tahoma" w:hAnsi="Tahoma" w:cs="Tahoma"/>
        </w:rPr>
        <w:t>Ponudniki in posamezni člani skupine ponudnikov v okviru skupne ponudbe ter podizvajalci, ki nimajo sedeža v Republiki Sloveniji, morajo posamezno sposobnost dokazovati v skladu z zahtevami naročnika iz razpisne dokumentacije, ki velja za vse ponudnike,</w:t>
      </w:r>
      <w:r>
        <w:rPr>
          <w:rFonts w:ascii="Tahoma" w:hAnsi="Tahoma" w:cs="Tahoma"/>
        </w:rPr>
        <w:t xml:space="preserve"> </w:t>
      </w:r>
      <w:r w:rsidRPr="004605EA">
        <w:rPr>
          <w:rFonts w:ascii="Tahoma" w:hAnsi="Tahoma" w:cs="Tahoma"/>
        </w:rPr>
        <w:t>ter v skladu z določili četrtega odstavka 77. člena ZJN-3 in ta dokazila priložiti k ponudbi.</w:t>
      </w:r>
    </w:p>
    <w:p w14:paraId="221EE00F" w14:textId="77777777" w:rsidR="00870429" w:rsidRPr="004605EA" w:rsidRDefault="00870429" w:rsidP="00870429">
      <w:pPr>
        <w:keepNext/>
        <w:keepLines/>
        <w:ind w:right="56"/>
        <w:jc w:val="both"/>
        <w:rPr>
          <w:rFonts w:ascii="Tahoma" w:hAnsi="Tahoma" w:cs="Tahoma"/>
        </w:rPr>
      </w:pPr>
    </w:p>
    <w:p w14:paraId="158669DB" w14:textId="77777777" w:rsidR="00870429" w:rsidRPr="004605EA" w:rsidRDefault="00870429" w:rsidP="00870429">
      <w:pPr>
        <w:keepNext/>
        <w:keepLines/>
        <w:jc w:val="both"/>
        <w:rPr>
          <w:rFonts w:ascii="Tahoma" w:hAnsi="Tahoma" w:cs="Tahoma"/>
          <w:b/>
        </w:rPr>
      </w:pPr>
      <w:r w:rsidRPr="004605EA">
        <w:rPr>
          <w:rFonts w:ascii="Tahoma" w:hAnsi="Tahoma" w:cs="Tahoma"/>
          <w:b/>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6097B832" w14:textId="77777777" w:rsidR="00870429" w:rsidRPr="004605EA" w:rsidRDefault="00870429" w:rsidP="00870429">
      <w:pPr>
        <w:keepNext/>
        <w:keepLines/>
        <w:autoSpaceDE w:val="0"/>
        <w:autoSpaceDN w:val="0"/>
        <w:adjustRightInd w:val="0"/>
        <w:jc w:val="both"/>
        <w:rPr>
          <w:rFonts w:ascii="Tahoma" w:hAnsi="Tahoma" w:cs="Tahoma"/>
        </w:rPr>
      </w:pPr>
    </w:p>
    <w:p w14:paraId="37823480" w14:textId="77777777" w:rsidR="00870429" w:rsidRPr="004605EA" w:rsidRDefault="00870429" w:rsidP="00870429">
      <w:pPr>
        <w:keepNext/>
        <w:keepLines/>
        <w:numPr>
          <w:ilvl w:val="1"/>
          <w:numId w:val="2"/>
        </w:numPr>
        <w:autoSpaceDE w:val="0"/>
        <w:autoSpaceDN w:val="0"/>
        <w:adjustRightInd w:val="0"/>
        <w:spacing w:line="276" w:lineRule="auto"/>
        <w:jc w:val="both"/>
        <w:rPr>
          <w:rFonts w:ascii="Tahoma" w:hAnsi="Tahoma" w:cs="Tahoma"/>
          <w:b/>
        </w:rPr>
      </w:pPr>
      <w:r w:rsidRPr="004605EA">
        <w:rPr>
          <w:rFonts w:ascii="Tahoma" w:hAnsi="Tahoma" w:cs="Tahoma"/>
          <w:b/>
        </w:rPr>
        <w:t>Skupna ponudba</w:t>
      </w:r>
    </w:p>
    <w:p w14:paraId="1924E047" w14:textId="77777777" w:rsidR="00870429" w:rsidRPr="004605EA" w:rsidRDefault="00870429" w:rsidP="00870429">
      <w:pPr>
        <w:keepNext/>
        <w:keepLines/>
        <w:autoSpaceDE w:val="0"/>
        <w:autoSpaceDN w:val="0"/>
        <w:adjustRightInd w:val="0"/>
        <w:jc w:val="both"/>
        <w:rPr>
          <w:rFonts w:ascii="Tahoma" w:hAnsi="Tahoma" w:cs="Tahoma"/>
        </w:rPr>
      </w:pPr>
    </w:p>
    <w:p w14:paraId="36BCCC1A" w14:textId="46995D21" w:rsidR="00870429" w:rsidRDefault="00870429" w:rsidP="00870429">
      <w:pPr>
        <w:keepNext/>
        <w:keepLines/>
        <w:jc w:val="both"/>
        <w:rPr>
          <w:rFonts w:ascii="Tahoma" w:hAnsi="Tahoma" w:cs="Tahoma"/>
        </w:rPr>
      </w:pPr>
      <w:r w:rsidRPr="004605EA">
        <w:rPr>
          <w:rFonts w:ascii="Tahoma" w:hAnsi="Tahoma" w:cs="Tahoma"/>
        </w:rPr>
        <w:t>Ponudbo lahko predloži skupina ponudnikov, ki mora predložiti pravni akt (</w:t>
      </w:r>
      <w:r w:rsidR="00F91BF8">
        <w:rPr>
          <w:rFonts w:ascii="Tahoma" w:hAnsi="Tahoma" w:cs="Tahoma"/>
        </w:rPr>
        <w:t>Priloga</w:t>
      </w:r>
      <w:r w:rsidRPr="004605EA">
        <w:rPr>
          <w:rFonts w:ascii="Tahoma" w:hAnsi="Tahoma" w:cs="Tahoma"/>
        </w:rPr>
        <w:t xml:space="preserve"> 1</w:t>
      </w:r>
      <w:r w:rsidR="00F91BF8">
        <w:rPr>
          <w:rFonts w:ascii="Tahoma" w:hAnsi="Tahoma" w:cs="Tahoma"/>
        </w:rPr>
        <w:t>/</w:t>
      </w:r>
      <w:r w:rsidRPr="004605EA">
        <w:rPr>
          <w:rFonts w:ascii="Tahoma" w:hAnsi="Tahoma" w:cs="Tahoma"/>
        </w:rPr>
        <w:t>1) o skupni izvedbi naročila, ki mora opredeliti:</w:t>
      </w:r>
    </w:p>
    <w:p w14:paraId="4513768E" w14:textId="77777777" w:rsidR="00E51D08" w:rsidRPr="00C8579C" w:rsidRDefault="00E51D08" w:rsidP="00E51D08">
      <w:pPr>
        <w:keepNext/>
        <w:keepLines/>
        <w:numPr>
          <w:ilvl w:val="0"/>
          <w:numId w:val="5"/>
        </w:numPr>
        <w:jc w:val="both"/>
        <w:rPr>
          <w:rFonts w:ascii="Tahoma" w:hAnsi="Tahoma" w:cs="Tahoma"/>
        </w:rPr>
      </w:pPr>
      <w:r w:rsidRPr="00C8579C">
        <w:rPr>
          <w:rFonts w:ascii="Tahoma" w:hAnsi="Tahoma" w:cs="Tahoma"/>
        </w:rPr>
        <w:t>medsebojno odgovornost posameznih članov skupine za izvedbo naročila znotraj skupine,</w:t>
      </w:r>
    </w:p>
    <w:p w14:paraId="16B7FFE1" w14:textId="77777777" w:rsidR="00E51D08" w:rsidRPr="00C8579C" w:rsidRDefault="00E51D08" w:rsidP="00E51D08">
      <w:pPr>
        <w:keepNext/>
        <w:keepLines/>
        <w:numPr>
          <w:ilvl w:val="0"/>
          <w:numId w:val="5"/>
        </w:numPr>
        <w:jc w:val="both"/>
        <w:rPr>
          <w:rFonts w:ascii="Tahoma" w:hAnsi="Tahoma" w:cs="Tahoma"/>
        </w:rPr>
      </w:pPr>
      <w:r w:rsidRPr="00C8579C">
        <w:rPr>
          <w:rFonts w:ascii="Tahoma" w:hAnsi="Tahoma" w:cs="Tahoma"/>
        </w:rPr>
        <w:t>neomejeno solidarno odgovornost članov skupine do naročnika glede vseh obveznosti,</w:t>
      </w:r>
    </w:p>
    <w:p w14:paraId="2BE0097F" w14:textId="77777777" w:rsidR="00E51D08" w:rsidRPr="00C8579C" w:rsidRDefault="00E51D08" w:rsidP="00E51D08">
      <w:pPr>
        <w:keepNext/>
        <w:keepLines/>
        <w:numPr>
          <w:ilvl w:val="0"/>
          <w:numId w:val="5"/>
        </w:numPr>
        <w:jc w:val="both"/>
        <w:rPr>
          <w:rFonts w:ascii="Tahoma" w:hAnsi="Tahoma" w:cs="Tahoma"/>
        </w:rPr>
      </w:pPr>
      <w:r w:rsidRPr="00C8579C">
        <w:rPr>
          <w:rFonts w:ascii="Tahoma" w:hAnsi="Tahoma" w:cs="Tahoma"/>
        </w:rPr>
        <w:t>glavnega nosilca izvedbe obveznosti, s katerim bo naročnik komuniciral,</w:t>
      </w:r>
    </w:p>
    <w:p w14:paraId="4CD90DCD" w14:textId="77777777" w:rsidR="00E51D08" w:rsidRPr="00C8579C" w:rsidRDefault="00E51D08" w:rsidP="00E51D08">
      <w:pPr>
        <w:keepNext/>
        <w:keepLines/>
        <w:numPr>
          <w:ilvl w:val="0"/>
          <w:numId w:val="5"/>
        </w:numPr>
        <w:jc w:val="both"/>
        <w:rPr>
          <w:rFonts w:ascii="Tahoma" w:hAnsi="Tahoma" w:cs="Tahoma"/>
        </w:rPr>
      </w:pPr>
      <w:r w:rsidRPr="00C8579C">
        <w:rPr>
          <w:rFonts w:ascii="Tahoma" w:hAnsi="Tahoma" w:cs="Tahoma"/>
        </w:rPr>
        <w:t>nosilca finančnih obračunov in transakcij z navedbo transakcijskega računa, preko katerega se bo izvajalo plačevanje izvedenih obveznosti,</w:t>
      </w:r>
    </w:p>
    <w:p w14:paraId="3DF341F2" w14:textId="77777777" w:rsidR="00E51D08" w:rsidRPr="00C8579C" w:rsidRDefault="00E51D08" w:rsidP="00E51D08">
      <w:pPr>
        <w:pStyle w:val="tekst1"/>
        <w:keepNext/>
        <w:keepLines/>
        <w:numPr>
          <w:ilvl w:val="0"/>
          <w:numId w:val="5"/>
        </w:numPr>
        <w:spacing w:before="0" w:line="240" w:lineRule="auto"/>
        <w:rPr>
          <w:rFonts w:ascii="Tahoma" w:hAnsi="Tahoma" w:cs="Tahoma"/>
          <w:sz w:val="20"/>
        </w:rPr>
      </w:pPr>
      <w:r w:rsidRPr="00C8579C">
        <w:rPr>
          <w:rFonts w:ascii="Tahoma" w:hAnsi="Tahoma" w:cs="Tahoma"/>
          <w:sz w:val="20"/>
        </w:rPr>
        <w:t xml:space="preserve">nosilca zavarovanja obveznosti iz naslova dobre izvedbe del, </w:t>
      </w:r>
    </w:p>
    <w:p w14:paraId="3835BDE7" w14:textId="77777777" w:rsidR="00E51D08" w:rsidRPr="00C8579C" w:rsidRDefault="00E51D08" w:rsidP="00E51D08">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določila v primeru izstopa partnerja,</w:t>
      </w:r>
    </w:p>
    <w:p w14:paraId="00C30A5C" w14:textId="77777777" w:rsidR="00E51D08" w:rsidRPr="00C8579C" w:rsidRDefault="00E51D08" w:rsidP="00E51D08">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pooblastilo vodilnemu partnerju,</w:t>
      </w:r>
    </w:p>
    <w:p w14:paraId="55710AD1" w14:textId="77777777" w:rsidR="00E51D08" w:rsidRPr="00C8579C" w:rsidRDefault="00E51D08" w:rsidP="00E51D08">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opredelitev deležev in področje dela.</w:t>
      </w:r>
    </w:p>
    <w:p w14:paraId="6CB8D1E2" w14:textId="77777777" w:rsidR="00E51D08" w:rsidRPr="00C8579C" w:rsidRDefault="00E51D08" w:rsidP="00E51D08">
      <w:pPr>
        <w:pStyle w:val="tekst1"/>
        <w:keepNext/>
        <w:keepLines/>
        <w:tabs>
          <w:tab w:val="left" w:pos="180"/>
        </w:tabs>
        <w:spacing w:before="0" w:line="240" w:lineRule="auto"/>
        <w:ind w:left="720"/>
        <w:rPr>
          <w:rFonts w:ascii="Tahoma" w:hAnsi="Tahoma" w:cs="Tahoma"/>
          <w:sz w:val="20"/>
        </w:rPr>
      </w:pPr>
    </w:p>
    <w:p w14:paraId="611787EC" w14:textId="77777777" w:rsidR="00E51D08" w:rsidRPr="00C8579C" w:rsidRDefault="00E51D08" w:rsidP="00E51D08">
      <w:pPr>
        <w:pStyle w:val="tekst1"/>
        <w:keepNext/>
        <w:keepLines/>
        <w:tabs>
          <w:tab w:val="left" w:pos="180"/>
        </w:tabs>
        <w:spacing w:before="0" w:line="240" w:lineRule="auto"/>
        <w:rPr>
          <w:rFonts w:ascii="Tahoma" w:hAnsi="Tahoma" w:cs="Tahoma"/>
          <w:sz w:val="20"/>
        </w:rPr>
      </w:pPr>
      <w:r w:rsidRPr="00C8579C">
        <w:rPr>
          <w:rFonts w:ascii="Tahoma" w:hAnsi="Tahoma" w:cs="Tahoma"/>
          <w:sz w:val="20"/>
        </w:rPr>
        <w:t>V primeru skupne ponudbe, okvirni sporazum podpišejo vsi partnerji v skupni ponudbi. Vsak član skupine ponudnikov v okviru skupne ponudbe odgovarja naročniku neomejeno solidarno.</w:t>
      </w:r>
    </w:p>
    <w:p w14:paraId="5EC66018" w14:textId="77777777" w:rsidR="00E51D08" w:rsidRDefault="00E51D08" w:rsidP="00E51D08">
      <w:pPr>
        <w:keepNext/>
        <w:keepLines/>
        <w:jc w:val="both"/>
        <w:rPr>
          <w:rFonts w:ascii="Tahoma" w:hAnsi="Tahoma" w:cs="Tahoma"/>
        </w:rPr>
      </w:pPr>
    </w:p>
    <w:p w14:paraId="7B61601E" w14:textId="77777777" w:rsidR="00E51D08" w:rsidRPr="00B74E71" w:rsidRDefault="00E51D08" w:rsidP="00E51D08">
      <w:pPr>
        <w:keepNext/>
        <w:keepLines/>
        <w:jc w:val="both"/>
        <w:rPr>
          <w:rFonts w:ascii="Tahoma" w:hAnsi="Tahoma" w:cs="Tahoma"/>
          <w:b/>
        </w:rPr>
      </w:pPr>
      <w:r w:rsidRPr="003868ED">
        <w:rPr>
          <w:rFonts w:ascii="Tahoma" w:hAnsi="Tahoma" w:cs="Tahoma"/>
        </w:rPr>
        <w:t>V primeru skupne ponudbe mora glavni nosilec izvedbe pogodbenih obveznosti</w:t>
      </w:r>
      <w:r>
        <w:rPr>
          <w:rFonts w:ascii="Tahoma" w:hAnsi="Tahoma" w:cs="Tahoma"/>
        </w:rPr>
        <w:t>/obveznosti iz okvirnega sporazuma</w:t>
      </w:r>
      <w:r w:rsidRPr="003868ED">
        <w:rPr>
          <w:rFonts w:ascii="Tahoma" w:hAnsi="Tahoma" w:cs="Tahoma"/>
        </w:rPr>
        <w:t xml:space="preserve"> za vse partnerje v skupni ponudbi k ponudbi v razdelek »IZJAVA – ostali sodelujoči« priložiti</w:t>
      </w:r>
      <w:r>
        <w:rPr>
          <w:rFonts w:ascii="Tahoma" w:hAnsi="Tahoma" w:cs="Tahoma"/>
        </w:rPr>
        <w:t>:</w:t>
      </w:r>
      <w:r w:rsidRPr="003868ED">
        <w:rPr>
          <w:rFonts w:ascii="Tahoma" w:hAnsi="Tahoma" w:cs="Tahoma"/>
        </w:rPr>
        <w:t xml:space="preserve"> </w:t>
      </w:r>
      <w:r w:rsidRPr="0079174C">
        <w:rPr>
          <w:rFonts w:ascii="Tahoma" w:hAnsi="Tahoma" w:cs="Tahoma"/>
        </w:rPr>
        <w:t>Izpolnjen</w:t>
      </w:r>
      <w:r>
        <w:rPr>
          <w:rFonts w:ascii="Tahoma" w:hAnsi="Tahoma" w:cs="Tahoma"/>
        </w:rPr>
        <w:t>o in podpisano</w:t>
      </w:r>
      <w:r w:rsidRPr="0079174C">
        <w:rPr>
          <w:rFonts w:ascii="Tahoma" w:hAnsi="Tahoma" w:cs="Tahoma"/>
        </w:rPr>
        <w:t xml:space="preserve"> </w:t>
      </w:r>
      <w:r w:rsidRPr="00B74E71">
        <w:rPr>
          <w:rFonts w:ascii="Tahoma" w:hAnsi="Tahoma" w:cs="Tahoma"/>
          <w:b/>
        </w:rPr>
        <w:t>Priloga A</w:t>
      </w:r>
      <w:r w:rsidRPr="0079174C">
        <w:rPr>
          <w:rFonts w:ascii="Tahoma" w:hAnsi="Tahoma" w:cs="Tahoma"/>
        </w:rPr>
        <w:t xml:space="preserve"> – »UGOTAVLJANJE SPOSOBNOSTI« </w:t>
      </w:r>
      <w:r w:rsidRPr="003868ED">
        <w:rPr>
          <w:rFonts w:ascii="Tahoma" w:hAnsi="Tahoma" w:cs="Tahoma"/>
        </w:rPr>
        <w:t>v .</w:t>
      </w:r>
      <w:proofErr w:type="spellStart"/>
      <w:r w:rsidRPr="003868ED">
        <w:rPr>
          <w:rFonts w:ascii="Tahoma" w:hAnsi="Tahoma" w:cs="Tahoma"/>
        </w:rPr>
        <w:t>pdf</w:t>
      </w:r>
      <w:proofErr w:type="spellEnd"/>
      <w:r w:rsidRPr="003868ED">
        <w:rPr>
          <w:rFonts w:ascii="Tahoma" w:hAnsi="Tahoma" w:cs="Tahoma"/>
        </w:rPr>
        <w:t xml:space="preserve"> formatu, </w:t>
      </w:r>
      <w:r w:rsidRPr="00C1487F">
        <w:rPr>
          <w:rFonts w:ascii="Tahoma" w:hAnsi="Tahoma" w:cs="Tahoma"/>
          <w:bCs/>
        </w:rPr>
        <w:t>ter</w:t>
      </w:r>
      <w:r w:rsidRPr="003868ED">
        <w:rPr>
          <w:rFonts w:ascii="Tahoma" w:hAnsi="Tahoma" w:cs="Tahoma"/>
        </w:rPr>
        <w:t xml:space="preserve"> v razdelek »Druge priloge« </w:t>
      </w:r>
      <w:r w:rsidRPr="00C1487F">
        <w:rPr>
          <w:rFonts w:ascii="Tahoma" w:hAnsi="Tahoma" w:cs="Tahoma"/>
        </w:rPr>
        <w:t>v .</w:t>
      </w:r>
      <w:proofErr w:type="spellStart"/>
      <w:r w:rsidRPr="00C1487F">
        <w:rPr>
          <w:rFonts w:ascii="Tahoma" w:hAnsi="Tahoma" w:cs="Tahoma"/>
        </w:rPr>
        <w:t>pdf</w:t>
      </w:r>
      <w:proofErr w:type="spellEnd"/>
      <w:r w:rsidRPr="00C1487F">
        <w:rPr>
          <w:rFonts w:ascii="Tahoma" w:hAnsi="Tahoma" w:cs="Tahoma"/>
        </w:rPr>
        <w:t xml:space="preserve"> formatu izpolnjeno, podpisano in žigosano:</w:t>
      </w:r>
      <w:r w:rsidRPr="00B74E71">
        <w:rPr>
          <w:rFonts w:ascii="Tahoma" w:hAnsi="Tahoma" w:cs="Tahoma"/>
          <w:b/>
        </w:rPr>
        <w:t xml:space="preserve"> Prilogo 1, Prilogo 3/1 in Prilogo 3/2, za vse podizvajalce / subjekte</w:t>
      </w:r>
      <w:r>
        <w:rPr>
          <w:rFonts w:ascii="Tahoma" w:hAnsi="Tahoma" w:cs="Tahoma"/>
          <w:b/>
        </w:rPr>
        <w:t>,</w:t>
      </w:r>
      <w:r w:rsidRPr="00B74E71">
        <w:rPr>
          <w:rFonts w:ascii="Tahoma" w:hAnsi="Tahoma" w:cs="Tahoma"/>
          <w:b/>
        </w:rPr>
        <w:t xml:space="preserve"> kater</w:t>
      </w:r>
      <w:r>
        <w:rPr>
          <w:rFonts w:ascii="Tahoma" w:hAnsi="Tahoma" w:cs="Tahoma"/>
          <w:b/>
        </w:rPr>
        <w:t>ih</w:t>
      </w:r>
      <w:r w:rsidRPr="00B74E71">
        <w:rPr>
          <w:rFonts w:ascii="Tahoma" w:hAnsi="Tahoma" w:cs="Tahoma"/>
          <w:b/>
        </w:rPr>
        <w:t xml:space="preserve"> zmogljivosti uporablja ponudnik.</w:t>
      </w:r>
    </w:p>
    <w:p w14:paraId="40BC5082" w14:textId="77777777" w:rsidR="00E51D08" w:rsidRDefault="00E51D08" w:rsidP="00870429">
      <w:pPr>
        <w:keepNext/>
        <w:keepLines/>
        <w:jc w:val="both"/>
        <w:rPr>
          <w:rFonts w:ascii="Tahoma" w:hAnsi="Tahoma" w:cs="Tahoma"/>
        </w:rPr>
      </w:pPr>
    </w:p>
    <w:p w14:paraId="38472D77" w14:textId="778B7D7C" w:rsidR="00870429" w:rsidRPr="004605EA" w:rsidRDefault="00870429" w:rsidP="00870429">
      <w:pPr>
        <w:keepNext/>
        <w:keepLines/>
        <w:jc w:val="both"/>
        <w:rPr>
          <w:rFonts w:ascii="Tahoma" w:hAnsi="Tahoma" w:cs="Tahoma"/>
        </w:rPr>
      </w:pPr>
      <w:r w:rsidRPr="004605EA">
        <w:rPr>
          <w:rFonts w:ascii="Tahoma" w:hAnsi="Tahoma" w:cs="Tahoma"/>
        </w:rPr>
        <w:t xml:space="preserve">Priloga 3/1 </w:t>
      </w:r>
      <w:r w:rsidR="00E51D08">
        <w:rPr>
          <w:rFonts w:ascii="Tahoma" w:hAnsi="Tahoma" w:cs="Tahoma"/>
        </w:rPr>
        <w:t xml:space="preserve"> in Prilogo 3/2 </w:t>
      </w:r>
      <w:r w:rsidRPr="004605EA">
        <w:rPr>
          <w:rFonts w:ascii="Tahoma" w:hAnsi="Tahoma" w:cs="Tahoma"/>
        </w:rPr>
        <w:t>se izpolni za vsakega od sodelujočih subjektov v ponudbi ločeno.</w:t>
      </w:r>
    </w:p>
    <w:p w14:paraId="1DA7FBA2" w14:textId="77777777" w:rsidR="00870429" w:rsidRPr="004605EA" w:rsidRDefault="00870429" w:rsidP="00870429">
      <w:pPr>
        <w:keepNext/>
        <w:keepLines/>
        <w:autoSpaceDE w:val="0"/>
        <w:autoSpaceDN w:val="0"/>
        <w:adjustRightInd w:val="0"/>
        <w:jc w:val="both"/>
        <w:rPr>
          <w:rFonts w:ascii="Tahoma" w:hAnsi="Tahoma" w:cs="Tahoma"/>
        </w:rPr>
      </w:pPr>
    </w:p>
    <w:p w14:paraId="506D41AE" w14:textId="77777777" w:rsidR="00870429" w:rsidRPr="004605EA" w:rsidRDefault="00870429" w:rsidP="00870429">
      <w:pPr>
        <w:keepNext/>
        <w:keepLines/>
        <w:numPr>
          <w:ilvl w:val="1"/>
          <w:numId w:val="2"/>
        </w:numPr>
        <w:autoSpaceDE w:val="0"/>
        <w:autoSpaceDN w:val="0"/>
        <w:adjustRightInd w:val="0"/>
        <w:spacing w:line="276" w:lineRule="auto"/>
        <w:jc w:val="both"/>
        <w:rPr>
          <w:rFonts w:ascii="Tahoma" w:hAnsi="Tahoma" w:cs="Tahoma"/>
          <w:b/>
        </w:rPr>
      </w:pPr>
      <w:r w:rsidRPr="004605EA">
        <w:rPr>
          <w:rFonts w:ascii="Tahoma" w:hAnsi="Tahoma" w:cs="Tahoma"/>
          <w:b/>
        </w:rPr>
        <w:t>Ponudba s podizvajalci</w:t>
      </w:r>
    </w:p>
    <w:p w14:paraId="0A7D8329" w14:textId="77777777" w:rsidR="00870429" w:rsidRPr="004605EA" w:rsidRDefault="00870429" w:rsidP="00870429">
      <w:pPr>
        <w:keepNext/>
        <w:keepLines/>
        <w:autoSpaceDE w:val="0"/>
        <w:autoSpaceDN w:val="0"/>
        <w:adjustRightInd w:val="0"/>
        <w:jc w:val="both"/>
        <w:rPr>
          <w:rFonts w:ascii="Tahoma" w:hAnsi="Tahoma" w:cs="Tahoma"/>
        </w:rPr>
      </w:pPr>
    </w:p>
    <w:p w14:paraId="2F6FCD51" w14:textId="77777777" w:rsidR="00E51D08" w:rsidRDefault="00E51D08" w:rsidP="00E51D08">
      <w:pPr>
        <w:keepNext/>
        <w:keepLines/>
        <w:jc w:val="both"/>
        <w:rPr>
          <w:rFonts w:ascii="Tahoma" w:hAnsi="Tahoma" w:cs="Tahoma"/>
        </w:rPr>
      </w:pPr>
      <w:r w:rsidRPr="00C8579C">
        <w:rPr>
          <w:rFonts w:ascii="Tahoma" w:hAnsi="Tahoma" w:cs="Tahoma"/>
        </w:rPr>
        <w:t xml:space="preserve">Ponudnik </w:t>
      </w:r>
      <w:r w:rsidRPr="00C8579C">
        <w:rPr>
          <w:rFonts w:ascii="Tahoma" w:eastAsia="Calibri" w:hAnsi="Tahoma" w:cs="Tahoma"/>
          <w:kern w:val="16"/>
        </w:rPr>
        <w:t xml:space="preserve">lahko del javnega naročila odda v </w:t>
      </w:r>
      <w:proofErr w:type="spellStart"/>
      <w:r w:rsidRPr="00C8579C">
        <w:rPr>
          <w:rFonts w:ascii="Tahoma" w:eastAsia="Calibri" w:hAnsi="Tahoma" w:cs="Tahoma"/>
          <w:kern w:val="16"/>
        </w:rPr>
        <w:t>podizvajanje</w:t>
      </w:r>
      <w:proofErr w:type="spellEnd"/>
      <w:r w:rsidRPr="00C8579C">
        <w:rPr>
          <w:rFonts w:ascii="Tahoma" w:eastAsia="Calibri" w:hAnsi="Tahoma" w:cs="Tahoma"/>
          <w:kern w:val="16"/>
        </w:rPr>
        <w:t xml:space="preserve">. </w:t>
      </w:r>
      <w:r w:rsidRPr="00C8579C">
        <w:rPr>
          <w:rFonts w:ascii="Tahoma" w:hAnsi="Tahoma" w:cs="Tahoma"/>
        </w:rPr>
        <w:t>Če bo ponudnik izvajal javno naročilo s podizva</w:t>
      </w:r>
      <w:r>
        <w:rPr>
          <w:rFonts w:ascii="Tahoma" w:hAnsi="Tahoma" w:cs="Tahoma"/>
        </w:rPr>
        <w:t xml:space="preserve">jalci, mora v </w:t>
      </w:r>
      <w:bookmarkStart w:id="7" w:name="_Hlk233709607"/>
      <w:r>
        <w:rPr>
          <w:rFonts w:ascii="Tahoma" w:hAnsi="Tahoma" w:cs="Tahoma"/>
        </w:rPr>
        <w:t>ponudbi priložiti (izpolnjeno, podpisano in žigosano):</w:t>
      </w:r>
    </w:p>
    <w:p w14:paraId="6F247058" w14:textId="77777777" w:rsidR="00E51D08" w:rsidRPr="00C8579C" w:rsidRDefault="00E51D08" w:rsidP="00E51D08">
      <w:pPr>
        <w:keepNext/>
        <w:keepLines/>
        <w:jc w:val="both"/>
        <w:rPr>
          <w:rFonts w:ascii="Tahoma" w:hAnsi="Tahoma" w:cs="Tahoma"/>
        </w:rPr>
      </w:pPr>
    </w:p>
    <w:p w14:paraId="63F6CA97" w14:textId="1FBB9FA0" w:rsidR="00E51D08" w:rsidRDefault="00E51D08" w:rsidP="007D1F55">
      <w:pPr>
        <w:pStyle w:val="Odstavekseznama"/>
        <w:keepNext/>
        <w:keepLines/>
        <w:numPr>
          <w:ilvl w:val="0"/>
          <w:numId w:val="11"/>
        </w:numPr>
        <w:jc w:val="both"/>
        <w:rPr>
          <w:rFonts w:ascii="Tahoma" w:hAnsi="Tahoma" w:cs="Tahoma"/>
        </w:rPr>
      </w:pPr>
      <w:r>
        <w:rPr>
          <w:rFonts w:ascii="Tahoma" w:hAnsi="Tahoma" w:cs="Tahoma"/>
        </w:rPr>
        <w:t>Prilogo A - UGOTAVLJANJE SPOSOBNOSTI,</w:t>
      </w:r>
    </w:p>
    <w:p w14:paraId="652D72D1" w14:textId="36F42F4B" w:rsidR="00C1487F" w:rsidRDefault="00C1487F" w:rsidP="007D1F55">
      <w:pPr>
        <w:keepNext/>
        <w:keepLines/>
        <w:numPr>
          <w:ilvl w:val="0"/>
          <w:numId w:val="11"/>
        </w:numPr>
        <w:jc w:val="both"/>
        <w:rPr>
          <w:rFonts w:ascii="Tahoma" w:hAnsi="Tahoma" w:cs="Tahoma"/>
        </w:rPr>
      </w:pPr>
      <w:bookmarkStart w:id="8" w:name="_Hlk233709272"/>
      <w:r>
        <w:rPr>
          <w:rFonts w:ascii="Tahoma" w:hAnsi="Tahoma" w:cs="Tahoma"/>
        </w:rPr>
        <w:t>Priloga 3/1</w:t>
      </w:r>
      <w:r w:rsidRPr="004C7856">
        <w:rPr>
          <w:rFonts w:ascii="Tahoma" w:hAnsi="Tahoma" w:cs="Tahoma"/>
        </w:rPr>
        <w:t xml:space="preserve"> IZJAVA O UDELEŽBI FIZIČNIH IN PRAVNIH OSEB V LAS</w:t>
      </w:r>
      <w:r>
        <w:rPr>
          <w:rFonts w:ascii="Tahoma" w:hAnsi="Tahoma" w:cs="Tahoma"/>
        </w:rPr>
        <w:t>TNIŠTVU GOSPODARSKEGA SUBJEKTA</w:t>
      </w:r>
      <w:bookmarkEnd w:id="8"/>
      <w:r w:rsidRPr="00BC4D32">
        <w:rPr>
          <w:rFonts w:ascii="Tahoma" w:hAnsi="Tahoma" w:cs="Tahoma"/>
        </w:rPr>
        <w:t>,</w:t>
      </w:r>
    </w:p>
    <w:p w14:paraId="1B9AB72F" w14:textId="1A76E554" w:rsidR="00C1487F" w:rsidRPr="001D70DA" w:rsidRDefault="00C1487F" w:rsidP="007D1F55">
      <w:pPr>
        <w:keepNext/>
        <w:keepLines/>
        <w:numPr>
          <w:ilvl w:val="0"/>
          <w:numId w:val="11"/>
        </w:numPr>
        <w:jc w:val="both"/>
        <w:rPr>
          <w:rFonts w:ascii="Tahoma" w:hAnsi="Tahoma" w:cs="Tahoma"/>
        </w:rPr>
      </w:pPr>
      <w:r>
        <w:rPr>
          <w:rFonts w:ascii="Tahoma" w:hAnsi="Tahoma" w:cs="Tahoma"/>
        </w:rPr>
        <w:t>Prilogo 3/2</w:t>
      </w:r>
      <w:r w:rsidRPr="00223353">
        <w:rPr>
          <w:rFonts w:ascii="Tahoma" w:hAnsi="Tahoma" w:cs="Tahoma"/>
        </w:rPr>
        <w:t xml:space="preserve"> </w:t>
      </w:r>
      <w:r w:rsidRPr="001D70DA">
        <w:rPr>
          <w:rFonts w:ascii="Tahoma" w:hAnsi="Tahoma" w:cs="Tahoma"/>
        </w:rPr>
        <w:t xml:space="preserve">POOBLASTILO ZA PRIDOBITEV DOKAZILA IZ URADNIH EVIDENCE </w:t>
      </w:r>
      <w:r w:rsidRPr="00223353">
        <w:rPr>
          <w:rFonts w:ascii="Tahoma" w:hAnsi="Tahoma" w:cs="Tahoma"/>
        </w:rPr>
        <w:t>– Fizične osebe</w:t>
      </w:r>
      <w:r>
        <w:rPr>
          <w:rFonts w:ascii="Tahoma" w:hAnsi="Tahoma" w:cs="Tahoma"/>
        </w:rPr>
        <w:t>,</w:t>
      </w:r>
    </w:p>
    <w:p w14:paraId="0DC6EEFB" w14:textId="744267F8" w:rsidR="00E51D08" w:rsidRPr="00176EF2" w:rsidRDefault="00E51D08" w:rsidP="007D1F55">
      <w:pPr>
        <w:pStyle w:val="Odstavekseznama"/>
        <w:keepNext/>
        <w:keepLines/>
        <w:numPr>
          <w:ilvl w:val="0"/>
          <w:numId w:val="11"/>
        </w:numPr>
        <w:jc w:val="both"/>
        <w:rPr>
          <w:rFonts w:ascii="Tahoma" w:hAnsi="Tahoma" w:cs="Tahoma"/>
        </w:rPr>
      </w:pPr>
      <w:r>
        <w:rPr>
          <w:rFonts w:ascii="Tahoma" w:hAnsi="Tahoma" w:cs="Tahoma"/>
        </w:rPr>
        <w:t>Prilogo 4/1 UDELEŽBA PODIZVAJALCA,</w:t>
      </w:r>
    </w:p>
    <w:bookmarkEnd w:id="7"/>
    <w:p w14:paraId="23CACAC8" w14:textId="44BE2CFD" w:rsidR="00E51D08" w:rsidRPr="00223353" w:rsidRDefault="00E51D08" w:rsidP="007D1F55">
      <w:pPr>
        <w:keepNext/>
        <w:keepLines/>
        <w:numPr>
          <w:ilvl w:val="0"/>
          <w:numId w:val="11"/>
        </w:numPr>
        <w:jc w:val="both"/>
        <w:rPr>
          <w:rFonts w:ascii="Tahoma" w:hAnsi="Tahoma" w:cs="Tahoma"/>
        </w:rPr>
      </w:pPr>
      <w:r>
        <w:rPr>
          <w:rFonts w:ascii="Tahoma" w:hAnsi="Tahoma" w:cs="Tahoma"/>
        </w:rPr>
        <w:t>Prilogo 4/2</w:t>
      </w:r>
      <w:r w:rsidRPr="00223353">
        <w:rPr>
          <w:rFonts w:ascii="Tahoma" w:hAnsi="Tahoma" w:cs="Tahoma"/>
        </w:rPr>
        <w:t xml:space="preserve"> </w:t>
      </w:r>
      <w:r>
        <w:rPr>
          <w:rFonts w:ascii="Tahoma" w:hAnsi="Tahoma" w:cs="Tahoma"/>
        </w:rPr>
        <w:t>SOGLASJE PODIZVAJALCA</w:t>
      </w:r>
      <w:r w:rsidRPr="00223353">
        <w:rPr>
          <w:rFonts w:ascii="Tahoma" w:hAnsi="Tahoma" w:cs="Tahoma"/>
        </w:rPr>
        <w:t xml:space="preserve"> ZA NEPOSREDN</w:t>
      </w:r>
      <w:r>
        <w:rPr>
          <w:rFonts w:ascii="Tahoma" w:hAnsi="Tahoma" w:cs="Tahoma"/>
        </w:rPr>
        <w:t>A</w:t>
      </w:r>
      <w:r w:rsidRPr="00223353">
        <w:rPr>
          <w:rFonts w:ascii="Tahoma" w:hAnsi="Tahoma" w:cs="Tahoma"/>
        </w:rPr>
        <w:t xml:space="preserve"> PLAČIL</w:t>
      </w:r>
      <w:r>
        <w:rPr>
          <w:rFonts w:ascii="Tahoma" w:hAnsi="Tahoma" w:cs="Tahoma"/>
        </w:rPr>
        <w:t>A</w:t>
      </w:r>
      <w:r w:rsidRPr="00223353">
        <w:rPr>
          <w:rFonts w:ascii="Tahoma" w:hAnsi="Tahoma" w:cs="Tahoma"/>
        </w:rPr>
        <w:t xml:space="preserve">, če podizvajalec </w:t>
      </w:r>
      <w:r>
        <w:rPr>
          <w:rFonts w:ascii="Tahoma" w:hAnsi="Tahoma" w:cs="Tahoma"/>
        </w:rPr>
        <w:t>neposredna plačila</w:t>
      </w:r>
      <w:r w:rsidRPr="00223353">
        <w:rPr>
          <w:rFonts w:ascii="Tahoma" w:hAnsi="Tahoma" w:cs="Tahoma"/>
        </w:rPr>
        <w:t xml:space="preserve"> zahteva,</w:t>
      </w:r>
    </w:p>
    <w:p w14:paraId="5307600D" w14:textId="77777777" w:rsidR="00E51D08" w:rsidRDefault="00E51D08" w:rsidP="007D1F55">
      <w:pPr>
        <w:pStyle w:val="Odstavekseznama"/>
        <w:keepNext/>
        <w:keepLines/>
        <w:numPr>
          <w:ilvl w:val="0"/>
          <w:numId w:val="11"/>
        </w:numPr>
        <w:jc w:val="both"/>
        <w:rPr>
          <w:rFonts w:ascii="Tahoma" w:hAnsi="Tahoma" w:cs="Tahoma"/>
        </w:rPr>
      </w:pPr>
      <w:r w:rsidRPr="00C73DA4">
        <w:rPr>
          <w:rFonts w:ascii="Tahoma" w:eastAsia="Calibri" w:hAnsi="Tahoma" w:cs="Tahoma"/>
        </w:rPr>
        <w:t xml:space="preserve">ter </w:t>
      </w:r>
      <w:r>
        <w:rPr>
          <w:rFonts w:ascii="Tahoma" w:eastAsia="Calibri" w:hAnsi="Tahoma" w:cs="Tahoma"/>
        </w:rPr>
        <w:t>ostala</w:t>
      </w:r>
      <w:r w:rsidRPr="00C73DA4">
        <w:rPr>
          <w:rFonts w:ascii="Tahoma" w:eastAsia="Calibri" w:hAnsi="Tahoma" w:cs="Tahoma"/>
        </w:rPr>
        <w:t xml:space="preserve"> dokazil</w:t>
      </w:r>
      <w:r>
        <w:rPr>
          <w:rFonts w:ascii="Tahoma" w:eastAsia="Calibri" w:hAnsi="Tahoma" w:cs="Tahoma"/>
        </w:rPr>
        <w:t>a</w:t>
      </w:r>
      <w:r w:rsidRPr="00C73DA4">
        <w:rPr>
          <w:rFonts w:ascii="Tahoma" w:eastAsia="Calibri" w:hAnsi="Tahoma" w:cs="Tahoma"/>
        </w:rPr>
        <w:t>, v kolikor/kot to izhaja iz posameznih točk v nada</w:t>
      </w:r>
      <w:r>
        <w:rPr>
          <w:rFonts w:ascii="Tahoma" w:eastAsia="Calibri" w:hAnsi="Tahoma" w:cs="Tahoma"/>
        </w:rPr>
        <w:t>ljevanju razpisne dokumentacije</w:t>
      </w:r>
      <w:r>
        <w:rPr>
          <w:rFonts w:ascii="Tahoma" w:hAnsi="Tahoma" w:cs="Tahoma"/>
        </w:rPr>
        <w:t>.</w:t>
      </w:r>
    </w:p>
    <w:p w14:paraId="67D05B50" w14:textId="77777777" w:rsidR="00E51D08" w:rsidRPr="00C8579C" w:rsidRDefault="00E51D08" w:rsidP="00E51D08">
      <w:pPr>
        <w:keepNext/>
        <w:keepLines/>
        <w:jc w:val="both"/>
        <w:rPr>
          <w:rFonts w:ascii="Tahoma" w:hAnsi="Tahoma" w:cs="Tahoma"/>
        </w:rPr>
      </w:pPr>
      <w:r w:rsidRPr="00C8579C">
        <w:rPr>
          <w:rFonts w:ascii="Tahoma" w:hAnsi="Tahoma" w:cs="Tahoma"/>
        </w:rPr>
        <w:lastRenderedPageBreak/>
        <w:t xml:space="preserve">Naročnik bo zavrnil vsakega podizvajalca, če zanj obstajajo razlogi za izključitev iz tč. 3.1. razpisne dokumentacije. </w:t>
      </w:r>
    </w:p>
    <w:p w14:paraId="3F4C073F" w14:textId="77777777" w:rsidR="00E51D08" w:rsidRPr="00C8579C" w:rsidRDefault="00E51D08" w:rsidP="00E51D08">
      <w:pPr>
        <w:keepNext/>
        <w:keepLines/>
        <w:jc w:val="both"/>
        <w:rPr>
          <w:rFonts w:ascii="Tahoma" w:hAnsi="Tahoma" w:cs="Tahoma"/>
        </w:rPr>
      </w:pPr>
    </w:p>
    <w:p w14:paraId="62BEC70A" w14:textId="77777777" w:rsidR="00E51D08" w:rsidRPr="00C8579C" w:rsidRDefault="00E51D08" w:rsidP="00E51D08">
      <w:pPr>
        <w:keepNext/>
        <w:keepLines/>
        <w:jc w:val="both"/>
        <w:rPr>
          <w:rFonts w:ascii="Tahoma" w:hAnsi="Tahoma" w:cs="Tahoma"/>
          <w:i/>
        </w:rPr>
      </w:pPr>
      <w:r w:rsidRPr="00C8579C">
        <w:rPr>
          <w:rFonts w:ascii="Tahoma" w:hAnsi="Tahoma" w:cs="Tahoma"/>
          <w:i/>
        </w:rPr>
        <w:t>V kolikor ponudnik oddaja ponudbo brez podizvajalca/podizvajalcev, mu ni potrebno izpolniti/priložiti prilog, ki se nanašajo na podizvajalce.</w:t>
      </w:r>
    </w:p>
    <w:p w14:paraId="4BE6AB97" w14:textId="77777777" w:rsidR="00E51D08" w:rsidRPr="00C8579C" w:rsidRDefault="00E51D08" w:rsidP="00E51D08">
      <w:pPr>
        <w:keepNext/>
        <w:keepLines/>
        <w:jc w:val="both"/>
        <w:rPr>
          <w:rFonts w:ascii="Tahoma" w:hAnsi="Tahoma" w:cs="Tahoma"/>
        </w:rPr>
      </w:pPr>
    </w:p>
    <w:p w14:paraId="6B519B57" w14:textId="77777777" w:rsidR="00E51D08" w:rsidRPr="00C8579C" w:rsidRDefault="00E51D08" w:rsidP="00E51D08">
      <w:pPr>
        <w:keepNext/>
        <w:keepLines/>
        <w:jc w:val="both"/>
        <w:rPr>
          <w:rFonts w:ascii="Tahoma" w:hAnsi="Tahoma" w:cs="Tahoma"/>
        </w:rPr>
      </w:pPr>
      <w:r w:rsidRPr="00C8579C">
        <w:rPr>
          <w:rFonts w:ascii="Tahoma" w:hAnsi="Tahoma" w:cs="Tahoma"/>
        </w:rPr>
        <w:t>Ponudnik, kateremu bo javno naročilo oddano, bo v razmerju do naročnika v celoti odgovarjal za izvedbo prejetega naročila, ne glede na število podizvajalcev.</w:t>
      </w:r>
    </w:p>
    <w:p w14:paraId="34C1507E" w14:textId="77777777" w:rsidR="00E51D08" w:rsidRPr="00C8579C" w:rsidRDefault="00E51D08" w:rsidP="00E51D08">
      <w:pPr>
        <w:keepNext/>
        <w:keepLines/>
        <w:jc w:val="both"/>
        <w:rPr>
          <w:rFonts w:ascii="Tahoma" w:hAnsi="Tahoma" w:cs="Tahoma"/>
        </w:rPr>
      </w:pPr>
    </w:p>
    <w:p w14:paraId="7739BD39" w14:textId="77777777" w:rsidR="00E51D08" w:rsidRPr="00C8579C" w:rsidRDefault="00E51D08" w:rsidP="00E51D08">
      <w:pPr>
        <w:keepNext/>
        <w:keepLines/>
        <w:numPr>
          <w:ilvl w:val="12"/>
          <w:numId w:val="0"/>
        </w:numPr>
        <w:jc w:val="both"/>
        <w:rPr>
          <w:rFonts w:ascii="Tahoma" w:hAnsi="Tahoma" w:cs="Tahoma"/>
          <w:kern w:val="16"/>
        </w:rPr>
      </w:pPr>
      <w:r w:rsidRPr="00C8579C">
        <w:rPr>
          <w:rFonts w:ascii="Tahoma" w:hAnsi="Tahoma" w:cs="Tahoma"/>
          <w:kern w:val="16"/>
        </w:rPr>
        <w:t xml:space="preserve">Če </w:t>
      </w:r>
      <w:r w:rsidRPr="00C8579C">
        <w:rPr>
          <w:rFonts w:ascii="Tahoma" w:hAnsi="Tahoma" w:cs="Tahoma"/>
        </w:rPr>
        <w:t xml:space="preserve">ponudnik </w:t>
      </w:r>
      <w:r>
        <w:rPr>
          <w:rFonts w:ascii="Tahoma" w:hAnsi="Tahoma" w:cs="Tahoma"/>
          <w:kern w:val="16"/>
        </w:rPr>
        <w:t>ne ravna v skladu s 94. členom</w:t>
      </w:r>
      <w:r w:rsidRPr="00C8579C">
        <w:rPr>
          <w:rFonts w:ascii="Tahoma" w:hAnsi="Tahoma" w:cs="Tahoma"/>
          <w:kern w:val="16"/>
        </w:rPr>
        <w:t xml:space="preserve"> ZJN-3, bo naročnik Državni revizijski komisiji podal predlog za uvedbo postopka o prekršku iz 2. točke prvega odstavka 112. člena ZJN-3.</w:t>
      </w:r>
    </w:p>
    <w:p w14:paraId="7D1D3089" w14:textId="77777777" w:rsidR="00E51D08" w:rsidRPr="00C8579C" w:rsidRDefault="00E51D08" w:rsidP="00E51D08">
      <w:pPr>
        <w:keepNext/>
        <w:keepLines/>
        <w:numPr>
          <w:ilvl w:val="12"/>
          <w:numId w:val="0"/>
        </w:numPr>
        <w:jc w:val="both"/>
        <w:rPr>
          <w:rFonts w:ascii="Tahoma" w:eastAsia="Calibri" w:hAnsi="Tahoma" w:cs="Tahoma"/>
        </w:rPr>
      </w:pPr>
      <w:r w:rsidRPr="00C8579C">
        <w:rPr>
          <w:rFonts w:ascii="Tahoma" w:hAnsi="Tahoma" w:cs="Tahoma"/>
          <w:kern w:val="16"/>
        </w:rPr>
        <w:t xml:space="preserve"> </w:t>
      </w:r>
    </w:p>
    <w:p w14:paraId="63DBE949" w14:textId="77777777" w:rsidR="00E51D08" w:rsidRPr="00C8579C" w:rsidRDefault="00E51D08" w:rsidP="00E51D08">
      <w:pPr>
        <w:keepNext/>
        <w:keepLines/>
        <w:jc w:val="both"/>
        <w:rPr>
          <w:rFonts w:ascii="Tahoma" w:hAnsi="Tahoma" w:cs="Tahoma"/>
          <w:i/>
        </w:rPr>
      </w:pPr>
      <w:r w:rsidRPr="00C8579C">
        <w:rPr>
          <w:rFonts w:ascii="Tahoma" w:hAnsi="Tahoma" w:cs="Tahoma"/>
        </w:rPr>
        <w:t>Naročnik lahko od ponudnika, kateremu se je odločil oddati javno naročilo</w:t>
      </w:r>
      <w:r>
        <w:rPr>
          <w:rFonts w:ascii="Tahoma" w:hAnsi="Tahoma" w:cs="Tahoma"/>
        </w:rPr>
        <w:t>,</w:t>
      </w:r>
      <w:r w:rsidRPr="00C8579C">
        <w:rPr>
          <w:rFonts w:ascii="Tahoma" w:hAnsi="Tahoma" w:cs="Tahoma"/>
        </w:rPr>
        <w:t xml:space="preserve"> zahteva predložitev </w:t>
      </w:r>
      <w:proofErr w:type="spellStart"/>
      <w:r w:rsidRPr="00C8579C">
        <w:rPr>
          <w:rFonts w:ascii="Tahoma" w:hAnsi="Tahoma" w:cs="Tahoma"/>
        </w:rPr>
        <w:t>podizvajalske</w:t>
      </w:r>
      <w:proofErr w:type="spellEnd"/>
      <w:r w:rsidRPr="00C8579C">
        <w:rPr>
          <w:rFonts w:ascii="Tahoma" w:hAnsi="Tahoma" w:cs="Tahoma"/>
        </w:rPr>
        <w:t xml:space="preserve"> pogodbe, v kateri morajo biti opredeljeni poln naziv in naslov podizvajalca (vključno z matično številko, davčno številko in transakcijskim računom)</w:t>
      </w:r>
      <w:r>
        <w:rPr>
          <w:rFonts w:ascii="Tahoma" w:hAnsi="Tahoma" w:cs="Tahoma"/>
        </w:rPr>
        <w:t xml:space="preserve"> ter</w:t>
      </w:r>
      <w:r w:rsidRPr="00C8579C">
        <w:rPr>
          <w:rFonts w:ascii="Tahoma" w:hAnsi="Tahoma" w:cs="Tahoma"/>
        </w:rPr>
        <w:t xml:space="preserve"> vsak del javnega naročila (storitev/gradnja/blago), ki se oddaja v </w:t>
      </w:r>
      <w:proofErr w:type="spellStart"/>
      <w:r w:rsidRPr="00C8579C">
        <w:rPr>
          <w:rFonts w:ascii="Tahoma" w:hAnsi="Tahoma" w:cs="Tahoma"/>
        </w:rPr>
        <w:t>podizvajanje</w:t>
      </w:r>
      <w:proofErr w:type="spellEnd"/>
      <w:r w:rsidRPr="00C8579C">
        <w:rPr>
          <w:rFonts w:ascii="Tahoma" w:hAnsi="Tahoma" w:cs="Tahoma"/>
        </w:rPr>
        <w:t>.</w:t>
      </w:r>
    </w:p>
    <w:p w14:paraId="389E5C99" w14:textId="77777777" w:rsidR="00870429" w:rsidRPr="004605EA" w:rsidRDefault="00870429" w:rsidP="00870429">
      <w:pPr>
        <w:keepNext/>
        <w:keepLines/>
        <w:jc w:val="both"/>
        <w:rPr>
          <w:rFonts w:ascii="Tahoma" w:hAnsi="Tahoma" w:cs="Tahoma"/>
          <w:i/>
          <w:sz w:val="19"/>
          <w:szCs w:val="19"/>
        </w:rPr>
      </w:pPr>
    </w:p>
    <w:p w14:paraId="2E533D3D" w14:textId="77777777" w:rsidR="00870429" w:rsidRPr="002A1323" w:rsidRDefault="00870429" w:rsidP="00870429">
      <w:pPr>
        <w:keepNext/>
        <w:keepLines/>
        <w:jc w:val="both"/>
        <w:rPr>
          <w:rFonts w:ascii="Tahoma" w:hAnsi="Tahoma" w:cs="Tahoma"/>
          <w:i/>
          <w:sz w:val="19"/>
          <w:szCs w:val="19"/>
        </w:rPr>
      </w:pPr>
      <w:r w:rsidRPr="004605EA">
        <w:rPr>
          <w:rFonts w:ascii="Tahoma" w:hAnsi="Tahoma" w:cs="Tahoma"/>
          <w:i/>
          <w:sz w:val="19"/>
          <w:szCs w:val="19"/>
        </w:rPr>
        <w:t>V kolikor ponudnik ne oddaja ponudbe z nobenim podizvajalcem, mu ni potrebno upoštevati določil oz. izpolniti/priložiti prilog, ki se nanašajo na podizvajalce.</w:t>
      </w:r>
    </w:p>
    <w:p w14:paraId="4A6116F7" w14:textId="77777777" w:rsidR="00870429" w:rsidRPr="002A1323" w:rsidRDefault="00870429" w:rsidP="00870429">
      <w:pPr>
        <w:keepNext/>
        <w:keepLines/>
        <w:autoSpaceDE w:val="0"/>
        <w:autoSpaceDN w:val="0"/>
        <w:adjustRightInd w:val="0"/>
        <w:jc w:val="both"/>
        <w:rPr>
          <w:rFonts w:ascii="Tahoma" w:hAnsi="Tahoma" w:cs="Tahoma"/>
        </w:rPr>
      </w:pPr>
    </w:p>
    <w:p w14:paraId="09BAD85A" w14:textId="77777777" w:rsidR="00870429" w:rsidRPr="002869DE" w:rsidRDefault="00870429" w:rsidP="00870429">
      <w:pPr>
        <w:keepNext/>
        <w:keepLines/>
        <w:numPr>
          <w:ilvl w:val="1"/>
          <w:numId w:val="2"/>
        </w:numPr>
        <w:spacing w:line="276" w:lineRule="auto"/>
        <w:jc w:val="both"/>
        <w:rPr>
          <w:rFonts w:ascii="Tahoma" w:hAnsi="Tahoma" w:cs="Tahoma"/>
          <w:b/>
        </w:rPr>
      </w:pPr>
      <w:r w:rsidRPr="002869DE">
        <w:rPr>
          <w:rFonts w:ascii="Tahoma" w:hAnsi="Tahoma" w:cs="Tahoma"/>
          <w:b/>
        </w:rPr>
        <w:t>Uporaba zmogljivosti drugih subjektov</w:t>
      </w:r>
    </w:p>
    <w:p w14:paraId="600AA745" w14:textId="77777777" w:rsidR="00870429" w:rsidRPr="004605EA" w:rsidRDefault="00870429" w:rsidP="00870429">
      <w:pPr>
        <w:keepNext/>
        <w:keepLines/>
        <w:autoSpaceDE w:val="0"/>
        <w:autoSpaceDN w:val="0"/>
        <w:adjustRightInd w:val="0"/>
        <w:jc w:val="both"/>
        <w:rPr>
          <w:rFonts w:ascii="Tahoma" w:hAnsi="Tahoma" w:cs="Tahoma"/>
          <w:sz w:val="18"/>
          <w:highlight w:val="lightGray"/>
        </w:rPr>
      </w:pPr>
    </w:p>
    <w:p w14:paraId="13BFF336" w14:textId="77777777" w:rsidR="00870429" w:rsidRPr="005127CF" w:rsidRDefault="00870429" w:rsidP="00870429">
      <w:pPr>
        <w:keepNext/>
        <w:keepLines/>
        <w:jc w:val="both"/>
        <w:rPr>
          <w:rFonts w:ascii="Tahoma" w:hAnsi="Tahoma" w:cs="Tahoma"/>
          <w:u w:val="single"/>
        </w:rPr>
      </w:pPr>
      <w:r w:rsidRPr="00FE447E">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obstajati razlogi za izključitev, ter morajo izpolnjevati tudi vse ostale pogoje in zahteve iz razpisne dokumentacije in ZJN-3, ki se nanašajo na subjekte, katerih zmogljivosti namerava ponudnik uporabit</w:t>
      </w:r>
      <w:r w:rsidRPr="005127CF">
        <w:rPr>
          <w:rFonts w:ascii="Tahoma" w:hAnsi="Tahoma" w:cs="Tahoma"/>
        </w:rPr>
        <w:t xml:space="preserve">i. </w:t>
      </w:r>
      <w:r w:rsidRPr="005127CF">
        <w:rPr>
          <w:rFonts w:ascii="Tahoma" w:hAnsi="Tahoma" w:cs="Tahoma"/>
          <w:kern w:val="16"/>
        </w:rPr>
        <w:t>Ponudnik mora za vse navedene subjekte, katerih zmogljivosti namerava uporabiti, predložiti izpolnjene in podpisane zahtevane obrazce oz. zahtevano dokumentacijo iz razpisne dokumentacije.</w:t>
      </w:r>
    </w:p>
    <w:p w14:paraId="45E21CBC" w14:textId="77777777" w:rsidR="00870429" w:rsidRPr="001B3503" w:rsidRDefault="00870429" w:rsidP="00870429">
      <w:pPr>
        <w:keepNext/>
        <w:keepLines/>
        <w:jc w:val="both"/>
        <w:rPr>
          <w:rFonts w:ascii="Tahoma" w:hAnsi="Tahoma" w:cs="Tahoma"/>
          <w:sz w:val="18"/>
        </w:rPr>
      </w:pPr>
    </w:p>
    <w:p w14:paraId="0E752208" w14:textId="77777777" w:rsidR="00870429" w:rsidRPr="001B3503" w:rsidRDefault="00870429" w:rsidP="00870429">
      <w:pPr>
        <w:keepNext/>
        <w:keepLines/>
        <w:autoSpaceDE w:val="0"/>
        <w:autoSpaceDN w:val="0"/>
        <w:adjustRightInd w:val="0"/>
        <w:jc w:val="both"/>
        <w:rPr>
          <w:rFonts w:ascii="Tahoma" w:hAnsi="Tahoma" w:cs="Tahoma"/>
        </w:rPr>
      </w:pPr>
      <w:r w:rsidRPr="001B3503">
        <w:rPr>
          <w:rFonts w:ascii="Tahoma" w:hAnsi="Tahoma" w:cs="Tahoma"/>
        </w:rPr>
        <w:t xml:space="preserve">O uporabi zmogljivosti drugih subjektov govorimo, ko drugi subjekt </w:t>
      </w:r>
      <w:r w:rsidRPr="001B3503">
        <w:rPr>
          <w:rFonts w:ascii="Tahoma" w:hAnsi="Tahoma" w:cs="Tahoma"/>
          <w:u w:val="single"/>
        </w:rPr>
        <w:t>ni neposredno udeležen pri sami izvedbi naročila</w:t>
      </w:r>
      <w:r w:rsidRPr="001B3503">
        <w:rPr>
          <w:rFonts w:ascii="Tahoma" w:hAnsi="Tahoma" w:cs="Tahoma"/>
        </w:rPr>
        <w:t xml:space="preserve">, temveč ponudniku le npr. posodi določeno opremo, tehnična sredstva, mehanizacijo itd.. Če bo drugi subjekt z zmogljivostmi, s katerimi razpolaga in na katere se sklicuje ponudnik, </w:t>
      </w:r>
      <w:r w:rsidRPr="001B3503">
        <w:rPr>
          <w:rFonts w:ascii="Tahoma" w:hAnsi="Tahoma" w:cs="Tahoma"/>
          <w:u w:val="single"/>
        </w:rPr>
        <w:t>neposredno sam izvedel del predmeta javnega naročila</w:t>
      </w:r>
      <w:r w:rsidRPr="001B3503">
        <w:rPr>
          <w:rFonts w:ascii="Tahoma" w:hAnsi="Tahoma" w:cs="Tahoma"/>
        </w:rPr>
        <w:t xml:space="preserve">, potem govorimo o subjektu, ki izpolnjuje definicijo </w:t>
      </w:r>
      <w:r w:rsidRPr="001B3503">
        <w:rPr>
          <w:rFonts w:ascii="Tahoma" w:hAnsi="Tahoma" w:cs="Tahoma"/>
          <w:b/>
        </w:rPr>
        <w:t>podizvajalca</w:t>
      </w:r>
      <w:r w:rsidRPr="001B3503">
        <w:rPr>
          <w:rFonts w:ascii="Tahoma" w:hAnsi="Tahoma" w:cs="Tahoma"/>
        </w:rPr>
        <w:t xml:space="preserve">, </w:t>
      </w:r>
      <w:r w:rsidRPr="001B3503">
        <w:rPr>
          <w:rFonts w:ascii="Tahoma" w:hAnsi="Tahoma" w:cs="Tahoma"/>
          <w:u w:val="single"/>
        </w:rPr>
        <w:t xml:space="preserve">zato naj ga ponudnik nominira kot podizvajalca/e </w:t>
      </w:r>
      <w:r w:rsidRPr="001B3503">
        <w:rPr>
          <w:rFonts w:ascii="Tahoma" w:hAnsi="Tahoma" w:cs="Tahoma"/>
          <w:b/>
          <w:u w:val="single"/>
        </w:rPr>
        <w:t>in ne</w:t>
      </w:r>
      <w:r w:rsidRPr="001B3503">
        <w:rPr>
          <w:rFonts w:ascii="Tahoma" w:hAnsi="Tahoma" w:cs="Tahoma"/>
          <w:u w:val="single"/>
        </w:rPr>
        <w:t xml:space="preserve"> kot subjekt/e, katerih zmogljivost uporablja ponudnik v ponudbi</w:t>
      </w:r>
      <w:r w:rsidRPr="001B3503">
        <w:rPr>
          <w:rFonts w:ascii="Tahoma" w:hAnsi="Tahoma" w:cs="Tahoma"/>
        </w:rPr>
        <w:t>.</w:t>
      </w:r>
    </w:p>
    <w:p w14:paraId="3EA73631" w14:textId="77777777" w:rsidR="00870429" w:rsidRPr="004605EA" w:rsidRDefault="00870429" w:rsidP="00870429">
      <w:pPr>
        <w:keepNext/>
        <w:keepLines/>
        <w:jc w:val="both"/>
        <w:rPr>
          <w:rFonts w:ascii="Tahoma" w:hAnsi="Tahoma" w:cs="Tahoma"/>
          <w:sz w:val="18"/>
          <w:highlight w:val="lightGray"/>
        </w:rPr>
      </w:pPr>
    </w:p>
    <w:p w14:paraId="2F284BFC" w14:textId="32391EBE" w:rsidR="00381CE3" w:rsidRDefault="00870429" w:rsidP="00381CE3">
      <w:pPr>
        <w:keepNext/>
        <w:keepLines/>
        <w:jc w:val="both"/>
        <w:rPr>
          <w:rFonts w:ascii="Tahoma" w:hAnsi="Tahoma" w:cs="Tahoma"/>
        </w:rPr>
      </w:pPr>
      <w:r w:rsidRPr="00381CE3">
        <w:rPr>
          <w:rFonts w:ascii="Tahoma" w:hAnsi="Tahoma" w:cs="Tahoma"/>
          <w:bCs/>
        </w:rPr>
        <w:t>Dokazila oz. zahtevana dokumentacija za subjekt/e, katerih zmogljivost uporablja ponudnik</w:t>
      </w:r>
      <w:r w:rsidR="00381CE3" w:rsidRPr="00381CE3">
        <w:rPr>
          <w:rFonts w:ascii="Tahoma" w:hAnsi="Tahoma" w:cs="Tahoma"/>
          <w:bCs/>
        </w:rPr>
        <w:t xml:space="preserve"> mora</w:t>
      </w:r>
      <w:r w:rsidR="00381CE3">
        <w:rPr>
          <w:rFonts w:ascii="Tahoma" w:hAnsi="Tahoma" w:cs="Tahoma"/>
          <w:b/>
          <w:u w:val="single"/>
        </w:rPr>
        <w:t xml:space="preserve"> </w:t>
      </w:r>
      <w:r w:rsidR="00381CE3">
        <w:rPr>
          <w:rFonts w:ascii="Tahoma" w:hAnsi="Tahoma" w:cs="Tahoma"/>
        </w:rPr>
        <w:t>ponudbi priložiti (izpolnjeno, podpisano in žigosano):</w:t>
      </w:r>
    </w:p>
    <w:p w14:paraId="37F7DA70" w14:textId="77777777" w:rsidR="00381CE3" w:rsidRPr="00C8579C" w:rsidRDefault="00381CE3" w:rsidP="00381CE3">
      <w:pPr>
        <w:keepNext/>
        <w:keepLines/>
        <w:jc w:val="both"/>
        <w:rPr>
          <w:rFonts w:ascii="Tahoma" w:hAnsi="Tahoma" w:cs="Tahoma"/>
        </w:rPr>
      </w:pPr>
    </w:p>
    <w:p w14:paraId="3A83D700" w14:textId="77777777" w:rsidR="00381CE3" w:rsidRDefault="00381CE3" w:rsidP="007D1F55">
      <w:pPr>
        <w:pStyle w:val="Odstavekseznama"/>
        <w:keepNext/>
        <w:keepLines/>
        <w:numPr>
          <w:ilvl w:val="0"/>
          <w:numId w:val="11"/>
        </w:numPr>
        <w:jc w:val="both"/>
        <w:rPr>
          <w:rFonts w:ascii="Tahoma" w:hAnsi="Tahoma" w:cs="Tahoma"/>
        </w:rPr>
      </w:pPr>
      <w:r>
        <w:rPr>
          <w:rFonts w:ascii="Tahoma" w:hAnsi="Tahoma" w:cs="Tahoma"/>
        </w:rPr>
        <w:t>Prilogo A - UGOTAVLJANJE SPOSOBNOSTI,</w:t>
      </w:r>
    </w:p>
    <w:p w14:paraId="6EDBEC72" w14:textId="77777777" w:rsidR="00381CE3" w:rsidRDefault="00381CE3" w:rsidP="007D1F55">
      <w:pPr>
        <w:keepNext/>
        <w:keepLines/>
        <w:numPr>
          <w:ilvl w:val="0"/>
          <w:numId w:val="11"/>
        </w:numPr>
        <w:jc w:val="both"/>
        <w:rPr>
          <w:rFonts w:ascii="Tahoma" w:hAnsi="Tahoma" w:cs="Tahoma"/>
        </w:rPr>
      </w:pPr>
      <w:r>
        <w:rPr>
          <w:rFonts w:ascii="Tahoma" w:hAnsi="Tahoma" w:cs="Tahoma"/>
        </w:rPr>
        <w:t>Priloga 3/1</w:t>
      </w:r>
      <w:r w:rsidRPr="004C7856">
        <w:rPr>
          <w:rFonts w:ascii="Tahoma" w:hAnsi="Tahoma" w:cs="Tahoma"/>
        </w:rPr>
        <w:t xml:space="preserve"> IZJAVA O UDELEŽBI FIZIČNIH IN PRAVNIH OSEB V LAS</w:t>
      </w:r>
      <w:r>
        <w:rPr>
          <w:rFonts w:ascii="Tahoma" w:hAnsi="Tahoma" w:cs="Tahoma"/>
        </w:rPr>
        <w:t>TNIŠTVU GOSPODARSKEGA SUBJEKTA</w:t>
      </w:r>
      <w:r w:rsidRPr="00BC4D32">
        <w:rPr>
          <w:rFonts w:ascii="Tahoma" w:hAnsi="Tahoma" w:cs="Tahoma"/>
        </w:rPr>
        <w:t>,</w:t>
      </w:r>
    </w:p>
    <w:p w14:paraId="060ABC44" w14:textId="77777777" w:rsidR="00381CE3" w:rsidRPr="001D70DA" w:rsidRDefault="00381CE3" w:rsidP="007D1F55">
      <w:pPr>
        <w:keepNext/>
        <w:keepLines/>
        <w:numPr>
          <w:ilvl w:val="0"/>
          <w:numId w:val="11"/>
        </w:numPr>
        <w:jc w:val="both"/>
        <w:rPr>
          <w:rFonts w:ascii="Tahoma" w:hAnsi="Tahoma" w:cs="Tahoma"/>
        </w:rPr>
      </w:pPr>
      <w:r>
        <w:rPr>
          <w:rFonts w:ascii="Tahoma" w:hAnsi="Tahoma" w:cs="Tahoma"/>
        </w:rPr>
        <w:t>Prilogo 3/2</w:t>
      </w:r>
      <w:r w:rsidRPr="00223353">
        <w:rPr>
          <w:rFonts w:ascii="Tahoma" w:hAnsi="Tahoma" w:cs="Tahoma"/>
        </w:rPr>
        <w:t xml:space="preserve"> </w:t>
      </w:r>
      <w:r w:rsidRPr="001D70DA">
        <w:rPr>
          <w:rFonts w:ascii="Tahoma" w:hAnsi="Tahoma" w:cs="Tahoma"/>
        </w:rPr>
        <w:t xml:space="preserve">POOBLASTILO ZA PRIDOBITEV DOKAZILA IZ URADNIH EVIDENCE </w:t>
      </w:r>
      <w:r w:rsidRPr="00223353">
        <w:rPr>
          <w:rFonts w:ascii="Tahoma" w:hAnsi="Tahoma" w:cs="Tahoma"/>
        </w:rPr>
        <w:t>– Fizične osebe</w:t>
      </w:r>
      <w:r>
        <w:rPr>
          <w:rFonts w:ascii="Tahoma" w:hAnsi="Tahoma" w:cs="Tahoma"/>
        </w:rPr>
        <w:t>,</w:t>
      </w:r>
    </w:p>
    <w:p w14:paraId="15BA7AB6" w14:textId="095D990C" w:rsidR="00381CE3" w:rsidRDefault="00381CE3" w:rsidP="007D1F55">
      <w:pPr>
        <w:pStyle w:val="Odstavekseznama"/>
        <w:keepNext/>
        <w:keepLines/>
        <w:numPr>
          <w:ilvl w:val="0"/>
          <w:numId w:val="11"/>
        </w:numPr>
        <w:jc w:val="both"/>
        <w:rPr>
          <w:rFonts w:ascii="Tahoma" w:hAnsi="Tahoma" w:cs="Tahoma"/>
        </w:rPr>
      </w:pPr>
      <w:r>
        <w:rPr>
          <w:rFonts w:ascii="Tahoma" w:hAnsi="Tahoma" w:cs="Tahoma"/>
        </w:rPr>
        <w:t xml:space="preserve">Priloga 4/3 </w:t>
      </w:r>
      <w:r w:rsidRPr="00381CE3">
        <w:rPr>
          <w:rFonts w:ascii="Tahoma" w:hAnsi="Tahoma" w:cs="Tahoma"/>
        </w:rPr>
        <w:t>SEZNAM SUBJEKTOV, KATERIH ZMOGLJIVOST UPORABLJA PONUDNIK</w:t>
      </w:r>
    </w:p>
    <w:p w14:paraId="3277FF02" w14:textId="1F1DC0C8" w:rsidR="00381CE3" w:rsidRPr="00176EF2" w:rsidRDefault="00381CE3" w:rsidP="007D1F55">
      <w:pPr>
        <w:pStyle w:val="Odstavekseznama"/>
        <w:keepNext/>
        <w:keepLines/>
        <w:numPr>
          <w:ilvl w:val="0"/>
          <w:numId w:val="11"/>
        </w:numPr>
        <w:jc w:val="both"/>
        <w:rPr>
          <w:rFonts w:ascii="Tahoma" w:hAnsi="Tahoma" w:cs="Tahoma"/>
        </w:rPr>
      </w:pPr>
      <w:r>
        <w:rPr>
          <w:rFonts w:ascii="Tahoma" w:eastAsia="Calibri" w:hAnsi="Tahoma" w:cs="Tahoma"/>
        </w:rPr>
        <w:t>t</w:t>
      </w:r>
      <w:r w:rsidRPr="004A3DC8">
        <w:rPr>
          <w:rFonts w:ascii="Tahoma" w:eastAsia="Calibri" w:hAnsi="Tahoma" w:cs="Tahoma"/>
        </w:rPr>
        <w:t>er ostala dokazila, v kolikor/kot to izhaja iz posameznih točk v nadaljevanju razpisne dokumentacije</w:t>
      </w:r>
      <w:r>
        <w:rPr>
          <w:rFonts w:ascii="Tahoma" w:eastAsia="Calibri" w:hAnsi="Tahoma" w:cs="Tahoma"/>
        </w:rPr>
        <w:t>.</w:t>
      </w:r>
    </w:p>
    <w:p w14:paraId="1D3895A6" w14:textId="77777777" w:rsidR="00870429" w:rsidRPr="004605EA" w:rsidRDefault="00870429" w:rsidP="00870429">
      <w:pPr>
        <w:keepNext/>
        <w:keepLines/>
        <w:jc w:val="both"/>
        <w:rPr>
          <w:rFonts w:ascii="Tahoma" w:hAnsi="Tahoma" w:cs="Tahoma"/>
          <w:sz w:val="18"/>
          <w:highlight w:val="lightGray"/>
        </w:rPr>
      </w:pPr>
    </w:p>
    <w:p w14:paraId="1ED1B156" w14:textId="77777777" w:rsidR="00870429" w:rsidRPr="005A2BF0" w:rsidRDefault="00870429" w:rsidP="00870429">
      <w:pPr>
        <w:keepNext/>
        <w:keepLines/>
        <w:jc w:val="both"/>
        <w:rPr>
          <w:rFonts w:ascii="Tahoma" w:hAnsi="Tahoma" w:cs="Tahoma"/>
        </w:rPr>
      </w:pPr>
      <w:r w:rsidRPr="005A2BF0">
        <w:rPr>
          <w:rFonts w:ascii="Tahoma" w:hAnsi="Tahoma" w:cs="Tahoma"/>
        </w:rPr>
        <w:t xml:space="preserve">Priloge se izpolnijo za vsakega od sodelujočih subjektov v ponudbi ločeno. V kolikor bo ponudnik za del javnega naročila uporabil zmogljivost drugih subjektov, mora v Prilogi </w:t>
      </w:r>
      <w:r>
        <w:rPr>
          <w:rFonts w:ascii="Tahoma" w:hAnsi="Tahoma" w:cs="Tahoma"/>
        </w:rPr>
        <w:t>5</w:t>
      </w:r>
      <w:r w:rsidRPr="005A2BF0">
        <w:rPr>
          <w:rFonts w:ascii="Tahoma" w:hAnsi="Tahoma" w:cs="Tahoma"/>
        </w:rPr>
        <w:t xml:space="preserve"> označiti, za katerega od naročnikov bo ponudnik uporabil zmogljivost drugih subjektov, ter ustrezno izpolniti preostali del priloge.</w:t>
      </w:r>
    </w:p>
    <w:p w14:paraId="6D8CF446" w14:textId="77777777" w:rsidR="00870429" w:rsidRDefault="00870429" w:rsidP="00870429">
      <w:pPr>
        <w:keepNext/>
        <w:keepLines/>
        <w:jc w:val="both"/>
        <w:rPr>
          <w:rFonts w:ascii="Tahoma" w:hAnsi="Tahoma" w:cs="Tahoma"/>
        </w:rPr>
      </w:pPr>
    </w:p>
    <w:p w14:paraId="53841EEF" w14:textId="77777777" w:rsidR="00870429" w:rsidRPr="005127CF" w:rsidRDefault="00870429" w:rsidP="00870429">
      <w:pPr>
        <w:keepNext/>
        <w:keepLines/>
        <w:jc w:val="both"/>
        <w:rPr>
          <w:rFonts w:ascii="Tahoma" w:hAnsi="Tahoma" w:cs="Tahoma"/>
        </w:rPr>
      </w:pPr>
      <w:r w:rsidRPr="005127CF">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0EA39A42" w14:textId="77777777" w:rsidR="00870429" w:rsidRPr="005127CF" w:rsidRDefault="00870429" w:rsidP="00870429">
      <w:pPr>
        <w:keepNext/>
        <w:keepLines/>
        <w:jc w:val="both"/>
        <w:rPr>
          <w:rFonts w:ascii="Tahoma" w:hAnsi="Tahoma" w:cs="Tahoma"/>
          <w:sz w:val="16"/>
        </w:rPr>
      </w:pPr>
    </w:p>
    <w:p w14:paraId="35618AE0" w14:textId="7FC72CB9" w:rsidR="00870429" w:rsidRDefault="00870429" w:rsidP="00870429">
      <w:pPr>
        <w:keepNext/>
        <w:keepLines/>
        <w:jc w:val="both"/>
        <w:rPr>
          <w:rFonts w:ascii="Tahoma" w:hAnsi="Tahoma" w:cs="Tahoma"/>
          <w:i/>
          <w:sz w:val="19"/>
          <w:szCs w:val="19"/>
        </w:rPr>
      </w:pPr>
      <w:r w:rsidRPr="005127CF">
        <w:rPr>
          <w:rFonts w:ascii="Tahoma" w:hAnsi="Tahoma" w:cs="Tahoma"/>
          <w:i/>
          <w:sz w:val="19"/>
          <w:szCs w:val="19"/>
        </w:rPr>
        <w:lastRenderedPageBreak/>
        <w:t>V kolikor ponudnik za izvedbo javnega naročila ne bo uporabil zmogljivosti drugih subjektov, mu ni potrebno upoštevati določil oz. izpolniti/priložiti prilog, ki se nanašajo na subjekt/e, katerih zmogljivost</w:t>
      </w:r>
      <w:r w:rsidR="003109CD">
        <w:rPr>
          <w:rFonts w:ascii="Tahoma" w:hAnsi="Tahoma" w:cs="Tahoma"/>
          <w:i/>
          <w:sz w:val="19"/>
          <w:szCs w:val="19"/>
        </w:rPr>
        <w:t xml:space="preserve"> </w:t>
      </w:r>
      <w:r w:rsidRPr="005127CF">
        <w:rPr>
          <w:rFonts w:ascii="Tahoma" w:hAnsi="Tahoma" w:cs="Tahoma"/>
          <w:i/>
          <w:sz w:val="19"/>
          <w:szCs w:val="19"/>
        </w:rPr>
        <w:t>uporablja ponudnik v ponudbi.</w:t>
      </w:r>
    </w:p>
    <w:p w14:paraId="7A19965A" w14:textId="77777777" w:rsidR="00870429" w:rsidRDefault="00870429" w:rsidP="00870429">
      <w:pPr>
        <w:keepNext/>
        <w:keepLines/>
        <w:jc w:val="both"/>
        <w:rPr>
          <w:rFonts w:ascii="Tahoma" w:hAnsi="Tahoma" w:cs="Tahoma"/>
          <w:i/>
          <w:sz w:val="19"/>
          <w:szCs w:val="19"/>
        </w:rPr>
      </w:pPr>
    </w:p>
    <w:p w14:paraId="71CD3329" w14:textId="77777777" w:rsidR="0062445C" w:rsidRPr="004605EA" w:rsidRDefault="0062445C" w:rsidP="0062445C">
      <w:pPr>
        <w:keepNext/>
        <w:keepLines/>
        <w:numPr>
          <w:ilvl w:val="1"/>
          <w:numId w:val="2"/>
        </w:numPr>
        <w:spacing w:line="276" w:lineRule="auto"/>
        <w:jc w:val="both"/>
        <w:rPr>
          <w:rFonts w:ascii="Tahoma" w:hAnsi="Tahoma" w:cs="Tahoma"/>
          <w:b/>
        </w:rPr>
      </w:pPr>
      <w:r w:rsidRPr="004605EA">
        <w:rPr>
          <w:rFonts w:ascii="Tahoma" w:hAnsi="Tahoma" w:cs="Tahoma"/>
          <w:b/>
        </w:rPr>
        <w:t>Celovitost ponudbe, dopustnost ponudbe, pregled in ocenjevanje ponudb</w:t>
      </w:r>
    </w:p>
    <w:p w14:paraId="6830A188" w14:textId="77777777" w:rsidR="0062445C" w:rsidRPr="004605EA" w:rsidRDefault="0062445C" w:rsidP="0062445C">
      <w:pPr>
        <w:keepNext/>
        <w:keepLines/>
        <w:jc w:val="both"/>
        <w:rPr>
          <w:rFonts w:ascii="Tahoma" w:hAnsi="Tahoma" w:cs="Tahoma"/>
          <w:sz w:val="18"/>
        </w:rPr>
      </w:pPr>
    </w:p>
    <w:p w14:paraId="2CB1BF24" w14:textId="77777777" w:rsidR="0062445C" w:rsidRPr="00CC0DBD" w:rsidRDefault="0062445C" w:rsidP="0062445C">
      <w:pPr>
        <w:keepNext/>
        <w:keepLines/>
        <w:jc w:val="both"/>
        <w:rPr>
          <w:rFonts w:ascii="Tahoma" w:hAnsi="Tahoma" w:cs="Tahoma"/>
        </w:rPr>
      </w:pPr>
      <w:r w:rsidRPr="00CC0DBD">
        <w:rPr>
          <w:rFonts w:ascii="Tahoma" w:hAnsi="Tahoma" w:cs="Tahoma"/>
        </w:rPr>
        <w:t>Predmet ponudbe mora ustrezati tehničnim in ostalim zahtevam, navedenim v predmetni dokumentaciji naročnika. V primeru, da predmet ponudbe ne bo v skladu z vsemi zahtevami in pogoji razpisne dokumentacije, bo naročnik tako ponudbo izključil iz sodelovanja v postopku oddaje javnega naročila.</w:t>
      </w:r>
    </w:p>
    <w:p w14:paraId="39FE8EA9" w14:textId="77777777" w:rsidR="0062445C" w:rsidRPr="00CC0DBD" w:rsidRDefault="0062445C" w:rsidP="0062445C">
      <w:pPr>
        <w:keepNext/>
        <w:keepLines/>
        <w:jc w:val="both"/>
        <w:rPr>
          <w:rFonts w:ascii="Tahoma" w:hAnsi="Tahoma" w:cs="Tahoma"/>
        </w:rPr>
      </w:pPr>
    </w:p>
    <w:p w14:paraId="75B3C747" w14:textId="77777777" w:rsidR="0062445C" w:rsidRDefault="0062445C" w:rsidP="0062445C">
      <w:pPr>
        <w:keepNext/>
        <w:keepLines/>
        <w:jc w:val="both"/>
        <w:rPr>
          <w:rFonts w:ascii="Tahoma" w:hAnsi="Tahoma" w:cs="Tahoma"/>
          <w:color w:val="000000" w:themeColor="text1"/>
        </w:rPr>
      </w:pPr>
      <w:r w:rsidRPr="00A714BA">
        <w:rPr>
          <w:rFonts w:ascii="Tahoma" w:hAnsi="Tahoma" w:cs="Tahoma"/>
          <w:color w:val="000000" w:themeColor="text1"/>
        </w:rPr>
        <w:t>Ponudnik mora v celoti ponuditi blago, ki je naveden</w:t>
      </w:r>
      <w:r>
        <w:rPr>
          <w:rFonts w:ascii="Tahoma" w:hAnsi="Tahoma" w:cs="Tahoma"/>
          <w:color w:val="000000" w:themeColor="text1"/>
        </w:rPr>
        <w:t>o</w:t>
      </w:r>
      <w:r w:rsidRPr="00A714BA">
        <w:rPr>
          <w:rFonts w:ascii="Tahoma" w:hAnsi="Tahoma" w:cs="Tahoma"/>
          <w:color w:val="000000" w:themeColor="text1"/>
        </w:rPr>
        <w:t xml:space="preserve"> v razpisni dokumentaciji, sicer lahko naročnik izloči tako ponudbo iz nadaljnjega ocenjevanja.</w:t>
      </w:r>
    </w:p>
    <w:p w14:paraId="0CF0DF7D" w14:textId="77777777" w:rsidR="0062445C" w:rsidRPr="004605EA" w:rsidRDefault="0062445C" w:rsidP="0062445C">
      <w:pPr>
        <w:keepNext/>
        <w:keepLines/>
        <w:jc w:val="both"/>
        <w:rPr>
          <w:rFonts w:ascii="Tahoma" w:hAnsi="Tahoma" w:cs="Tahoma"/>
        </w:rPr>
      </w:pPr>
    </w:p>
    <w:p w14:paraId="0FBA7915" w14:textId="77777777" w:rsidR="0062445C" w:rsidRPr="004605EA" w:rsidRDefault="0062445C" w:rsidP="0062445C">
      <w:pPr>
        <w:keepNext/>
        <w:keepLines/>
        <w:jc w:val="both"/>
        <w:rPr>
          <w:rFonts w:ascii="Tahoma" w:hAnsi="Tahoma" w:cs="Tahoma"/>
          <w:sz w:val="18"/>
        </w:rPr>
      </w:pPr>
      <w:r w:rsidRPr="004605EA">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4605EA">
        <w:rPr>
          <w:rFonts w:ascii="Tahoma" w:hAnsi="Tahoma" w:cs="Tahoma"/>
          <w:sz w:val="18"/>
        </w:rPr>
        <w:t xml:space="preserve">. </w:t>
      </w:r>
    </w:p>
    <w:p w14:paraId="7FC3D6B8" w14:textId="77777777" w:rsidR="0062445C" w:rsidRPr="004605EA" w:rsidRDefault="0062445C" w:rsidP="0062445C">
      <w:pPr>
        <w:keepNext/>
        <w:keepLines/>
        <w:ind w:right="56"/>
        <w:jc w:val="both"/>
        <w:rPr>
          <w:rFonts w:ascii="Tahoma" w:hAnsi="Tahoma" w:cs="Tahoma"/>
        </w:rPr>
      </w:pPr>
    </w:p>
    <w:p w14:paraId="1711449C" w14:textId="77777777" w:rsidR="0062445C" w:rsidRPr="004605EA" w:rsidRDefault="0062445C" w:rsidP="0062445C">
      <w:pPr>
        <w:keepNext/>
        <w:keepLines/>
        <w:ind w:right="56"/>
        <w:jc w:val="both"/>
        <w:rPr>
          <w:rFonts w:ascii="Tahoma" w:hAnsi="Tahoma" w:cs="Tahoma"/>
        </w:rPr>
      </w:pPr>
      <w:r w:rsidRPr="004605EA">
        <w:rPr>
          <w:rFonts w:ascii="Tahoma" w:hAnsi="Tahoma" w:cs="Tahoma"/>
        </w:rPr>
        <w:t>Naročnik lahko od ponudnikov zahteva razčlembo (analizo) ponudbenih cen. Zahtevek za dodatna pojasnila kot tudi odgovor morata biti posredovana v enaki obliki kot dodatna pojasnila.</w:t>
      </w:r>
    </w:p>
    <w:p w14:paraId="0C81E094" w14:textId="77777777" w:rsidR="0062445C" w:rsidRPr="004605EA" w:rsidRDefault="0062445C" w:rsidP="0062445C">
      <w:pPr>
        <w:keepNext/>
        <w:keepLines/>
        <w:ind w:right="56"/>
        <w:jc w:val="both"/>
        <w:rPr>
          <w:rFonts w:ascii="Tahoma" w:hAnsi="Tahoma" w:cs="Tahoma"/>
        </w:rPr>
      </w:pPr>
    </w:p>
    <w:p w14:paraId="6D914150" w14:textId="77777777" w:rsidR="0062445C" w:rsidRDefault="0062445C" w:rsidP="0062445C">
      <w:pPr>
        <w:keepNext/>
        <w:keepLines/>
        <w:ind w:right="56"/>
        <w:jc w:val="both"/>
        <w:rPr>
          <w:rFonts w:ascii="Tahoma" w:hAnsi="Tahoma" w:cs="Tahoma"/>
        </w:rPr>
      </w:pPr>
      <w:r w:rsidRPr="004605EA">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3386B1B8" w14:textId="77777777" w:rsidR="0062445C" w:rsidRPr="004605EA" w:rsidRDefault="0062445C" w:rsidP="0062445C">
      <w:pPr>
        <w:keepNext/>
        <w:keepLines/>
        <w:ind w:right="56"/>
        <w:jc w:val="both"/>
        <w:rPr>
          <w:rFonts w:ascii="Tahoma" w:hAnsi="Tahoma" w:cs="Tahoma"/>
        </w:rPr>
      </w:pPr>
    </w:p>
    <w:p w14:paraId="45DF2493" w14:textId="77777777" w:rsidR="0062445C" w:rsidRPr="00DD7DF6" w:rsidRDefault="0062445C" w:rsidP="0062445C">
      <w:pPr>
        <w:pStyle w:val="Odstavekseznama"/>
        <w:keepNext/>
        <w:keepLines/>
        <w:numPr>
          <w:ilvl w:val="1"/>
          <w:numId w:val="2"/>
        </w:numPr>
        <w:rPr>
          <w:rFonts w:ascii="Tahoma" w:hAnsi="Tahoma" w:cs="Tahoma"/>
          <w:b/>
        </w:rPr>
      </w:pPr>
      <w:r w:rsidRPr="00DD7DF6">
        <w:rPr>
          <w:rFonts w:ascii="Tahoma" w:hAnsi="Tahoma" w:cs="Tahoma"/>
          <w:b/>
        </w:rPr>
        <w:t>Preveritev ponudbe v postopku naročila male vrednosti</w:t>
      </w:r>
    </w:p>
    <w:p w14:paraId="1C8AE7E8" w14:textId="77777777" w:rsidR="0062445C" w:rsidRPr="002A1323" w:rsidRDefault="0062445C" w:rsidP="0062445C">
      <w:pPr>
        <w:keepNext/>
        <w:keepLines/>
        <w:jc w:val="both"/>
        <w:rPr>
          <w:rFonts w:ascii="Tahoma" w:hAnsi="Tahoma" w:cs="Tahoma"/>
          <w:sz w:val="16"/>
        </w:rPr>
      </w:pPr>
    </w:p>
    <w:p w14:paraId="17EF7438" w14:textId="77777777" w:rsidR="0062445C" w:rsidRDefault="0062445C" w:rsidP="0062445C">
      <w:pPr>
        <w:keepNext/>
        <w:keepLines/>
        <w:jc w:val="both"/>
        <w:rPr>
          <w:rFonts w:ascii="Tahoma" w:hAnsi="Tahoma" w:cs="Tahoma"/>
        </w:rPr>
      </w:pPr>
      <w:r w:rsidRPr="002A1323">
        <w:rPr>
          <w:rFonts w:ascii="Tahoma" w:hAnsi="Tahoma" w:cs="Tahoma"/>
        </w:rPr>
        <w:t>V skladu s 3. odstavkom 47. člena ZJN-3 naročniku ni treba preveriti obstoja in vsebine navedb v ponudbi, razen če dvomi o resničnosti ponudnikovih izjav.</w:t>
      </w:r>
      <w:r>
        <w:rPr>
          <w:rFonts w:ascii="Tahoma" w:hAnsi="Tahoma" w:cs="Tahoma"/>
        </w:rPr>
        <w:t xml:space="preserve"> </w:t>
      </w:r>
      <w:r w:rsidRPr="002A1323">
        <w:rPr>
          <w:rFonts w:ascii="Tahoma" w:hAnsi="Tahoma" w:cs="Tahoma"/>
        </w:rPr>
        <w:t>Naročnik bo v tem primeru preveril ponudbo ponudnika v skladu z določili ZJN-3, od ponudnika pa ima pravico zahtevati dokazila ali soglasja, ki bodo izkazovala, da je obstoj in vsebina navedb v ponudbi ponudnika resnična.</w:t>
      </w:r>
    </w:p>
    <w:p w14:paraId="50DC8EF2" w14:textId="77777777" w:rsidR="00A1601A" w:rsidRPr="004739B6" w:rsidRDefault="00A1601A" w:rsidP="0062445C">
      <w:pPr>
        <w:keepNext/>
        <w:keepLines/>
        <w:jc w:val="both"/>
        <w:rPr>
          <w:rFonts w:ascii="Tahoma" w:hAnsi="Tahoma" w:cs="Tahoma"/>
          <w:b/>
          <w:sz w:val="18"/>
        </w:rPr>
      </w:pPr>
    </w:p>
    <w:p w14:paraId="42A9F8E0" w14:textId="77777777" w:rsidR="00870429" w:rsidRPr="002A1323" w:rsidRDefault="00870429" w:rsidP="00870429">
      <w:pPr>
        <w:keepNext/>
        <w:keepLines/>
        <w:numPr>
          <w:ilvl w:val="1"/>
          <w:numId w:val="2"/>
        </w:numPr>
        <w:spacing w:line="276" w:lineRule="auto"/>
        <w:jc w:val="both"/>
        <w:rPr>
          <w:rFonts w:ascii="Tahoma" w:hAnsi="Tahoma" w:cs="Tahoma"/>
          <w:b/>
        </w:rPr>
      </w:pPr>
      <w:r w:rsidRPr="002A1323">
        <w:rPr>
          <w:rFonts w:ascii="Tahoma" w:hAnsi="Tahoma" w:cs="Tahoma"/>
          <w:b/>
        </w:rPr>
        <w:t>Način obračunavanja in plačilni pogoji</w:t>
      </w:r>
    </w:p>
    <w:p w14:paraId="0DBD7EB9" w14:textId="77777777" w:rsidR="00870429" w:rsidRPr="002A1323" w:rsidRDefault="00870429" w:rsidP="00870429">
      <w:pPr>
        <w:keepNext/>
        <w:keepLines/>
        <w:jc w:val="both"/>
        <w:rPr>
          <w:rFonts w:ascii="Tahoma" w:hAnsi="Tahoma" w:cs="Tahoma"/>
          <w:kern w:val="16"/>
          <w:sz w:val="18"/>
        </w:rPr>
      </w:pPr>
    </w:p>
    <w:p w14:paraId="39B32E6A" w14:textId="77777777" w:rsidR="00870429" w:rsidRPr="002A1323" w:rsidRDefault="00870429" w:rsidP="00870429">
      <w:pPr>
        <w:keepNext/>
        <w:keepLines/>
        <w:jc w:val="both"/>
        <w:rPr>
          <w:rFonts w:ascii="Tahoma" w:hAnsi="Tahoma" w:cs="Tahoma"/>
          <w:kern w:val="16"/>
        </w:rPr>
      </w:pPr>
      <w:r w:rsidRPr="002A1323">
        <w:rPr>
          <w:rFonts w:ascii="Tahoma" w:hAnsi="Tahoma" w:cs="Tahoma"/>
          <w:kern w:val="16"/>
        </w:rPr>
        <w:t>Način obračunavanja in plačilni pogoji so razvidni iz priloženega vzorca okvirnega sporazuma.</w:t>
      </w:r>
    </w:p>
    <w:p w14:paraId="2A085C9F" w14:textId="77777777" w:rsidR="00870429" w:rsidRPr="002A1323" w:rsidRDefault="00870429" w:rsidP="00870429">
      <w:pPr>
        <w:keepNext/>
        <w:keepLines/>
        <w:jc w:val="both"/>
        <w:rPr>
          <w:rFonts w:ascii="Tahoma" w:hAnsi="Tahoma" w:cs="Tahoma"/>
          <w:kern w:val="16"/>
          <w:sz w:val="18"/>
        </w:rPr>
      </w:pPr>
    </w:p>
    <w:p w14:paraId="1DD5F783" w14:textId="77777777" w:rsidR="00870429" w:rsidRPr="003746CD" w:rsidRDefault="00870429" w:rsidP="00870429">
      <w:pPr>
        <w:keepNext/>
        <w:keepLines/>
        <w:numPr>
          <w:ilvl w:val="1"/>
          <w:numId w:val="2"/>
        </w:numPr>
        <w:spacing w:line="276" w:lineRule="auto"/>
        <w:jc w:val="both"/>
        <w:rPr>
          <w:rFonts w:ascii="Tahoma" w:hAnsi="Tahoma" w:cs="Tahoma"/>
          <w:b/>
        </w:rPr>
      </w:pPr>
      <w:r w:rsidRPr="003746CD">
        <w:rPr>
          <w:rFonts w:ascii="Tahoma" w:hAnsi="Tahoma" w:cs="Tahoma"/>
          <w:b/>
        </w:rPr>
        <w:t>Variantna/opcijska ponudba</w:t>
      </w:r>
    </w:p>
    <w:p w14:paraId="34851576" w14:textId="77777777" w:rsidR="00870429" w:rsidRPr="003746CD" w:rsidRDefault="00870429" w:rsidP="00870429">
      <w:pPr>
        <w:keepNext/>
        <w:keepLines/>
        <w:jc w:val="both"/>
        <w:rPr>
          <w:rFonts w:ascii="Tahoma" w:hAnsi="Tahoma" w:cs="Tahoma"/>
          <w:sz w:val="18"/>
        </w:rPr>
      </w:pPr>
    </w:p>
    <w:p w14:paraId="70952489" w14:textId="77777777" w:rsidR="00870429" w:rsidRDefault="00870429" w:rsidP="00870429">
      <w:pPr>
        <w:keepNext/>
        <w:keepLines/>
        <w:ind w:right="56"/>
        <w:jc w:val="both"/>
        <w:rPr>
          <w:rFonts w:ascii="Tahoma" w:hAnsi="Tahoma" w:cs="Tahoma"/>
        </w:rPr>
      </w:pPr>
      <w:r w:rsidRPr="003746CD">
        <w:rPr>
          <w:rFonts w:ascii="Tahoma" w:hAnsi="Tahoma" w:cs="Tahoma"/>
        </w:rPr>
        <w:t>Naročnik ne dopušča predložitve variantne in opcijske ponudbe. Naročnik bo tako ponudbo zavrnil kot nedopustno.</w:t>
      </w:r>
    </w:p>
    <w:p w14:paraId="2666B509" w14:textId="77777777" w:rsidR="00387420" w:rsidRPr="002A1323" w:rsidRDefault="00387420" w:rsidP="00870429">
      <w:pPr>
        <w:keepNext/>
        <w:keepLines/>
        <w:ind w:right="56"/>
        <w:jc w:val="both"/>
        <w:rPr>
          <w:rFonts w:ascii="Tahoma" w:hAnsi="Tahoma" w:cs="Tahoma"/>
        </w:rPr>
      </w:pPr>
    </w:p>
    <w:p w14:paraId="1D5937A3" w14:textId="77777777" w:rsidR="00870429" w:rsidRPr="002A1323" w:rsidRDefault="00870429" w:rsidP="00870429">
      <w:pPr>
        <w:keepNext/>
        <w:keepLines/>
        <w:numPr>
          <w:ilvl w:val="1"/>
          <w:numId w:val="2"/>
        </w:numPr>
        <w:spacing w:line="276" w:lineRule="auto"/>
        <w:jc w:val="both"/>
        <w:rPr>
          <w:rFonts w:ascii="Tahoma" w:hAnsi="Tahoma" w:cs="Tahoma"/>
          <w:b/>
        </w:rPr>
      </w:pPr>
      <w:r w:rsidRPr="002A1323">
        <w:rPr>
          <w:rFonts w:ascii="Tahoma" w:hAnsi="Tahoma" w:cs="Tahoma"/>
          <w:b/>
        </w:rPr>
        <w:t>Okvirni sporazum</w:t>
      </w:r>
    </w:p>
    <w:p w14:paraId="6C05673B" w14:textId="77777777" w:rsidR="00870429" w:rsidRPr="002A1323" w:rsidRDefault="00870429" w:rsidP="00870429">
      <w:pPr>
        <w:keepNext/>
        <w:keepLines/>
        <w:jc w:val="both"/>
        <w:rPr>
          <w:rFonts w:ascii="Tahoma" w:hAnsi="Tahoma" w:cs="Tahoma"/>
        </w:rPr>
      </w:pPr>
      <w:r w:rsidRPr="002A1323">
        <w:rPr>
          <w:rFonts w:ascii="Tahoma" w:hAnsi="Tahoma" w:cs="Tahoma"/>
        </w:rPr>
        <w:t xml:space="preserve">Izbrani ponudnik bo k podpisu okvirnega sporazuma pozvan pisno. Okvirni sporazum z izbranim ponudnikom podpiše zakoniti zastopnik naročnika. </w:t>
      </w:r>
    </w:p>
    <w:p w14:paraId="26562412" w14:textId="77777777" w:rsidR="00870429" w:rsidRPr="002A1323" w:rsidRDefault="00870429" w:rsidP="00870429">
      <w:pPr>
        <w:keepNext/>
        <w:keepLines/>
        <w:jc w:val="both"/>
        <w:rPr>
          <w:rFonts w:ascii="Tahoma" w:hAnsi="Tahoma" w:cs="Tahoma"/>
          <w:sz w:val="18"/>
        </w:rPr>
      </w:pPr>
    </w:p>
    <w:p w14:paraId="0981DB62" w14:textId="77777777" w:rsidR="00870429" w:rsidRPr="003746CD" w:rsidRDefault="00870429" w:rsidP="00870429">
      <w:pPr>
        <w:keepNext/>
        <w:keepLines/>
        <w:numPr>
          <w:ilvl w:val="1"/>
          <w:numId w:val="2"/>
        </w:numPr>
        <w:jc w:val="both"/>
        <w:rPr>
          <w:rFonts w:ascii="Tahoma" w:hAnsi="Tahoma" w:cs="Tahoma"/>
          <w:b/>
        </w:rPr>
      </w:pPr>
      <w:bookmarkStart w:id="9" w:name="_Toc163615935"/>
      <w:r w:rsidRPr="003746CD">
        <w:rPr>
          <w:rFonts w:ascii="Tahoma" w:hAnsi="Tahoma" w:cs="Tahoma"/>
          <w:b/>
        </w:rPr>
        <w:t>Zaupnost po</w:t>
      </w:r>
      <w:bookmarkEnd w:id="9"/>
      <w:r w:rsidRPr="003746CD">
        <w:rPr>
          <w:rFonts w:ascii="Tahoma" w:hAnsi="Tahoma" w:cs="Tahoma"/>
          <w:b/>
        </w:rPr>
        <w:t xml:space="preserve">datkov in vpogled v ponudbo </w:t>
      </w:r>
    </w:p>
    <w:p w14:paraId="55C9E5B7" w14:textId="77777777" w:rsidR="00870429" w:rsidRPr="003746CD" w:rsidRDefault="00870429" w:rsidP="00870429">
      <w:pPr>
        <w:keepNext/>
        <w:keepLines/>
        <w:jc w:val="both"/>
        <w:rPr>
          <w:rFonts w:ascii="Tahoma" w:hAnsi="Tahoma" w:cs="Tahoma"/>
          <w:sz w:val="16"/>
        </w:rPr>
      </w:pPr>
    </w:p>
    <w:p w14:paraId="3D7E7047" w14:textId="77777777" w:rsidR="00870429" w:rsidRDefault="00870429" w:rsidP="00870429">
      <w:pPr>
        <w:keepNext/>
        <w:keepLines/>
        <w:jc w:val="both"/>
        <w:rPr>
          <w:rFonts w:ascii="Tahoma" w:hAnsi="Tahoma" w:cs="Tahoma"/>
        </w:rPr>
      </w:pPr>
      <w:r w:rsidRPr="003746CD">
        <w:rPr>
          <w:rFonts w:ascii="Tahoma" w:hAnsi="Tahoma" w:cs="Tahoma"/>
        </w:rPr>
        <w:t>Naročnik zagotavlja javnost in zaupnost podatkov skladno s 35. členom ZJN-3 ob upoštevanju določb zakona, ki ureja varstvo osebnih podatkov, tajne podatke ali gospodarske družbe.</w:t>
      </w:r>
    </w:p>
    <w:p w14:paraId="36A6229E" w14:textId="77777777" w:rsidR="00870429" w:rsidRPr="003746CD" w:rsidRDefault="00870429" w:rsidP="00870429">
      <w:pPr>
        <w:keepNext/>
        <w:keepLines/>
        <w:jc w:val="both"/>
        <w:rPr>
          <w:rFonts w:ascii="Tahoma" w:hAnsi="Tahoma" w:cs="Tahoma"/>
        </w:rPr>
      </w:pPr>
    </w:p>
    <w:p w14:paraId="1E8AE489" w14:textId="77777777" w:rsidR="00870429" w:rsidRPr="003746CD" w:rsidRDefault="00870429" w:rsidP="00870429">
      <w:pPr>
        <w:keepNext/>
        <w:keepLines/>
        <w:jc w:val="both"/>
        <w:rPr>
          <w:rFonts w:ascii="Tahoma" w:hAnsi="Tahoma" w:cs="Tahoma"/>
        </w:rPr>
      </w:pPr>
      <w:r w:rsidRPr="003746CD">
        <w:rPr>
          <w:rFonts w:ascii="Tahoma" w:hAnsi="Tahoma" w:cs="Tahoma"/>
        </w:rPr>
        <w:t>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objavljeni na odpiranju ponudb niti v nadaljevanju postopka ali kasneje.</w:t>
      </w:r>
    </w:p>
    <w:p w14:paraId="516E2D24" w14:textId="77777777" w:rsidR="00870429" w:rsidRPr="003746CD" w:rsidRDefault="00870429" w:rsidP="00870429">
      <w:pPr>
        <w:keepNext/>
        <w:keepLines/>
        <w:jc w:val="both"/>
        <w:rPr>
          <w:rFonts w:ascii="Tahoma" w:hAnsi="Tahoma" w:cs="Tahoma"/>
        </w:rPr>
      </w:pPr>
    </w:p>
    <w:p w14:paraId="0AC6A1F6" w14:textId="77777777" w:rsidR="00870429" w:rsidRPr="003746CD" w:rsidRDefault="00870429" w:rsidP="00870429">
      <w:pPr>
        <w:keepNext/>
        <w:keepLines/>
        <w:jc w:val="both"/>
        <w:rPr>
          <w:rFonts w:ascii="Tahoma" w:hAnsi="Tahoma" w:cs="Tahoma"/>
        </w:rPr>
      </w:pPr>
      <w:r w:rsidRPr="003746CD">
        <w:rPr>
          <w:rFonts w:ascii="Tahoma" w:hAnsi="Tahoma" w:cs="Tahoma"/>
        </w:rPr>
        <w:lastRenderedPageBreak/>
        <w:t xml:space="preserve">Naročnik bo v celoti odgovoren za varovanje zaupnosti tako dobljenih podatkov. Naročnik bo omogočil vpogled v ponudbo izbranega ponudnika v skladu s 35. členom ZJN-3. Ponudnik mora zahtevo za vpogled pravočasno posredovati naročniku pisno na naslov: JAVNI HOLDING Ljubljana, </w:t>
      </w:r>
      <w:proofErr w:type="spellStart"/>
      <w:r w:rsidRPr="003746CD">
        <w:rPr>
          <w:rFonts w:ascii="Tahoma" w:hAnsi="Tahoma" w:cs="Tahoma"/>
        </w:rPr>
        <w:t>d.o.o</w:t>
      </w:r>
      <w:proofErr w:type="spellEnd"/>
      <w:r w:rsidRPr="003746CD">
        <w:rPr>
          <w:rFonts w:ascii="Tahoma" w:hAnsi="Tahoma" w:cs="Tahoma"/>
        </w:rPr>
        <w:t xml:space="preserve">., Verovškova ulica 70, 1000 Ljubljana ali po elektronski pošti na elektronski naslov: </w:t>
      </w:r>
      <w:hyperlink r:id="rId16" w:history="1">
        <w:r w:rsidRPr="003746CD">
          <w:rPr>
            <w:rStyle w:val="Hiperpovezava"/>
            <w:rFonts w:ascii="Tahoma" w:hAnsi="Tahoma" w:cs="Tahoma"/>
          </w:rPr>
          <w:t>sjn@jhl.si</w:t>
        </w:r>
      </w:hyperlink>
      <w:r w:rsidRPr="003746CD">
        <w:rPr>
          <w:rFonts w:ascii="Tahoma" w:hAnsi="Tahoma" w:cs="Tahoma"/>
        </w:rPr>
        <w:t xml:space="preserve">. </w:t>
      </w:r>
    </w:p>
    <w:p w14:paraId="014012B8" w14:textId="77777777" w:rsidR="00870429" w:rsidRPr="003746CD" w:rsidRDefault="00870429" w:rsidP="00870429">
      <w:pPr>
        <w:keepNext/>
        <w:keepLines/>
        <w:jc w:val="both"/>
        <w:rPr>
          <w:rFonts w:ascii="Tahoma" w:hAnsi="Tahoma" w:cs="Tahoma"/>
        </w:rPr>
      </w:pPr>
    </w:p>
    <w:p w14:paraId="121AC0BD" w14:textId="77777777" w:rsidR="00870429" w:rsidRPr="003746CD" w:rsidRDefault="00870429" w:rsidP="00870429">
      <w:pPr>
        <w:keepNext/>
        <w:keepLines/>
        <w:numPr>
          <w:ilvl w:val="1"/>
          <w:numId w:val="2"/>
        </w:numPr>
        <w:jc w:val="both"/>
        <w:rPr>
          <w:rFonts w:ascii="Tahoma" w:hAnsi="Tahoma" w:cs="Tahoma"/>
          <w:b/>
        </w:rPr>
      </w:pPr>
      <w:r w:rsidRPr="003746CD">
        <w:rPr>
          <w:rFonts w:ascii="Tahoma" w:hAnsi="Tahoma" w:cs="Tahoma"/>
          <w:b/>
        </w:rPr>
        <w:t>Jamstvo za napake in reklamacije</w:t>
      </w:r>
    </w:p>
    <w:p w14:paraId="2760C65D" w14:textId="77777777" w:rsidR="00870429" w:rsidRPr="003746CD" w:rsidRDefault="00870429" w:rsidP="00870429">
      <w:pPr>
        <w:keepNext/>
        <w:keepLines/>
        <w:jc w:val="both"/>
        <w:rPr>
          <w:rFonts w:ascii="Tahoma" w:hAnsi="Tahoma" w:cs="Tahoma"/>
          <w:sz w:val="16"/>
        </w:rPr>
      </w:pPr>
    </w:p>
    <w:p w14:paraId="436923D8" w14:textId="77777777" w:rsidR="0000285E" w:rsidRPr="00C8579C" w:rsidRDefault="0000285E" w:rsidP="0000285E">
      <w:pPr>
        <w:keepNext/>
        <w:keepLines/>
        <w:jc w:val="both"/>
        <w:rPr>
          <w:rFonts w:ascii="Tahoma" w:hAnsi="Tahoma" w:cs="Tahoma"/>
        </w:rPr>
      </w:pPr>
      <w:r w:rsidRPr="00C8579C">
        <w:rPr>
          <w:rFonts w:ascii="Tahoma" w:hAnsi="Tahoma" w:cs="Tahoma"/>
        </w:rPr>
        <w:t>Izbrani ponudnik, s katerim bo naročnik sklenil okvirni sporazum, bo jamčil za odpravo vseh vrst napak na predmetu javnega naročila, skladno z določili Obligacijskega zakonika.</w:t>
      </w:r>
    </w:p>
    <w:p w14:paraId="59258221" w14:textId="77777777" w:rsidR="00A1601A" w:rsidRDefault="00A1601A" w:rsidP="00870429">
      <w:pPr>
        <w:keepNext/>
        <w:keepLines/>
        <w:jc w:val="both"/>
        <w:rPr>
          <w:rFonts w:ascii="Tahoma" w:hAnsi="Tahoma" w:cs="Tahoma"/>
        </w:rPr>
      </w:pPr>
    </w:p>
    <w:p w14:paraId="0EAC61AC" w14:textId="77777777" w:rsidR="007E20EA" w:rsidRPr="003746CD" w:rsidRDefault="007E20EA" w:rsidP="007E20EA">
      <w:pPr>
        <w:keepNext/>
        <w:keepLines/>
        <w:numPr>
          <w:ilvl w:val="1"/>
          <w:numId w:val="2"/>
        </w:numPr>
        <w:spacing w:line="276" w:lineRule="auto"/>
        <w:jc w:val="both"/>
        <w:rPr>
          <w:rFonts w:ascii="Tahoma" w:hAnsi="Tahoma" w:cs="Tahoma"/>
          <w:b/>
        </w:rPr>
      </w:pPr>
      <w:bookmarkStart w:id="10" w:name="_Toc116720524"/>
      <w:bookmarkStart w:id="11" w:name="_Toc116720588"/>
      <w:bookmarkStart w:id="12" w:name="_Toc116783499"/>
      <w:bookmarkStart w:id="13" w:name="_Toc116792933"/>
      <w:bookmarkStart w:id="14" w:name="_Toc136417505"/>
      <w:r w:rsidRPr="003746CD">
        <w:rPr>
          <w:rFonts w:ascii="Tahoma" w:hAnsi="Tahoma" w:cs="Tahoma"/>
          <w:b/>
        </w:rPr>
        <w:t>Prav</w:t>
      </w:r>
      <w:bookmarkEnd w:id="10"/>
      <w:bookmarkEnd w:id="11"/>
      <w:bookmarkEnd w:id="12"/>
      <w:bookmarkEnd w:id="13"/>
      <w:bookmarkEnd w:id="14"/>
      <w:r w:rsidRPr="003746CD">
        <w:rPr>
          <w:rFonts w:ascii="Tahoma" w:hAnsi="Tahoma" w:cs="Tahoma"/>
          <w:b/>
        </w:rPr>
        <w:t>no varstvo</w:t>
      </w:r>
    </w:p>
    <w:p w14:paraId="062BAB0D" w14:textId="77777777" w:rsidR="007E20EA" w:rsidRPr="003746CD" w:rsidRDefault="007E20EA" w:rsidP="007E20EA">
      <w:pPr>
        <w:keepNext/>
        <w:keepLines/>
        <w:jc w:val="both"/>
        <w:rPr>
          <w:rFonts w:ascii="Tahoma" w:hAnsi="Tahoma" w:cs="Tahoma"/>
          <w:sz w:val="12"/>
        </w:rPr>
      </w:pPr>
    </w:p>
    <w:p w14:paraId="544DC19A" w14:textId="77777777" w:rsidR="007E20EA" w:rsidRPr="003746CD" w:rsidRDefault="007E20EA" w:rsidP="007E20EA">
      <w:pPr>
        <w:keepNext/>
        <w:keepLines/>
        <w:autoSpaceDE w:val="0"/>
        <w:autoSpaceDN w:val="0"/>
        <w:adjustRightInd w:val="0"/>
        <w:jc w:val="both"/>
        <w:rPr>
          <w:rFonts w:ascii="Tahoma" w:hAnsi="Tahoma" w:cs="Tahoma"/>
        </w:rPr>
      </w:pPr>
      <w:r w:rsidRPr="003746CD">
        <w:rPr>
          <w:rFonts w:ascii="Tahoma" w:hAnsi="Tahoma" w:cs="Tahoma"/>
        </w:rPr>
        <w:t xml:space="preserve">Ponudniku je zagotovljeno pravno varstvo, skladno z </w:t>
      </w:r>
      <w:r w:rsidRPr="003746CD">
        <w:rPr>
          <w:rFonts w:ascii="Tahoma" w:hAnsi="Tahoma" w:cs="Tahoma"/>
          <w:bCs/>
        </w:rPr>
        <w:t>Zakonom o pravnem varstvu v postopkih javnega naročanja</w:t>
      </w:r>
      <w:r w:rsidRPr="003746CD">
        <w:rPr>
          <w:rFonts w:ascii="Tahoma" w:hAnsi="Tahoma" w:cs="Tahoma"/>
        </w:rPr>
        <w:t xml:space="preserve"> (Ur. l. RS, št. 43/11</w:t>
      </w:r>
      <w:r>
        <w:rPr>
          <w:rFonts w:ascii="Tahoma" w:hAnsi="Tahoma" w:cs="Tahoma"/>
        </w:rPr>
        <w:t xml:space="preserve"> s spremembami in dopolnitvami</w:t>
      </w:r>
      <w:r w:rsidRPr="003746CD">
        <w:rPr>
          <w:rFonts w:ascii="Tahoma" w:hAnsi="Tahoma" w:cs="Tahoma"/>
        </w:rPr>
        <w:t xml:space="preserve">; v nadaljevanju: ZPVPJN). </w:t>
      </w:r>
    </w:p>
    <w:p w14:paraId="46090D68" w14:textId="77777777" w:rsidR="007E20EA" w:rsidRPr="003746CD" w:rsidRDefault="007E20EA" w:rsidP="007E20EA">
      <w:pPr>
        <w:keepNext/>
        <w:keepLines/>
        <w:autoSpaceDE w:val="0"/>
        <w:autoSpaceDN w:val="0"/>
        <w:adjustRightInd w:val="0"/>
        <w:jc w:val="both"/>
        <w:rPr>
          <w:rFonts w:ascii="Tahoma" w:hAnsi="Tahoma" w:cs="Tahoma"/>
        </w:rPr>
      </w:pPr>
    </w:p>
    <w:p w14:paraId="64542E2A" w14:textId="77777777" w:rsidR="007E20EA" w:rsidRPr="003746CD" w:rsidRDefault="007E20EA" w:rsidP="007E20EA">
      <w:pPr>
        <w:keepNext/>
        <w:keepLines/>
        <w:tabs>
          <w:tab w:val="left" w:pos="1155"/>
        </w:tabs>
        <w:autoSpaceDE w:val="0"/>
        <w:autoSpaceDN w:val="0"/>
        <w:adjustRightInd w:val="0"/>
        <w:jc w:val="both"/>
        <w:rPr>
          <w:rFonts w:ascii="Tahoma" w:hAnsi="Tahoma" w:cs="Tahoma"/>
        </w:rPr>
      </w:pPr>
      <w:r w:rsidRPr="003746CD">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0C7BE3DE" w14:textId="77777777" w:rsidR="007E20EA" w:rsidRPr="003746CD" w:rsidRDefault="007E20EA" w:rsidP="007E20EA">
      <w:pPr>
        <w:keepNext/>
        <w:keepLines/>
        <w:autoSpaceDE w:val="0"/>
        <w:autoSpaceDN w:val="0"/>
        <w:adjustRightInd w:val="0"/>
        <w:jc w:val="both"/>
        <w:rPr>
          <w:rFonts w:ascii="Tahoma" w:hAnsi="Tahoma" w:cs="Tahoma"/>
        </w:rPr>
      </w:pPr>
    </w:p>
    <w:p w14:paraId="07E170A0" w14:textId="77777777" w:rsidR="007E20EA" w:rsidRPr="003746CD" w:rsidRDefault="007E20EA" w:rsidP="007E20EA">
      <w:pPr>
        <w:keepNext/>
        <w:keepLines/>
        <w:autoSpaceDE w:val="0"/>
        <w:autoSpaceDN w:val="0"/>
        <w:adjustRightInd w:val="0"/>
        <w:jc w:val="both"/>
        <w:rPr>
          <w:rFonts w:ascii="Tahoma" w:hAnsi="Tahoma" w:cs="Tahoma"/>
        </w:rPr>
      </w:pPr>
      <w:r w:rsidRPr="003746CD">
        <w:rPr>
          <w:rFonts w:ascii="Tahoma" w:hAnsi="Tahoma" w:cs="Tahoma"/>
        </w:rPr>
        <w:t xml:space="preserve">V kolikor se zahtevek za revizijo nanaša na vsebino objave, povabilo k oddaji ponudbe ali razpisno dokumentacijo,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EAA6DB5" w14:textId="77777777" w:rsidR="007E20EA" w:rsidRPr="003746CD" w:rsidRDefault="007E20EA" w:rsidP="007E20EA">
      <w:pPr>
        <w:keepNext/>
        <w:keepLines/>
        <w:autoSpaceDE w:val="0"/>
        <w:autoSpaceDN w:val="0"/>
        <w:adjustRightInd w:val="0"/>
        <w:jc w:val="both"/>
        <w:rPr>
          <w:rFonts w:ascii="Tahoma" w:hAnsi="Tahoma" w:cs="Tahoma"/>
        </w:rPr>
      </w:pPr>
    </w:p>
    <w:p w14:paraId="1B3FB2D1" w14:textId="77777777" w:rsidR="007E20EA" w:rsidRPr="003746CD" w:rsidRDefault="007E20EA" w:rsidP="007E20EA">
      <w:pPr>
        <w:keepNext/>
        <w:keepLines/>
        <w:autoSpaceDE w:val="0"/>
        <w:autoSpaceDN w:val="0"/>
        <w:adjustRightInd w:val="0"/>
        <w:jc w:val="both"/>
        <w:rPr>
          <w:rFonts w:ascii="Tahoma" w:hAnsi="Tahoma" w:cs="Tahoma"/>
        </w:rPr>
      </w:pPr>
      <w:r w:rsidRPr="003746CD">
        <w:rPr>
          <w:rFonts w:ascii="Tahoma" w:hAnsi="Tahoma" w:cs="Tahoma"/>
        </w:rPr>
        <w:t xml:space="preserve">Zahtevek za revizijo mora biti sestavljen v skladu z določili 15. člena ZPVPJN, vloži se preko portala </w:t>
      </w:r>
      <w:proofErr w:type="spellStart"/>
      <w:r w:rsidRPr="003746CD">
        <w:rPr>
          <w:rFonts w:ascii="Tahoma" w:hAnsi="Tahoma" w:cs="Tahoma"/>
        </w:rPr>
        <w:t>eRevizija</w:t>
      </w:r>
      <w:proofErr w:type="spellEnd"/>
      <w:r w:rsidRPr="003746CD">
        <w:rPr>
          <w:rFonts w:ascii="Tahoma" w:hAnsi="Tahoma" w:cs="Tahoma"/>
        </w:rPr>
        <w:t>. Vlagatelj mora zahtevku za revizijo priložiti potrdilo o plačilu takse. Zahtevek za revizijo se vloži v roku iz 25. člena ZPVPJN.</w:t>
      </w:r>
    </w:p>
    <w:p w14:paraId="40C543EC" w14:textId="77777777" w:rsidR="008B50DA" w:rsidRDefault="008B50DA" w:rsidP="00AF65C5">
      <w:pPr>
        <w:pStyle w:val="BESEDILO"/>
        <w:keepNext/>
        <w:widowControl/>
        <w:tabs>
          <w:tab w:val="clear" w:pos="2155"/>
        </w:tabs>
        <w:rPr>
          <w:rFonts w:ascii="Tahoma" w:hAnsi="Tahoma" w:cs="Tahoma"/>
        </w:rPr>
      </w:pPr>
    </w:p>
    <w:p w14:paraId="074C13DD" w14:textId="77777777" w:rsidR="00A21D82" w:rsidRDefault="00A21D82" w:rsidP="00AF65C5">
      <w:pPr>
        <w:pStyle w:val="BESEDILO"/>
        <w:keepNext/>
        <w:widowControl/>
        <w:tabs>
          <w:tab w:val="clear" w:pos="2155"/>
        </w:tabs>
        <w:rPr>
          <w:rFonts w:ascii="Tahoma" w:hAnsi="Tahoma" w:cs="Tahoma"/>
        </w:rPr>
      </w:pPr>
    </w:p>
    <w:p w14:paraId="38CB3915" w14:textId="5748881F" w:rsidR="004423F8" w:rsidRPr="00D2038A" w:rsidRDefault="00B54A7F" w:rsidP="00AF65C5">
      <w:pPr>
        <w:keepNext/>
        <w:keepLines/>
        <w:numPr>
          <w:ilvl w:val="0"/>
          <w:numId w:val="2"/>
        </w:numPr>
        <w:jc w:val="both"/>
        <w:rPr>
          <w:rFonts w:ascii="Tahoma" w:hAnsi="Tahoma" w:cs="Tahoma"/>
          <w:b/>
          <w:sz w:val="24"/>
          <w:szCs w:val="24"/>
        </w:rPr>
      </w:pPr>
      <w:r w:rsidRPr="00D2038A">
        <w:rPr>
          <w:rFonts w:ascii="Tahoma" w:hAnsi="Tahoma" w:cs="Tahoma"/>
          <w:b/>
          <w:sz w:val="24"/>
          <w:szCs w:val="24"/>
        </w:rPr>
        <w:t>TEHNIČNE ZAHTEVE</w:t>
      </w:r>
    </w:p>
    <w:p w14:paraId="297931A3" w14:textId="7B490D8F" w:rsidR="008E5B78" w:rsidRDefault="008E5B78" w:rsidP="00AF65C5">
      <w:pPr>
        <w:keepNext/>
        <w:keepLines/>
        <w:jc w:val="both"/>
        <w:rPr>
          <w:rFonts w:ascii="Tahoma" w:hAnsi="Tahoma" w:cs="Tahoma"/>
        </w:rPr>
      </w:pPr>
    </w:p>
    <w:p w14:paraId="333BFC3A" w14:textId="213A762D" w:rsidR="00EE2388" w:rsidRPr="00EE2388" w:rsidRDefault="00EE2388" w:rsidP="00AF65C5">
      <w:pPr>
        <w:keepNext/>
        <w:keepLines/>
        <w:jc w:val="both"/>
        <w:rPr>
          <w:rFonts w:ascii="Tahoma" w:hAnsi="Tahoma" w:cs="Tahoma"/>
        </w:rPr>
      </w:pPr>
      <w:r w:rsidRPr="00EE2388">
        <w:rPr>
          <w:rFonts w:ascii="Tahoma" w:hAnsi="Tahoma" w:cs="Tahoma"/>
        </w:rPr>
        <w:t>Ponudnik mora pri pripravi ponudbe ponuditi artikle, ki v celoti upošteva</w:t>
      </w:r>
      <w:r w:rsidR="00F93150">
        <w:rPr>
          <w:rFonts w:ascii="Tahoma" w:hAnsi="Tahoma" w:cs="Tahoma"/>
        </w:rPr>
        <w:t>jo</w:t>
      </w:r>
      <w:r w:rsidRPr="00EE2388">
        <w:rPr>
          <w:rFonts w:ascii="Tahoma" w:hAnsi="Tahoma" w:cs="Tahoma"/>
        </w:rPr>
        <w:t xml:space="preserve"> tehnične zahteve in specifikacije navedene v ponudbenem predračunu ter </w:t>
      </w:r>
      <w:r w:rsidR="00F93150">
        <w:rPr>
          <w:rFonts w:ascii="Tahoma" w:hAnsi="Tahoma" w:cs="Tahoma"/>
        </w:rPr>
        <w:t>so</w:t>
      </w:r>
      <w:r w:rsidR="00F93150" w:rsidRPr="00EE2388">
        <w:rPr>
          <w:rFonts w:ascii="Tahoma" w:hAnsi="Tahoma" w:cs="Tahoma"/>
        </w:rPr>
        <w:t xml:space="preserve"> </w:t>
      </w:r>
      <w:r w:rsidRPr="00EE2388">
        <w:rPr>
          <w:rFonts w:ascii="Tahoma" w:hAnsi="Tahoma" w:cs="Tahoma"/>
        </w:rPr>
        <w:t xml:space="preserve">v skladu z zahtevanimi standardi in ostalimi zahtevami v razpisni dokumentaciji. </w:t>
      </w:r>
    </w:p>
    <w:p w14:paraId="5BC922E1" w14:textId="77777777" w:rsidR="00E707FA" w:rsidRDefault="00E707FA" w:rsidP="00AF65C5">
      <w:pPr>
        <w:keepNext/>
        <w:keepLines/>
        <w:jc w:val="both"/>
        <w:rPr>
          <w:b/>
        </w:rPr>
      </w:pPr>
    </w:p>
    <w:p w14:paraId="14B0E811" w14:textId="6709D5CC" w:rsidR="006F14B5" w:rsidRPr="00F40A4D" w:rsidRDefault="004D43A4" w:rsidP="00F40A4D">
      <w:pPr>
        <w:pStyle w:val="Odstavekseznama"/>
        <w:keepNext/>
        <w:keepLines/>
        <w:numPr>
          <w:ilvl w:val="1"/>
          <w:numId w:val="2"/>
        </w:numPr>
        <w:rPr>
          <w:rFonts w:ascii="Tahoma" w:hAnsi="Tahoma" w:cs="Tahoma"/>
          <w:b/>
        </w:rPr>
      </w:pPr>
      <w:r w:rsidRPr="00F40A4D">
        <w:rPr>
          <w:rFonts w:ascii="Tahoma" w:hAnsi="Tahoma" w:cs="Tahoma"/>
          <w:b/>
        </w:rPr>
        <w:t>SPLOŠNE ZAHTEVE</w:t>
      </w:r>
    </w:p>
    <w:p w14:paraId="60AF89CD" w14:textId="77777777" w:rsidR="004D43A4" w:rsidRDefault="004D43A4" w:rsidP="00AF65C5">
      <w:pPr>
        <w:keepNext/>
        <w:keepLines/>
        <w:rPr>
          <w:rFonts w:ascii="Tahoma" w:hAnsi="Tahoma" w:cs="Tahoma"/>
          <w:b/>
        </w:rPr>
      </w:pPr>
    </w:p>
    <w:p w14:paraId="03E91231" w14:textId="1417C6C2" w:rsidR="00167C13" w:rsidRDefault="00167C13" w:rsidP="00167C13">
      <w:pPr>
        <w:keepNext/>
        <w:keepLines/>
        <w:jc w:val="both"/>
        <w:rPr>
          <w:rFonts w:ascii="Tahoma" w:hAnsi="Tahoma" w:cs="Tahoma"/>
          <w:bCs/>
        </w:rPr>
      </w:pPr>
      <w:r w:rsidRPr="00167C13">
        <w:rPr>
          <w:rFonts w:ascii="Tahoma" w:hAnsi="Tahoma" w:cs="Tahoma"/>
          <w:bCs/>
        </w:rPr>
        <w:t xml:space="preserve">Na komunalni </w:t>
      </w:r>
      <w:r w:rsidRPr="00167C13">
        <w:rPr>
          <w:rFonts w:ascii="Tahoma" w:hAnsi="Tahoma" w:cs="Tahoma"/>
          <w:bCs/>
          <w:u w:val="single"/>
        </w:rPr>
        <w:t>čistilni napravi Črnuče</w:t>
      </w:r>
      <w:r w:rsidRPr="00167C13">
        <w:rPr>
          <w:rFonts w:ascii="Tahoma" w:hAnsi="Tahoma" w:cs="Tahoma"/>
          <w:bCs/>
        </w:rPr>
        <w:t xml:space="preserve"> </w:t>
      </w:r>
      <w:r>
        <w:rPr>
          <w:rFonts w:ascii="Tahoma" w:hAnsi="Tahoma" w:cs="Tahoma"/>
          <w:bCs/>
        </w:rPr>
        <w:t xml:space="preserve">se </w:t>
      </w:r>
      <w:r w:rsidRPr="00167C13">
        <w:rPr>
          <w:rFonts w:ascii="Tahoma" w:hAnsi="Tahoma" w:cs="Tahoma"/>
          <w:bCs/>
        </w:rPr>
        <w:t xml:space="preserve">dodaja železov (III) sulfat (v nadaljevanju  </w:t>
      </w:r>
      <w:proofErr w:type="spellStart"/>
      <w:r w:rsidRPr="00167C13">
        <w:rPr>
          <w:rFonts w:ascii="Tahoma" w:hAnsi="Tahoma" w:cs="Tahoma"/>
          <w:bCs/>
        </w:rPr>
        <w:t>ferikol</w:t>
      </w:r>
      <w:proofErr w:type="spellEnd"/>
      <w:r w:rsidRPr="00167C13">
        <w:rPr>
          <w:rFonts w:ascii="Tahoma" w:hAnsi="Tahoma" w:cs="Tahoma"/>
          <w:bCs/>
        </w:rPr>
        <w:t xml:space="preserve">)  za namen kemičnega obarjanja fosforja. </w:t>
      </w:r>
      <w:proofErr w:type="spellStart"/>
      <w:r w:rsidRPr="00167C13">
        <w:rPr>
          <w:rFonts w:ascii="Tahoma" w:hAnsi="Tahoma" w:cs="Tahoma"/>
          <w:bCs/>
        </w:rPr>
        <w:t>Ferikol</w:t>
      </w:r>
      <w:proofErr w:type="spellEnd"/>
      <w:r w:rsidRPr="00167C13">
        <w:rPr>
          <w:rFonts w:ascii="Tahoma" w:hAnsi="Tahoma" w:cs="Tahoma"/>
          <w:bCs/>
        </w:rPr>
        <w:t xml:space="preserve"> </w:t>
      </w:r>
      <w:r>
        <w:rPr>
          <w:rFonts w:ascii="Tahoma" w:hAnsi="Tahoma" w:cs="Tahoma"/>
          <w:bCs/>
        </w:rPr>
        <w:t>je potrebno</w:t>
      </w:r>
      <w:r w:rsidRPr="00167C13">
        <w:rPr>
          <w:rFonts w:ascii="Tahoma" w:hAnsi="Tahoma" w:cs="Tahoma"/>
          <w:bCs/>
        </w:rPr>
        <w:t xml:space="preserve"> dobavlja</w:t>
      </w:r>
      <w:r>
        <w:rPr>
          <w:rFonts w:ascii="Tahoma" w:hAnsi="Tahoma" w:cs="Tahoma"/>
          <w:bCs/>
        </w:rPr>
        <w:t>ti</w:t>
      </w:r>
      <w:r w:rsidRPr="00167C13">
        <w:rPr>
          <w:rFonts w:ascii="Tahoma" w:hAnsi="Tahoma" w:cs="Tahoma"/>
          <w:bCs/>
        </w:rPr>
        <w:t xml:space="preserve"> v</w:t>
      </w:r>
      <w:r w:rsidR="00841EEB">
        <w:rPr>
          <w:rFonts w:ascii="Tahoma" w:hAnsi="Tahoma" w:cs="Tahoma"/>
          <w:bCs/>
        </w:rPr>
        <w:t xml:space="preserve"> </w:t>
      </w:r>
      <w:bookmarkStart w:id="15" w:name="_Hlk235787296"/>
      <w:r w:rsidR="00841EEB">
        <w:rPr>
          <w:rFonts w:ascii="Tahoma" w:hAnsi="Tahoma" w:cs="Tahoma"/>
          <w:bCs/>
        </w:rPr>
        <w:t>IBC zabojniku</w:t>
      </w:r>
      <w:r w:rsidRPr="00167C13">
        <w:rPr>
          <w:rFonts w:ascii="Tahoma" w:hAnsi="Tahoma" w:cs="Tahoma"/>
          <w:bCs/>
        </w:rPr>
        <w:t xml:space="preserve"> </w:t>
      </w:r>
      <w:bookmarkEnd w:id="15"/>
      <w:r w:rsidRPr="00167C13">
        <w:rPr>
          <w:rFonts w:ascii="Tahoma" w:hAnsi="Tahoma" w:cs="Tahoma"/>
          <w:bCs/>
        </w:rPr>
        <w:t>teže 1.000 kg. Po prejetem elektronskem sporočilu s strani naročnika, dobavitelj na lokacijo ČN Črnuče (Ulica Koroškega bataljona pri št. 11, 1000 Ljubljana – Črnuče) dostaviti polno cisterno kemikalije (</w:t>
      </w:r>
      <w:r w:rsidR="00F10B9F">
        <w:rPr>
          <w:rFonts w:ascii="Tahoma" w:hAnsi="Tahoma" w:cs="Tahoma"/>
          <w:bCs/>
        </w:rPr>
        <w:t>2</w:t>
      </w:r>
      <w:r w:rsidRPr="00167C13">
        <w:rPr>
          <w:rFonts w:ascii="Tahoma" w:hAnsi="Tahoma" w:cs="Tahoma"/>
          <w:bCs/>
        </w:rPr>
        <w:t xml:space="preserve"> oz. </w:t>
      </w:r>
      <w:r w:rsidR="00F10B9F">
        <w:rPr>
          <w:rFonts w:ascii="Tahoma" w:hAnsi="Tahoma" w:cs="Tahoma"/>
          <w:bCs/>
        </w:rPr>
        <w:t>3</w:t>
      </w:r>
      <w:r w:rsidRPr="00167C13">
        <w:rPr>
          <w:rFonts w:ascii="Tahoma" w:hAnsi="Tahoma" w:cs="Tahoma"/>
          <w:bCs/>
        </w:rPr>
        <w:t xml:space="preserve">) </w:t>
      </w:r>
      <w:r w:rsidRPr="00167C13">
        <w:rPr>
          <w:rFonts w:ascii="Tahoma" w:hAnsi="Tahoma" w:cs="Tahoma"/>
          <w:b/>
        </w:rPr>
        <w:t>v roku 24 ur</w:t>
      </w:r>
      <w:r w:rsidRPr="00167C13">
        <w:rPr>
          <w:rFonts w:ascii="Tahoma" w:hAnsi="Tahoma" w:cs="Tahoma"/>
          <w:bCs/>
        </w:rPr>
        <w:t xml:space="preserve"> in odpeljati prazno. </w:t>
      </w:r>
      <w:r w:rsidR="00841EEB">
        <w:rPr>
          <w:rFonts w:ascii="Tahoma" w:hAnsi="Tahoma" w:cs="Tahoma"/>
          <w:bCs/>
        </w:rPr>
        <w:t>Ponudnik</w:t>
      </w:r>
      <w:r w:rsidRPr="00167C13">
        <w:rPr>
          <w:rFonts w:ascii="Tahoma" w:hAnsi="Tahoma" w:cs="Tahoma"/>
          <w:bCs/>
        </w:rPr>
        <w:t xml:space="preserve"> mora razpolagati z ustreznimi dovoljenji za prevoz. </w:t>
      </w:r>
    </w:p>
    <w:p w14:paraId="342FEF4E" w14:textId="77777777" w:rsidR="00167C13" w:rsidRPr="00167C13" w:rsidRDefault="00167C13" w:rsidP="00167C13">
      <w:pPr>
        <w:keepNext/>
        <w:keepLines/>
        <w:jc w:val="both"/>
        <w:rPr>
          <w:rFonts w:ascii="Tahoma" w:hAnsi="Tahoma" w:cs="Tahoma"/>
          <w:bCs/>
        </w:rPr>
      </w:pPr>
    </w:p>
    <w:p w14:paraId="1F6B8BB0" w14:textId="57900875" w:rsidR="00167C13" w:rsidRDefault="00167C13" w:rsidP="00167C13">
      <w:pPr>
        <w:keepNext/>
        <w:keepLines/>
        <w:jc w:val="both"/>
        <w:rPr>
          <w:rFonts w:ascii="Tahoma" w:hAnsi="Tahoma" w:cs="Tahoma"/>
          <w:bCs/>
        </w:rPr>
      </w:pPr>
      <w:r w:rsidRPr="00167C13">
        <w:rPr>
          <w:rFonts w:ascii="Tahoma" w:hAnsi="Tahoma" w:cs="Tahoma"/>
          <w:bCs/>
        </w:rPr>
        <w:t xml:space="preserve">Na komunalnih </w:t>
      </w:r>
      <w:r w:rsidRPr="00167C13">
        <w:rPr>
          <w:rFonts w:ascii="Tahoma" w:hAnsi="Tahoma" w:cs="Tahoma"/>
          <w:bCs/>
          <w:u w:val="single"/>
        </w:rPr>
        <w:t>čistilnih napravah Podpeč</w:t>
      </w:r>
      <w:r w:rsidRPr="00167C13">
        <w:rPr>
          <w:rFonts w:ascii="Tahoma" w:hAnsi="Tahoma" w:cs="Tahoma"/>
          <w:bCs/>
        </w:rPr>
        <w:t xml:space="preserve"> in </w:t>
      </w:r>
      <w:r w:rsidRPr="00167C13">
        <w:rPr>
          <w:rFonts w:ascii="Tahoma" w:hAnsi="Tahoma" w:cs="Tahoma"/>
          <w:bCs/>
          <w:u w:val="single"/>
        </w:rPr>
        <w:t>Vnanje Gorice</w:t>
      </w:r>
      <w:r w:rsidRPr="00167C13">
        <w:rPr>
          <w:rFonts w:ascii="Tahoma" w:hAnsi="Tahoma" w:cs="Tahoma"/>
          <w:bCs/>
        </w:rPr>
        <w:t xml:space="preserve"> se trenutno za namen kemičnega obarjanja fosforja dodaja železov (III) klorid, vendar </w:t>
      </w:r>
      <w:r>
        <w:rPr>
          <w:rFonts w:ascii="Tahoma" w:hAnsi="Tahoma" w:cs="Tahoma"/>
          <w:bCs/>
        </w:rPr>
        <w:t>se bo</w:t>
      </w:r>
      <w:r w:rsidRPr="00167C13">
        <w:rPr>
          <w:rFonts w:ascii="Tahoma" w:hAnsi="Tahoma" w:cs="Tahoma"/>
          <w:bCs/>
        </w:rPr>
        <w:t xml:space="preserve"> tudi na teh dveh čistilnih napravah prešl</w:t>
      </w:r>
      <w:r>
        <w:rPr>
          <w:rFonts w:ascii="Tahoma" w:hAnsi="Tahoma" w:cs="Tahoma"/>
          <w:bCs/>
        </w:rPr>
        <w:t>o</w:t>
      </w:r>
      <w:r w:rsidRPr="00167C13">
        <w:rPr>
          <w:rFonts w:ascii="Tahoma" w:hAnsi="Tahoma" w:cs="Tahoma"/>
          <w:bCs/>
        </w:rPr>
        <w:t xml:space="preserve"> na dodajanje železovega (III) sulfata. </w:t>
      </w:r>
      <w:proofErr w:type="spellStart"/>
      <w:r w:rsidRPr="00167C13">
        <w:rPr>
          <w:rFonts w:ascii="Tahoma" w:hAnsi="Tahoma" w:cs="Tahoma"/>
          <w:bCs/>
        </w:rPr>
        <w:t>Ferikol</w:t>
      </w:r>
      <w:proofErr w:type="spellEnd"/>
      <w:r w:rsidRPr="00167C13">
        <w:rPr>
          <w:rFonts w:ascii="Tahoma" w:hAnsi="Tahoma" w:cs="Tahoma"/>
          <w:bCs/>
        </w:rPr>
        <w:t xml:space="preserve"> bo </w:t>
      </w:r>
      <w:r>
        <w:rPr>
          <w:rFonts w:ascii="Tahoma" w:hAnsi="Tahoma" w:cs="Tahoma"/>
          <w:bCs/>
        </w:rPr>
        <w:t xml:space="preserve">potrebno </w:t>
      </w:r>
      <w:r w:rsidRPr="00167C13">
        <w:rPr>
          <w:rFonts w:ascii="Tahoma" w:hAnsi="Tahoma" w:cs="Tahoma"/>
          <w:bCs/>
        </w:rPr>
        <w:t>dobavlja</w:t>
      </w:r>
      <w:r>
        <w:rPr>
          <w:rFonts w:ascii="Tahoma" w:hAnsi="Tahoma" w:cs="Tahoma"/>
          <w:bCs/>
        </w:rPr>
        <w:t>ti</w:t>
      </w:r>
      <w:r w:rsidRPr="00167C13">
        <w:rPr>
          <w:rFonts w:ascii="Tahoma" w:hAnsi="Tahoma" w:cs="Tahoma"/>
          <w:bCs/>
        </w:rPr>
        <w:t xml:space="preserve"> v </w:t>
      </w:r>
      <w:bookmarkStart w:id="16" w:name="_Hlk235779335"/>
      <w:r w:rsidR="00841EEB" w:rsidRPr="00841EEB">
        <w:rPr>
          <w:rFonts w:ascii="Tahoma" w:hAnsi="Tahoma" w:cs="Tahoma"/>
          <w:bCs/>
        </w:rPr>
        <w:t xml:space="preserve">IBC zabojniku </w:t>
      </w:r>
      <w:r w:rsidRPr="00167C13">
        <w:rPr>
          <w:rFonts w:ascii="Tahoma" w:hAnsi="Tahoma" w:cs="Tahoma"/>
          <w:bCs/>
        </w:rPr>
        <w:t>teže 1.300 kg</w:t>
      </w:r>
      <w:bookmarkEnd w:id="16"/>
      <w:r w:rsidRPr="00167C13">
        <w:rPr>
          <w:rFonts w:ascii="Tahoma" w:hAnsi="Tahoma" w:cs="Tahoma"/>
          <w:bCs/>
        </w:rPr>
        <w:t xml:space="preserve">. Po prejetem elektronskem sporočilu s strani naročnika, </w:t>
      </w:r>
      <w:r w:rsidR="002949CB">
        <w:rPr>
          <w:rFonts w:ascii="Tahoma" w:hAnsi="Tahoma" w:cs="Tahoma"/>
          <w:bCs/>
        </w:rPr>
        <w:t xml:space="preserve">mora </w:t>
      </w:r>
      <w:r w:rsidRPr="00167C13">
        <w:rPr>
          <w:rFonts w:ascii="Tahoma" w:hAnsi="Tahoma" w:cs="Tahoma"/>
          <w:bCs/>
        </w:rPr>
        <w:t>dobavitelj na lokacijo ČN Podpeč (45.98104, 14.42975) in ČN Vnanje Gorice (46.00324366178789, 14.40892840659762) dostavi</w:t>
      </w:r>
      <w:r w:rsidR="002949CB">
        <w:rPr>
          <w:rFonts w:ascii="Tahoma" w:hAnsi="Tahoma" w:cs="Tahoma"/>
          <w:bCs/>
        </w:rPr>
        <w:t>ti</w:t>
      </w:r>
      <w:r w:rsidRPr="00167C13">
        <w:rPr>
          <w:rFonts w:ascii="Tahoma" w:hAnsi="Tahoma" w:cs="Tahoma"/>
          <w:bCs/>
        </w:rPr>
        <w:t xml:space="preserve"> polno cisterno kemikalije </w:t>
      </w:r>
      <w:r w:rsidRPr="002949CB">
        <w:rPr>
          <w:rFonts w:ascii="Tahoma" w:hAnsi="Tahoma" w:cs="Tahoma"/>
          <w:b/>
        </w:rPr>
        <w:t>v roku 24 ur</w:t>
      </w:r>
      <w:r w:rsidRPr="00167C13">
        <w:rPr>
          <w:rFonts w:ascii="Tahoma" w:hAnsi="Tahoma" w:cs="Tahoma"/>
          <w:bCs/>
        </w:rPr>
        <w:t xml:space="preserve"> in odpelja</w:t>
      </w:r>
      <w:r w:rsidR="002949CB">
        <w:rPr>
          <w:rFonts w:ascii="Tahoma" w:hAnsi="Tahoma" w:cs="Tahoma"/>
          <w:bCs/>
        </w:rPr>
        <w:t>ti</w:t>
      </w:r>
      <w:r w:rsidRPr="00167C13">
        <w:rPr>
          <w:rFonts w:ascii="Tahoma" w:hAnsi="Tahoma" w:cs="Tahoma"/>
          <w:bCs/>
        </w:rPr>
        <w:t xml:space="preserve"> prazno. </w:t>
      </w:r>
      <w:r w:rsidR="00841EEB">
        <w:rPr>
          <w:rFonts w:ascii="Tahoma" w:hAnsi="Tahoma" w:cs="Tahoma"/>
          <w:bCs/>
        </w:rPr>
        <w:t>Ponudnik</w:t>
      </w:r>
      <w:r w:rsidRPr="00167C13">
        <w:rPr>
          <w:rFonts w:ascii="Tahoma" w:hAnsi="Tahoma" w:cs="Tahoma"/>
          <w:bCs/>
        </w:rPr>
        <w:t xml:space="preserve"> mora razpolagati z ustreznimi dovoljenji za prevoz. </w:t>
      </w:r>
    </w:p>
    <w:p w14:paraId="416D889D" w14:textId="77777777" w:rsidR="00167C13" w:rsidRDefault="00167C13" w:rsidP="00167C13">
      <w:pPr>
        <w:keepNext/>
        <w:keepLines/>
        <w:jc w:val="both"/>
        <w:rPr>
          <w:rFonts w:ascii="Tahoma" w:hAnsi="Tahoma" w:cs="Tahoma"/>
          <w:bCs/>
        </w:rPr>
      </w:pPr>
    </w:p>
    <w:p w14:paraId="0BB978CE" w14:textId="68677238" w:rsidR="00167C13" w:rsidRDefault="00167C13" w:rsidP="00167C13">
      <w:pPr>
        <w:keepNext/>
        <w:keepLines/>
        <w:jc w:val="both"/>
        <w:rPr>
          <w:rFonts w:ascii="Tahoma" w:hAnsi="Tahoma" w:cs="Tahoma"/>
          <w:bCs/>
        </w:rPr>
      </w:pPr>
      <w:bookmarkStart w:id="17" w:name="_Hlk235787769"/>
      <w:r w:rsidRPr="00167C13">
        <w:rPr>
          <w:rFonts w:ascii="Tahoma" w:hAnsi="Tahoma" w:cs="Tahoma"/>
          <w:bCs/>
        </w:rPr>
        <w:t xml:space="preserve">Ponudnik mora </w:t>
      </w:r>
      <w:r w:rsidR="002949CB">
        <w:rPr>
          <w:rFonts w:ascii="Tahoma" w:hAnsi="Tahoma" w:cs="Tahoma"/>
          <w:bCs/>
        </w:rPr>
        <w:t xml:space="preserve">v svoji ponudbi </w:t>
      </w:r>
      <w:r w:rsidRPr="00167C13">
        <w:rPr>
          <w:rFonts w:ascii="Tahoma" w:hAnsi="Tahoma" w:cs="Tahoma"/>
          <w:bCs/>
        </w:rPr>
        <w:t xml:space="preserve">ponuditi vse razpisane storitve:  dobava in dostava </w:t>
      </w:r>
      <w:proofErr w:type="spellStart"/>
      <w:r w:rsidRPr="00167C13">
        <w:rPr>
          <w:rFonts w:ascii="Tahoma" w:hAnsi="Tahoma" w:cs="Tahoma"/>
          <w:bCs/>
        </w:rPr>
        <w:t>ferikola</w:t>
      </w:r>
      <w:proofErr w:type="spellEnd"/>
      <w:r w:rsidRPr="00167C13">
        <w:rPr>
          <w:rFonts w:ascii="Tahoma" w:hAnsi="Tahoma" w:cs="Tahoma"/>
          <w:bCs/>
        </w:rPr>
        <w:t xml:space="preserve"> na navedene lokacije v </w:t>
      </w:r>
      <w:r w:rsidR="00841EEB" w:rsidRPr="00841EEB">
        <w:rPr>
          <w:rFonts w:ascii="Tahoma" w:hAnsi="Tahoma" w:cs="Tahoma"/>
          <w:bCs/>
        </w:rPr>
        <w:t xml:space="preserve">IBC zabojniku </w:t>
      </w:r>
      <w:r w:rsidRPr="00167C13">
        <w:rPr>
          <w:rFonts w:ascii="Tahoma" w:hAnsi="Tahoma" w:cs="Tahoma"/>
          <w:bCs/>
        </w:rPr>
        <w:t>maksimalne teže 1.000 kg (ČN Črnuče) in 1300 kg (ČN Podpeč in ČN Vnanje Gorice) in prevzem prazne cisterne v roku 24 ur od prejetega sporočila.</w:t>
      </w:r>
    </w:p>
    <w:bookmarkEnd w:id="17"/>
    <w:p w14:paraId="627B1444" w14:textId="77777777" w:rsidR="00167C13" w:rsidRDefault="00167C13" w:rsidP="00167C13">
      <w:pPr>
        <w:keepNext/>
        <w:keepLines/>
        <w:jc w:val="both"/>
        <w:rPr>
          <w:rFonts w:ascii="Tahoma" w:hAnsi="Tahoma" w:cs="Tahoma"/>
          <w:bCs/>
        </w:rPr>
      </w:pPr>
    </w:p>
    <w:p w14:paraId="5894CDBE" w14:textId="69E7F41E" w:rsidR="008743B0" w:rsidRDefault="008743B0" w:rsidP="008743B0">
      <w:pPr>
        <w:keepNext/>
        <w:keepLines/>
        <w:jc w:val="both"/>
        <w:rPr>
          <w:rFonts w:ascii="Tahoma" w:hAnsi="Tahoma" w:cs="Tahoma"/>
          <w:bCs/>
        </w:rPr>
      </w:pPr>
      <w:r w:rsidRPr="00167C13">
        <w:rPr>
          <w:rFonts w:ascii="Tahoma" w:hAnsi="Tahoma" w:cs="Tahoma"/>
          <w:bCs/>
        </w:rPr>
        <w:lastRenderedPageBreak/>
        <w:t xml:space="preserve">Za ČN Črnuče </w:t>
      </w:r>
      <w:r>
        <w:rPr>
          <w:rFonts w:ascii="Tahoma" w:hAnsi="Tahoma" w:cs="Tahoma"/>
          <w:bCs/>
        </w:rPr>
        <w:t>je</w:t>
      </w:r>
      <w:r w:rsidRPr="00167C13">
        <w:rPr>
          <w:rFonts w:ascii="Tahoma" w:hAnsi="Tahoma" w:cs="Tahoma"/>
          <w:bCs/>
        </w:rPr>
        <w:t xml:space="preserve"> </w:t>
      </w:r>
      <w:r>
        <w:rPr>
          <w:rFonts w:ascii="Tahoma" w:hAnsi="Tahoma" w:cs="Tahoma"/>
          <w:bCs/>
        </w:rPr>
        <w:t>potrebno dobaviti</w:t>
      </w:r>
      <w:r w:rsidRPr="00167C13">
        <w:rPr>
          <w:rFonts w:ascii="Tahoma" w:hAnsi="Tahoma" w:cs="Tahoma"/>
          <w:bCs/>
        </w:rPr>
        <w:t xml:space="preserve"> </w:t>
      </w:r>
      <w:r w:rsidR="00F10B9F">
        <w:rPr>
          <w:rFonts w:ascii="Tahoma" w:hAnsi="Tahoma" w:cs="Tahoma"/>
          <w:b/>
        </w:rPr>
        <w:t>tri</w:t>
      </w:r>
      <w:r w:rsidRPr="008743B0">
        <w:rPr>
          <w:rFonts w:ascii="Tahoma" w:hAnsi="Tahoma" w:cs="Tahoma"/>
          <w:b/>
        </w:rPr>
        <w:t xml:space="preserve"> </w:t>
      </w:r>
      <w:r w:rsidR="00841EEB" w:rsidRPr="00841EEB">
        <w:rPr>
          <w:rFonts w:ascii="Tahoma" w:hAnsi="Tahoma" w:cs="Tahoma"/>
          <w:b/>
        </w:rPr>
        <w:t>IBC zabojnik</w:t>
      </w:r>
      <w:r w:rsidR="00841EEB">
        <w:rPr>
          <w:rFonts w:ascii="Tahoma" w:hAnsi="Tahoma" w:cs="Tahoma"/>
          <w:b/>
        </w:rPr>
        <w:t>a</w:t>
      </w:r>
      <w:r w:rsidR="00841EEB" w:rsidRPr="00841EEB">
        <w:rPr>
          <w:rFonts w:ascii="Tahoma" w:hAnsi="Tahoma" w:cs="Tahoma"/>
          <w:b/>
        </w:rPr>
        <w:t xml:space="preserve"> </w:t>
      </w:r>
      <w:r w:rsidRPr="008743B0">
        <w:rPr>
          <w:rFonts w:ascii="Tahoma" w:hAnsi="Tahoma" w:cs="Tahoma"/>
          <w:b/>
        </w:rPr>
        <w:t>hkrati</w:t>
      </w:r>
      <w:r w:rsidRPr="00167C13">
        <w:rPr>
          <w:rFonts w:ascii="Tahoma" w:hAnsi="Tahoma" w:cs="Tahoma"/>
          <w:bCs/>
        </w:rPr>
        <w:t xml:space="preserve">, torej </w:t>
      </w:r>
      <w:r w:rsidR="00F10B9F">
        <w:rPr>
          <w:rFonts w:ascii="Tahoma" w:hAnsi="Tahoma" w:cs="Tahoma"/>
          <w:bCs/>
        </w:rPr>
        <w:t>3</w:t>
      </w:r>
      <w:r w:rsidRPr="00167C13">
        <w:rPr>
          <w:rFonts w:ascii="Tahoma" w:hAnsi="Tahoma" w:cs="Tahoma"/>
          <w:bCs/>
        </w:rPr>
        <w:t xml:space="preserve"> × </w:t>
      </w:r>
      <w:r w:rsidR="00841EEB" w:rsidRPr="00841EEB">
        <w:rPr>
          <w:rFonts w:ascii="Tahoma" w:hAnsi="Tahoma" w:cs="Tahoma"/>
          <w:bCs/>
        </w:rPr>
        <w:t>IBC zabojnik</w:t>
      </w:r>
      <w:r w:rsidRPr="00167C13">
        <w:rPr>
          <w:rFonts w:ascii="Tahoma" w:hAnsi="Tahoma" w:cs="Tahoma"/>
          <w:bCs/>
        </w:rPr>
        <w:t xml:space="preserve">, maksimalne teže 1.000 kg in prevzem praznih cistern v roku 24 ur od prejetega sporočila. Na ČN Vnanje Gorice in ČN Podpeč pa </w:t>
      </w:r>
      <w:r>
        <w:rPr>
          <w:rFonts w:ascii="Tahoma" w:hAnsi="Tahoma" w:cs="Tahoma"/>
          <w:bCs/>
        </w:rPr>
        <w:t>je potrebno</w:t>
      </w:r>
      <w:r w:rsidRPr="00167C13">
        <w:rPr>
          <w:rFonts w:ascii="Tahoma" w:hAnsi="Tahoma" w:cs="Tahoma"/>
          <w:bCs/>
        </w:rPr>
        <w:t xml:space="preserve"> </w:t>
      </w:r>
      <w:r w:rsidR="00B6057F">
        <w:rPr>
          <w:rFonts w:ascii="Tahoma" w:hAnsi="Tahoma" w:cs="Tahoma"/>
          <w:bCs/>
        </w:rPr>
        <w:t>dobaviti</w:t>
      </w:r>
      <w:r w:rsidRPr="00167C13">
        <w:rPr>
          <w:rFonts w:ascii="Tahoma" w:hAnsi="Tahoma" w:cs="Tahoma"/>
          <w:bCs/>
        </w:rPr>
        <w:t xml:space="preserve"> </w:t>
      </w:r>
      <w:r w:rsidRPr="00B6057F">
        <w:rPr>
          <w:rFonts w:ascii="Tahoma" w:hAnsi="Tahoma" w:cs="Tahoma"/>
          <w:b/>
        </w:rPr>
        <w:t xml:space="preserve">po </w:t>
      </w:r>
      <w:bookmarkStart w:id="18" w:name="_Hlk235779371"/>
      <w:r w:rsidRPr="00B6057F">
        <w:rPr>
          <w:rFonts w:ascii="Tahoma" w:hAnsi="Tahoma" w:cs="Tahoma"/>
          <w:b/>
        </w:rPr>
        <w:t>1 IBC kontejner</w:t>
      </w:r>
      <w:r w:rsidRPr="00167C13">
        <w:rPr>
          <w:rFonts w:ascii="Tahoma" w:hAnsi="Tahoma" w:cs="Tahoma"/>
          <w:bCs/>
        </w:rPr>
        <w:t>, teže 1300 kg</w:t>
      </w:r>
      <w:bookmarkEnd w:id="18"/>
      <w:r w:rsidRPr="00167C13">
        <w:rPr>
          <w:rFonts w:ascii="Tahoma" w:hAnsi="Tahoma" w:cs="Tahoma"/>
          <w:bCs/>
        </w:rPr>
        <w:t>.</w:t>
      </w:r>
    </w:p>
    <w:p w14:paraId="6993EEFD" w14:textId="77777777" w:rsidR="00060AC1" w:rsidRDefault="00060AC1" w:rsidP="00167C13">
      <w:pPr>
        <w:keepNext/>
        <w:keepLines/>
        <w:jc w:val="both"/>
        <w:rPr>
          <w:rFonts w:ascii="Tahoma" w:hAnsi="Tahoma" w:cs="Tahoma"/>
          <w:bCs/>
        </w:rPr>
      </w:pPr>
    </w:p>
    <w:p w14:paraId="263E6A2B" w14:textId="77777777" w:rsidR="00EE2388" w:rsidRPr="00F91BF8" w:rsidRDefault="00EE2388" w:rsidP="005F6B2E">
      <w:pPr>
        <w:keepNext/>
        <w:keepLines/>
        <w:numPr>
          <w:ilvl w:val="1"/>
          <w:numId w:val="2"/>
        </w:numPr>
        <w:jc w:val="both"/>
        <w:rPr>
          <w:rFonts w:ascii="Tahoma" w:hAnsi="Tahoma" w:cs="Tahoma"/>
          <w:b/>
          <w:sz w:val="22"/>
        </w:rPr>
      </w:pPr>
      <w:r w:rsidRPr="00F91BF8">
        <w:rPr>
          <w:rFonts w:ascii="Tahoma" w:hAnsi="Tahoma" w:cs="Tahoma"/>
          <w:b/>
          <w:sz w:val="22"/>
        </w:rPr>
        <w:t xml:space="preserve">Posebne zahteve </w:t>
      </w:r>
    </w:p>
    <w:p w14:paraId="437BB0D6" w14:textId="77777777" w:rsidR="00EE2388" w:rsidRPr="00EE2388" w:rsidRDefault="00EE2388" w:rsidP="00AF65C5">
      <w:pPr>
        <w:keepNext/>
        <w:keepLines/>
        <w:ind w:left="720"/>
        <w:jc w:val="both"/>
        <w:rPr>
          <w:rFonts w:ascii="Tahoma" w:hAnsi="Tahoma" w:cs="Tahoma"/>
          <w:b/>
          <w:sz w:val="22"/>
        </w:rPr>
      </w:pPr>
    </w:p>
    <w:p w14:paraId="4FF77D27" w14:textId="3C69451E" w:rsidR="00AC7D72" w:rsidRPr="00AC7D72" w:rsidRDefault="002949CB" w:rsidP="005F6B2E">
      <w:pPr>
        <w:keepNext/>
        <w:keepLines/>
        <w:numPr>
          <w:ilvl w:val="2"/>
          <w:numId w:val="2"/>
        </w:numPr>
        <w:tabs>
          <w:tab w:val="left" w:pos="0"/>
        </w:tabs>
        <w:jc w:val="both"/>
        <w:rPr>
          <w:rFonts w:ascii="Tahoma" w:hAnsi="Tahoma" w:cs="Tahoma"/>
          <w:noProof/>
        </w:rPr>
      </w:pPr>
      <w:r>
        <w:rPr>
          <w:rFonts w:ascii="Tahoma" w:hAnsi="Tahoma" w:cs="Tahoma"/>
        </w:rPr>
        <w:t>Specifikacija in varnostni listi</w:t>
      </w:r>
    </w:p>
    <w:p w14:paraId="64891037" w14:textId="77777777" w:rsidR="00AC7D72" w:rsidRPr="00AC7D72" w:rsidRDefault="00AC7D72" w:rsidP="00AF65C5">
      <w:pPr>
        <w:keepNext/>
        <w:keepLines/>
        <w:jc w:val="both"/>
        <w:rPr>
          <w:rFonts w:ascii="Tahoma" w:hAnsi="Tahoma" w:cs="Tahoma"/>
        </w:rPr>
      </w:pPr>
    </w:p>
    <w:p w14:paraId="3C85AACD" w14:textId="62DF2062" w:rsidR="00785DB0" w:rsidRPr="00785DB0" w:rsidRDefault="00785DB0" w:rsidP="00AF65C5">
      <w:pPr>
        <w:keepNext/>
        <w:keepLines/>
        <w:jc w:val="both"/>
        <w:rPr>
          <w:rFonts w:ascii="Tahoma" w:hAnsi="Tahoma" w:cs="Tahoma"/>
        </w:rPr>
      </w:pPr>
      <w:bookmarkStart w:id="19" w:name="_Hlk235787464"/>
      <w:r w:rsidRPr="00785DB0">
        <w:rPr>
          <w:rFonts w:ascii="Tahoma" w:hAnsi="Tahoma" w:cs="Tahoma"/>
        </w:rPr>
        <w:t>Ponudnik mora za vs</w:t>
      </w:r>
      <w:r w:rsidR="00841EEB">
        <w:rPr>
          <w:rFonts w:ascii="Tahoma" w:hAnsi="Tahoma" w:cs="Tahoma"/>
        </w:rPr>
        <w:t>ako</w:t>
      </w:r>
      <w:r w:rsidRPr="00785DB0">
        <w:rPr>
          <w:rFonts w:ascii="Tahoma" w:hAnsi="Tahoma" w:cs="Tahoma"/>
        </w:rPr>
        <w:t xml:space="preserve"> </w:t>
      </w:r>
      <w:r w:rsidR="00841EEB">
        <w:rPr>
          <w:rFonts w:ascii="Tahoma" w:hAnsi="Tahoma" w:cs="Tahoma"/>
        </w:rPr>
        <w:t>kemikalijo</w:t>
      </w:r>
      <w:r w:rsidRPr="00785DB0">
        <w:rPr>
          <w:rFonts w:ascii="Tahoma" w:hAnsi="Tahoma" w:cs="Tahoma"/>
        </w:rPr>
        <w:t xml:space="preserve"> </w:t>
      </w:r>
      <w:r w:rsidR="00060AC1" w:rsidRPr="00785DB0">
        <w:rPr>
          <w:rFonts w:ascii="Tahoma" w:hAnsi="Tahoma" w:cs="Tahoma"/>
        </w:rPr>
        <w:t xml:space="preserve">predložiti </w:t>
      </w:r>
      <w:r w:rsidR="002949CB" w:rsidRPr="00E400AD">
        <w:rPr>
          <w:rFonts w:ascii="Tahoma" w:hAnsi="Tahoma" w:cs="Tahoma"/>
          <w:b/>
          <w:bCs/>
        </w:rPr>
        <w:t>specifikacijo ter varnostn</w:t>
      </w:r>
      <w:r w:rsidR="00841EEB" w:rsidRPr="00E400AD">
        <w:rPr>
          <w:rFonts w:ascii="Tahoma" w:hAnsi="Tahoma" w:cs="Tahoma"/>
          <w:b/>
          <w:bCs/>
        </w:rPr>
        <w:t>i</w:t>
      </w:r>
      <w:r w:rsidR="002949CB" w:rsidRPr="00E400AD">
        <w:rPr>
          <w:rFonts w:ascii="Tahoma" w:hAnsi="Tahoma" w:cs="Tahoma"/>
          <w:b/>
          <w:bCs/>
        </w:rPr>
        <w:t xml:space="preserve"> list</w:t>
      </w:r>
      <w:r w:rsidR="00841EEB" w:rsidRPr="00E400AD">
        <w:rPr>
          <w:rFonts w:ascii="Tahoma" w:hAnsi="Tahoma" w:cs="Tahoma"/>
          <w:b/>
          <w:bCs/>
        </w:rPr>
        <w:t xml:space="preserve"> </w:t>
      </w:r>
      <w:r w:rsidR="00841EEB">
        <w:rPr>
          <w:rFonts w:ascii="Tahoma" w:hAnsi="Tahoma" w:cs="Tahoma"/>
        </w:rPr>
        <w:t xml:space="preserve">za </w:t>
      </w:r>
      <w:proofErr w:type="spellStart"/>
      <w:r w:rsidR="00841EEB">
        <w:rPr>
          <w:rFonts w:ascii="Tahoma" w:hAnsi="Tahoma" w:cs="Tahoma"/>
        </w:rPr>
        <w:t>ferikol</w:t>
      </w:r>
      <w:proofErr w:type="spellEnd"/>
      <w:r w:rsidR="002949CB">
        <w:rPr>
          <w:rFonts w:ascii="Tahoma" w:hAnsi="Tahoma" w:cs="Tahoma"/>
        </w:rPr>
        <w:t>.</w:t>
      </w:r>
      <w:r w:rsidRPr="00BD5B13">
        <w:rPr>
          <w:rFonts w:ascii="Tahoma" w:hAnsi="Tahoma" w:cs="Tahoma"/>
        </w:rPr>
        <w:t xml:space="preserve"> </w:t>
      </w:r>
      <w:r w:rsidR="002B4C4A" w:rsidRPr="007B62AB">
        <w:rPr>
          <w:rFonts w:ascii="Tahoma" w:hAnsi="Tahoma" w:cs="Tahoma"/>
        </w:rPr>
        <w:t xml:space="preserve">(Priloga </w:t>
      </w:r>
      <w:r w:rsidR="007B62AB">
        <w:rPr>
          <w:rFonts w:ascii="Tahoma" w:hAnsi="Tahoma" w:cs="Tahoma"/>
        </w:rPr>
        <w:t>5</w:t>
      </w:r>
      <w:r w:rsidRPr="007B62AB">
        <w:rPr>
          <w:rFonts w:ascii="Tahoma" w:hAnsi="Tahoma" w:cs="Tahoma"/>
        </w:rPr>
        <w:t>).</w:t>
      </w:r>
      <w:r w:rsidRPr="00785DB0">
        <w:rPr>
          <w:rFonts w:ascii="Tahoma" w:hAnsi="Tahoma" w:cs="Tahoma"/>
        </w:rPr>
        <w:t xml:space="preserve"> </w:t>
      </w:r>
    </w:p>
    <w:bookmarkEnd w:id="19"/>
    <w:p w14:paraId="2754060A" w14:textId="77777777" w:rsidR="00785DB0" w:rsidRDefault="00785DB0" w:rsidP="00AF65C5">
      <w:pPr>
        <w:keepNext/>
        <w:keepLines/>
        <w:jc w:val="both"/>
        <w:rPr>
          <w:rFonts w:ascii="Tahoma" w:hAnsi="Tahoma" w:cs="Tahoma"/>
          <w:b/>
          <w:sz w:val="22"/>
        </w:rPr>
      </w:pPr>
    </w:p>
    <w:p w14:paraId="79FD46CA" w14:textId="77777777" w:rsidR="00EE2388" w:rsidRDefault="00EE2388" w:rsidP="005F6B2E">
      <w:pPr>
        <w:keepNext/>
        <w:keepLines/>
        <w:numPr>
          <w:ilvl w:val="2"/>
          <w:numId w:val="2"/>
        </w:numPr>
        <w:jc w:val="both"/>
        <w:rPr>
          <w:rFonts w:ascii="Tahoma" w:hAnsi="Tahoma" w:cs="Tahoma"/>
        </w:rPr>
      </w:pPr>
      <w:r w:rsidRPr="00EE2388">
        <w:rPr>
          <w:rFonts w:ascii="Tahoma" w:hAnsi="Tahoma" w:cs="Tahoma"/>
        </w:rPr>
        <w:t>Rok dobave</w:t>
      </w:r>
    </w:p>
    <w:p w14:paraId="67FE67B1" w14:textId="77777777" w:rsidR="00060AC1" w:rsidRDefault="00060AC1" w:rsidP="00060AC1">
      <w:pPr>
        <w:keepNext/>
        <w:keepLines/>
        <w:jc w:val="both"/>
        <w:rPr>
          <w:rFonts w:ascii="Tahoma" w:hAnsi="Tahoma" w:cs="Tahoma"/>
        </w:rPr>
      </w:pPr>
    </w:p>
    <w:p w14:paraId="0AABD015" w14:textId="6737EFFB" w:rsidR="00060AC1" w:rsidRPr="00060AC1" w:rsidRDefault="00060AC1" w:rsidP="00060AC1">
      <w:pPr>
        <w:keepNext/>
        <w:keepLines/>
        <w:jc w:val="both"/>
        <w:rPr>
          <w:rFonts w:ascii="Tahoma" w:hAnsi="Tahoma" w:cs="Tahoma"/>
          <w:bCs/>
        </w:rPr>
      </w:pPr>
      <w:r w:rsidRPr="00060AC1">
        <w:rPr>
          <w:rFonts w:ascii="Tahoma" w:hAnsi="Tahoma" w:cs="Tahoma"/>
        </w:rPr>
        <w:t xml:space="preserve">Rok dobave kemikalije je </w:t>
      </w:r>
      <w:r w:rsidRPr="00E400AD">
        <w:rPr>
          <w:rFonts w:ascii="Tahoma" w:hAnsi="Tahoma" w:cs="Tahoma"/>
          <w:b/>
          <w:bCs/>
        </w:rPr>
        <w:t>24 ur od pisnega naročila</w:t>
      </w:r>
      <w:r w:rsidRPr="00060AC1">
        <w:rPr>
          <w:rFonts w:ascii="Tahoma" w:hAnsi="Tahoma" w:cs="Tahoma"/>
        </w:rPr>
        <w:t xml:space="preserve"> s strani naročnika.</w:t>
      </w:r>
      <w:r w:rsidRPr="00060AC1">
        <w:rPr>
          <w:rFonts w:ascii="Tahoma" w:hAnsi="Tahoma" w:cs="Tahoma"/>
          <w:bCs/>
        </w:rPr>
        <w:t xml:space="preserve"> Dobava se bo vršila v delovnih dneh med 7:00 in 14:00 uro.</w:t>
      </w:r>
    </w:p>
    <w:p w14:paraId="65D794F6" w14:textId="77777777" w:rsidR="00060AC1" w:rsidRDefault="00060AC1" w:rsidP="00A44653">
      <w:pPr>
        <w:keepNext/>
        <w:keepLines/>
        <w:jc w:val="both"/>
        <w:rPr>
          <w:rFonts w:ascii="Tahoma" w:hAnsi="Tahoma" w:cs="Tahoma"/>
        </w:rPr>
      </w:pPr>
    </w:p>
    <w:p w14:paraId="7AD40F80" w14:textId="59BFC4F7" w:rsidR="00060AC1" w:rsidRPr="00EE2388" w:rsidRDefault="00060AC1" w:rsidP="005F6B2E">
      <w:pPr>
        <w:keepNext/>
        <w:keepLines/>
        <w:numPr>
          <w:ilvl w:val="2"/>
          <w:numId w:val="2"/>
        </w:numPr>
        <w:jc w:val="both"/>
        <w:rPr>
          <w:rFonts w:ascii="Tahoma" w:hAnsi="Tahoma" w:cs="Tahoma"/>
        </w:rPr>
      </w:pPr>
      <w:r>
        <w:rPr>
          <w:rFonts w:ascii="Tahoma" w:hAnsi="Tahoma" w:cs="Tahoma"/>
        </w:rPr>
        <w:t>Ogled lokacije</w:t>
      </w:r>
    </w:p>
    <w:p w14:paraId="44C3AF5E" w14:textId="77777777" w:rsidR="00060AC1" w:rsidRPr="00EE2388" w:rsidRDefault="00060AC1" w:rsidP="00AF65C5">
      <w:pPr>
        <w:keepNext/>
        <w:keepLines/>
        <w:jc w:val="both"/>
        <w:rPr>
          <w:rFonts w:ascii="Tahoma" w:hAnsi="Tahoma" w:cs="Tahoma"/>
        </w:rPr>
      </w:pPr>
    </w:p>
    <w:p w14:paraId="5A068E3A" w14:textId="197A1595" w:rsidR="00B6057F" w:rsidRPr="00B6057F" w:rsidRDefault="00060AC1" w:rsidP="00B6057F">
      <w:pPr>
        <w:keepNext/>
        <w:keepLines/>
        <w:jc w:val="both"/>
        <w:rPr>
          <w:rFonts w:ascii="Tahoma" w:hAnsi="Tahoma" w:cs="Tahoma"/>
          <w:bCs/>
        </w:rPr>
      </w:pPr>
      <w:r w:rsidRPr="00167C13">
        <w:rPr>
          <w:rFonts w:ascii="Tahoma" w:hAnsi="Tahoma" w:cs="Tahoma"/>
          <w:bCs/>
        </w:rPr>
        <w:t xml:space="preserve">Naročnik </w:t>
      </w:r>
      <w:r w:rsidRPr="007B62AB">
        <w:rPr>
          <w:rFonts w:ascii="Tahoma" w:hAnsi="Tahoma" w:cs="Tahoma"/>
          <w:b/>
        </w:rPr>
        <w:t>NE zahteva ogleda lokacij</w:t>
      </w:r>
      <w:r w:rsidRPr="00167C13">
        <w:rPr>
          <w:rFonts w:ascii="Tahoma" w:hAnsi="Tahoma" w:cs="Tahoma"/>
          <w:bCs/>
        </w:rPr>
        <w:t xml:space="preserve">. </w:t>
      </w:r>
      <w:r w:rsidR="00B6057F" w:rsidRPr="00B6057F">
        <w:rPr>
          <w:rFonts w:ascii="Tahoma" w:hAnsi="Tahoma" w:cs="Tahoma"/>
          <w:bCs/>
        </w:rPr>
        <w:t>Neodvisno od podatkov, ki so vsebovani v razpisni dokumentaciji, si ponudnik</w:t>
      </w:r>
      <w:r w:rsidR="00B6057F">
        <w:rPr>
          <w:rFonts w:ascii="Tahoma" w:hAnsi="Tahoma" w:cs="Tahoma"/>
          <w:bCs/>
        </w:rPr>
        <w:t xml:space="preserve"> lahko</w:t>
      </w:r>
      <w:r w:rsidR="00B6057F" w:rsidRPr="00B6057F">
        <w:rPr>
          <w:rFonts w:ascii="Tahoma" w:hAnsi="Tahoma" w:cs="Tahoma"/>
          <w:bCs/>
        </w:rPr>
        <w:t xml:space="preserve"> pred oddajo ponudbe ogleda lokacijo naročnika, kjer se bodo izvajale razpisana dela z namenom, da si pridobi morebitne ostale podatke, ki se nanašajo na izvedbo del po tej razpisni dokumentaciji in ki lahko vplivajo na ponudnikovo ceno ali ponudnikove obveznosti in izvedbene zmogljivosti ter se seznani z razmerami na </w:t>
      </w:r>
      <w:r w:rsidR="00B6057F">
        <w:rPr>
          <w:rFonts w:ascii="Tahoma" w:hAnsi="Tahoma" w:cs="Tahoma"/>
          <w:bCs/>
        </w:rPr>
        <w:t xml:space="preserve">posamezni </w:t>
      </w:r>
      <w:r w:rsidR="00B6057F" w:rsidRPr="00B6057F">
        <w:rPr>
          <w:rFonts w:ascii="Tahoma" w:hAnsi="Tahoma" w:cs="Tahoma"/>
          <w:bCs/>
        </w:rPr>
        <w:t xml:space="preserve">lokaciji naročnika. </w:t>
      </w:r>
    </w:p>
    <w:p w14:paraId="488B2554" w14:textId="77777777" w:rsidR="00B6057F" w:rsidRPr="00B6057F" w:rsidRDefault="00B6057F" w:rsidP="00B6057F">
      <w:pPr>
        <w:keepNext/>
        <w:keepLines/>
        <w:jc w:val="both"/>
        <w:rPr>
          <w:rFonts w:ascii="Tahoma" w:hAnsi="Tahoma" w:cs="Tahoma"/>
          <w:bCs/>
        </w:rPr>
      </w:pPr>
    </w:p>
    <w:p w14:paraId="142D14DA" w14:textId="70E77B43" w:rsidR="00060AC1" w:rsidRDefault="00B6057F" w:rsidP="00B6057F">
      <w:pPr>
        <w:keepNext/>
        <w:keepLines/>
        <w:jc w:val="both"/>
        <w:rPr>
          <w:rFonts w:ascii="Tahoma" w:hAnsi="Tahoma" w:cs="Tahoma"/>
          <w:bCs/>
        </w:rPr>
      </w:pPr>
      <w:r w:rsidRPr="00B6057F">
        <w:rPr>
          <w:rFonts w:ascii="Tahoma" w:hAnsi="Tahoma" w:cs="Tahoma"/>
          <w:bCs/>
        </w:rPr>
        <w:t xml:space="preserve">Kontaktna oseba za organizacijo ogleda </w:t>
      </w:r>
      <w:r w:rsidR="00765484">
        <w:rPr>
          <w:rFonts w:ascii="Tahoma" w:hAnsi="Tahoma" w:cs="Tahoma"/>
          <w:bCs/>
        </w:rPr>
        <w:t>je</w:t>
      </w:r>
      <w:r w:rsidR="00060AC1" w:rsidRPr="00E34743">
        <w:rPr>
          <w:rFonts w:ascii="Tahoma" w:hAnsi="Tahoma" w:cs="Tahoma"/>
          <w:bCs/>
        </w:rPr>
        <w:t xml:space="preserve"> Milan Praznik, milan.praznik@vokasnaga.si, 01 58 08 218.</w:t>
      </w:r>
    </w:p>
    <w:p w14:paraId="4573F34B" w14:textId="77777777" w:rsidR="00B6057F" w:rsidRDefault="00B6057F" w:rsidP="00B6057F">
      <w:pPr>
        <w:rPr>
          <w:rFonts w:ascii="Tahoma" w:hAnsi="Tahoma" w:cs="Tahoma"/>
        </w:rPr>
      </w:pPr>
    </w:p>
    <w:p w14:paraId="2D2D2301" w14:textId="72C523CE" w:rsidR="00B6057F" w:rsidRPr="00765484" w:rsidRDefault="00B6057F" w:rsidP="00FC2790">
      <w:pPr>
        <w:jc w:val="both"/>
        <w:rPr>
          <w:rFonts w:ascii="Tahoma" w:hAnsi="Tahoma" w:cs="Tahoma"/>
          <w:b/>
          <w:bCs/>
        </w:rPr>
      </w:pPr>
      <w:r w:rsidRPr="00B6057F">
        <w:rPr>
          <w:rFonts w:ascii="Tahoma" w:hAnsi="Tahoma" w:cs="Tahoma"/>
        </w:rPr>
        <w:t xml:space="preserve">Ponudnik mora kontaktirati predstavnika naročnika </w:t>
      </w:r>
      <w:r>
        <w:rPr>
          <w:rFonts w:ascii="Tahoma" w:hAnsi="Tahoma" w:cs="Tahoma"/>
        </w:rPr>
        <w:t xml:space="preserve">najkasneje </w:t>
      </w:r>
      <w:r w:rsidRPr="00765484">
        <w:rPr>
          <w:rFonts w:ascii="Tahoma" w:hAnsi="Tahoma" w:cs="Tahoma"/>
        </w:rPr>
        <w:t xml:space="preserve">do </w:t>
      </w:r>
      <w:r w:rsidRPr="00765484">
        <w:rPr>
          <w:rFonts w:ascii="Tahoma" w:hAnsi="Tahoma" w:cs="Tahoma"/>
          <w:b/>
          <w:bCs/>
        </w:rPr>
        <w:t>0</w:t>
      </w:r>
      <w:r w:rsidR="00CB6C46" w:rsidRPr="00765484">
        <w:rPr>
          <w:rFonts w:ascii="Tahoma" w:hAnsi="Tahoma" w:cs="Tahoma"/>
          <w:b/>
          <w:bCs/>
        </w:rPr>
        <w:t>7</w:t>
      </w:r>
      <w:r w:rsidRPr="00765484">
        <w:rPr>
          <w:rFonts w:ascii="Tahoma" w:hAnsi="Tahoma" w:cs="Tahoma"/>
          <w:b/>
          <w:bCs/>
        </w:rPr>
        <w:t>.0</w:t>
      </w:r>
      <w:r w:rsidR="00CB6C46" w:rsidRPr="00765484">
        <w:rPr>
          <w:rFonts w:ascii="Tahoma" w:hAnsi="Tahoma" w:cs="Tahoma"/>
          <w:b/>
          <w:bCs/>
        </w:rPr>
        <w:t>9</w:t>
      </w:r>
      <w:r w:rsidRPr="00765484">
        <w:rPr>
          <w:rFonts w:ascii="Tahoma" w:hAnsi="Tahoma" w:cs="Tahoma"/>
          <w:b/>
          <w:bCs/>
        </w:rPr>
        <w:t>.2026</w:t>
      </w:r>
      <w:r w:rsidRPr="00765484">
        <w:rPr>
          <w:rFonts w:ascii="Tahoma" w:hAnsi="Tahoma" w:cs="Tahoma"/>
        </w:rPr>
        <w:t xml:space="preserve"> in se dogovoriti za ogled. Ogled objektov je možen vsak delavnik, od 8. do 12. ure. </w:t>
      </w:r>
      <w:r w:rsidRPr="00765484">
        <w:rPr>
          <w:rFonts w:ascii="Tahoma" w:hAnsi="Tahoma" w:cs="Tahoma"/>
          <w:b/>
          <w:bCs/>
        </w:rPr>
        <w:t>Zadnji dan za ogled objekta je</w:t>
      </w:r>
      <w:r w:rsidR="00F85660" w:rsidRPr="00765484">
        <w:rPr>
          <w:rFonts w:ascii="Tahoma" w:hAnsi="Tahoma" w:cs="Tahoma"/>
          <w:b/>
          <w:bCs/>
        </w:rPr>
        <w:t xml:space="preserve"> možen </w:t>
      </w:r>
      <w:r w:rsidRPr="00765484">
        <w:rPr>
          <w:rFonts w:ascii="Tahoma" w:hAnsi="Tahoma" w:cs="Tahoma"/>
          <w:b/>
          <w:bCs/>
        </w:rPr>
        <w:t xml:space="preserve"> </w:t>
      </w:r>
      <w:r w:rsidR="00CB6C46" w:rsidRPr="00765484">
        <w:rPr>
          <w:rFonts w:ascii="Tahoma" w:hAnsi="Tahoma" w:cs="Tahoma"/>
          <w:b/>
          <w:bCs/>
        </w:rPr>
        <w:t>08</w:t>
      </w:r>
      <w:r w:rsidRPr="00765484">
        <w:rPr>
          <w:rFonts w:ascii="Tahoma" w:hAnsi="Tahoma" w:cs="Tahoma"/>
          <w:b/>
          <w:bCs/>
        </w:rPr>
        <w:t>.0</w:t>
      </w:r>
      <w:r w:rsidR="00CB6C46" w:rsidRPr="00765484">
        <w:rPr>
          <w:rFonts w:ascii="Tahoma" w:hAnsi="Tahoma" w:cs="Tahoma"/>
          <w:b/>
          <w:bCs/>
        </w:rPr>
        <w:t>9</w:t>
      </w:r>
      <w:r w:rsidRPr="00765484">
        <w:rPr>
          <w:rFonts w:ascii="Tahoma" w:hAnsi="Tahoma" w:cs="Tahoma"/>
          <w:b/>
          <w:bCs/>
        </w:rPr>
        <w:t>.2026 do 12.00 ure.</w:t>
      </w:r>
    </w:p>
    <w:p w14:paraId="03A48C3C" w14:textId="77777777" w:rsidR="00192C78" w:rsidRPr="00765484" w:rsidRDefault="00192C78" w:rsidP="00FC2790">
      <w:pPr>
        <w:jc w:val="both"/>
        <w:rPr>
          <w:rFonts w:ascii="Tahoma" w:hAnsi="Tahoma" w:cs="Tahoma"/>
          <w:b/>
          <w:bCs/>
        </w:rPr>
      </w:pPr>
    </w:p>
    <w:p w14:paraId="5DD59B36" w14:textId="77777777" w:rsidR="00FE39B5" w:rsidRDefault="00FE39B5" w:rsidP="00FC2790">
      <w:pPr>
        <w:jc w:val="both"/>
        <w:rPr>
          <w:rFonts w:ascii="Tahoma" w:hAnsi="Tahoma" w:cs="Tahoma"/>
          <w:b/>
          <w:bCs/>
        </w:rPr>
      </w:pPr>
    </w:p>
    <w:p w14:paraId="0162C505" w14:textId="77777777" w:rsidR="00FE39B5" w:rsidRPr="002A1323" w:rsidRDefault="00FE39B5" w:rsidP="00FE39B5">
      <w:pPr>
        <w:keepNext/>
        <w:keepLines/>
        <w:numPr>
          <w:ilvl w:val="0"/>
          <w:numId w:val="2"/>
        </w:numPr>
        <w:jc w:val="both"/>
        <w:rPr>
          <w:rFonts w:ascii="Tahoma" w:hAnsi="Tahoma" w:cs="Tahoma"/>
          <w:b/>
          <w:sz w:val="24"/>
        </w:rPr>
      </w:pPr>
      <w:r w:rsidRPr="002A1323">
        <w:rPr>
          <w:rFonts w:ascii="Tahoma" w:hAnsi="Tahoma" w:cs="Tahoma"/>
          <w:b/>
          <w:sz w:val="24"/>
        </w:rPr>
        <w:t xml:space="preserve">POGOJI ZA UGOTAVLJANJE SPOSOBNOSTI PONUDNIKA </w:t>
      </w:r>
    </w:p>
    <w:p w14:paraId="452CEEDD" w14:textId="77777777" w:rsidR="00FE39B5" w:rsidRPr="002A1323" w:rsidRDefault="00FE39B5" w:rsidP="00FE39B5">
      <w:pPr>
        <w:keepNext/>
        <w:keepLines/>
        <w:jc w:val="both"/>
        <w:rPr>
          <w:rFonts w:ascii="Tahoma" w:hAnsi="Tahoma" w:cs="Tahoma"/>
        </w:rPr>
      </w:pPr>
    </w:p>
    <w:p w14:paraId="67D467E7" w14:textId="77777777" w:rsidR="00FE39B5" w:rsidRPr="002A1323" w:rsidRDefault="00FE39B5" w:rsidP="00FE39B5">
      <w:pPr>
        <w:keepNext/>
        <w:keepLines/>
        <w:jc w:val="both"/>
        <w:rPr>
          <w:rFonts w:ascii="Tahoma" w:hAnsi="Tahoma" w:cs="Tahoma"/>
          <w:bCs/>
        </w:rPr>
      </w:pPr>
      <w:r w:rsidRPr="002A1323">
        <w:rPr>
          <w:rFonts w:ascii="Tahoma" w:hAnsi="Tahoma" w:cs="Tahoma"/>
          <w:bCs/>
        </w:rPr>
        <w:t xml:space="preserve">Za ugotavljanje sposobnosti mora ponudnik izpolnjevati pogoje in zahteve skladno z določbami ZJN-3, ter pogoje in zahteve, ki so določene v tej razpisni dokumentaciji. </w:t>
      </w:r>
    </w:p>
    <w:p w14:paraId="5AA3097E" w14:textId="77777777" w:rsidR="00FE39B5" w:rsidRPr="002A1323" w:rsidRDefault="00FE39B5" w:rsidP="00FE39B5">
      <w:pPr>
        <w:keepNext/>
        <w:keepLines/>
        <w:jc w:val="both"/>
        <w:rPr>
          <w:rFonts w:ascii="Tahoma" w:hAnsi="Tahoma" w:cs="Tahoma"/>
          <w:bCs/>
          <w:sz w:val="18"/>
        </w:rPr>
      </w:pPr>
    </w:p>
    <w:p w14:paraId="3BB01B4A" w14:textId="77777777" w:rsidR="00FE39B5" w:rsidRPr="002A1323" w:rsidRDefault="00FE39B5" w:rsidP="00FE39B5">
      <w:pPr>
        <w:keepNext/>
        <w:keepLines/>
        <w:jc w:val="both"/>
        <w:rPr>
          <w:rFonts w:ascii="Tahoma" w:hAnsi="Tahoma" w:cs="Tahoma"/>
          <w:bCs/>
          <w:i/>
          <w:sz w:val="18"/>
        </w:rPr>
      </w:pPr>
      <w:r w:rsidRPr="002A1323">
        <w:rPr>
          <w:rFonts w:ascii="Tahoma" w:hAnsi="Tahoma" w:cs="Tahoma"/>
          <w:bCs/>
          <w:i/>
          <w:sz w:val="18"/>
        </w:rPr>
        <w:t xml:space="preserve">V primeru, da ponudnik nastopa v </w:t>
      </w:r>
      <w:r w:rsidRPr="002A1323">
        <w:rPr>
          <w:rFonts w:ascii="Tahoma" w:hAnsi="Tahoma" w:cs="Tahoma"/>
          <w:bCs/>
          <w:i/>
          <w:sz w:val="18"/>
          <w:u w:val="single"/>
        </w:rPr>
        <w:t>skupni ponudbi</w:t>
      </w:r>
      <w:r>
        <w:rPr>
          <w:rFonts w:ascii="Tahoma" w:hAnsi="Tahoma" w:cs="Tahoma"/>
          <w:bCs/>
          <w:i/>
          <w:sz w:val="18"/>
          <w:u w:val="single"/>
        </w:rPr>
        <w:t>,</w:t>
      </w:r>
      <w:r w:rsidRPr="002A1323">
        <w:rPr>
          <w:rFonts w:ascii="Tahoma" w:hAnsi="Tahoma" w:cs="Tahoma"/>
          <w:bCs/>
          <w:i/>
          <w:sz w:val="18"/>
        </w:rPr>
        <w:t xml:space="preserve"> mora zahtevane pogoje za ugotavljanje sposobnosti ponudnika izpolnjevati tudi vsak od partnerjev v primeru skupne ponudbe. V primeru ponudbe </w:t>
      </w:r>
      <w:r w:rsidRPr="002A1323">
        <w:rPr>
          <w:rFonts w:ascii="Tahoma" w:hAnsi="Tahoma" w:cs="Tahoma"/>
          <w:bCs/>
          <w:i/>
          <w:sz w:val="18"/>
          <w:u w:val="single"/>
        </w:rPr>
        <w:t>s podizvajalci in/ali s</w:t>
      </w:r>
      <w:r>
        <w:rPr>
          <w:rFonts w:ascii="Tahoma" w:hAnsi="Tahoma" w:cs="Tahoma"/>
          <w:bCs/>
          <w:i/>
          <w:sz w:val="18"/>
          <w:u w:val="single"/>
        </w:rPr>
        <w:t xml:space="preserve"> </w:t>
      </w:r>
      <w:r w:rsidRPr="002A1323">
        <w:rPr>
          <w:rFonts w:ascii="Tahoma" w:hAnsi="Tahoma" w:cs="Tahoma"/>
          <w:bCs/>
          <w:i/>
          <w:sz w:val="18"/>
          <w:u w:val="single"/>
        </w:rPr>
        <w:t>subjekti, katerih zmogljivosti uporablja gospodarski subjekt</w:t>
      </w:r>
      <w:r w:rsidRPr="002A1323">
        <w:rPr>
          <w:rFonts w:ascii="Tahoma" w:hAnsi="Tahoma" w:cs="Tahoma"/>
          <w:bCs/>
          <w:i/>
          <w:sz w:val="18"/>
        </w:rPr>
        <w:t>, mora pogoje za ugotavljanje sposobnosti, kjer je to v razpisni dokumentaciji določeno, izpolnjevati tudi vsak izmed podizvajalcev, ki jih ponudnik v ponudbi navede</w:t>
      </w:r>
      <w:r w:rsidRPr="002A1323">
        <w:rPr>
          <w:rFonts w:ascii="Tahoma" w:hAnsi="Tahoma" w:cs="Tahoma"/>
          <w:bCs/>
          <w:sz w:val="18"/>
        </w:rPr>
        <w:t xml:space="preserve">, </w:t>
      </w:r>
      <w:r w:rsidRPr="002A1323">
        <w:rPr>
          <w:rFonts w:ascii="Tahoma" w:hAnsi="Tahoma" w:cs="Tahoma"/>
          <w:bCs/>
          <w:i/>
          <w:sz w:val="18"/>
        </w:rPr>
        <w:t>ter</w:t>
      </w:r>
      <w:r>
        <w:rPr>
          <w:rFonts w:ascii="Tahoma" w:hAnsi="Tahoma" w:cs="Tahoma"/>
          <w:bCs/>
          <w:i/>
          <w:sz w:val="18"/>
        </w:rPr>
        <w:t xml:space="preserve"> </w:t>
      </w:r>
      <w:r w:rsidRPr="002A1323">
        <w:rPr>
          <w:rFonts w:ascii="Tahoma" w:hAnsi="Tahoma" w:cs="Tahoma"/>
          <w:bCs/>
          <w:i/>
          <w:sz w:val="18"/>
        </w:rPr>
        <w:t xml:space="preserve">tudi vsak subjekt, katerih zmogljivosti uporablja gospodarski subjekt. </w:t>
      </w:r>
    </w:p>
    <w:p w14:paraId="6E13AAAA" w14:textId="77777777" w:rsidR="00FE39B5" w:rsidRPr="002A1323" w:rsidRDefault="00FE39B5" w:rsidP="00FE39B5">
      <w:pPr>
        <w:keepNext/>
        <w:keepLines/>
        <w:jc w:val="both"/>
        <w:rPr>
          <w:rFonts w:ascii="Tahoma" w:hAnsi="Tahoma" w:cs="Tahoma"/>
          <w:bCs/>
          <w:sz w:val="18"/>
        </w:rPr>
      </w:pPr>
      <w:r w:rsidRPr="002A1323">
        <w:rPr>
          <w:rFonts w:ascii="Tahoma" w:hAnsi="Tahoma" w:cs="Tahoma"/>
          <w:bCs/>
          <w:i/>
          <w:sz w:val="18"/>
        </w:rPr>
        <w:tab/>
      </w:r>
    </w:p>
    <w:p w14:paraId="03873239" w14:textId="77777777" w:rsidR="00FE39B5" w:rsidRDefault="00FE39B5" w:rsidP="00FE39B5">
      <w:pPr>
        <w:keepNext/>
        <w:keepLines/>
        <w:contextualSpacing/>
        <w:jc w:val="both"/>
        <w:rPr>
          <w:rFonts w:ascii="Tahoma" w:hAnsi="Tahoma" w:cs="Tahoma"/>
          <w:bCs/>
        </w:rPr>
      </w:pPr>
      <w:r w:rsidRPr="002A1323">
        <w:rPr>
          <w:rFonts w:ascii="Tahoma" w:hAnsi="Tahoma" w:cs="Tahoma"/>
          <w:bCs/>
        </w:rPr>
        <w:t>Naročnik v skladu s tretjim (3) odstavkom 47. člena ZJN-3 v postopku naročila male vrednosti zahteva, da ponudnik izkaže izpolnjevanje zahtev naročnika z izjavo.</w:t>
      </w:r>
    </w:p>
    <w:p w14:paraId="749E6EEC" w14:textId="77777777" w:rsidR="00FE39B5" w:rsidRPr="002A1323" w:rsidRDefault="00FE39B5" w:rsidP="00FE39B5">
      <w:pPr>
        <w:keepNext/>
        <w:keepLines/>
        <w:contextualSpacing/>
        <w:jc w:val="both"/>
        <w:rPr>
          <w:rFonts w:ascii="Tahoma" w:hAnsi="Tahoma" w:cs="Tahoma"/>
          <w:bCs/>
        </w:rPr>
      </w:pPr>
    </w:p>
    <w:p w14:paraId="7D12591A" w14:textId="77777777" w:rsidR="00FE39B5" w:rsidRPr="000E6828" w:rsidRDefault="00FE39B5" w:rsidP="00FE39B5">
      <w:pPr>
        <w:keepNext/>
        <w:keepLines/>
        <w:contextualSpacing/>
        <w:jc w:val="both"/>
        <w:rPr>
          <w:rFonts w:ascii="Tahoma" w:hAnsi="Tahoma" w:cs="Tahoma"/>
        </w:rPr>
      </w:pPr>
      <w:r w:rsidRPr="000E6828">
        <w:rPr>
          <w:rFonts w:ascii="Tahoma" w:hAnsi="Tahoma" w:cs="Tahoma"/>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43F146F0" w14:textId="77777777" w:rsidR="00FE39B5" w:rsidRPr="000E6828" w:rsidRDefault="00FE39B5" w:rsidP="00FE39B5">
      <w:pPr>
        <w:keepNext/>
        <w:keepLines/>
        <w:jc w:val="both"/>
        <w:rPr>
          <w:rFonts w:ascii="Tahoma" w:hAnsi="Tahoma" w:cs="Tahoma"/>
        </w:rPr>
      </w:pPr>
    </w:p>
    <w:p w14:paraId="1A3B2ED8" w14:textId="77777777" w:rsidR="00FE39B5" w:rsidRPr="000E6828" w:rsidRDefault="00FE39B5" w:rsidP="00FE39B5">
      <w:pPr>
        <w:keepNext/>
        <w:keepLines/>
        <w:jc w:val="both"/>
        <w:rPr>
          <w:rFonts w:ascii="Tahoma" w:hAnsi="Tahoma" w:cs="Tahoma"/>
          <w:bCs/>
        </w:rPr>
      </w:pPr>
      <w:r w:rsidRPr="000E6828">
        <w:rPr>
          <w:rFonts w:ascii="Tahoma" w:hAnsi="Tahoma" w:cs="Tahoma"/>
          <w:bCs/>
        </w:rPr>
        <w:t xml:space="preserve">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 </w:t>
      </w:r>
    </w:p>
    <w:p w14:paraId="15CD55D7" w14:textId="77777777" w:rsidR="00FE39B5" w:rsidRDefault="00FE39B5" w:rsidP="00FC2790">
      <w:pPr>
        <w:jc w:val="both"/>
        <w:rPr>
          <w:rFonts w:ascii="Tahoma" w:hAnsi="Tahoma" w:cs="Tahoma"/>
          <w:b/>
          <w:bCs/>
        </w:rPr>
      </w:pPr>
    </w:p>
    <w:p w14:paraId="601FCE11" w14:textId="77777777" w:rsidR="00931726" w:rsidRPr="000E6828" w:rsidRDefault="00931726" w:rsidP="00931726">
      <w:pPr>
        <w:keepNext/>
        <w:keepLines/>
        <w:jc w:val="both"/>
        <w:rPr>
          <w:rFonts w:ascii="Tahoma" w:hAnsi="Tahoma" w:cs="Tahoma"/>
        </w:rPr>
      </w:pPr>
      <w:r w:rsidRPr="000E6828">
        <w:rPr>
          <w:rFonts w:ascii="Tahoma" w:hAnsi="Tahoma" w:cs="Tahoma"/>
        </w:rPr>
        <w:lastRenderedPageBreak/>
        <w:t>Naročnik si pridržuje pravico, da v času pregleda ponudb in vse do podpisa pogodbe/okvirnega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F314C80" w14:textId="77777777" w:rsidR="00931726" w:rsidRPr="000E6828" w:rsidRDefault="00931726" w:rsidP="00931726">
      <w:pPr>
        <w:keepNext/>
        <w:keepLines/>
        <w:jc w:val="both"/>
        <w:rPr>
          <w:rFonts w:ascii="Tahoma" w:hAnsi="Tahoma" w:cs="Tahoma"/>
          <w:bCs/>
        </w:rPr>
      </w:pPr>
    </w:p>
    <w:p w14:paraId="61509AAC" w14:textId="77777777" w:rsidR="00931726" w:rsidRPr="000E6828" w:rsidRDefault="00931726" w:rsidP="00931726">
      <w:pPr>
        <w:keepNext/>
        <w:keepLines/>
        <w:jc w:val="both"/>
        <w:rPr>
          <w:rFonts w:ascii="Tahoma" w:hAnsi="Tahoma" w:cs="Tahoma"/>
          <w:bCs/>
        </w:rPr>
      </w:pPr>
      <w:r w:rsidRPr="000E6828">
        <w:rPr>
          <w:rFonts w:ascii="Tahoma" w:hAnsi="Tahoma" w:cs="Tahoma"/>
          <w:bCs/>
        </w:rPr>
        <w:t xml:space="preserve">Gospodarski subjekt s podpisom Priloge 3/1 oziroma 3/2 soglaša, da lahko naročnik v zvezi z oddajo predmetnega javnega naročila pridobi podatke za preveritev ponudbe v skladu z 89. členom ZJN-3 v enotnem informacijskem sistemu – </w:t>
      </w:r>
      <w:proofErr w:type="spellStart"/>
      <w:r w:rsidRPr="000E6828">
        <w:rPr>
          <w:rFonts w:ascii="Tahoma" w:hAnsi="Tahoma" w:cs="Tahoma"/>
          <w:bCs/>
        </w:rPr>
        <w:t>eDosje</w:t>
      </w:r>
      <w:proofErr w:type="spellEnd"/>
      <w:r w:rsidRPr="000E6828">
        <w:rPr>
          <w:rFonts w:ascii="Tahoma" w:hAnsi="Tahoma" w:cs="Tahoma"/>
          <w:bCs/>
        </w:rPr>
        <w:t xml:space="preserve"> iz devetega odstavka 77. člena ZJN-3.</w:t>
      </w:r>
    </w:p>
    <w:p w14:paraId="6C4A9FF5" w14:textId="77777777" w:rsidR="00931726" w:rsidRPr="000E6828" w:rsidRDefault="00931726" w:rsidP="00931726">
      <w:pPr>
        <w:keepNext/>
        <w:keepLines/>
        <w:jc w:val="both"/>
        <w:rPr>
          <w:rFonts w:ascii="Tahoma" w:hAnsi="Tahoma" w:cs="Tahoma"/>
          <w:bCs/>
        </w:rPr>
      </w:pPr>
    </w:p>
    <w:p w14:paraId="05E7744A" w14:textId="77777777" w:rsidR="00931726" w:rsidRPr="003846B4" w:rsidRDefault="00931726" w:rsidP="00931726">
      <w:pPr>
        <w:keepNext/>
        <w:keepLines/>
        <w:jc w:val="both"/>
        <w:rPr>
          <w:rFonts w:ascii="Tahoma" w:hAnsi="Tahoma" w:cs="Tahoma"/>
          <w:bCs/>
        </w:rPr>
      </w:pPr>
      <w:r w:rsidRPr="000E6828">
        <w:rPr>
          <w:rFonts w:ascii="Tahoma" w:hAnsi="Tahoma" w:cs="Tahoma"/>
          <w:bCs/>
        </w:rPr>
        <w:t xml:space="preserve">Ponudniki in posamezni člani skupine ponudnikov v okviru skupne ponudbe, podizvajalci ter subjekti, katerih zmogljivosti uporablja ponudnik, </w:t>
      </w:r>
      <w:r w:rsidRPr="000E6828">
        <w:rPr>
          <w:rFonts w:ascii="Tahoma" w:hAnsi="Tahoma" w:cs="Tahoma"/>
          <w:b/>
          <w:bCs/>
          <w:u w:val="single"/>
        </w:rPr>
        <w:t>ki nimajo sedeža v Republiki Sloveniji</w:t>
      </w:r>
      <w:r w:rsidRPr="000E6828">
        <w:rPr>
          <w:rFonts w:ascii="Tahoma" w:hAnsi="Tahoma" w:cs="Tahoma"/>
          <w:bCs/>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2FC10284" w14:textId="77777777" w:rsidR="00931726" w:rsidRPr="002A1323" w:rsidRDefault="00931726" w:rsidP="00931726">
      <w:pPr>
        <w:keepNext/>
        <w:keepLines/>
        <w:jc w:val="both"/>
        <w:rPr>
          <w:rFonts w:ascii="Tahoma" w:hAnsi="Tahoma" w:cs="Tahoma"/>
        </w:rPr>
      </w:pPr>
    </w:p>
    <w:p w14:paraId="0C9CF421" w14:textId="726CD74D" w:rsidR="00931726" w:rsidRPr="002A1323" w:rsidRDefault="00931726" w:rsidP="005F6B2E">
      <w:pPr>
        <w:keepNext/>
        <w:keepLines/>
        <w:numPr>
          <w:ilvl w:val="1"/>
          <w:numId w:val="2"/>
        </w:numPr>
        <w:jc w:val="both"/>
        <w:rPr>
          <w:rFonts w:ascii="Tahoma" w:hAnsi="Tahoma" w:cs="Tahoma"/>
          <w:b/>
          <w:sz w:val="22"/>
        </w:rPr>
      </w:pPr>
      <w:r w:rsidRPr="002A1323">
        <w:rPr>
          <w:rFonts w:ascii="Tahoma" w:hAnsi="Tahoma" w:cs="Tahoma"/>
          <w:b/>
          <w:sz w:val="22"/>
        </w:rPr>
        <w:t xml:space="preserve">Ugotavljanje sposobnosti (razlogi za izključitev) </w:t>
      </w:r>
    </w:p>
    <w:p w14:paraId="7C4E469D" w14:textId="77777777" w:rsidR="00931726" w:rsidRDefault="00931726" w:rsidP="00931726">
      <w:pPr>
        <w:keepNext/>
        <w:keepLines/>
        <w:jc w:val="both"/>
        <w:rPr>
          <w:rFonts w:ascii="Tahoma" w:hAnsi="Tahoma" w:cs="Tahoma"/>
          <w:bCs/>
        </w:rPr>
      </w:pPr>
    </w:p>
    <w:p w14:paraId="61F7F0D1" w14:textId="77777777" w:rsidR="00931726" w:rsidRPr="002A1323" w:rsidRDefault="00931726" w:rsidP="00931726">
      <w:pPr>
        <w:keepNext/>
        <w:keepLines/>
        <w:jc w:val="both"/>
        <w:rPr>
          <w:rFonts w:ascii="Tahoma" w:hAnsi="Tahoma" w:cs="Tahoma"/>
          <w:bCs/>
        </w:rPr>
      </w:pPr>
      <w:r w:rsidRPr="002A1323">
        <w:rPr>
          <w:rFonts w:ascii="Tahoma" w:hAnsi="Tahoma" w:cs="Tahoma"/>
          <w:bCs/>
        </w:rPr>
        <w:t xml:space="preserve">Naročnik bo iz sodelovanja v postopku javnega naročanja izključil </w:t>
      </w:r>
      <w:r w:rsidRPr="002A1323">
        <w:rPr>
          <w:rFonts w:ascii="Tahoma" w:hAnsi="Tahoma" w:cs="Tahoma"/>
        </w:rPr>
        <w:t>ponudnika</w:t>
      </w:r>
      <w:r>
        <w:rPr>
          <w:rFonts w:ascii="Tahoma" w:hAnsi="Tahoma" w:cs="Tahoma"/>
          <w:bCs/>
        </w:rPr>
        <w:t xml:space="preserve">, če pri preverjanju v skladu </w:t>
      </w:r>
      <w:r w:rsidRPr="002A1323">
        <w:rPr>
          <w:rFonts w:ascii="Tahoma" w:hAnsi="Tahoma" w:cs="Tahoma"/>
          <w:bCs/>
        </w:rPr>
        <w:t xml:space="preserve"> z ZJN-3 ugotovi ali je drugače seznanjen, da ponudnik </w:t>
      </w:r>
      <w:r>
        <w:rPr>
          <w:rFonts w:ascii="Tahoma" w:hAnsi="Tahoma" w:cs="Tahoma"/>
          <w:bCs/>
        </w:rPr>
        <w:t>ne izpolnjuje pogojev v skladu s</w:t>
      </w:r>
      <w:r w:rsidRPr="002A1323">
        <w:rPr>
          <w:rFonts w:ascii="Tahoma" w:hAnsi="Tahoma" w:cs="Tahoma"/>
          <w:bCs/>
        </w:rPr>
        <w:t xml:space="preserve"> 1., 2. in 4. odstavkom 75. člena ZJN-3. </w:t>
      </w:r>
    </w:p>
    <w:p w14:paraId="7FDE5E75" w14:textId="77777777" w:rsidR="00931726" w:rsidRPr="002A1323" w:rsidRDefault="00931726" w:rsidP="00931726">
      <w:pPr>
        <w:keepNext/>
        <w:keepLines/>
        <w:jc w:val="both"/>
        <w:rPr>
          <w:rFonts w:ascii="Tahoma" w:hAnsi="Tahoma" w:cs="Tahoma"/>
          <w:bCs/>
          <w:sz w:val="18"/>
        </w:rPr>
      </w:pPr>
    </w:p>
    <w:p w14:paraId="10DABB39" w14:textId="42EF098A" w:rsidR="00931726" w:rsidRDefault="00931726" w:rsidP="00931726">
      <w:pPr>
        <w:keepNext/>
        <w:keepLines/>
        <w:ind w:right="-2"/>
        <w:jc w:val="both"/>
        <w:rPr>
          <w:rFonts w:ascii="Tahoma" w:hAnsi="Tahoma" w:cs="Tahoma"/>
          <w:i/>
          <w:sz w:val="19"/>
          <w:szCs w:val="19"/>
        </w:rPr>
      </w:pPr>
      <w:r w:rsidRPr="002A1323">
        <w:rPr>
          <w:rFonts w:ascii="Tahoma" w:hAnsi="Tahoma" w:cs="Tahoma"/>
          <w:i/>
          <w:sz w:val="19"/>
          <w:szCs w:val="19"/>
        </w:rPr>
        <w:t>Pogoje v točki 3.1 mora izpolniti ponudnik. V primeru skupne ponudbe mora pogoje iz te točke izpolniti vsak izmed</w:t>
      </w:r>
      <w:r>
        <w:rPr>
          <w:rFonts w:ascii="Tahoma" w:hAnsi="Tahoma" w:cs="Tahoma"/>
          <w:i/>
          <w:sz w:val="19"/>
          <w:szCs w:val="19"/>
        </w:rPr>
        <w:t xml:space="preserve"> </w:t>
      </w:r>
      <w:r w:rsidRPr="002A1323">
        <w:rPr>
          <w:rFonts w:ascii="Tahoma" w:hAnsi="Tahoma" w:cs="Tahoma"/>
          <w:i/>
          <w:sz w:val="19"/>
          <w:szCs w:val="19"/>
        </w:rPr>
        <w:t>partnerjev. V primeru ponudbe s podizvajalci mora pogoje iz te točke izpolniti tudi vsak izmed podizvajalcev.</w:t>
      </w:r>
      <w:r w:rsidR="00F7611D">
        <w:rPr>
          <w:rFonts w:ascii="Tahoma" w:hAnsi="Tahoma" w:cs="Tahoma"/>
          <w:i/>
          <w:sz w:val="19"/>
          <w:szCs w:val="19"/>
        </w:rPr>
        <w:t xml:space="preserve"> </w:t>
      </w:r>
      <w:r w:rsidRPr="002A1323">
        <w:rPr>
          <w:rFonts w:ascii="Tahoma" w:hAnsi="Tahoma" w:cs="Tahoma"/>
          <w:i/>
          <w:sz w:val="19"/>
          <w:szCs w:val="19"/>
        </w:rPr>
        <w:t>V primeru uporabe zmogljivosti drugih subjektov, mora pogoje iz te točke izpolniti tudi subjekt, katerega zmogljivost bo ponudnik uporabil.</w:t>
      </w:r>
    </w:p>
    <w:p w14:paraId="60A2DD1D" w14:textId="77777777" w:rsidR="00BB1C1E" w:rsidRDefault="00BB1C1E" w:rsidP="00931726">
      <w:pPr>
        <w:keepNext/>
        <w:keepLines/>
        <w:jc w:val="both"/>
        <w:rPr>
          <w:rFonts w:ascii="Tahoma" w:hAnsi="Tahoma" w:cs="Tahoma"/>
          <w:bCs/>
        </w:rPr>
      </w:pPr>
    </w:p>
    <w:p w14:paraId="560E6513" w14:textId="77777777" w:rsidR="00BB1C1E" w:rsidRDefault="00931726" w:rsidP="00931726">
      <w:pPr>
        <w:keepNext/>
        <w:keepLines/>
        <w:ind w:right="-2"/>
        <w:jc w:val="both"/>
        <w:rPr>
          <w:rFonts w:ascii="Tahoma" w:hAnsi="Tahoma" w:cs="Tahoma"/>
          <w:b/>
        </w:rPr>
      </w:pPr>
      <w:r w:rsidRPr="002A1323">
        <w:rPr>
          <w:rFonts w:ascii="Tahoma" w:hAnsi="Tahoma" w:cs="Tahoma"/>
          <w:b/>
        </w:rPr>
        <w:t xml:space="preserve">A: </w:t>
      </w:r>
      <w:r w:rsidRPr="005628FB">
        <w:rPr>
          <w:rFonts w:ascii="Tahoma" w:hAnsi="Tahoma" w:cs="Tahoma"/>
          <w:b/>
        </w:rPr>
        <w:t>Razlogi, povezani s kazenskimi obsodbami (prvi odstavek 75. člena ZJN-3)</w:t>
      </w:r>
    </w:p>
    <w:p w14:paraId="017432C8" w14:textId="1FDF56B7" w:rsidR="00931726" w:rsidRPr="002A1323" w:rsidRDefault="00931726" w:rsidP="00931726">
      <w:pPr>
        <w:keepNext/>
        <w:keepLines/>
        <w:ind w:right="-2"/>
        <w:jc w:val="both"/>
        <w:rPr>
          <w:rFonts w:ascii="Tahoma" w:hAnsi="Tahoma" w:cs="Tahoma"/>
        </w:rPr>
      </w:pPr>
      <w:r w:rsidRPr="002A1323">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w:t>
      </w:r>
      <w:r w:rsidRPr="00FD1024">
        <w:rPr>
          <w:rFonts w:ascii="Tahoma" w:hAnsi="Tahoma" w:cs="Tahoma"/>
        </w:rPr>
        <w:t>pravnomočna sodba za kazniva dejanja iz Kazenskega zakonika (Ur</w:t>
      </w:r>
      <w:r>
        <w:rPr>
          <w:rFonts w:ascii="Tahoma" w:hAnsi="Tahoma" w:cs="Tahoma"/>
        </w:rPr>
        <w:t>.</w:t>
      </w:r>
      <w:r w:rsidRPr="00FD1024">
        <w:rPr>
          <w:rFonts w:ascii="Tahoma" w:hAnsi="Tahoma" w:cs="Tahoma"/>
        </w:rPr>
        <w:t xml:space="preserve"> l</w:t>
      </w:r>
      <w:r>
        <w:rPr>
          <w:rFonts w:ascii="Tahoma" w:hAnsi="Tahoma" w:cs="Tahoma"/>
        </w:rPr>
        <w:t>.</w:t>
      </w:r>
      <w:r w:rsidRPr="00FD1024">
        <w:rPr>
          <w:rFonts w:ascii="Tahoma" w:hAnsi="Tahoma" w:cs="Tahoma"/>
        </w:rPr>
        <w:t xml:space="preserve"> RS, št. 50/12 – uradno prečiščeno besedilo, 6/16 – </w:t>
      </w:r>
      <w:proofErr w:type="spellStart"/>
      <w:r w:rsidRPr="00FD1024">
        <w:rPr>
          <w:rFonts w:ascii="Tahoma" w:hAnsi="Tahoma" w:cs="Tahoma"/>
        </w:rPr>
        <w:t>popr</w:t>
      </w:r>
      <w:proofErr w:type="spellEnd"/>
      <w:r w:rsidRPr="00FD1024">
        <w:rPr>
          <w:rFonts w:ascii="Tahoma" w:hAnsi="Tahoma" w:cs="Tahoma"/>
        </w:rPr>
        <w:t>., 54/15, 38/16, 27/17, 23/20, 91/20, 95/21, 186/21</w:t>
      </w:r>
      <w:r>
        <w:rPr>
          <w:rFonts w:ascii="Tahoma" w:hAnsi="Tahoma" w:cs="Tahoma"/>
        </w:rPr>
        <w:t>,</w:t>
      </w:r>
      <w:r w:rsidRPr="00FD1024">
        <w:rPr>
          <w:rFonts w:ascii="Tahoma" w:hAnsi="Tahoma" w:cs="Tahoma"/>
        </w:rPr>
        <w:t xml:space="preserve"> 105/22 – ZZNŠPP</w:t>
      </w:r>
      <w:r>
        <w:rPr>
          <w:rFonts w:ascii="Tahoma" w:hAnsi="Tahoma" w:cs="Tahoma"/>
        </w:rPr>
        <w:t xml:space="preserve">, </w:t>
      </w:r>
      <w:r w:rsidRPr="00263C92">
        <w:rPr>
          <w:rFonts w:ascii="Tahoma" w:hAnsi="Tahoma" w:cs="Tahoma"/>
        </w:rPr>
        <w:t xml:space="preserve">16/23 in 107/24 – </w:t>
      </w:r>
      <w:proofErr w:type="spellStart"/>
      <w:r w:rsidRPr="00263C92">
        <w:rPr>
          <w:rFonts w:ascii="Tahoma" w:hAnsi="Tahoma" w:cs="Tahoma"/>
        </w:rPr>
        <w:t>odl</w:t>
      </w:r>
      <w:proofErr w:type="spellEnd"/>
      <w:r w:rsidRPr="00263C92">
        <w:rPr>
          <w:rFonts w:ascii="Tahoma" w:hAnsi="Tahoma" w:cs="Tahoma"/>
        </w:rPr>
        <w:t>. US</w:t>
      </w:r>
      <w:r w:rsidRPr="00FD1024">
        <w:rPr>
          <w:rFonts w:ascii="Tahoma" w:hAnsi="Tahoma" w:cs="Tahoma"/>
        </w:rPr>
        <w:t>; v nadaljnjem besedilu: KZ-1)</w:t>
      </w:r>
      <w:r>
        <w:rPr>
          <w:rFonts w:ascii="Tahoma" w:hAnsi="Tahoma" w:cs="Tahoma"/>
        </w:rPr>
        <w:t xml:space="preserve">, </w:t>
      </w:r>
      <w:r w:rsidRPr="002A1323">
        <w:rPr>
          <w:rFonts w:ascii="Tahoma" w:hAnsi="Tahoma" w:cs="Tahoma"/>
        </w:rPr>
        <w:t>ki so opredeljena v prvem odstavku 75. člena ZJN-3</w:t>
      </w:r>
      <w:r>
        <w:rPr>
          <w:rFonts w:ascii="Tahoma" w:hAnsi="Tahoma" w:cs="Tahoma"/>
        </w:rPr>
        <w:t>,</w:t>
      </w:r>
      <w:r w:rsidRPr="00FD1024">
        <w:rPr>
          <w:rFonts w:ascii="Tahoma" w:hAnsi="Tahoma" w:cs="Tahoma"/>
        </w:rPr>
        <w:t xml:space="preserve"> ali za primerljiva kazniva dejanja, ki so jih izrekla tuja sodišča</w:t>
      </w:r>
      <w:r w:rsidRPr="002A1323">
        <w:rPr>
          <w:rFonts w:ascii="Tahoma" w:hAnsi="Tahoma" w:cs="Tahoma"/>
        </w:rPr>
        <w:t>.</w:t>
      </w:r>
    </w:p>
    <w:p w14:paraId="61CCE27E" w14:textId="77777777" w:rsidR="00931726" w:rsidRPr="002A1323" w:rsidRDefault="00931726" w:rsidP="00931726">
      <w:pPr>
        <w:keepNext/>
        <w:keepLines/>
        <w:jc w:val="both"/>
        <w:rPr>
          <w:rFonts w:ascii="Tahoma" w:hAnsi="Tahoma" w:cs="Tahoma"/>
          <w:sz w:val="18"/>
        </w:rPr>
      </w:pPr>
    </w:p>
    <w:p w14:paraId="0C19F2B0" w14:textId="77777777" w:rsidR="00931726" w:rsidRPr="002A1323" w:rsidRDefault="00931726" w:rsidP="00931726">
      <w:pPr>
        <w:keepNext/>
        <w:keepLines/>
        <w:ind w:right="-2"/>
        <w:jc w:val="both"/>
        <w:rPr>
          <w:rFonts w:ascii="Tahoma" w:hAnsi="Tahoma" w:cs="Tahoma"/>
          <w:b/>
        </w:rPr>
      </w:pPr>
      <w:r w:rsidRPr="002A1323">
        <w:rPr>
          <w:rFonts w:ascii="Tahoma" w:hAnsi="Tahoma" w:cs="Tahoma"/>
          <w:b/>
        </w:rPr>
        <w:t xml:space="preserve">B: </w:t>
      </w:r>
      <w:r w:rsidRPr="0076021B">
        <w:rPr>
          <w:rFonts w:ascii="Tahoma" w:hAnsi="Tahoma" w:cs="Tahoma"/>
          <w:b/>
        </w:rPr>
        <w:t>Razlogi, povezani s plačilom davkov ali prispevkov za socialno varnost (drugi odstavek 75. člena ZJN-3)</w:t>
      </w:r>
    </w:p>
    <w:p w14:paraId="5A8012FE" w14:textId="3B081A14" w:rsidR="00931726" w:rsidRPr="002A1323" w:rsidRDefault="00931726" w:rsidP="00931726">
      <w:pPr>
        <w:keepNext/>
        <w:keepLines/>
        <w:ind w:right="-2"/>
        <w:jc w:val="both"/>
        <w:rPr>
          <w:rFonts w:ascii="Tahoma" w:hAnsi="Tahoma" w:cs="Tahoma"/>
        </w:rPr>
      </w:pPr>
      <w:r w:rsidRPr="002A1323">
        <w:rPr>
          <w:rFonts w:ascii="Tahoma" w:hAnsi="Tahoma" w:cs="Tahoma"/>
        </w:rPr>
        <w:t xml:space="preserve">Naročnik bo iz sodelovanja v postopku javnega naročanja izključil gospodarski subjekt, če pri preverjanju v skladu s 77., 79. in 80. členom ZJN-3 ugotovi, </w:t>
      </w:r>
      <w:r w:rsidRPr="00EF02BE">
        <w:rPr>
          <w:rFonts w:ascii="Tahoma" w:hAnsi="Tahoma" w:cs="Tahoma"/>
        </w:rPr>
        <w:t>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w:t>
      </w:r>
      <w:r w:rsidR="000529B1">
        <w:rPr>
          <w:rFonts w:ascii="Tahoma" w:hAnsi="Tahoma" w:cs="Tahoma"/>
        </w:rPr>
        <w:t>,</w:t>
      </w:r>
      <w:r w:rsidRPr="00EF02BE">
        <w:rPr>
          <w:rFonts w:ascii="Tahoma" w:hAnsi="Tahoma" w:cs="Tahoma"/>
        </w:rPr>
        <w:t xml:space="preserve"> in predloži vse obračune davčnih odtegljajev za dohodke iz delovnega razmerja za obdobje zadnjih pet let do roka za oddajo prijave ali ponudbe.</w:t>
      </w:r>
    </w:p>
    <w:p w14:paraId="7E6577EE" w14:textId="77777777" w:rsidR="00931726" w:rsidRPr="002A1323" w:rsidRDefault="00931726" w:rsidP="00931726">
      <w:pPr>
        <w:keepNext/>
        <w:keepLines/>
        <w:jc w:val="both"/>
        <w:rPr>
          <w:rFonts w:ascii="Tahoma" w:hAnsi="Tahoma" w:cs="Tahoma"/>
        </w:rPr>
      </w:pPr>
    </w:p>
    <w:p w14:paraId="15B6E79D" w14:textId="77777777" w:rsidR="00931726" w:rsidRPr="002A1323" w:rsidRDefault="00931726" w:rsidP="00931726">
      <w:pPr>
        <w:keepNext/>
        <w:keepLines/>
        <w:ind w:right="-2"/>
        <w:jc w:val="both"/>
        <w:rPr>
          <w:rFonts w:ascii="Tahoma" w:hAnsi="Tahoma" w:cs="Tahoma"/>
          <w:b/>
        </w:rPr>
      </w:pPr>
      <w:r w:rsidRPr="002A1323">
        <w:rPr>
          <w:rFonts w:ascii="Tahoma" w:hAnsi="Tahoma" w:cs="Tahoma"/>
          <w:b/>
        </w:rPr>
        <w:t xml:space="preserve">D: </w:t>
      </w:r>
      <w:r w:rsidRPr="0076021B">
        <w:rPr>
          <w:rFonts w:ascii="Tahoma" w:hAnsi="Tahoma" w:cs="Tahoma"/>
          <w:b/>
        </w:rPr>
        <w:t>Nacionalni razlogi za izključitev (četrti odstavek 75. člena ZJN-3)</w:t>
      </w:r>
    </w:p>
    <w:p w14:paraId="24E03925" w14:textId="77777777" w:rsidR="00931726" w:rsidRDefault="00931726" w:rsidP="00931726">
      <w:pPr>
        <w:keepNext/>
        <w:keepLines/>
        <w:ind w:right="-2"/>
        <w:jc w:val="both"/>
        <w:rPr>
          <w:rFonts w:ascii="Tahoma" w:hAnsi="Tahoma" w:cs="Tahoma"/>
        </w:rPr>
      </w:pPr>
      <w:r w:rsidRPr="002A1323">
        <w:rPr>
          <w:rFonts w:ascii="Tahoma" w:hAnsi="Tahoma" w:cs="Tahoma"/>
        </w:rPr>
        <w:t>Naročnik bo iz posameznega postopka javnega naročanja izključil gospodarski subjekt:</w:t>
      </w:r>
    </w:p>
    <w:p w14:paraId="6B6F2DBE" w14:textId="77777777" w:rsidR="00FE39B5" w:rsidRDefault="00FE39B5" w:rsidP="00931726">
      <w:pPr>
        <w:keepNext/>
        <w:keepLines/>
        <w:ind w:right="-2"/>
        <w:jc w:val="both"/>
        <w:rPr>
          <w:rFonts w:ascii="Tahoma" w:hAnsi="Tahoma" w:cs="Tahoma"/>
        </w:rPr>
      </w:pPr>
    </w:p>
    <w:p w14:paraId="1D8107CB" w14:textId="77777777" w:rsidR="00FE39B5" w:rsidRDefault="00FE39B5" w:rsidP="00931726">
      <w:pPr>
        <w:keepNext/>
        <w:keepLines/>
        <w:ind w:right="-2"/>
        <w:jc w:val="both"/>
        <w:rPr>
          <w:rFonts w:ascii="Tahoma" w:hAnsi="Tahoma" w:cs="Tahoma"/>
        </w:rPr>
      </w:pPr>
    </w:p>
    <w:p w14:paraId="06B6342A" w14:textId="77777777" w:rsidR="00FE39B5" w:rsidRPr="002A1323" w:rsidRDefault="00FE39B5" w:rsidP="00931726">
      <w:pPr>
        <w:keepNext/>
        <w:keepLines/>
        <w:ind w:right="-2"/>
        <w:jc w:val="both"/>
        <w:rPr>
          <w:rFonts w:ascii="Tahoma" w:hAnsi="Tahoma" w:cs="Tahoma"/>
        </w:rPr>
      </w:pPr>
    </w:p>
    <w:p w14:paraId="48FD0261" w14:textId="77777777" w:rsidR="00931726" w:rsidRPr="005A2BF0" w:rsidRDefault="00931726" w:rsidP="00931726">
      <w:pPr>
        <w:keepNext/>
        <w:keepLines/>
        <w:jc w:val="both"/>
        <w:rPr>
          <w:rFonts w:ascii="Tahoma" w:hAnsi="Tahoma" w:cs="Tahoma"/>
          <w:sz w:val="8"/>
        </w:rPr>
      </w:pPr>
    </w:p>
    <w:p w14:paraId="2D511716" w14:textId="77777777" w:rsidR="00931726" w:rsidRPr="005A2BF0" w:rsidRDefault="00931726" w:rsidP="00931726">
      <w:pPr>
        <w:keepNext/>
        <w:keepLines/>
        <w:ind w:left="284" w:hanging="284"/>
        <w:jc w:val="both"/>
        <w:rPr>
          <w:rFonts w:ascii="Tahoma" w:hAnsi="Tahoma" w:cs="Tahoma"/>
        </w:rPr>
      </w:pPr>
      <w:r w:rsidRPr="005A2BF0">
        <w:rPr>
          <w:rFonts w:ascii="Tahoma" w:hAnsi="Tahoma" w:cs="Tahoma"/>
          <w:b/>
        </w:rPr>
        <w:lastRenderedPageBreak/>
        <w:t>D.1: Točka a) četrtega odstavka 75. člena ZJN-3</w:t>
      </w:r>
    </w:p>
    <w:p w14:paraId="1AEF6449" w14:textId="77777777" w:rsidR="00931726" w:rsidRPr="005A2BF0" w:rsidRDefault="00931726" w:rsidP="007D1F55">
      <w:pPr>
        <w:keepNext/>
        <w:keepLines/>
        <w:numPr>
          <w:ilvl w:val="0"/>
          <w:numId w:val="24"/>
        </w:numPr>
        <w:ind w:left="284" w:hanging="284"/>
        <w:jc w:val="both"/>
        <w:rPr>
          <w:rFonts w:ascii="Tahoma" w:hAnsi="Tahoma" w:cs="Tahoma"/>
        </w:rPr>
      </w:pPr>
      <w:r w:rsidRPr="005A2BF0">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6CE70E52" w14:textId="77777777" w:rsidR="00931726" w:rsidRPr="005A2BF0" w:rsidRDefault="00931726" w:rsidP="00931726">
      <w:pPr>
        <w:keepNext/>
        <w:keepLines/>
        <w:jc w:val="both"/>
        <w:rPr>
          <w:rFonts w:ascii="Tahoma" w:hAnsi="Tahoma" w:cs="Tahoma"/>
          <w:b/>
          <w:sz w:val="8"/>
        </w:rPr>
      </w:pPr>
    </w:p>
    <w:p w14:paraId="771D5CC4" w14:textId="77777777" w:rsidR="00931726" w:rsidRPr="005A2BF0" w:rsidRDefault="00931726" w:rsidP="00931726">
      <w:pPr>
        <w:keepNext/>
        <w:keepLines/>
        <w:jc w:val="both"/>
        <w:rPr>
          <w:rFonts w:ascii="Tahoma" w:hAnsi="Tahoma" w:cs="Tahoma"/>
        </w:rPr>
      </w:pPr>
      <w:r w:rsidRPr="005A2BF0">
        <w:rPr>
          <w:rFonts w:ascii="Tahoma" w:hAnsi="Tahoma" w:cs="Tahoma"/>
          <w:b/>
        </w:rPr>
        <w:t>D.2: Točka b) četrtega odstavka 75. člena ZJN-3</w:t>
      </w:r>
    </w:p>
    <w:p w14:paraId="3C7CCA82" w14:textId="77777777" w:rsidR="00931726" w:rsidRDefault="00931726" w:rsidP="007D1F55">
      <w:pPr>
        <w:keepNext/>
        <w:keepLines/>
        <w:numPr>
          <w:ilvl w:val="0"/>
          <w:numId w:val="24"/>
        </w:numPr>
        <w:ind w:left="284" w:hanging="284"/>
        <w:jc w:val="both"/>
        <w:rPr>
          <w:rFonts w:ascii="Tahoma" w:hAnsi="Tahoma" w:cs="Tahoma"/>
        </w:rPr>
      </w:pPr>
      <w:r w:rsidRPr="005A2BF0">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78220B" w14:textId="77777777" w:rsidR="00587D23" w:rsidRDefault="00587D23" w:rsidP="00587D23">
      <w:pPr>
        <w:keepNext/>
        <w:keepLines/>
        <w:ind w:left="284"/>
        <w:jc w:val="both"/>
        <w:rPr>
          <w:rFonts w:ascii="Tahoma" w:hAnsi="Tahoma" w:cs="Tahoma"/>
        </w:rPr>
      </w:pPr>
    </w:p>
    <w:p w14:paraId="50F11C17" w14:textId="49B86B26" w:rsidR="00931726" w:rsidRPr="009D0785" w:rsidRDefault="00931726" w:rsidP="00931726">
      <w:pPr>
        <w:keepNext/>
        <w:keepLines/>
        <w:jc w:val="both"/>
        <w:rPr>
          <w:rFonts w:ascii="Tahoma" w:hAnsi="Tahoma" w:cs="Tahoma"/>
          <w:b/>
        </w:rPr>
      </w:pPr>
      <w:r w:rsidRPr="009D0785">
        <w:rPr>
          <w:rFonts w:ascii="Tahoma" w:hAnsi="Tahoma" w:cs="Tahoma"/>
          <w:b/>
        </w:rPr>
        <w:t>D.3: Kršitev temeljnih pravic delavcev (196. člen KZ-1), prvi odstavek 75. člena ZJN-3</w:t>
      </w:r>
    </w:p>
    <w:p w14:paraId="4CCF6E61" w14:textId="5541BCC6" w:rsidR="00931726" w:rsidRDefault="00931726" w:rsidP="007D1F55">
      <w:pPr>
        <w:keepNext/>
        <w:keepLines/>
        <w:numPr>
          <w:ilvl w:val="0"/>
          <w:numId w:val="24"/>
        </w:numPr>
        <w:ind w:left="284" w:hanging="284"/>
        <w:jc w:val="both"/>
        <w:rPr>
          <w:rFonts w:ascii="Tahoma" w:hAnsi="Tahoma" w:cs="Tahoma"/>
        </w:rPr>
      </w:pPr>
      <w:r w:rsidRPr="009D0785">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w:t>
      </w:r>
      <w:r w:rsidR="004A7670">
        <w:rPr>
          <w:rFonts w:ascii="Tahoma" w:hAnsi="Tahoma" w:cs="Tahoma"/>
        </w:rPr>
        <w:t>,</w:t>
      </w:r>
      <w:r w:rsidRPr="009D0785">
        <w:rPr>
          <w:rFonts w:ascii="Tahoma" w:hAnsi="Tahoma" w:cs="Tahoma"/>
        </w:rPr>
        <w:t xml:space="preserve"> ali za primerljiva kazniva dejanja, ki so jih izrekla tuja sodišča, ki so opredeljena v prvem odstavku 75. člena ZJN-3.</w:t>
      </w:r>
    </w:p>
    <w:p w14:paraId="5B1BB69A" w14:textId="77777777" w:rsidR="00FE39B5" w:rsidRPr="009D0785" w:rsidRDefault="00FE39B5" w:rsidP="00FE39B5">
      <w:pPr>
        <w:keepNext/>
        <w:keepLines/>
        <w:ind w:left="284"/>
        <w:jc w:val="both"/>
        <w:rPr>
          <w:rFonts w:ascii="Tahoma" w:hAnsi="Tahoma" w:cs="Tahoma"/>
        </w:rPr>
      </w:pPr>
    </w:p>
    <w:p w14:paraId="09BCA675" w14:textId="723017BE" w:rsidR="00931726" w:rsidRPr="00F93859" w:rsidRDefault="00931726" w:rsidP="00FE39B5">
      <w:pPr>
        <w:pStyle w:val="Telobesedila2"/>
        <w:keepNext/>
        <w:keepLines/>
        <w:ind w:left="284" w:right="0" w:hanging="284"/>
        <w:rPr>
          <w:rFonts w:ascii="Tahoma" w:hAnsi="Tahoma" w:cs="Tahoma"/>
        </w:rPr>
      </w:pPr>
      <w:r w:rsidRPr="00F93859">
        <w:rPr>
          <w:rFonts w:ascii="Tahoma" w:hAnsi="Tahoma" w:cs="Tahoma"/>
        </w:rPr>
        <w:t xml:space="preserve">E. Prepoved dodeljevanja ali nadaljnja izvajanja kakršnihkoli javnih naročil ali koncesijskih </w:t>
      </w:r>
      <w:r w:rsidR="00FE39B5">
        <w:rPr>
          <w:rFonts w:ascii="Tahoma" w:hAnsi="Tahoma" w:cs="Tahoma"/>
        </w:rPr>
        <w:t xml:space="preserve">  </w:t>
      </w:r>
      <w:r w:rsidRPr="00F93859">
        <w:rPr>
          <w:rFonts w:ascii="Tahoma" w:hAnsi="Tahoma" w:cs="Tahoma"/>
        </w:rPr>
        <w:t>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254A9A04" w14:textId="77777777" w:rsidR="00931726" w:rsidRPr="00F93859" w:rsidRDefault="00931726" w:rsidP="00931726">
      <w:pPr>
        <w:keepNext/>
        <w:keepLines/>
        <w:jc w:val="both"/>
        <w:rPr>
          <w:rFonts w:ascii="Tahoma" w:hAnsi="Tahoma" w:cs="Tahoma"/>
        </w:rPr>
      </w:pPr>
    </w:p>
    <w:p w14:paraId="3A03582E" w14:textId="5FC6092F" w:rsidR="00931726" w:rsidRPr="00F93859" w:rsidRDefault="00931726" w:rsidP="00931726">
      <w:pPr>
        <w:keepNext/>
        <w:keepLines/>
        <w:jc w:val="both"/>
        <w:rPr>
          <w:rFonts w:ascii="Tahoma" w:hAnsi="Tahoma" w:cs="Tahoma"/>
          <w:b/>
          <w:bCs/>
        </w:rPr>
      </w:pPr>
      <w:r w:rsidRPr="00F93859">
        <w:rPr>
          <w:rFonts w:ascii="Tahoma"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w:t>
      </w:r>
      <w:r w:rsidR="00A44F92">
        <w:rPr>
          <w:rFonts w:ascii="Tahoma" w:hAnsi="Tahoma" w:cs="Tahoma"/>
        </w:rPr>
        <w:t>,</w:t>
      </w:r>
      <w:r w:rsidRPr="00F93859">
        <w:rPr>
          <w:rFonts w:ascii="Tahoma" w:hAnsi="Tahoma" w:cs="Tahoma"/>
        </w:rPr>
        <w:t xml:space="preserve"> kot sledi:</w:t>
      </w:r>
    </w:p>
    <w:p w14:paraId="2D5AB68D" w14:textId="77777777" w:rsidR="00931726" w:rsidRPr="00F93859" w:rsidRDefault="00931726" w:rsidP="007D1F55">
      <w:pPr>
        <w:keepNext/>
        <w:keepLines/>
        <w:numPr>
          <w:ilvl w:val="0"/>
          <w:numId w:val="10"/>
        </w:numPr>
        <w:ind w:left="284" w:hanging="284"/>
        <w:jc w:val="both"/>
        <w:rPr>
          <w:rFonts w:ascii="Tahoma" w:hAnsi="Tahoma" w:cs="Tahoma"/>
          <w:bCs/>
        </w:rPr>
      </w:pPr>
      <w:r w:rsidRPr="00F93859">
        <w:rPr>
          <w:rFonts w:ascii="Tahoma" w:hAnsi="Tahoma" w:cs="Tahoma"/>
          <w:bCs/>
        </w:rPr>
        <w:t>ruski državljan ali fizična ali pravna oseba, subjekt ali organ s sedežem v Rusiji,</w:t>
      </w:r>
    </w:p>
    <w:p w14:paraId="0C1A10E6" w14:textId="77777777" w:rsidR="00931726" w:rsidRPr="00F93859" w:rsidRDefault="00931726" w:rsidP="007D1F55">
      <w:pPr>
        <w:keepNext/>
        <w:keepLines/>
        <w:numPr>
          <w:ilvl w:val="0"/>
          <w:numId w:val="10"/>
        </w:numPr>
        <w:ind w:left="284" w:hanging="284"/>
        <w:jc w:val="both"/>
        <w:rPr>
          <w:rFonts w:ascii="Tahoma" w:hAnsi="Tahoma" w:cs="Tahoma"/>
          <w:bCs/>
        </w:rPr>
      </w:pPr>
      <w:r w:rsidRPr="00F93859">
        <w:rPr>
          <w:rFonts w:ascii="Tahoma" w:hAnsi="Tahoma" w:cs="Tahoma"/>
          <w:bCs/>
        </w:rPr>
        <w:t xml:space="preserve">pravna oseba, subjekt ali organ, katerih več kot 50-odstotni delež je v neposredni ali posredni lasti subjekta iz prejšnje alineje, ali </w:t>
      </w:r>
    </w:p>
    <w:p w14:paraId="099F567B" w14:textId="77777777" w:rsidR="00D66F0F" w:rsidRDefault="00931726" w:rsidP="007D1F55">
      <w:pPr>
        <w:keepNext/>
        <w:keepLines/>
        <w:numPr>
          <w:ilvl w:val="0"/>
          <w:numId w:val="10"/>
        </w:numPr>
        <w:ind w:left="284" w:hanging="284"/>
        <w:jc w:val="both"/>
        <w:rPr>
          <w:rFonts w:ascii="Tahoma" w:hAnsi="Tahoma" w:cs="Tahoma"/>
          <w:bCs/>
        </w:rPr>
      </w:pPr>
      <w:r w:rsidRPr="00F93859">
        <w:rPr>
          <w:rFonts w:ascii="Tahoma" w:hAnsi="Tahoma" w:cs="Tahoma"/>
          <w:bCs/>
        </w:rPr>
        <w:t xml:space="preserve">fizična ali pravna oseba, subjekt ali organ, ki deluje v imenu ali po navodilih subjektov iz prejšnjih dveh alinej. </w:t>
      </w:r>
    </w:p>
    <w:p w14:paraId="5F06FA94" w14:textId="577048A2" w:rsidR="00931726" w:rsidRPr="00F93859" w:rsidRDefault="00931726" w:rsidP="00F40A4D">
      <w:pPr>
        <w:keepNext/>
        <w:keepLines/>
        <w:jc w:val="both"/>
        <w:rPr>
          <w:rFonts w:ascii="Tahoma" w:hAnsi="Tahoma" w:cs="Tahoma"/>
          <w:bCs/>
        </w:rPr>
      </w:pPr>
      <w:r w:rsidRPr="00F93859">
        <w:rPr>
          <w:rFonts w:ascii="Tahoma" w:hAnsi="Tahoma" w:cs="Tahoma"/>
          <w:bCs/>
        </w:rPr>
        <w:t xml:space="preserve">Enako velja za podizvajalce, dobavitelje/proizvajalce ali subjekte, katerih zmogljivosti se uporabljajo, v smislu direktiv 2014/23/EU, 2014/24/EU, 2014/25/EU in 2009/81/ES, če predstavljajo več kot 10 % vrednosti naročila. </w:t>
      </w:r>
    </w:p>
    <w:p w14:paraId="29C7F45B" w14:textId="77777777" w:rsidR="00931726" w:rsidRPr="002A1323" w:rsidRDefault="00931726" w:rsidP="00931726">
      <w:pPr>
        <w:keepNext/>
        <w:keepLines/>
        <w:jc w:val="both"/>
        <w:rPr>
          <w:rFonts w:ascii="Tahoma" w:hAnsi="Tahoma" w:cs="Tahoma"/>
          <w:b/>
          <w:smallCaps/>
          <w:sz w:val="22"/>
        </w:rPr>
      </w:pPr>
    </w:p>
    <w:p w14:paraId="76F612CF" w14:textId="77777777" w:rsidR="00931726" w:rsidRPr="00F91BF8" w:rsidRDefault="00931726" w:rsidP="007D1F55">
      <w:pPr>
        <w:keepNext/>
        <w:keepLines/>
        <w:numPr>
          <w:ilvl w:val="0"/>
          <w:numId w:val="22"/>
        </w:numPr>
        <w:ind w:left="284" w:hanging="284"/>
        <w:jc w:val="both"/>
        <w:rPr>
          <w:rFonts w:ascii="Tahoma" w:hAnsi="Tahoma" w:cs="Tahoma"/>
          <w:b/>
          <w:bCs/>
          <w:i/>
          <w:iCs/>
        </w:rPr>
      </w:pPr>
      <w:r w:rsidRPr="00F91BF8">
        <w:rPr>
          <w:rFonts w:ascii="Tahoma" w:hAnsi="Tahoma" w:cs="Tahoma"/>
          <w:b/>
          <w:bCs/>
          <w:i/>
          <w:iCs/>
        </w:rPr>
        <w:t>POPRAVNI MEHANIZMI:</w:t>
      </w:r>
    </w:p>
    <w:p w14:paraId="593C818A" w14:textId="77777777" w:rsidR="00931726" w:rsidRPr="00F91BF8" w:rsidRDefault="00931726" w:rsidP="00931726">
      <w:pPr>
        <w:keepNext/>
        <w:keepLines/>
        <w:jc w:val="both"/>
        <w:rPr>
          <w:rFonts w:ascii="Tahoma" w:hAnsi="Tahoma" w:cs="Tahoma"/>
          <w:bCs/>
          <w:i/>
          <w:iCs/>
          <w:sz w:val="16"/>
        </w:rPr>
      </w:pPr>
    </w:p>
    <w:p w14:paraId="01426C2B" w14:textId="77777777" w:rsidR="00931726" w:rsidRPr="00F91BF8" w:rsidRDefault="00931726" w:rsidP="00931726">
      <w:pPr>
        <w:keepNext/>
        <w:keepLines/>
        <w:jc w:val="both"/>
        <w:rPr>
          <w:rFonts w:ascii="Tahoma" w:hAnsi="Tahoma" w:cs="Tahoma"/>
          <w:b/>
          <w:bCs/>
          <w:i/>
          <w:iCs/>
        </w:rPr>
      </w:pPr>
      <w:r w:rsidRPr="00F91BF8">
        <w:rPr>
          <w:rFonts w:ascii="Tahoma" w:hAnsi="Tahoma" w:cs="Tahoma"/>
          <w:b/>
          <w:bCs/>
          <w:i/>
          <w:iCs/>
          <w:u w:val="single"/>
        </w:rPr>
        <w:t>2. odstavek 75. člena ZJN-3:</w:t>
      </w:r>
    </w:p>
    <w:p w14:paraId="6C3C69B6" w14:textId="77777777" w:rsidR="00931726" w:rsidRPr="00F91BF8" w:rsidRDefault="00931726" w:rsidP="00931726">
      <w:pPr>
        <w:keepNext/>
        <w:keepLines/>
        <w:jc w:val="both"/>
        <w:rPr>
          <w:rFonts w:ascii="Tahoma" w:hAnsi="Tahoma" w:cs="Tahoma"/>
          <w:bCs/>
          <w:i/>
          <w:iCs/>
          <w:sz w:val="8"/>
        </w:rPr>
      </w:pPr>
    </w:p>
    <w:p w14:paraId="64B05EE1" w14:textId="70239DBC" w:rsidR="00931726" w:rsidRPr="00F91BF8" w:rsidRDefault="00931726" w:rsidP="00931726">
      <w:pPr>
        <w:keepNext/>
        <w:keepLines/>
        <w:jc w:val="both"/>
        <w:rPr>
          <w:rFonts w:ascii="Tahoma" w:hAnsi="Tahoma" w:cs="Tahoma"/>
          <w:bCs/>
          <w:i/>
          <w:iCs/>
        </w:rPr>
      </w:pPr>
      <w:r w:rsidRPr="00F91BF8">
        <w:rPr>
          <w:rFonts w:ascii="Tahoma" w:hAnsi="Tahoma" w:cs="Tahoma"/>
          <w:bCs/>
          <w:i/>
          <w:iCs/>
        </w:rPr>
        <w:t xml:space="preserve">Gospodarskega subjekta </w:t>
      </w:r>
      <w:r w:rsidRPr="00F91BF8">
        <w:rPr>
          <w:rFonts w:ascii="Tahoma" w:hAnsi="Tahoma" w:cs="Tahoma"/>
          <w:bCs/>
          <w:i/>
          <w:iCs/>
          <w:u w:val="single"/>
        </w:rPr>
        <w:t>se ne izloči</w:t>
      </w:r>
      <w:r w:rsidRPr="00F91BF8">
        <w:rPr>
          <w:rFonts w:ascii="Tahoma" w:hAnsi="Tahoma" w:cs="Tahoma"/>
          <w:bCs/>
          <w:i/>
          <w:iCs/>
        </w:rPr>
        <w:t xml:space="preserve">, če gospodarski subjekt </w:t>
      </w:r>
      <w:r w:rsidRPr="00F91BF8">
        <w:rPr>
          <w:rFonts w:ascii="Tahoma" w:hAnsi="Tahoma" w:cs="Tahoma"/>
          <w:b/>
          <w:bCs/>
          <w:i/>
          <w:iCs/>
        </w:rPr>
        <w:t>do roka za oddajo ponudb poravna</w:t>
      </w:r>
      <w:r w:rsidRPr="00F91BF8">
        <w:rPr>
          <w:rFonts w:ascii="Tahoma" w:hAnsi="Tahoma" w:cs="Tahoma"/>
          <w:bCs/>
          <w:i/>
          <w:iCs/>
        </w:rPr>
        <w:t xml:space="preserve"> neplačane zapadle obveznosti, ki znašajo 50 eurov ali več</w:t>
      </w:r>
      <w:r w:rsidR="00C149CF">
        <w:rPr>
          <w:rFonts w:ascii="Tahoma" w:hAnsi="Tahoma" w:cs="Tahoma"/>
          <w:bCs/>
          <w:i/>
          <w:iCs/>
        </w:rPr>
        <w:t>,</w:t>
      </w:r>
      <w:r w:rsidRPr="00F91BF8">
        <w:rPr>
          <w:rFonts w:ascii="Tahoma" w:hAnsi="Tahoma" w:cs="Tahoma"/>
          <w:bCs/>
          <w:i/>
          <w:iCs/>
        </w:rPr>
        <w:t xml:space="preserve"> in predloži vse obračune davčnih odtegljajev za dohodke iz delovnega razmerja za obdobje zadnjih pet let do roka za oddajo prijave ali ponudbe.</w:t>
      </w:r>
    </w:p>
    <w:p w14:paraId="5D34DB8B" w14:textId="77777777" w:rsidR="00931726" w:rsidRPr="00F91BF8" w:rsidRDefault="00931726" w:rsidP="00931726">
      <w:pPr>
        <w:keepNext/>
        <w:keepLines/>
        <w:jc w:val="both"/>
        <w:rPr>
          <w:rFonts w:ascii="Tahoma" w:hAnsi="Tahoma" w:cs="Tahoma"/>
          <w:bCs/>
          <w:i/>
          <w:iCs/>
        </w:rPr>
      </w:pPr>
    </w:p>
    <w:p w14:paraId="4FD73C5C" w14:textId="77777777" w:rsidR="00931726" w:rsidRPr="00F91BF8" w:rsidRDefault="00931726" w:rsidP="00931726">
      <w:pPr>
        <w:keepNext/>
        <w:keepLines/>
        <w:jc w:val="both"/>
        <w:rPr>
          <w:rFonts w:ascii="Tahoma" w:hAnsi="Tahoma" w:cs="Tahoma"/>
          <w:b/>
          <w:bCs/>
          <w:i/>
          <w:iCs/>
          <w:u w:val="single"/>
        </w:rPr>
      </w:pPr>
      <w:r w:rsidRPr="00F91BF8">
        <w:rPr>
          <w:rFonts w:ascii="Tahoma" w:hAnsi="Tahoma" w:cs="Tahoma"/>
          <w:b/>
          <w:bCs/>
          <w:i/>
          <w:iCs/>
          <w:u w:val="single"/>
        </w:rPr>
        <w:t>1. odstavek in b) točka 4. odstavka 75. člena ZJN-3:</w:t>
      </w:r>
    </w:p>
    <w:p w14:paraId="0F337F99" w14:textId="77777777" w:rsidR="00931726" w:rsidRPr="00F91BF8" w:rsidRDefault="00931726" w:rsidP="00931726">
      <w:pPr>
        <w:keepNext/>
        <w:keepLines/>
        <w:jc w:val="both"/>
        <w:rPr>
          <w:rFonts w:ascii="Tahoma" w:hAnsi="Tahoma" w:cs="Tahoma"/>
          <w:bCs/>
          <w:i/>
          <w:iCs/>
          <w:sz w:val="8"/>
        </w:rPr>
      </w:pPr>
    </w:p>
    <w:p w14:paraId="45B2D2D2" w14:textId="77777777" w:rsidR="00931726" w:rsidRPr="00F91BF8" w:rsidRDefault="00931726" w:rsidP="00931726">
      <w:pPr>
        <w:keepNext/>
        <w:keepLines/>
        <w:jc w:val="both"/>
        <w:rPr>
          <w:rFonts w:ascii="Tahoma" w:hAnsi="Tahoma" w:cs="Tahoma"/>
          <w:bCs/>
          <w:i/>
          <w:iCs/>
        </w:rPr>
      </w:pPr>
      <w:r w:rsidRPr="00F91BF8">
        <w:rPr>
          <w:rFonts w:ascii="Tahoma" w:hAnsi="Tahoma" w:cs="Tahoma"/>
          <w:bCs/>
          <w:i/>
          <w:iCs/>
        </w:rPr>
        <w:t xml:space="preserve">Gospodarski subjekt, ki je v enem od položajev iz prvega in b) točke četrtega odstavka 75. člena ZJN-3, lahko </w:t>
      </w:r>
      <w:r w:rsidRPr="00F91BF8">
        <w:rPr>
          <w:rFonts w:ascii="Tahoma" w:hAnsi="Tahoma" w:cs="Tahoma"/>
          <w:b/>
          <w:bCs/>
          <w:i/>
          <w:iCs/>
        </w:rPr>
        <w:t>najkasneje do roka za oddajo ponudb</w:t>
      </w:r>
      <w:r w:rsidRPr="00F91BF8">
        <w:rPr>
          <w:rFonts w:ascii="Tahoma" w:hAnsi="Tahoma" w:cs="Tahoma"/>
          <w:bCs/>
          <w:i/>
          <w:iCs/>
        </w:rPr>
        <w:t xml:space="preserve"> naročniku, predloži </w:t>
      </w:r>
      <w:r w:rsidRPr="00F91BF8">
        <w:rPr>
          <w:rFonts w:ascii="Tahoma" w:hAnsi="Tahoma" w:cs="Tahoma"/>
          <w:bCs/>
          <w:i/>
          <w:iCs/>
          <w:u w:val="single"/>
        </w:rPr>
        <w:t>lastno izjavo</w:t>
      </w:r>
      <w:r w:rsidRPr="00F91BF8">
        <w:rPr>
          <w:rFonts w:ascii="Tahoma" w:hAnsi="Tahoma" w:cs="Tahoma"/>
          <w:bCs/>
          <w:i/>
          <w:iCs/>
        </w:rPr>
        <w:t xml:space="preserve"> z navedbo kršitev in ukrepov za </w:t>
      </w:r>
      <w:proofErr w:type="spellStart"/>
      <w:r w:rsidRPr="00F91BF8">
        <w:rPr>
          <w:rFonts w:ascii="Tahoma" w:hAnsi="Tahoma" w:cs="Tahoma"/>
          <w:bCs/>
          <w:i/>
          <w:iCs/>
        </w:rPr>
        <w:t>samoočiščenje</w:t>
      </w:r>
      <w:proofErr w:type="spellEnd"/>
      <w:r w:rsidRPr="00F91BF8">
        <w:rPr>
          <w:rFonts w:ascii="Tahoma" w:hAnsi="Tahoma" w:cs="Tahoma"/>
          <w:bCs/>
          <w:i/>
          <w:iCs/>
        </w:rPr>
        <w:t xml:space="preserve">, </w:t>
      </w:r>
      <w:r w:rsidRPr="00F91BF8">
        <w:rPr>
          <w:rFonts w:ascii="Tahoma" w:hAnsi="Tahoma" w:cs="Tahoma"/>
          <w:bCs/>
          <w:i/>
          <w:iCs/>
          <w:u w:val="single"/>
        </w:rPr>
        <w:t>ter predloži dokaze</w:t>
      </w:r>
      <w:r w:rsidRPr="00F91BF8">
        <w:rPr>
          <w:rFonts w:ascii="Tahoma" w:hAnsi="Tahoma" w:cs="Tahoma"/>
          <w:bCs/>
          <w:i/>
          <w:iCs/>
        </w:rPr>
        <w:t xml:space="preserve">, da je sprejel zadostne ukrepe, s katerimi lahko dokaže svojo zanesljivost kljub obstoju razlogov za izključitev. </w:t>
      </w:r>
    </w:p>
    <w:p w14:paraId="784E8BA4" w14:textId="77777777" w:rsidR="00931726" w:rsidRPr="00F91BF8" w:rsidRDefault="00931726" w:rsidP="00931726">
      <w:pPr>
        <w:keepNext/>
        <w:keepLines/>
        <w:jc w:val="both"/>
        <w:rPr>
          <w:rFonts w:ascii="Tahoma" w:hAnsi="Tahoma" w:cs="Tahoma"/>
          <w:bCs/>
          <w:i/>
          <w:iCs/>
        </w:rPr>
      </w:pPr>
    </w:p>
    <w:p w14:paraId="78500C1C" w14:textId="77777777" w:rsidR="00931726" w:rsidRPr="00F91BF8" w:rsidRDefault="00931726" w:rsidP="00931726">
      <w:pPr>
        <w:keepNext/>
        <w:keepLines/>
        <w:jc w:val="both"/>
        <w:rPr>
          <w:rFonts w:ascii="Tahoma" w:hAnsi="Tahoma" w:cs="Tahoma"/>
          <w:bCs/>
          <w:i/>
          <w:iCs/>
        </w:rPr>
      </w:pPr>
      <w:r w:rsidRPr="00F91BF8">
        <w:rPr>
          <w:rFonts w:ascii="Tahoma" w:hAnsi="Tahoma" w:cs="Tahoma"/>
          <w:bCs/>
          <w:i/>
          <w:iCs/>
        </w:rPr>
        <w:lastRenderedPageBreak/>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7F53E373" w14:textId="77777777" w:rsidR="00931726" w:rsidRPr="00F91BF8" w:rsidRDefault="00931726" w:rsidP="00931726">
      <w:pPr>
        <w:keepNext/>
        <w:keepLines/>
        <w:jc w:val="both"/>
        <w:rPr>
          <w:rFonts w:ascii="Tahoma" w:hAnsi="Tahoma" w:cs="Tahoma"/>
          <w:bCs/>
          <w:i/>
          <w:iCs/>
        </w:rPr>
      </w:pPr>
      <w:r w:rsidRPr="00F91BF8">
        <w:rPr>
          <w:rFonts w:ascii="Tahoma" w:hAnsi="Tahoma" w:cs="Tahoma"/>
          <w:bCs/>
          <w:i/>
          <w:i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ali b) točke četrtega odstavka tega člena ne izključi iz postopka javnega naročanja. </w:t>
      </w:r>
    </w:p>
    <w:p w14:paraId="5049AB1D" w14:textId="77777777" w:rsidR="00931726" w:rsidRPr="00F91BF8" w:rsidRDefault="00931726" w:rsidP="00931726">
      <w:pPr>
        <w:keepNext/>
        <w:keepLines/>
        <w:jc w:val="both"/>
        <w:rPr>
          <w:rFonts w:ascii="Tahoma" w:hAnsi="Tahoma" w:cs="Tahoma"/>
          <w:b/>
          <w:i/>
          <w:iCs/>
        </w:rPr>
      </w:pPr>
    </w:p>
    <w:p w14:paraId="35364696" w14:textId="663A55D7" w:rsidR="00931726" w:rsidRPr="00F91BF8" w:rsidRDefault="00931726" w:rsidP="00931726">
      <w:pPr>
        <w:keepNext/>
        <w:keepLines/>
        <w:jc w:val="both"/>
        <w:rPr>
          <w:rFonts w:ascii="Tahoma" w:hAnsi="Tahoma" w:cs="Tahoma"/>
          <w:bCs/>
          <w:i/>
          <w:iCs/>
        </w:rPr>
      </w:pPr>
      <w:r w:rsidRPr="00F91BF8">
        <w:rPr>
          <w:rFonts w:ascii="Tahoma" w:hAnsi="Tahoma" w:cs="Tahoma"/>
          <w:bCs/>
          <w:i/>
          <w:iCs/>
        </w:rPr>
        <w:t>V kolikor je gospodarski subjekt v enem od položajev iz prvega ali b) točke četrtega odstavka 75. člena ZJN-3 in uveljavlja popravni mehanizem, besedilo v tem delu Prilog</w:t>
      </w:r>
      <w:r w:rsidR="00F47C8C" w:rsidRPr="00F91BF8">
        <w:rPr>
          <w:rFonts w:ascii="Tahoma" w:hAnsi="Tahoma" w:cs="Tahoma"/>
          <w:bCs/>
          <w:i/>
          <w:iCs/>
        </w:rPr>
        <w:t>e A</w:t>
      </w:r>
      <w:r w:rsidRPr="00F91BF8">
        <w:rPr>
          <w:rFonts w:ascii="Tahoma" w:hAnsi="Tahoma" w:cs="Tahoma"/>
          <w:bCs/>
          <w:i/>
          <w:iCs/>
        </w:rPr>
        <w:t xml:space="preserve"> prečrta in</w:t>
      </w:r>
      <w:r w:rsidR="00782C3D" w:rsidRPr="00F91BF8">
        <w:rPr>
          <w:rFonts w:ascii="Tahoma" w:hAnsi="Tahoma" w:cs="Tahoma"/>
          <w:bCs/>
          <w:i/>
          <w:iCs/>
        </w:rPr>
        <w:t xml:space="preserve"> </w:t>
      </w:r>
      <w:r w:rsidRPr="00F91BF8">
        <w:rPr>
          <w:rFonts w:ascii="Tahoma" w:hAnsi="Tahoma" w:cs="Tahoma"/>
          <w:bCs/>
          <w:i/>
          <w:iCs/>
        </w:rPr>
        <w:t xml:space="preserve">predloži lasten dokument, v katerem navede kršitve in ukrepe za </w:t>
      </w:r>
      <w:proofErr w:type="spellStart"/>
      <w:r w:rsidRPr="00F91BF8">
        <w:rPr>
          <w:rFonts w:ascii="Tahoma" w:hAnsi="Tahoma" w:cs="Tahoma"/>
          <w:bCs/>
          <w:i/>
          <w:iCs/>
        </w:rPr>
        <w:t>samoočiščenje</w:t>
      </w:r>
      <w:proofErr w:type="spellEnd"/>
      <w:r w:rsidRPr="00F91BF8">
        <w:rPr>
          <w:rFonts w:ascii="Tahoma" w:hAnsi="Tahoma" w:cs="Tahoma"/>
          <w:bCs/>
          <w:i/>
          <w:iCs/>
        </w:rPr>
        <w:t xml:space="preserve"> </w:t>
      </w:r>
      <w:r w:rsidRPr="00F91BF8">
        <w:rPr>
          <w:rFonts w:ascii="Tahoma" w:hAnsi="Tahoma" w:cs="Tahoma"/>
          <w:b/>
          <w:bCs/>
          <w:i/>
          <w:iCs/>
          <w:u w:val="single"/>
        </w:rPr>
        <w:t>ali</w:t>
      </w:r>
      <w:r w:rsidRPr="00F91BF8">
        <w:rPr>
          <w:rFonts w:ascii="Tahoma" w:hAnsi="Tahoma" w:cs="Tahoma"/>
          <w:bCs/>
          <w:i/>
          <w:iCs/>
        </w:rPr>
        <w:t xml:space="preserve"> predloži lastno izjavo z navedbo kršitev in ukrepov za </w:t>
      </w:r>
      <w:proofErr w:type="spellStart"/>
      <w:r w:rsidRPr="00F91BF8">
        <w:rPr>
          <w:rFonts w:ascii="Tahoma" w:hAnsi="Tahoma" w:cs="Tahoma"/>
          <w:bCs/>
          <w:i/>
          <w:iCs/>
        </w:rPr>
        <w:t>samoočiščenje</w:t>
      </w:r>
      <w:proofErr w:type="spellEnd"/>
      <w:r w:rsidRPr="00F91BF8">
        <w:rPr>
          <w:rFonts w:ascii="Tahoma" w:hAnsi="Tahoma" w:cs="Tahoma"/>
          <w:bCs/>
          <w:i/>
          <w:iCs/>
        </w:rPr>
        <w:t>, ter predloži dokaze, da je sprejel zadostne ukrepe, s katerimi lahko dokaže svojo zanesljivost kljub obstoju razlogov za izključitev.</w:t>
      </w:r>
    </w:p>
    <w:p w14:paraId="7E3EB42B" w14:textId="77777777" w:rsidR="00931726" w:rsidRDefault="00931726" w:rsidP="00931726">
      <w:pPr>
        <w:keepNext/>
        <w:keepLines/>
        <w:jc w:val="both"/>
        <w:rPr>
          <w:rFonts w:ascii="Tahoma" w:hAnsi="Tahoma" w:cs="Tahoma"/>
          <w:b/>
        </w:rPr>
      </w:pPr>
    </w:p>
    <w:p w14:paraId="4692C0FE" w14:textId="77777777" w:rsidR="00931726" w:rsidRPr="005E4BB4" w:rsidRDefault="00931726" w:rsidP="00931726">
      <w:pPr>
        <w:keepNext/>
        <w:keepLines/>
        <w:jc w:val="both"/>
        <w:rPr>
          <w:rFonts w:ascii="Tahoma" w:hAnsi="Tahoma" w:cs="Tahoma"/>
          <w:b/>
        </w:rPr>
      </w:pPr>
      <w:r w:rsidRPr="005E4BB4">
        <w:rPr>
          <w:rFonts w:ascii="Tahoma" w:hAnsi="Tahoma" w:cs="Tahoma"/>
          <w:b/>
        </w:rPr>
        <w:t>DOKAZILA za tč. A, B, D in E:</w:t>
      </w:r>
    </w:p>
    <w:p w14:paraId="0702B55B" w14:textId="77777777" w:rsidR="00931726" w:rsidRPr="005E4BB4" w:rsidRDefault="00931726" w:rsidP="00931726">
      <w:pPr>
        <w:keepNext/>
        <w:keepLines/>
        <w:jc w:val="both"/>
        <w:rPr>
          <w:rFonts w:ascii="Tahoma" w:hAnsi="Tahoma" w:cs="Tahoma"/>
        </w:rPr>
      </w:pPr>
      <w:r w:rsidRPr="005E4BB4">
        <w:rPr>
          <w:rFonts w:ascii="Tahoma" w:hAnsi="Tahoma" w:cs="Tahoma"/>
        </w:rPr>
        <w:t>Gospodarski subjekt izkaže izpolnjevanje teh pogojev s podpisom in s predložitvijo naslednjih prilog:</w:t>
      </w:r>
    </w:p>
    <w:p w14:paraId="0DF418D0" w14:textId="06918E4A" w:rsidR="00931726" w:rsidRPr="005E4BB4" w:rsidRDefault="00931726" w:rsidP="007D1F55">
      <w:pPr>
        <w:keepNext/>
        <w:keepLines/>
        <w:numPr>
          <w:ilvl w:val="0"/>
          <w:numId w:val="21"/>
        </w:numPr>
        <w:ind w:left="714" w:hanging="357"/>
        <w:jc w:val="both"/>
        <w:rPr>
          <w:rFonts w:ascii="Tahoma" w:hAnsi="Tahoma" w:cs="Tahoma"/>
        </w:rPr>
      </w:pPr>
      <w:r w:rsidRPr="005E4BB4">
        <w:rPr>
          <w:rFonts w:ascii="Tahoma" w:hAnsi="Tahoma" w:cs="Tahoma"/>
        </w:rPr>
        <w:t xml:space="preserve">Priloga </w:t>
      </w:r>
      <w:r w:rsidR="00BF6DCC">
        <w:rPr>
          <w:rFonts w:ascii="Tahoma" w:hAnsi="Tahoma" w:cs="Tahoma"/>
        </w:rPr>
        <w:t>A -</w:t>
      </w:r>
      <w:r w:rsidRPr="005E4BB4">
        <w:rPr>
          <w:rFonts w:ascii="Tahoma" w:hAnsi="Tahoma" w:cs="Tahoma"/>
        </w:rPr>
        <w:t xml:space="preserve"> </w:t>
      </w:r>
      <w:r w:rsidR="00F47C8C" w:rsidRPr="00F47C8C">
        <w:rPr>
          <w:rFonts w:ascii="Tahoma" w:hAnsi="Tahoma" w:cs="Tahoma"/>
        </w:rPr>
        <w:t>UGOTAVLJANJE SPOSOBNOSTI</w:t>
      </w:r>
      <w:r w:rsidRPr="005E4BB4">
        <w:rPr>
          <w:rFonts w:ascii="Tahoma" w:hAnsi="Tahoma" w:cs="Tahoma"/>
        </w:rPr>
        <w:t xml:space="preserve">, </w:t>
      </w:r>
    </w:p>
    <w:p w14:paraId="58510CB9" w14:textId="77777777" w:rsidR="00931726" w:rsidRPr="00AF1301" w:rsidRDefault="00931726" w:rsidP="00931726">
      <w:pPr>
        <w:keepNext/>
        <w:keepLines/>
        <w:jc w:val="both"/>
        <w:rPr>
          <w:rFonts w:ascii="Tahoma" w:hAnsi="Tahoma" w:cs="Tahoma"/>
          <w:bCs/>
        </w:rPr>
      </w:pPr>
    </w:p>
    <w:p w14:paraId="3861F1D2" w14:textId="77777777" w:rsidR="00931726" w:rsidRPr="00AF1301" w:rsidRDefault="00931726" w:rsidP="00931726">
      <w:pPr>
        <w:keepNext/>
        <w:keepLines/>
        <w:jc w:val="both"/>
        <w:rPr>
          <w:rFonts w:ascii="Tahoma" w:hAnsi="Tahoma" w:cs="Tahoma"/>
          <w:bCs/>
        </w:rPr>
      </w:pPr>
      <w:r w:rsidRPr="00AF1301">
        <w:rPr>
          <w:rFonts w:ascii="Tahoma" w:hAnsi="Tahoma" w:cs="Tahoma"/>
          <w:bCs/>
        </w:rPr>
        <w:t>Naročnik lahko zahteva potrdila, izjave in druga dokazila iz 77. člena ZJN-3 kot dokaz neobstoja razlogov za izključitev iz 75. člena ZJN-3.</w:t>
      </w:r>
    </w:p>
    <w:p w14:paraId="2086CC40" w14:textId="77777777" w:rsidR="00931726" w:rsidRPr="00AF1301" w:rsidRDefault="00931726" w:rsidP="00931726">
      <w:pPr>
        <w:keepNext/>
        <w:keepLines/>
        <w:jc w:val="both"/>
        <w:rPr>
          <w:rFonts w:ascii="Tahoma" w:hAnsi="Tahoma" w:cs="Tahoma"/>
          <w:bCs/>
        </w:rPr>
      </w:pPr>
    </w:p>
    <w:p w14:paraId="6E56673F" w14:textId="77777777" w:rsidR="00931726" w:rsidRPr="00AF1301" w:rsidRDefault="00931726" w:rsidP="00931726">
      <w:pPr>
        <w:keepNext/>
        <w:keepLines/>
        <w:jc w:val="both"/>
        <w:rPr>
          <w:rFonts w:ascii="Tahoma" w:hAnsi="Tahoma" w:cs="Tahoma"/>
          <w:bCs/>
        </w:rPr>
      </w:pPr>
      <w:r w:rsidRPr="00AF1301">
        <w:rPr>
          <w:rFonts w:ascii="Tahoma" w:hAnsi="Tahoma" w:cs="Tahoma"/>
          <w:bCs/>
        </w:rPr>
        <w:t>Podatke, ki se vodijo v uradnih evidencah in ponudnik zanje ni predložil dokazila sam, lahko naročnik v uradnih evidencah preveri z uporabo enotnega informacijskega sistema, ki ga vodi ministrstvo, pristojno za javna naročila.</w:t>
      </w:r>
    </w:p>
    <w:p w14:paraId="03C3DE57" w14:textId="77777777" w:rsidR="00931726" w:rsidRPr="00AF1301" w:rsidRDefault="00931726" w:rsidP="00931726">
      <w:pPr>
        <w:keepNext/>
        <w:keepLines/>
        <w:jc w:val="both"/>
        <w:rPr>
          <w:rFonts w:ascii="Tahoma" w:hAnsi="Tahoma" w:cs="Tahoma"/>
          <w:bCs/>
        </w:rPr>
      </w:pPr>
    </w:p>
    <w:p w14:paraId="0C356C3A" w14:textId="77777777" w:rsidR="00931726" w:rsidRPr="00AF1301" w:rsidRDefault="00931726" w:rsidP="00931726">
      <w:pPr>
        <w:keepNext/>
        <w:keepLines/>
        <w:jc w:val="both"/>
        <w:rPr>
          <w:rFonts w:ascii="Tahoma" w:hAnsi="Tahoma" w:cs="Tahoma"/>
          <w:szCs w:val="22"/>
        </w:rPr>
      </w:pPr>
      <w:r w:rsidRPr="00AF1301">
        <w:rPr>
          <w:rFonts w:ascii="Tahoma" w:hAnsi="Tahoma" w:cs="Tahoma"/>
        </w:rPr>
        <w:t>Gospodarski subjekt s sedežem izven Republike Slovenije bo moral potrdilo pristojnega organa predložiti sam, v kolikor takšnega potrdila iz ustreznega registra ne bo mogel pridobiti naročnik.</w:t>
      </w:r>
    </w:p>
    <w:p w14:paraId="78859E85" w14:textId="77777777" w:rsidR="00931726" w:rsidRPr="00AF1301" w:rsidRDefault="00931726" w:rsidP="00931726">
      <w:pPr>
        <w:keepNext/>
        <w:keepLines/>
        <w:jc w:val="both"/>
        <w:rPr>
          <w:rFonts w:ascii="Tahoma" w:hAnsi="Tahoma" w:cs="Tahoma"/>
          <w:szCs w:val="22"/>
        </w:rPr>
      </w:pPr>
    </w:p>
    <w:p w14:paraId="391F5006" w14:textId="77777777" w:rsidR="00931726" w:rsidRPr="00AF1301" w:rsidRDefault="00931726" w:rsidP="00931726">
      <w:pPr>
        <w:keepNext/>
        <w:keepLines/>
        <w:jc w:val="both"/>
        <w:rPr>
          <w:rFonts w:ascii="Tahoma" w:hAnsi="Tahoma" w:cs="Tahoma"/>
          <w:bCs/>
        </w:rPr>
      </w:pPr>
      <w:r w:rsidRPr="00AF1301">
        <w:rPr>
          <w:rFonts w:ascii="Tahoma" w:hAnsi="Tahoma" w:cs="Tahoma"/>
          <w:bCs/>
          <w:u w:val="single"/>
        </w:rPr>
        <w:t>Naročnik lahko preveri izpolnjevanje pogojev iz 1., 2. in 4. odstavka 75. člena ZJN-3 preko informacijskega sistema e-Dosje</w:t>
      </w:r>
      <w:r w:rsidRPr="00AF1301">
        <w:rPr>
          <w:rFonts w:ascii="Tahoma" w:hAnsi="Tahoma" w:cs="Tahoma"/>
          <w:bCs/>
        </w:rPr>
        <w:t>, ki je namenjen elektronskem preverjanju ponudnikov (partnerjev), podizvajalcev in drugih gospodarskih subjektov, na čigar zmogljivosti se sklicuje ponudnik, v (predmetnih) nacionalnih uradnih evidencah.</w:t>
      </w:r>
    </w:p>
    <w:p w14:paraId="014DCBD4" w14:textId="77777777" w:rsidR="00931726" w:rsidRPr="00AF1301" w:rsidRDefault="00931726" w:rsidP="00931726">
      <w:pPr>
        <w:keepNext/>
        <w:keepLines/>
        <w:jc w:val="both"/>
        <w:rPr>
          <w:rFonts w:ascii="Tahoma" w:hAnsi="Tahoma" w:cs="Tahoma"/>
          <w:bCs/>
        </w:rPr>
      </w:pPr>
    </w:p>
    <w:p w14:paraId="209128BC" w14:textId="77777777" w:rsidR="00931726" w:rsidRPr="00AF1301" w:rsidRDefault="00931726" w:rsidP="00931726">
      <w:pPr>
        <w:keepNext/>
        <w:keepLines/>
        <w:jc w:val="both"/>
        <w:rPr>
          <w:rFonts w:ascii="Tahoma" w:hAnsi="Tahoma" w:cs="Tahoma"/>
          <w:bCs/>
        </w:rPr>
      </w:pPr>
      <w:r w:rsidRPr="00AF1301">
        <w:rPr>
          <w:rFonts w:ascii="Tahoma" w:hAnsi="Tahoma" w:cs="Tahoma"/>
          <w:bCs/>
        </w:rPr>
        <w:t>V kolikor naročnik sam ne bo mogel preveriti (ne)obstoja zgoraj navedenih razlogov za izključitev, bo ponudnika pozval na predložitev ustreznih dokazil. Ponudnik bo moral v roku, ki ga bo določil naročnik, predložiti naslednja dokazila:</w:t>
      </w:r>
    </w:p>
    <w:p w14:paraId="7BD467EC" w14:textId="77777777" w:rsidR="00931726" w:rsidRPr="00AF1301" w:rsidRDefault="00931726" w:rsidP="007D1F55">
      <w:pPr>
        <w:keepNext/>
        <w:keepLines/>
        <w:numPr>
          <w:ilvl w:val="0"/>
          <w:numId w:val="21"/>
        </w:numPr>
        <w:ind w:left="426" w:hanging="284"/>
        <w:jc w:val="both"/>
        <w:rPr>
          <w:rFonts w:ascii="Tahoma" w:hAnsi="Tahoma" w:cs="Tahoma"/>
          <w:bCs/>
        </w:rPr>
      </w:pPr>
      <w:r w:rsidRPr="00AF1301">
        <w:rPr>
          <w:rFonts w:ascii="Tahoma" w:hAnsi="Tahoma" w:cs="Tahoma"/>
        </w:rPr>
        <w:t xml:space="preserve">v zvezi s prvim odstavkom 75. člena ZJN-3; </w:t>
      </w:r>
      <w:r w:rsidRPr="00AF1301">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1EA3B3D9" w14:textId="77777777" w:rsidR="00931726" w:rsidRPr="00AF1301" w:rsidRDefault="00931726" w:rsidP="007D1F55">
      <w:pPr>
        <w:keepNext/>
        <w:keepLines/>
        <w:numPr>
          <w:ilvl w:val="0"/>
          <w:numId w:val="21"/>
        </w:numPr>
        <w:ind w:left="426" w:hanging="284"/>
        <w:jc w:val="both"/>
        <w:rPr>
          <w:rFonts w:ascii="Tahoma" w:hAnsi="Tahoma" w:cs="Tahoma"/>
          <w:bCs/>
        </w:rPr>
      </w:pPr>
      <w:r w:rsidRPr="00AF1301">
        <w:rPr>
          <w:rFonts w:ascii="Tahoma" w:hAnsi="Tahoma" w:cs="Tahoma"/>
        </w:rPr>
        <w:t xml:space="preserve">v zvezi s prvim odstavkom 75. člena ZJN-3; </w:t>
      </w:r>
      <w:r w:rsidRPr="00AF1301">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0937454E" w14:textId="77777777" w:rsidR="00931726" w:rsidRPr="00AF1301" w:rsidRDefault="00931726" w:rsidP="007D1F55">
      <w:pPr>
        <w:keepNext/>
        <w:keepLines/>
        <w:numPr>
          <w:ilvl w:val="0"/>
          <w:numId w:val="21"/>
        </w:numPr>
        <w:ind w:left="426" w:hanging="284"/>
        <w:jc w:val="both"/>
        <w:rPr>
          <w:rFonts w:ascii="Tahoma" w:hAnsi="Tahoma" w:cs="Tahoma"/>
          <w:color w:val="000000"/>
        </w:rPr>
      </w:pPr>
      <w:r w:rsidRPr="00AF1301">
        <w:rPr>
          <w:rFonts w:ascii="Tahoma" w:hAnsi="Tahoma" w:cs="Tahoma"/>
        </w:rPr>
        <w:t xml:space="preserve">v zvezi z drugim odstavkom 75. člena ZJN-3; </w:t>
      </w:r>
      <w:r w:rsidRPr="00AF1301">
        <w:rPr>
          <w:rFonts w:ascii="Tahoma" w:hAnsi="Tahoma" w:cs="Tahoma"/>
          <w:bCs/>
        </w:rPr>
        <w:t>potrdilo</w:t>
      </w:r>
      <w:r w:rsidRPr="00AF1301">
        <w:rPr>
          <w:rFonts w:ascii="Tahoma" w:hAnsi="Tahoma" w:cs="Tahoma"/>
          <w:color w:val="000000"/>
        </w:rPr>
        <w:t>, ki ga izda pristojni organ v Republiki Sloveniji, drugi državi članici ali tretji državi,</w:t>
      </w:r>
    </w:p>
    <w:p w14:paraId="286A8107" w14:textId="77777777" w:rsidR="00931726" w:rsidRPr="00AF1301" w:rsidRDefault="00931726" w:rsidP="007D1F55">
      <w:pPr>
        <w:keepNext/>
        <w:keepLines/>
        <w:numPr>
          <w:ilvl w:val="0"/>
          <w:numId w:val="21"/>
        </w:numPr>
        <w:ind w:left="426" w:hanging="284"/>
        <w:jc w:val="both"/>
        <w:rPr>
          <w:rFonts w:ascii="Tahoma" w:hAnsi="Tahoma" w:cs="Tahoma"/>
        </w:rPr>
      </w:pPr>
      <w:r w:rsidRPr="00AF1301">
        <w:rPr>
          <w:rFonts w:ascii="Tahoma" w:hAnsi="Tahoma" w:cs="Tahoma"/>
        </w:rPr>
        <w:t>v zvezi z b) točko četrtega odstavka 75. člena ZJN-3; izpis iz evidence o pravnomočnih odločbah o prekrških, ki jo vodi pristojni organ v Republiki Sloveniji, drugi državi članici ali tretji državi.</w:t>
      </w:r>
    </w:p>
    <w:p w14:paraId="18E4AC28" w14:textId="77777777" w:rsidR="00931726" w:rsidRPr="00AF1301" w:rsidRDefault="00931726" w:rsidP="00931726">
      <w:pPr>
        <w:keepNext/>
        <w:keepLines/>
        <w:jc w:val="both"/>
        <w:rPr>
          <w:rFonts w:ascii="Tahoma" w:hAnsi="Tahoma" w:cs="Tahoma"/>
          <w:bCs/>
        </w:rPr>
      </w:pPr>
    </w:p>
    <w:p w14:paraId="17AD405E" w14:textId="77777777" w:rsidR="00931726" w:rsidRPr="00AF1301" w:rsidRDefault="00931726" w:rsidP="00931726">
      <w:pPr>
        <w:keepNext/>
        <w:keepLines/>
        <w:jc w:val="both"/>
        <w:rPr>
          <w:rFonts w:ascii="Tahoma" w:hAnsi="Tahoma" w:cs="Tahoma"/>
          <w:bCs/>
          <w:szCs w:val="22"/>
        </w:rPr>
      </w:pPr>
      <w:r w:rsidRPr="00AF1301">
        <w:rPr>
          <w:rFonts w:ascii="Tahoma" w:hAnsi="Tahoma" w:cs="Tahoma"/>
          <w:bCs/>
          <w:szCs w:val="22"/>
        </w:rPr>
        <w:lastRenderedPageBreak/>
        <w:t>Če država članica ali tretja država gospodarskega subjekta, ki nima sedeža v Republiki Sloveniji, dokumentov in potrdil iz tretjega odstavka 77. člena ZJN-3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EA67DA8" w14:textId="77777777" w:rsidR="00931726" w:rsidRPr="00F80CA9" w:rsidRDefault="00931726" w:rsidP="007D1F55">
      <w:pPr>
        <w:keepNext/>
        <w:keepLines/>
        <w:numPr>
          <w:ilvl w:val="0"/>
          <w:numId w:val="22"/>
        </w:numPr>
        <w:ind w:left="284" w:hanging="284"/>
        <w:jc w:val="both"/>
        <w:rPr>
          <w:rFonts w:ascii="Tahoma" w:hAnsi="Tahoma" w:cs="Tahoma"/>
          <w:b/>
          <w:bCs/>
        </w:rPr>
      </w:pPr>
      <w:r w:rsidRPr="00F80CA9">
        <w:rPr>
          <w:rFonts w:ascii="Tahoma" w:hAnsi="Tahoma" w:cs="Tahoma"/>
          <w:b/>
          <w:bCs/>
        </w:rPr>
        <w:t>EMŠO:</w:t>
      </w:r>
    </w:p>
    <w:p w14:paraId="442F7378" w14:textId="77777777" w:rsidR="00931726" w:rsidRPr="00F80CA9" w:rsidRDefault="00931726" w:rsidP="00931726">
      <w:pPr>
        <w:keepNext/>
        <w:keepLines/>
        <w:jc w:val="both"/>
        <w:rPr>
          <w:rFonts w:ascii="Tahoma" w:hAnsi="Tahoma" w:cs="Tahoma"/>
          <w:bCs/>
        </w:rPr>
      </w:pPr>
      <w:r w:rsidRPr="00F80CA9">
        <w:rPr>
          <w:rFonts w:ascii="Tahoma" w:hAnsi="Tahoma" w:cs="Tahoma"/>
          <w:bCs/>
        </w:rPr>
        <w:t xml:space="preserve">Za potrebe preverjanja v informacijskem sistemu e-Dosje </w:t>
      </w:r>
      <w:r w:rsidRPr="00F80CA9">
        <w:rPr>
          <w:rFonts w:ascii="Tahoma" w:hAnsi="Tahoma" w:cs="Tahoma"/>
          <w:bCs/>
          <w:u w:val="single"/>
        </w:rPr>
        <w:t xml:space="preserve">ponudnik (in vsi ostali sodelujoči gospodarskih subjektov v ponudbi) za </w:t>
      </w:r>
      <w:r w:rsidRPr="00F80CA9">
        <w:rPr>
          <w:rFonts w:ascii="Tahoma" w:hAnsi="Tahoma" w:cs="Tahoma"/>
          <w:b/>
          <w:bCs/>
          <w:u w:val="single"/>
        </w:rPr>
        <w:t>VSE</w:t>
      </w:r>
      <w:r w:rsidRPr="00F80CA9">
        <w:rPr>
          <w:rFonts w:ascii="Tahoma" w:hAnsi="Tahoma" w:cs="Tahoma"/>
          <w:bCs/>
          <w:u w:val="single"/>
        </w:rPr>
        <w:t xml:space="preserve"> osebe, ki so člani upravnega, vodstvenega </w:t>
      </w:r>
      <w:r w:rsidRPr="00F80CA9">
        <w:rPr>
          <w:rFonts w:ascii="Tahoma" w:hAnsi="Tahoma" w:cs="Tahoma"/>
          <w:b/>
          <w:bCs/>
          <w:u w:val="single"/>
        </w:rPr>
        <w:t>ali</w:t>
      </w:r>
      <w:r w:rsidRPr="00F80CA9">
        <w:rPr>
          <w:rFonts w:ascii="Tahoma" w:hAnsi="Tahoma" w:cs="Tahoma"/>
          <w:bCs/>
          <w:u w:val="single"/>
        </w:rPr>
        <w:t xml:space="preserve"> nadzornega organa gospodarskega subjekta </w:t>
      </w:r>
      <w:r w:rsidRPr="00F80CA9">
        <w:rPr>
          <w:rFonts w:ascii="Tahoma" w:hAnsi="Tahoma" w:cs="Tahoma"/>
          <w:b/>
          <w:bCs/>
          <w:u w:val="single"/>
        </w:rPr>
        <w:t>ali</w:t>
      </w:r>
      <w:r w:rsidRPr="00F80CA9">
        <w:rPr>
          <w:rFonts w:ascii="Tahoma" w:hAnsi="Tahoma" w:cs="Tahoma"/>
          <w:bCs/>
          <w:u w:val="single"/>
        </w:rPr>
        <w:t xml:space="preserve"> ki imajo pooblastila za njegovo zastopanje </w:t>
      </w:r>
      <w:r w:rsidRPr="00F80CA9">
        <w:rPr>
          <w:rFonts w:ascii="Tahoma" w:hAnsi="Tahoma" w:cs="Tahoma"/>
          <w:b/>
          <w:bCs/>
          <w:u w:val="single"/>
        </w:rPr>
        <w:t>ali</w:t>
      </w:r>
      <w:r w:rsidRPr="00F80CA9">
        <w:rPr>
          <w:rFonts w:ascii="Tahoma" w:hAnsi="Tahoma" w:cs="Tahoma"/>
          <w:bCs/>
          <w:u w:val="single"/>
        </w:rPr>
        <w:t xml:space="preserve"> odločanje </w:t>
      </w:r>
      <w:r w:rsidRPr="00F80CA9">
        <w:rPr>
          <w:rFonts w:ascii="Tahoma" w:hAnsi="Tahoma" w:cs="Tahoma"/>
          <w:b/>
          <w:bCs/>
          <w:u w:val="single"/>
        </w:rPr>
        <w:t>ali</w:t>
      </w:r>
      <w:r w:rsidRPr="00F80CA9">
        <w:rPr>
          <w:rFonts w:ascii="Tahoma" w:hAnsi="Tahoma" w:cs="Tahoma"/>
          <w:bCs/>
          <w:u w:val="single"/>
        </w:rPr>
        <w:t xml:space="preserve"> nadzor v njem</w:t>
      </w:r>
      <w:r w:rsidRPr="00F80CA9">
        <w:rPr>
          <w:rFonts w:ascii="Tahoma" w:hAnsi="Tahoma" w:cs="Tahoma"/>
          <w:bCs/>
        </w:rPr>
        <w:t xml:space="preserve">, </w:t>
      </w:r>
      <w:r w:rsidRPr="00F80CA9">
        <w:rPr>
          <w:rFonts w:ascii="Tahoma" w:hAnsi="Tahoma" w:cs="Tahoma"/>
          <w:b/>
          <w:bCs/>
        </w:rPr>
        <w:t>vnesejo/navedejo EMŠO:</w:t>
      </w:r>
    </w:p>
    <w:p w14:paraId="6B6D8979" w14:textId="7DBC1EAE" w:rsidR="00931726" w:rsidRPr="00F80CA9" w:rsidRDefault="00931726" w:rsidP="007D1F55">
      <w:pPr>
        <w:keepNext/>
        <w:keepLines/>
        <w:numPr>
          <w:ilvl w:val="0"/>
          <w:numId w:val="23"/>
        </w:numPr>
        <w:ind w:left="567"/>
        <w:jc w:val="both"/>
        <w:rPr>
          <w:rFonts w:ascii="Tahoma" w:hAnsi="Tahoma" w:cs="Tahoma"/>
          <w:bCs/>
        </w:rPr>
      </w:pPr>
      <w:r w:rsidRPr="00F80CA9">
        <w:rPr>
          <w:rFonts w:ascii="Tahoma" w:hAnsi="Tahoma" w:cs="Tahoma"/>
          <w:bCs/>
        </w:rPr>
        <w:t>v Prilogo 1 (ponudnik/partner), Prilogo 4</w:t>
      </w:r>
      <w:r w:rsidR="00BF6DCC">
        <w:rPr>
          <w:rFonts w:ascii="Tahoma" w:hAnsi="Tahoma" w:cs="Tahoma"/>
          <w:bCs/>
        </w:rPr>
        <w:t>/1</w:t>
      </w:r>
      <w:r w:rsidRPr="00F80CA9">
        <w:rPr>
          <w:rFonts w:ascii="Tahoma" w:hAnsi="Tahoma" w:cs="Tahoma"/>
          <w:bCs/>
        </w:rPr>
        <w:t xml:space="preserve"> (podizvajalci), Prilogo </w:t>
      </w:r>
      <w:r w:rsidR="00BF6DCC">
        <w:rPr>
          <w:rFonts w:ascii="Tahoma" w:hAnsi="Tahoma" w:cs="Tahoma"/>
          <w:bCs/>
        </w:rPr>
        <w:t>4/3</w:t>
      </w:r>
      <w:r w:rsidRPr="00F80CA9">
        <w:rPr>
          <w:rFonts w:ascii="Tahoma" w:hAnsi="Tahoma" w:cs="Tahoma"/>
          <w:bCs/>
        </w:rPr>
        <w:t xml:space="preserve"> (subjekt, katerega zmogljivost uporablja ponudnik) </w:t>
      </w:r>
      <w:r w:rsidRPr="00F80CA9">
        <w:rPr>
          <w:rFonts w:ascii="Tahoma" w:hAnsi="Tahoma" w:cs="Tahoma"/>
          <w:bCs/>
          <w:u w:val="single"/>
        </w:rPr>
        <w:t>ali</w:t>
      </w:r>
    </w:p>
    <w:p w14:paraId="643FE0B7" w14:textId="77777777" w:rsidR="00931726" w:rsidRPr="00F80CA9" w:rsidRDefault="00931726" w:rsidP="007D1F55">
      <w:pPr>
        <w:keepNext/>
        <w:keepLines/>
        <w:numPr>
          <w:ilvl w:val="0"/>
          <w:numId w:val="23"/>
        </w:numPr>
        <w:ind w:left="567"/>
        <w:jc w:val="both"/>
        <w:rPr>
          <w:rFonts w:ascii="Tahoma" w:hAnsi="Tahoma" w:cs="Tahoma"/>
          <w:bCs/>
        </w:rPr>
      </w:pPr>
      <w:r w:rsidRPr="00F80CA9">
        <w:rPr>
          <w:rFonts w:ascii="Tahoma" w:hAnsi="Tahoma" w:cs="Tahoma"/>
          <w:bCs/>
        </w:rPr>
        <w:t>na lastnem obrazcu.</w:t>
      </w:r>
    </w:p>
    <w:p w14:paraId="54937971" w14:textId="70D71678" w:rsidR="00362702" w:rsidRDefault="00362702" w:rsidP="00AF65C5">
      <w:pPr>
        <w:keepNext/>
        <w:keepLines/>
        <w:jc w:val="both"/>
        <w:rPr>
          <w:rFonts w:ascii="Tahoma" w:hAnsi="Tahoma" w:cs="Tahoma"/>
        </w:rPr>
      </w:pPr>
    </w:p>
    <w:p w14:paraId="12982C84" w14:textId="77777777" w:rsidR="00FE2890" w:rsidRPr="00C8579C" w:rsidRDefault="00FE2890" w:rsidP="00AF65C5">
      <w:pPr>
        <w:keepNext/>
        <w:keepLines/>
        <w:jc w:val="both"/>
        <w:rPr>
          <w:rFonts w:ascii="Tahoma" w:hAnsi="Tahoma" w:cs="Tahoma"/>
        </w:rPr>
      </w:pPr>
    </w:p>
    <w:p w14:paraId="43DB7761" w14:textId="6A4BDEF6" w:rsidR="00440BF3" w:rsidRPr="00F91BF8" w:rsidRDefault="00440BF3" w:rsidP="001C553A">
      <w:pPr>
        <w:pStyle w:val="Odstavekseznama"/>
        <w:keepNext/>
        <w:keepLines/>
        <w:numPr>
          <w:ilvl w:val="1"/>
          <w:numId w:val="2"/>
        </w:numPr>
        <w:jc w:val="both"/>
        <w:rPr>
          <w:rFonts w:ascii="Tahoma" w:hAnsi="Tahoma" w:cs="Tahoma"/>
          <w:b/>
        </w:rPr>
      </w:pPr>
      <w:r w:rsidRPr="00F91BF8">
        <w:rPr>
          <w:rFonts w:ascii="Tahoma" w:hAnsi="Tahoma" w:cs="Tahoma"/>
          <w:b/>
        </w:rPr>
        <w:t>Pogoji za sodelovanje</w:t>
      </w:r>
      <w:r w:rsidR="006A26FA" w:rsidRPr="00F91BF8">
        <w:rPr>
          <w:rFonts w:ascii="Tahoma" w:hAnsi="Tahoma" w:cs="Tahoma"/>
          <w:b/>
        </w:rPr>
        <w:t xml:space="preserve"> </w:t>
      </w:r>
    </w:p>
    <w:p w14:paraId="557F8D71" w14:textId="77777777" w:rsidR="00440BF3" w:rsidRPr="00C8579C" w:rsidRDefault="00440BF3" w:rsidP="00AF65C5">
      <w:pPr>
        <w:keepNext/>
        <w:keepLines/>
        <w:ind w:left="720"/>
        <w:jc w:val="both"/>
        <w:rPr>
          <w:rFonts w:ascii="Tahoma" w:hAnsi="Tahoma" w:cs="Tahoma"/>
          <w:b/>
        </w:rPr>
      </w:pPr>
    </w:p>
    <w:p w14:paraId="196213A7" w14:textId="7AB5E2C5" w:rsidR="00F04689" w:rsidRPr="00AE76E0" w:rsidRDefault="00702B79" w:rsidP="005F6B2E">
      <w:pPr>
        <w:pStyle w:val="Odstavekseznama"/>
        <w:keepNext/>
        <w:keepLines/>
        <w:numPr>
          <w:ilvl w:val="2"/>
          <w:numId w:val="2"/>
        </w:numPr>
        <w:jc w:val="both"/>
        <w:rPr>
          <w:rFonts w:ascii="Tahoma" w:hAnsi="Tahoma" w:cs="Tahoma"/>
          <w:b/>
        </w:rPr>
      </w:pPr>
      <w:r w:rsidRPr="00AE76E0">
        <w:rPr>
          <w:rFonts w:ascii="Tahoma" w:hAnsi="Tahoma" w:cs="Tahoma"/>
          <w:b/>
        </w:rPr>
        <w:t xml:space="preserve">Ustreznost </w:t>
      </w:r>
      <w:r w:rsidR="00395842" w:rsidRPr="00AE76E0">
        <w:rPr>
          <w:rFonts w:ascii="Tahoma" w:hAnsi="Tahoma" w:cs="Tahoma"/>
          <w:b/>
        </w:rPr>
        <w:t>za opravljanje poklicne dejavnosti</w:t>
      </w:r>
    </w:p>
    <w:p w14:paraId="62989AD9" w14:textId="77777777" w:rsidR="00E11ADF" w:rsidRPr="00C8579C" w:rsidRDefault="00E11ADF" w:rsidP="00AF65C5">
      <w:pPr>
        <w:keepNext/>
        <w:keepLines/>
        <w:jc w:val="both"/>
        <w:rPr>
          <w:rFonts w:ascii="Tahoma" w:hAnsi="Tahoma" w:cs="Tahoma"/>
        </w:rPr>
      </w:pPr>
    </w:p>
    <w:p w14:paraId="137964FB" w14:textId="77777777" w:rsidR="00BF1947" w:rsidRPr="00C8579C" w:rsidRDefault="00702B79" w:rsidP="00AF65C5">
      <w:pPr>
        <w:keepNext/>
        <w:keepLines/>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323A51C" w14:textId="77777777" w:rsidR="00F20C0B" w:rsidRPr="00C8579C" w:rsidRDefault="00F20C0B" w:rsidP="00AF65C5">
      <w:pPr>
        <w:keepNext/>
        <w:keepLines/>
        <w:jc w:val="both"/>
        <w:rPr>
          <w:rFonts w:ascii="Tahoma" w:hAnsi="Tahoma" w:cs="Tahoma"/>
        </w:rPr>
      </w:pPr>
    </w:p>
    <w:p w14:paraId="7981F84A" w14:textId="04C903FF" w:rsidR="00702B79" w:rsidRDefault="00702B79" w:rsidP="00AF65C5">
      <w:pPr>
        <w:keepNext/>
        <w:keepLines/>
        <w:jc w:val="both"/>
        <w:rPr>
          <w:rFonts w:ascii="Tahoma" w:hAnsi="Tahoma" w:cs="Tahoma"/>
        </w:rPr>
      </w:pPr>
      <w:r w:rsidRPr="00C8579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2EAAF846" w14:textId="77777777" w:rsidR="00341A94" w:rsidRPr="00C8579C" w:rsidRDefault="00341A94" w:rsidP="00AF65C5">
      <w:pPr>
        <w:keepNext/>
        <w:keepLines/>
        <w:jc w:val="both"/>
        <w:rPr>
          <w:rFonts w:ascii="Tahoma" w:hAnsi="Tahoma" w:cs="Tahoma"/>
        </w:rPr>
      </w:pPr>
    </w:p>
    <w:p w14:paraId="28477D43" w14:textId="77777777" w:rsidR="00204F50" w:rsidRPr="00204F50" w:rsidRDefault="00204F50" w:rsidP="00AF65C5">
      <w:pPr>
        <w:keepNext/>
        <w:keepLines/>
        <w:jc w:val="both"/>
        <w:rPr>
          <w:rFonts w:ascii="Tahoma" w:eastAsia="Calibri" w:hAnsi="Tahoma" w:cs="Tahoma"/>
          <w:b/>
          <w:bCs/>
          <w:szCs w:val="22"/>
          <w:lang w:eastAsia="en-US"/>
        </w:rPr>
      </w:pPr>
      <w:r w:rsidRPr="00204F50">
        <w:rPr>
          <w:rFonts w:ascii="Tahoma" w:eastAsia="Calibri" w:hAnsi="Tahoma" w:cs="Tahoma"/>
          <w:b/>
          <w:bCs/>
          <w:szCs w:val="22"/>
          <w:lang w:eastAsia="en-US"/>
        </w:rPr>
        <w:t xml:space="preserve">Pogoj mora izpolniti ponudnik. V </w:t>
      </w:r>
      <w:r w:rsidRPr="00204F50">
        <w:rPr>
          <w:rFonts w:ascii="Tahoma" w:eastAsia="Calibri" w:hAnsi="Tahoma" w:cs="Tahoma"/>
          <w:b/>
          <w:bCs/>
          <w:szCs w:val="22"/>
          <w:lang w:val="x-none" w:eastAsia="en-US"/>
        </w:rPr>
        <w:t xml:space="preserve">primeru </w:t>
      </w:r>
      <w:r w:rsidRPr="00204F50">
        <w:rPr>
          <w:rFonts w:ascii="Tahoma" w:eastAsia="Calibri" w:hAnsi="Tahoma" w:cs="Tahoma"/>
          <w:b/>
          <w:bCs/>
          <w:szCs w:val="22"/>
          <w:lang w:eastAsia="en-US"/>
        </w:rPr>
        <w:t>skupne</w:t>
      </w:r>
      <w:r w:rsidRPr="00204F50">
        <w:rPr>
          <w:rFonts w:ascii="Tahoma" w:eastAsia="Calibri" w:hAnsi="Tahoma" w:cs="Tahoma"/>
          <w:b/>
          <w:bCs/>
          <w:szCs w:val="22"/>
          <w:lang w:val="x-none" w:eastAsia="en-US"/>
        </w:rPr>
        <w:t xml:space="preserve"> ponudbe mora pogoj izpolniti vsak izmed</w:t>
      </w:r>
      <w:r w:rsidRPr="00204F50">
        <w:rPr>
          <w:rFonts w:ascii="Tahoma" w:eastAsia="Calibri" w:hAnsi="Tahoma" w:cs="Tahoma"/>
          <w:b/>
          <w:bCs/>
          <w:szCs w:val="22"/>
          <w:lang w:eastAsia="en-US"/>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220FB2C5" w14:textId="77777777" w:rsidR="00BB1C1E" w:rsidRDefault="00BB1C1E" w:rsidP="00AF65C5">
      <w:pPr>
        <w:pStyle w:val="Telobesedila2"/>
        <w:keepNext/>
        <w:keepLines/>
        <w:rPr>
          <w:rFonts w:ascii="Tahoma" w:hAnsi="Tahoma" w:cs="Tahoma"/>
          <w:smallCaps/>
          <w:lang w:val="sl-SI"/>
        </w:rPr>
      </w:pPr>
    </w:p>
    <w:p w14:paraId="56D17CCA" w14:textId="6ABE4FFE" w:rsidR="00650E5C" w:rsidRPr="00C8579C" w:rsidRDefault="00650E5C" w:rsidP="00AF65C5">
      <w:pPr>
        <w:pStyle w:val="Telobesedila2"/>
        <w:keepNext/>
        <w:keepLines/>
        <w:rPr>
          <w:rFonts w:ascii="Tahoma" w:hAnsi="Tahoma" w:cs="Tahoma"/>
          <w:smallCaps/>
          <w:lang w:val="sl-SI"/>
        </w:rPr>
      </w:pPr>
      <w:r w:rsidRPr="00C8579C">
        <w:rPr>
          <w:rFonts w:ascii="Tahoma" w:hAnsi="Tahoma" w:cs="Tahoma"/>
          <w:smallCaps/>
          <w:lang w:val="sl-SI"/>
        </w:rPr>
        <w:t>Dokazila:</w:t>
      </w:r>
    </w:p>
    <w:p w14:paraId="1BECE93C" w14:textId="6C4EA3C1" w:rsidR="00F1504C" w:rsidRDefault="00F1504C" w:rsidP="00AF65C5">
      <w:pPr>
        <w:pStyle w:val="Telobesedila2"/>
        <w:keepNext/>
        <w:keepLines/>
        <w:rPr>
          <w:rFonts w:ascii="Tahoma" w:hAnsi="Tahoma" w:cs="Tahoma"/>
          <w:b w:val="0"/>
          <w:lang w:val="sl-SI"/>
        </w:rPr>
      </w:pPr>
      <w:r>
        <w:rPr>
          <w:rFonts w:ascii="Tahoma" w:hAnsi="Tahoma" w:cs="Tahoma"/>
          <w:b w:val="0"/>
          <w:lang w:val="sl-SI"/>
        </w:rPr>
        <w:t>Izpolnjena in podpisana</w:t>
      </w:r>
      <w:r w:rsidRPr="0064358A">
        <w:rPr>
          <w:rFonts w:ascii="Tahoma" w:hAnsi="Tahoma" w:cs="Tahoma"/>
          <w:b w:val="0"/>
          <w:lang w:val="sl-SI"/>
        </w:rPr>
        <w:t xml:space="preserve"> </w:t>
      </w:r>
      <w:r>
        <w:rPr>
          <w:rFonts w:ascii="Tahoma" w:hAnsi="Tahoma" w:cs="Tahoma"/>
          <w:b w:val="0"/>
          <w:lang w:val="sl-SI"/>
        </w:rPr>
        <w:t>P</w:t>
      </w:r>
      <w:r w:rsidRPr="0064358A">
        <w:rPr>
          <w:rFonts w:ascii="Tahoma" w:hAnsi="Tahoma" w:cs="Tahoma"/>
          <w:b w:val="0"/>
          <w:lang w:val="sl-SI"/>
        </w:rPr>
        <w:t>rilog</w:t>
      </w:r>
      <w:r>
        <w:rPr>
          <w:rFonts w:ascii="Tahoma" w:hAnsi="Tahoma" w:cs="Tahoma"/>
          <w:b w:val="0"/>
          <w:lang w:val="sl-SI"/>
        </w:rPr>
        <w:t>a</w:t>
      </w:r>
      <w:r w:rsidR="0079174C">
        <w:rPr>
          <w:rFonts w:ascii="Tahoma" w:hAnsi="Tahoma" w:cs="Tahoma"/>
          <w:b w:val="0"/>
          <w:lang w:val="sl-SI"/>
        </w:rPr>
        <w:t xml:space="preserve"> A</w:t>
      </w:r>
      <w:r w:rsidRPr="0064358A">
        <w:rPr>
          <w:rFonts w:ascii="Tahoma" w:hAnsi="Tahoma" w:cs="Tahoma"/>
          <w:b w:val="0"/>
          <w:lang w:val="sl-SI"/>
        </w:rPr>
        <w:t xml:space="preserve"> – »UGOTAVLJANJE SPOSOBNOSTI«</w:t>
      </w:r>
      <w:r w:rsidR="0054669D">
        <w:rPr>
          <w:rFonts w:ascii="Tahoma" w:hAnsi="Tahoma" w:cs="Tahoma"/>
          <w:b w:val="0"/>
          <w:lang w:val="sl-SI"/>
        </w:rPr>
        <w:t xml:space="preserve"> s strani vseh gospodarskih subjektov, ki sodelujejo v ponudbi</w:t>
      </w:r>
      <w:r w:rsidRPr="0064358A">
        <w:rPr>
          <w:rFonts w:ascii="Tahoma" w:hAnsi="Tahoma" w:cs="Tahoma"/>
          <w:b w:val="0"/>
          <w:lang w:val="sl-SI"/>
        </w:rPr>
        <w:t>.</w:t>
      </w:r>
    </w:p>
    <w:p w14:paraId="1E9884A0" w14:textId="34A45011" w:rsidR="002B4790" w:rsidRDefault="002B4790" w:rsidP="00AF65C5">
      <w:pPr>
        <w:pStyle w:val="Telobesedila2"/>
        <w:keepNext/>
        <w:keepLines/>
        <w:rPr>
          <w:rFonts w:ascii="Tahoma" w:hAnsi="Tahoma" w:cs="Tahoma"/>
          <w:b w:val="0"/>
          <w:lang w:val="sl-SI"/>
        </w:rPr>
      </w:pPr>
    </w:p>
    <w:p w14:paraId="7CFE3404" w14:textId="77777777" w:rsidR="007B6DB6" w:rsidRPr="007B6DB6" w:rsidRDefault="007B6DB6" w:rsidP="007B6DB6">
      <w:pPr>
        <w:pStyle w:val="Odstavekseznama"/>
        <w:numPr>
          <w:ilvl w:val="2"/>
          <w:numId w:val="2"/>
        </w:numPr>
        <w:rPr>
          <w:rFonts w:ascii="Tahoma" w:hAnsi="Tahoma" w:cs="Tahoma"/>
          <w:b/>
        </w:rPr>
      </w:pPr>
      <w:r w:rsidRPr="007B6DB6">
        <w:rPr>
          <w:rFonts w:ascii="Tahoma" w:hAnsi="Tahoma" w:cs="Tahoma"/>
          <w:b/>
        </w:rPr>
        <w:t>Dovoljenje za promet z nevarnimi kemikalijami</w:t>
      </w:r>
    </w:p>
    <w:p w14:paraId="659C5634" w14:textId="77777777" w:rsidR="007B6DB6" w:rsidRDefault="007B6DB6" w:rsidP="007B6DB6">
      <w:pPr>
        <w:keepNext/>
        <w:keepLines/>
        <w:jc w:val="both"/>
        <w:rPr>
          <w:rFonts w:ascii="Tahoma" w:hAnsi="Tahoma" w:cs="Tahoma"/>
          <w:b/>
        </w:rPr>
      </w:pPr>
    </w:p>
    <w:p w14:paraId="0EB6B485" w14:textId="77777777" w:rsidR="007B6DB6" w:rsidRPr="007B6DB6" w:rsidRDefault="007B6DB6" w:rsidP="007B6DB6">
      <w:pPr>
        <w:keepLines/>
        <w:widowControl w:val="0"/>
        <w:jc w:val="both"/>
        <w:rPr>
          <w:rFonts w:ascii="Tahoma" w:hAnsi="Tahoma" w:cs="Tahoma"/>
          <w:bCs/>
        </w:rPr>
      </w:pPr>
      <w:r w:rsidRPr="007B6DB6">
        <w:rPr>
          <w:rFonts w:ascii="Tahoma" w:hAnsi="Tahoma" w:cs="Tahoma"/>
          <w:bCs/>
        </w:rPr>
        <w:t xml:space="preserve">Ponudnik </w:t>
      </w:r>
      <w:r w:rsidRPr="007B6DB6">
        <w:rPr>
          <w:rFonts w:ascii="Tahoma" w:hAnsi="Tahoma" w:cs="Tahoma"/>
          <w:b/>
        </w:rPr>
        <w:t>mora</w:t>
      </w:r>
      <w:r w:rsidRPr="007B6DB6">
        <w:rPr>
          <w:rFonts w:ascii="Tahoma" w:hAnsi="Tahoma" w:cs="Tahoma"/>
          <w:bCs/>
        </w:rPr>
        <w:t xml:space="preserve"> imeti </w:t>
      </w:r>
      <w:r w:rsidRPr="007B6DB6">
        <w:rPr>
          <w:rFonts w:ascii="Tahoma" w:hAnsi="Tahoma" w:cs="Tahoma"/>
          <w:b/>
        </w:rPr>
        <w:t>veljavno</w:t>
      </w:r>
      <w:r w:rsidRPr="007B6DB6">
        <w:rPr>
          <w:rFonts w:ascii="Tahoma" w:hAnsi="Tahoma" w:cs="Tahoma"/>
          <w:bCs/>
        </w:rPr>
        <w:t xml:space="preserve"> </w:t>
      </w:r>
      <w:r w:rsidRPr="007B6DB6">
        <w:rPr>
          <w:rFonts w:ascii="Tahoma" w:hAnsi="Tahoma" w:cs="Tahoma"/>
          <w:b/>
        </w:rPr>
        <w:t>dovoljenje za opravljanje dejavnosti prometa z nevarnimi kemikalijami</w:t>
      </w:r>
      <w:r w:rsidRPr="007B6DB6">
        <w:rPr>
          <w:rFonts w:ascii="Tahoma" w:hAnsi="Tahoma" w:cs="Tahoma"/>
          <w:bCs/>
        </w:rPr>
        <w:t xml:space="preserve">, izdano s strani Urada Republike Slovenije za kemikalije v skladu z 49. členom Zakona o kemikalijah (Uradni list RS, št. 110/03 – UPB s spremembami; ZKEM), </w:t>
      </w:r>
      <w:r w:rsidRPr="007B6DB6">
        <w:rPr>
          <w:rFonts w:ascii="Tahoma" w:hAnsi="Tahoma" w:cs="Tahoma"/>
          <w:bCs/>
          <w:u w:val="single"/>
        </w:rPr>
        <w:t>oziroma enakovredno dovoljenje pristojnega organa države članice EU,</w:t>
      </w:r>
      <w:r w:rsidRPr="007B6DB6">
        <w:rPr>
          <w:rFonts w:ascii="Tahoma" w:hAnsi="Tahoma" w:cs="Tahoma"/>
          <w:bCs/>
        </w:rPr>
        <w:t xml:space="preserve"> v kateri ima ponudnik registrirano dejavnost. </w:t>
      </w:r>
    </w:p>
    <w:p w14:paraId="123807F8" w14:textId="77777777" w:rsidR="007B6DB6" w:rsidRPr="007B6DB6" w:rsidRDefault="007B6DB6" w:rsidP="007B6DB6">
      <w:pPr>
        <w:keepLines/>
        <w:widowControl w:val="0"/>
        <w:jc w:val="both"/>
        <w:rPr>
          <w:rFonts w:ascii="Tahoma" w:hAnsi="Tahoma" w:cs="Tahoma"/>
          <w:bCs/>
        </w:rPr>
      </w:pPr>
    </w:p>
    <w:p w14:paraId="0A966AAC" w14:textId="77777777" w:rsidR="007B6DB6" w:rsidRPr="007B6DB6" w:rsidRDefault="007B6DB6" w:rsidP="007B6DB6">
      <w:pPr>
        <w:keepLines/>
        <w:widowControl w:val="0"/>
        <w:ind w:right="-2"/>
        <w:jc w:val="both"/>
        <w:rPr>
          <w:rFonts w:ascii="Tahoma" w:hAnsi="Tahoma" w:cs="Tahoma"/>
          <w:b/>
          <w:smallCaps/>
        </w:rPr>
      </w:pPr>
      <w:r w:rsidRPr="007B6DB6">
        <w:rPr>
          <w:rFonts w:ascii="Tahoma" w:hAnsi="Tahoma" w:cs="Tahoma"/>
          <w:b/>
          <w:smallCaps/>
        </w:rPr>
        <w:t>Dokazila:</w:t>
      </w:r>
    </w:p>
    <w:p w14:paraId="4786F717" w14:textId="77777777" w:rsidR="007B6DB6" w:rsidRPr="007B6DB6" w:rsidRDefault="007B6DB6" w:rsidP="007B6DB6">
      <w:pPr>
        <w:keepLines/>
        <w:widowControl w:val="0"/>
        <w:ind w:right="-2"/>
        <w:jc w:val="both"/>
        <w:rPr>
          <w:rFonts w:ascii="Tahoma" w:hAnsi="Tahoma" w:cs="Tahoma"/>
          <w:b/>
          <w:smallCaps/>
          <w:sz w:val="4"/>
          <w:szCs w:val="4"/>
        </w:rPr>
      </w:pPr>
    </w:p>
    <w:p w14:paraId="1FC20673" w14:textId="3D70A582" w:rsidR="007B6DB6" w:rsidRPr="007B6DB6" w:rsidRDefault="007B6DB6" w:rsidP="007B6DB6">
      <w:pPr>
        <w:keepLines/>
        <w:widowControl w:val="0"/>
        <w:numPr>
          <w:ilvl w:val="0"/>
          <w:numId w:val="37"/>
        </w:numPr>
        <w:ind w:left="426" w:hanging="284"/>
        <w:jc w:val="both"/>
        <w:rPr>
          <w:rFonts w:ascii="Tahoma" w:hAnsi="Tahoma" w:cs="Tahoma"/>
        </w:rPr>
      </w:pPr>
      <w:bookmarkStart w:id="20" w:name="_Hlk236217526"/>
      <w:r w:rsidRPr="007B6DB6">
        <w:rPr>
          <w:rFonts w:ascii="Tahoma" w:hAnsi="Tahoma" w:cs="Tahoma"/>
        </w:rPr>
        <w:t>Izpolnjena in podpisana Priloga A – »UGOTAVLJANJE SPOSOBNOSTI« s strani vseh gospodarskih subjektov, ki sodelujejo v ponudbi.</w:t>
      </w:r>
    </w:p>
    <w:bookmarkEnd w:id="20"/>
    <w:p w14:paraId="717E1C20" w14:textId="77777777" w:rsidR="007B6DB6" w:rsidRPr="007B6DB6" w:rsidRDefault="007B6DB6" w:rsidP="007B6DB6">
      <w:pPr>
        <w:keepLines/>
        <w:widowControl w:val="0"/>
        <w:ind w:left="426"/>
        <w:jc w:val="both"/>
        <w:rPr>
          <w:rFonts w:ascii="Tahoma" w:hAnsi="Tahoma" w:cs="Tahoma"/>
          <w:sz w:val="8"/>
          <w:szCs w:val="8"/>
        </w:rPr>
      </w:pPr>
    </w:p>
    <w:p w14:paraId="0E09FA3A" w14:textId="77777777" w:rsidR="007B6DB6" w:rsidRPr="007B6DB6" w:rsidRDefault="007B6DB6" w:rsidP="007B6DB6">
      <w:pPr>
        <w:keepLines/>
        <w:widowControl w:val="0"/>
        <w:numPr>
          <w:ilvl w:val="0"/>
          <w:numId w:val="37"/>
        </w:numPr>
        <w:ind w:left="426" w:hanging="284"/>
        <w:jc w:val="both"/>
        <w:rPr>
          <w:rFonts w:ascii="Tahoma" w:hAnsi="Tahoma" w:cs="Tahoma"/>
          <w:bCs/>
        </w:rPr>
      </w:pPr>
      <w:r w:rsidRPr="007B6DB6">
        <w:rPr>
          <w:rFonts w:ascii="Tahoma" w:hAnsi="Tahoma" w:cs="Tahoma"/>
        </w:rPr>
        <w:t xml:space="preserve">Ponudnik mora predložiti </w:t>
      </w:r>
      <w:bookmarkStart w:id="21" w:name="_Hlk195692940"/>
      <w:r w:rsidRPr="007B6DB6">
        <w:rPr>
          <w:rFonts w:ascii="Tahoma" w:hAnsi="Tahoma" w:cs="Tahoma"/>
          <w:b/>
          <w:bCs/>
        </w:rPr>
        <w:t>fotokopijo veljavnega dovoljenja za opravljanje dejavnosti prometa z nevarnimi kemikalijami</w:t>
      </w:r>
      <w:r w:rsidRPr="007B6DB6">
        <w:rPr>
          <w:rFonts w:ascii="Tahoma" w:hAnsi="Tahoma" w:cs="Tahoma"/>
        </w:rPr>
        <w:t xml:space="preserve">, ki ga izda </w:t>
      </w:r>
      <w:r w:rsidRPr="007B6DB6">
        <w:rPr>
          <w:rFonts w:ascii="Tahoma" w:hAnsi="Tahoma" w:cs="Tahoma"/>
          <w:b/>
          <w:bCs/>
        </w:rPr>
        <w:t>Urad Republike Slovenije za kemikalije</w:t>
      </w:r>
      <w:r w:rsidRPr="007B6DB6">
        <w:rPr>
          <w:rFonts w:ascii="Tahoma" w:hAnsi="Tahoma" w:cs="Tahoma"/>
        </w:rPr>
        <w:t xml:space="preserve">, v skladu z 49. členom </w:t>
      </w:r>
      <w:r w:rsidRPr="007B6DB6">
        <w:rPr>
          <w:rFonts w:ascii="Tahoma" w:hAnsi="Tahoma" w:cs="Tahoma"/>
          <w:b/>
          <w:bCs/>
        </w:rPr>
        <w:t xml:space="preserve">Zakona o kemikalijah </w:t>
      </w:r>
      <w:r w:rsidRPr="007B6DB6">
        <w:rPr>
          <w:rFonts w:ascii="Tahoma" w:hAnsi="Tahoma" w:cs="Tahoma"/>
        </w:rPr>
        <w:t xml:space="preserve">(Uradni list RS, št. 110/03 – UPB s spremembami; ZKEM), oziroma enakovredno dovoljenje, izdano s strani </w:t>
      </w:r>
      <w:r w:rsidRPr="007B6DB6">
        <w:rPr>
          <w:rFonts w:ascii="Tahoma" w:hAnsi="Tahoma" w:cs="Tahoma"/>
          <w:b/>
          <w:bCs/>
        </w:rPr>
        <w:t>pristojnega organa države članice EU</w:t>
      </w:r>
      <w:r w:rsidRPr="007B6DB6">
        <w:rPr>
          <w:rFonts w:ascii="Tahoma" w:hAnsi="Tahoma" w:cs="Tahoma"/>
        </w:rPr>
        <w:t>, v kateri ima gospodarski subjekt registrirano dejavnost</w:t>
      </w:r>
      <w:bookmarkEnd w:id="21"/>
      <w:r w:rsidRPr="007B6DB6">
        <w:rPr>
          <w:rFonts w:ascii="Tahoma" w:hAnsi="Tahoma" w:cs="Tahoma"/>
        </w:rPr>
        <w:t xml:space="preserve">. </w:t>
      </w:r>
    </w:p>
    <w:p w14:paraId="2FD14DA0" w14:textId="3B7ECB61" w:rsidR="007B6DB6" w:rsidRPr="007B6DB6" w:rsidRDefault="007B6DB6" w:rsidP="007B6DB6">
      <w:pPr>
        <w:keepLines/>
        <w:widowControl w:val="0"/>
        <w:ind w:left="426"/>
        <w:jc w:val="both"/>
        <w:rPr>
          <w:rFonts w:ascii="Tahoma" w:hAnsi="Tahoma" w:cs="Tahoma"/>
          <w:bCs/>
        </w:rPr>
      </w:pPr>
      <w:r w:rsidRPr="007B6DB6">
        <w:rPr>
          <w:rFonts w:ascii="Tahoma" w:hAnsi="Tahoma" w:cs="Tahoma"/>
          <w:b/>
          <w:bCs/>
          <w:u w:val="single"/>
        </w:rPr>
        <w:t>Fotokopija veljavnega dovoljenja</w:t>
      </w:r>
      <w:r w:rsidRPr="007B6DB6">
        <w:rPr>
          <w:rFonts w:ascii="Tahoma" w:hAnsi="Tahoma" w:cs="Tahoma"/>
          <w:u w:val="single"/>
        </w:rPr>
        <w:t xml:space="preserve"> se priloži k </w:t>
      </w:r>
      <w:r w:rsidRPr="00A44653">
        <w:rPr>
          <w:rFonts w:ascii="Tahoma" w:hAnsi="Tahoma" w:cs="Tahoma"/>
          <w:b/>
          <w:u w:val="single"/>
        </w:rPr>
        <w:t xml:space="preserve">Prilogi </w:t>
      </w:r>
      <w:r w:rsidR="00C1014B">
        <w:rPr>
          <w:rFonts w:ascii="Tahoma" w:hAnsi="Tahoma" w:cs="Tahoma"/>
          <w:b/>
          <w:u w:val="single"/>
        </w:rPr>
        <w:t>6</w:t>
      </w:r>
      <w:r w:rsidRPr="007B6DB6">
        <w:t xml:space="preserve"> </w:t>
      </w:r>
      <w:r w:rsidRPr="007B6DB6">
        <w:rPr>
          <w:rFonts w:ascii="Tahoma" w:hAnsi="Tahoma" w:cs="Tahoma"/>
          <w:sz w:val="18"/>
          <w:szCs w:val="18"/>
        </w:rPr>
        <w:t>(</w:t>
      </w:r>
      <w:r w:rsidRPr="007B6DB6">
        <w:rPr>
          <w:rFonts w:ascii="Tahoma" w:hAnsi="Tahoma" w:cs="Tahoma"/>
          <w:sz w:val="16"/>
          <w:szCs w:val="16"/>
        </w:rPr>
        <w:t>»</w:t>
      </w:r>
      <w:r w:rsidRPr="007B6DB6">
        <w:rPr>
          <w:rFonts w:ascii="Tahoma" w:hAnsi="Tahoma" w:cs="Tahoma"/>
          <w:bCs/>
        </w:rPr>
        <w:t>Pooblaščenec za ravnanje z nevarnimi kemikalijami in dovoljenja za promet z nevarnimi kemikalijami</w:t>
      </w:r>
      <w:r w:rsidRPr="007B6DB6">
        <w:rPr>
          <w:rFonts w:ascii="Tahoma" w:hAnsi="Tahoma" w:cs="Tahoma"/>
          <w:bCs/>
          <w:sz w:val="18"/>
          <w:szCs w:val="18"/>
        </w:rPr>
        <w:t>«)</w:t>
      </w:r>
      <w:r w:rsidRPr="007B6DB6">
        <w:rPr>
          <w:rFonts w:ascii="Tahoma" w:hAnsi="Tahoma" w:cs="Tahoma"/>
          <w:bCs/>
          <w:sz w:val="18"/>
          <w:szCs w:val="18"/>
          <w:highlight w:val="lightGray"/>
        </w:rPr>
        <w:t>.</w:t>
      </w:r>
    </w:p>
    <w:p w14:paraId="0B9BC2B4" w14:textId="77777777" w:rsidR="007B6DB6" w:rsidRPr="007B6DB6" w:rsidRDefault="007B6DB6" w:rsidP="007B6DB6">
      <w:pPr>
        <w:keepLines/>
        <w:widowControl w:val="0"/>
        <w:jc w:val="both"/>
        <w:rPr>
          <w:rFonts w:ascii="Tahoma" w:hAnsi="Tahoma" w:cs="Tahoma"/>
          <w:bCs/>
          <w:sz w:val="28"/>
          <w:szCs w:val="28"/>
        </w:rPr>
      </w:pPr>
    </w:p>
    <w:p w14:paraId="7189231E" w14:textId="15E18F8D" w:rsidR="007B6DB6" w:rsidRDefault="007B6DB6" w:rsidP="00E400AD">
      <w:pPr>
        <w:pStyle w:val="Odstavekseznama"/>
        <w:keepNext/>
        <w:keepLines/>
        <w:widowControl w:val="0"/>
        <w:numPr>
          <w:ilvl w:val="2"/>
          <w:numId w:val="2"/>
        </w:numPr>
        <w:jc w:val="both"/>
        <w:rPr>
          <w:rFonts w:ascii="Tahoma" w:hAnsi="Tahoma" w:cs="Tahoma"/>
          <w:b/>
        </w:rPr>
      </w:pPr>
      <w:r w:rsidRPr="00A44653">
        <w:rPr>
          <w:rFonts w:ascii="Tahoma" w:hAnsi="Tahoma" w:cs="Tahoma"/>
          <w:b/>
        </w:rPr>
        <w:lastRenderedPageBreak/>
        <w:t>Skladnost s predpisi ADR – prevoz nevarnih kemikalij</w:t>
      </w:r>
    </w:p>
    <w:p w14:paraId="6B068F9F" w14:textId="77777777" w:rsidR="00E400AD" w:rsidRDefault="00E400AD" w:rsidP="00E400AD">
      <w:pPr>
        <w:keepNext/>
        <w:keepLines/>
        <w:widowControl w:val="0"/>
        <w:jc w:val="both"/>
        <w:rPr>
          <w:rFonts w:ascii="Tahoma" w:hAnsi="Tahoma" w:cs="Tahoma"/>
          <w:b/>
        </w:rPr>
      </w:pPr>
    </w:p>
    <w:p w14:paraId="081748A6" w14:textId="7064E6B3" w:rsidR="007B6DB6" w:rsidRPr="007B6DB6" w:rsidRDefault="007B6DB6" w:rsidP="00E400AD">
      <w:pPr>
        <w:keepNext/>
        <w:keepLines/>
        <w:widowControl w:val="0"/>
        <w:jc w:val="both"/>
        <w:rPr>
          <w:rFonts w:ascii="Tahoma" w:hAnsi="Tahoma" w:cs="Tahoma"/>
          <w:bCs/>
        </w:rPr>
      </w:pPr>
      <w:r w:rsidRPr="007B6DB6">
        <w:rPr>
          <w:rFonts w:ascii="Tahoma" w:hAnsi="Tahoma" w:cs="Tahoma"/>
          <w:bCs/>
        </w:rPr>
        <w:t xml:space="preserve">Ponudnik </w:t>
      </w:r>
      <w:r w:rsidRPr="007B6DB6">
        <w:rPr>
          <w:rFonts w:ascii="Tahoma" w:hAnsi="Tahoma" w:cs="Tahoma"/>
          <w:b/>
        </w:rPr>
        <w:t>mora</w:t>
      </w:r>
      <w:r w:rsidRPr="007B6DB6">
        <w:rPr>
          <w:rFonts w:ascii="Tahoma" w:hAnsi="Tahoma" w:cs="Tahoma"/>
          <w:bCs/>
        </w:rPr>
        <w:t xml:space="preserve"> zagotoviti, da </w:t>
      </w:r>
      <w:r w:rsidRPr="007B6DB6">
        <w:rPr>
          <w:rFonts w:ascii="Tahoma" w:hAnsi="Tahoma" w:cs="Tahoma"/>
          <w:b/>
        </w:rPr>
        <w:t>je prevoz nevarnih kemikalij v skladu z vsemi veljavnimi predpisi o prevozu nevarnih snovi, vključno s Sporazumom ADR</w:t>
      </w:r>
      <w:r w:rsidRPr="007B6DB6">
        <w:rPr>
          <w:rFonts w:ascii="Tahoma" w:hAnsi="Tahoma" w:cs="Tahoma"/>
          <w:bCs/>
        </w:rPr>
        <w:t xml:space="preserve"> (Evropski sporazum o mednarodnem cestnem prevozu nevarnega blaga) </w:t>
      </w:r>
      <w:r w:rsidRPr="007B6DB6">
        <w:rPr>
          <w:rFonts w:ascii="Tahoma" w:hAnsi="Tahoma" w:cs="Tahoma"/>
          <w:b/>
          <w:u w:val="single"/>
        </w:rPr>
        <w:t>ter</w:t>
      </w:r>
      <w:r w:rsidRPr="007B6DB6">
        <w:rPr>
          <w:rFonts w:ascii="Tahoma" w:hAnsi="Tahoma" w:cs="Tahoma"/>
          <w:bCs/>
        </w:rPr>
        <w:t xml:space="preserve"> da </w:t>
      </w:r>
      <w:r w:rsidRPr="007B6DB6">
        <w:rPr>
          <w:rFonts w:ascii="Tahoma" w:hAnsi="Tahoma" w:cs="Tahoma"/>
          <w:bCs/>
          <w:u w:val="single"/>
        </w:rPr>
        <w:t>vozila, oprema in osebje, ki sodelujejo pri prevozu, izpolnjujejo vse predpisane zahteve</w:t>
      </w:r>
      <w:r w:rsidRPr="007B6DB6">
        <w:rPr>
          <w:rFonts w:ascii="Tahoma" w:hAnsi="Tahoma" w:cs="Tahoma"/>
          <w:bCs/>
        </w:rPr>
        <w:t>.</w:t>
      </w:r>
    </w:p>
    <w:p w14:paraId="4F464B7D" w14:textId="77777777" w:rsidR="007B6DB6" w:rsidRPr="007B6DB6" w:rsidRDefault="007B6DB6" w:rsidP="00E400AD">
      <w:pPr>
        <w:keepNext/>
        <w:keepLines/>
        <w:widowControl w:val="0"/>
        <w:jc w:val="both"/>
        <w:rPr>
          <w:rFonts w:ascii="Tahoma" w:hAnsi="Tahoma" w:cs="Tahoma"/>
          <w:bCs/>
        </w:rPr>
      </w:pPr>
      <w:r w:rsidRPr="007B6DB6">
        <w:rPr>
          <w:rFonts w:ascii="Tahoma" w:hAnsi="Tahoma" w:cs="Tahoma"/>
          <w:bCs/>
        </w:rPr>
        <w:t>V primeru, da ponudnik sam ne izvaja prevoza, mora zagotoviti, da je tudi izbrani (zunanji) prevoznik (ki se ga nominira kot podizvajalec ali partner) skladen s predpisi ADR.</w:t>
      </w:r>
    </w:p>
    <w:p w14:paraId="56CAE735" w14:textId="77777777" w:rsidR="007B6DB6" w:rsidRPr="007B6DB6" w:rsidRDefault="007B6DB6" w:rsidP="00E400AD">
      <w:pPr>
        <w:keepNext/>
        <w:keepLines/>
        <w:widowControl w:val="0"/>
        <w:ind w:right="-2"/>
        <w:jc w:val="both"/>
        <w:rPr>
          <w:rFonts w:ascii="Tahoma" w:hAnsi="Tahoma" w:cs="Tahoma"/>
          <w:b/>
          <w:smallCaps/>
        </w:rPr>
      </w:pPr>
    </w:p>
    <w:p w14:paraId="4114BA97" w14:textId="77777777" w:rsidR="007B6DB6" w:rsidRPr="007B6DB6" w:rsidRDefault="007B6DB6" w:rsidP="00E400AD">
      <w:pPr>
        <w:keepNext/>
        <w:keepLines/>
        <w:widowControl w:val="0"/>
        <w:ind w:right="-2"/>
        <w:jc w:val="both"/>
        <w:rPr>
          <w:rFonts w:ascii="Tahoma" w:hAnsi="Tahoma" w:cs="Tahoma"/>
          <w:b/>
          <w:smallCaps/>
        </w:rPr>
      </w:pPr>
      <w:r w:rsidRPr="007B6DB6">
        <w:rPr>
          <w:rFonts w:ascii="Tahoma" w:hAnsi="Tahoma" w:cs="Tahoma"/>
          <w:b/>
          <w:smallCaps/>
        </w:rPr>
        <w:t>Dokazila:</w:t>
      </w:r>
    </w:p>
    <w:p w14:paraId="796970FE" w14:textId="77777777" w:rsidR="00C1014B" w:rsidRPr="00C1014B" w:rsidRDefault="00C1014B" w:rsidP="00E400AD">
      <w:pPr>
        <w:pStyle w:val="Odstavekseznama"/>
        <w:keepNext/>
        <w:numPr>
          <w:ilvl w:val="0"/>
          <w:numId w:val="37"/>
        </w:numPr>
        <w:rPr>
          <w:rFonts w:ascii="Tahoma" w:hAnsi="Tahoma" w:cs="Tahoma"/>
        </w:rPr>
      </w:pPr>
      <w:r w:rsidRPr="00C1014B">
        <w:rPr>
          <w:rFonts w:ascii="Tahoma" w:hAnsi="Tahoma" w:cs="Tahoma"/>
        </w:rPr>
        <w:t>Izpolnjena in podpisana Priloga A – »UGOTAVLJANJE SPOSOBNOSTI« s strani vseh gospodarskih subjektov, ki sodelujejo v ponudbi.</w:t>
      </w:r>
    </w:p>
    <w:p w14:paraId="22D447BC" w14:textId="4D347672" w:rsidR="007B6DB6" w:rsidRDefault="007B6DB6" w:rsidP="00E400AD">
      <w:pPr>
        <w:pStyle w:val="Odstavekseznama"/>
        <w:keepNext/>
        <w:numPr>
          <w:ilvl w:val="0"/>
          <w:numId w:val="37"/>
        </w:numPr>
        <w:rPr>
          <w:rFonts w:ascii="Tahoma" w:hAnsi="Tahoma" w:cs="Tahoma"/>
        </w:rPr>
      </w:pPr>
      <w:r w:rsidRPr="007B6DB6">
        <w:rPr>
          <w:rFonts w:ascii="Tahoma" w:hAnsi="Tahoma" w:cs="Tahoma"/>
        </w:rPr>
        <w:t xml:space="preserve">Izpolnjeno in podpisano </w:t>
      </w:r>
      <w:r w:rsidRPr="00A44653">
        <w:rPr>
          <w:rFonts w:ascii="Tahoma" w:hAnsi="Tahoma" w:cs="Tahoma"/>
          <w:b/>
          <w:bCs/>
        </w:rPr>
        <w:t xml:space="preserve">Prilogo </w:t>
      </w:r>
      <w:r w:rsidR="00C50459" w:rsidRPr="00C50459">
        <w:rPr>
          <w:rFonts w:ascii="Tahoma" w:hAnsi="Tahoma" w:cs="Tahoma"/>
          <w:b/>
          <w:bCs/>
        </w:rPr>
        <w:t>7</w:t>
      </w:r>
      <w:r w:rsidRPr="007B6DB6">
        <w:rPr>
          <w:rFonts w:ascii="Tahoma" w:hAnsi="Tahoma" w:cs="Tahoma"/>
        </w:rPr>
        <w:t xml:space="preserve"> (»Skladnost s predpisi ADR – prevoz nevarnih kemikalij«)</w:t>
      </w:r>
    </w:p>
    <w:p w14:paraId="6F5732E2" w14:textId="77777777" w:rsidR="007B6DB6" w:rsidRDefault="007B6DB6" w:rsidP="00E400AD">
      <w:pPr>
        <w:keepNext/>
        <w:keepLines/>
        <w:widowControl w:val="0"/>
        <w:jc w:val="both"/>
        <w:rPr>
          <w:rFonts w:ascii="Tahoma" w:hAnsi="Tahoma" w:cs="Tahoma"/>
        </w:rPr>
      </w:pPr>
    </w:p>
    <w:p w14:paraId="224F5FF5" w14:textId="77777777" w:rsidR="007B6DB6" w:rsidRPr="00C8579C" w:rsidRDefault="007B6DB6" w:rsidP="00E400AD">
      <w:pPr>
        <w:keepNext/>
        <w:keepLines/>
        <w:numPr>
          <w:ilvl w:val="2"/>
          <w:numId w:val="2"/>
        </w:numPr>
        <w:jc w:val="both"/>
        <w:rPr>
          <w:rFonts w:ascii="Tahoma" w:hAnsi="Tahoma" w:cs="Tahoma"/>
          <w:b/>
        </w:rPr>
      </w:pPr>
      <w:r w:rsidRPr="002B4790">
        <w:rPr>
          <w:rFonts w:ascii="Tahoma" w:hAnsi="Tahoma" w:cs="Tahoma"/>
          <w:b/>
        </w:rPr>
        <w:t>Ekonomski in finančni položaj</w:t>
      </w:r>
    </w:p>
    <w:p w14:paraId="5A20F9C4" w14:textId="77777777" w:rsidR="007B6DB6" w:rsidRPr="002B4790" w:rsidRDefault="007B6DB6" w:rsidP="00E400AD">
      <w:pPr>
        <w:pStyle w:val="Telobesedila2"/>
        <w:keepNext/>
        <w:keepLines/>
        <w:rPr>
          <w:rFonts w:ascii="Tahoma" w:hAnsi="Tahoma" w:cs="Tahoma"/>
          <w:b w:val="0"/>
          <w:lang w:val="sl-SI"/>
        </w:rPr>
      </w:pPr>
    </w:p>
    <w:p w14:paraId="3E1AC425" w14:textId="77777777" w:rsidR="007B6DB6" w:rsidRPr="002B4790" w:rsidRDefault="007B6DB6" w:rsidP="00E400AD">
      <w:pPr>
        <w:pStyle w:val="Telobesedila2"/>
        <w:keepNext/>
        <w:keepLines/>
        <w:rPr>
          <w:rFonts w:ascii="Tahoma" w:hAnsi="Tahoma" w:cs="Tahoma"/>
          <w:b w:val="0"/>
          <w:lang w:val="sl-SI"/>
        </w:rPr>
      </w:pPr>
      <w:r w:rsidRPr="002B4790">
        <w:rPr>
          <w:rFonts w:ascii="Tahoma" w:hAnsi="Tahoma" w:cs="Tahoma"/>
          <w:b w:val="0"/>
          <w:lang w:val="sl-SI"/>
        </w:rPr>
        <w:t>Gospodarski subjekt mora biti ekonomsko in finančno sposoben izvesti predmet javnega naročila.</w:t>
      </w:r>
    </w:p>
    <w:p w14:paraId="23E3A785" w14:textId="77777777" w:rsidR="007B6DB6" w:rsidRPr="002B4790" w:rsidRDefault="007B6DB6" w:rsidP="00E400AD">
      <w:pPr>
        <w:pStyle w:val="Telobesedila2"/>
        <w:keepNext/>
        <w:keepLines/>
        <w:rPr>
          <w:rFonts w:ascii="Tahoma" w:hAnsi="Tahoma" w:cs="Tahoma"/>
          <w:b w:val="0"/>
          <w:lang w:val="sl-SI"/>
        </w:rPr>
      </w:pPr>
    </w:p>
    <w:p w14:paraId="6F9E5841" w14:textId="77777777" w:rsidR="007B6DB6" w:rsidRPr="002B4790" w:rsidRDefault="007B6DB6" w:rsidP="00E400AD">
      <w:pPr>
        <w:pStyle w:val="Telobesedila2"/>
        <w:keepNext/>
        <w:keepLines/>
        <w:rPr>
          <w:rFonts w:ascii="Tahoma" w:hAnsi="Tahoma" w:cs="Tahoma"/>
          <w:b w:val="0"/>
          <w:lang w:val="sl-SI"/>
        </w:rPr>
      </w:pPr>
      <w:r w:rsidRPr="002B4790">
        <w:rPr>
          <w:rFonts w:ascii="Tahoma" w:hAnsi="Tahoma" w:cs="Tahoma"/>
          <w:b w:val="0"/>
          <w:lang w:val="sl-SI"/>
        </w:rPr>
        <w:t xml:space="preserve">Gospodarski subjekt na dan oddaje ponudbe ne sme imeti blokiranega poslovnega računa pri katerikoli banki, ki vodi njegov transakcijski račun. </w:t>
      </w:r>
    </w:p>
    <w:p w14:paraId="28ACA5A2" w14:textId="77777777" w:rsidR="007B6DB6" w:rsidRPr="002B4790" w:rsidRDefault="007B6DB6" w:rsidP="00E400AD">
      <w:pPr>
        <w:pStyle w:val="Telobesedila2"/>
        <w:keepNext/>
        <w:keepLines/>
        <w:rPr>
          <w:rFonts w:ascii="Tahoma" w:hAnsi="Tahoma" w:cs="Tahoma"/>
          <w:b w:val="0"/>
          <w:lang w:val="sl-SI"/>
        </w:rPr>
      </w:pPr>
    </w:p>
    <w:p w14:paraId="025B009C" w14:textId="77777777" w:rsidR="007B6DB6" w:rsidRPr="002B4790" w:rsidRDefault="007B6DB6" w:rsidP="00E400AD">
      <w:pPr>
        <w:pStyle w:val="Telobesedila2"/>
        <w:keepNext/>
        <w:keepLines/>
        <w:rPr>
          <w:rFonts w:ascii="Tahoma" w:hAnsi="Tahoma" w:cs="Tahoma"/>
          <w:b w:val="0"/>
          <w:lang w:val="sl-SI"/>
        </w:rPr>
      </w:pPr>
      <w:r w:rsidRPr="002B4790">
        <w:rPr>
          <w:rFonts w:ascii="Tahoma" w:hAnsi="Tahoma" w:cs="Tahoma"/>
          <w:b w:val="0"/>
          <w:lang w:val="sl-SI"/>
        </w:rPr>
        <w:t>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w:t>
      </w:r>
    </w:p>
    <w:p w14:paraId="78332275" w14:textId="77777777" w:rsidR="007B6DB6" w:rsidRPr="002B4790" w:rsidRDefault="007B6DB6" w:rsidP="007B6DB6">
      <w:pPr>
        <w:pStyle w:val="Telobesedila2"/>
        <w:keepNext/>
        <w:keepLines/>
        <w:rPr>
          <w:rFonts w:ascii="Tahoma" w:hAnsi="Tahoma" w:cs="Tahoma"/>
          <w:b w:val="0"/>
          <w:lang w:val="sl-SI"/>
        </w:rPr>
      </w:pPr>
    </w:p>
    <w:p w14:paraId="5CBDCEC7" w14:textId="77777777" w:rsidR="007B6DB6" w:rsidRPr="00C8579C" w:rsidRDefault="007B6DB6" w:rsidP="007B6DB6">
      <w:pPr>
        <w:pStyle w:val="Telobesedila2"/>
        <w:keepNext/>
        <w:keepLines/>
        <w:rPr>
          <w:rFonts w:ascii="Tahoma" w:hAnsi="Tahoma" w:cs="Tahoma"/>
          <w:smallCaps/>
          <w:lang w:val="sl-SI"/>
        </w:rPr>
      </w:pPr>
      <w:r w:rsidRPr="00C8579C">
        <w:rPr>
          <w:rFonts w:ascii="Tahoma" w:hAnsi="Tahoma" w:cs="Tahoma"/>
          <w:smallCaps/>
          <w:lang w:val="sl-SI"/>
        </w:rPr>
        <w:t>Dokazila:</w:t>
      </w:r>
    </w:p>
    <w:p w14:paraId="78B284D4" w14:textId="77777777" w:rsidR="007B6DB6" w:rsidRDefault="007B6DB6" w:rsidP="007B6DB6">
      <w:pPr>
        <w:pStyle w:val="Telobesedila2"/>
        <w:keepNext/>
        <w:keepLines/>
        <w:rPr>
          <w:rFonts w:ascii="Tahoma" w:hAnsi="Tahoma" w:cs="Tahoma"/>
          <w:b w:val="0"/>
          <w:lang w:val="sl-SI"/>
        </w:rPr>
      </w:pPr>
      <w:r>
        <w:rPr>
          <w:rFonts w:ascii="Tahoma" w:hAnsi="Tahoma" w:cs="Tahoma"/>
          <w:b w:val="0"/>
          <w:lang w:val="sl-SI"/>
        </w:rPr>
        <w:t>Izpolnjena in podpisana</w:t>
      </w:r>
      <w:r w:rsidRPr="0064358A">
        <w:rPr>
          <w:rFonts w:ascii="Tahoma" w:hAnsi="Tahoma" w:cs="Tahoma"/>
          <w:b w:val="0"/>
          <w:lang w:val="sl-SI"/>
        </w:rPr>
        <w:t xml:space="preserve"> </w:t>
      </w:r>
      <w:r>
        <w:rPr>
          <w:rFonts w:ascii="Tahoma" w:hAnsi="Tahoma" w:cs="Tahoma"/>
          <w:b w:val="0"/>
          <w:lang w:val="sl-SI"/>
        </w:rPr>
        <w:t>P</w:t>
      </w:r>
      <w:r w:rsidRPr="0064358A">
        <w:rPr>
          <w:rFonts w:ascii="Tahoma" w:hAnsi="Tahoma" w:cs="Tahoma"/>
          <w:b w:val="0"/>
          <w:lang w:val="sl-SI"/>
        </w:rPr>
        <w:t>rilog</w:t>
      </w:r>
      <w:r>
        <w:rPr>
          <w:rFonts w:ascii="Tahoma" w:hAnsi="Tahoma" w:cs="Tahoma"/>
          <w:b w:val="0"/>
          <w:lang w:val="sl-SI"/>
        </w:rPr>
        <w:t>a A</w:t>
      </w:r>
      <w:r w:rsidRPr="0064358A">
        <w:rPr>
          <w:rFonts w:ascii="Tahoma" w:hAnsi="Tahoma" w:cs="Tahoma"/>
          <w:b w:val="0"/>
          <w:lang w:val="sl-SI"/>
        </w:rPr>
        <w:t xml:space="preserve"> – »UGOTAVLJANJE SPOSOBNOSTI«</w:t>
      </w:r>
      <w:r>
        <w:rPr>
          <w:rFonts w:ascii="Tahoma" w:hAnsi="Tahoma" w:cs="Tahoma"/>
          <w:b w:val="0"/>
          <w:lang w:val="sl-SI"/>
        </w:rPr>
        <w:t xml:space="preserve"> s strani vseh gospodarskih subjektov, ki sodelujejo v ponudbi</w:t>
      </w:r>
      <w:r w:rsidRPr="0064358A">
        <w:rPr>
          <w:rFonts w:ascii="Tahoma" w:hAnsi="Tahoma" w:cs="Tahoma"/>
          <w:b w:val="0"/>
          <w:lang w:val="sl-SI"/>
        </w:rPr>
        <w:t>.</w:t>
      </w:r>
    </w:p>
    <w:p w14:paraId="65B29813" w14:textId="77777777" w:rsidR="00E400AD" w:rsidRDefault="00E400AD" w:rsidP="007B6DB6">
      <w:pPr>
        <w:pStyle w:val="Telobesedila2"/>
        <w:keepNext/>
        <w:keepLines/>
        <w:rPr>
          <w:rFonts w:ascii="Tahoma" w:hAnsi="Tahoma" w:cs="Tahoma"/>
          <w:b w:val="0"/>
          <w:lang w:val="sl-SI"/>
        </w:rPr>
      </w:pPr>
    </w:p>
    <w:p w14:paraId="752A021C" w14:textId="3C0BFD9D" w:rsidR="009729B6" w:rsidRPr="00C8579C" w:rsidRDefault="00307846" w:rsidP="005F6B2E">
      <w:pPr>
        <w:keepNext/>
        <w:keepLines/>
        <w:numPr>
          <w:ilvl w:val="2"/>
          <w:numId w:val="2"/>
        </w:numPr>
        <w:jc w:val="both"/>
        <w:rPr>
          <w:rFonts w:ascii="Tahoma" w:hAnsi="Tahoma" w:cs="Tahoma"/>
          <w:b/>
        </w:rPr>
      </w:pPr>
      <w:r>
        <w:rPr>
          <w:rFonts w:ascii="Tahoma" w:hAnsi="Tahoma" w:cs="Tahoma"/>
          <w:b/>
        </w:rPr>
        <w:t xml:space="preserve">Tehnična </w:t>
      </w:r>
      <w:r w:rsidR="006241FE">
        <w:rPr>
          <w:rFonts w:ascii="Tahoma" w:hAnsi="Tahoma" w:cs="Tahoma"/>
          <w:b/>
        </w:rPr>
        <w:t xml:space="preserve">in strokovna </w:t>
      </w:r>
      <w:r>
        <w:rPr>
          <w:rFonts w:ascii="Tahoma" w:hAnsi="Tahoma" w:cs="Tahoma"/>
          <w:b/>
        </w:rPr>
        <w:t>sposobnost</w:t>
      </w:r>
    </w:p>
    <w:p w14:paraId="63114306" w14:textId="4DE348A7" w:rsidR="007C4346" w:rsidRPr="00307846" w:rsidRDefault="007C4346" w:rsidP="00AF65C5">
      <w:pPr>
        <w:keepNext/>
        <w:keepLines/>
        <w:jc w:val="both"/>
        <w:rPr>
          <w:rFonts w:ascii="Tahoma" w:hAnsi="Tahoma" w:cs="Tahoma"/>
          <w:bCs/>
          <w:i/>
        </w:rPr>
      </w:pPr>
    </w:p>
    <w:p w14:paraId="6540C07F" w14:textId="6FAE3E9F" w:rsidR="00307846" w:rsidRDefault="006241FE" w:rsidP="00AF65C5">
      <w:pPr>
        <w:keepNext/>
        <w:keepLines/>
        <w:jc w:val="both"/>
        <w:rPr>
          <w:rFonts w:ascii="Tahoma" w:hAnsi="Tahoma" w:cs="Tahoma"/>
          <w:bCs/>
        </w:rPr>
      </w:pPr>
      <w:r>
        <w:rPr>
          <w:rFonts w:ascii="Tahoma" w:hAnsi="Tahoma" w:cs="Tahoma"/>
          <w:bCs/>
          <w:i/>
        </w:rPr>
        <w:t>T</w:t>
      </w:r>
      <w:r w:rsidR="00307846" w:rsidRPr="00DF4772">
        <w:rPr>
          <w:rFonts w:ascii="Tahoma" w:hAnsi="Tahoma" w:cs="Tahoma"/>
          <w:bCs/>
          <w:i/>
        </w:rPr>
        <w:t>ehnično</w:t>
      </w:r>
      <w:r>
        <w:rPr>
          <w:rFonts w:ascii="Tahoma" w:hAnsi="Tahoma" w:cs="Tahoma"/>
          <w:bCs/>
          <w:i/>
        </w:rPr>
        <w:t xml:space="preserve"> in strokovno</w:t>
      </w:r>
      <w:r w:rsidR="00307846" w:rsidRPr="00DF4772">
        <w:rPr>
          <w:rFonts w:ascii="Tahoma" w:hAnsi="Tahoma" w:cs="Tahoma"/>
          <w:bCs/>
          <w:i/>
        </w:rPr>
        <w:t xml:space="preserve"> sposobnost lahko ponudnik izpolni samostojno, kot skupina ponudnikov (partnerji) v primeru skupne ponudbe ali skupaj s podizvajalci. V kolikor bo ponudnik izkazoval tehnično </w:t>
      </w:r>
      <w:r>
        <w:rPr>
          <w:rFonts w:ascii="Tahoma" w:hAnsi="Tahoma" w:cs="Tahoma"/>
          <w:bCs/>
          <w:i/>
        </w:rPr>
        <w:t xml:space="preserve">in strokovno </w:t>
      </w:r>
      <w:r w:rsidR="00307846" w:rsidRPr="00DF4772">
        <w:rPr>
          <w:rFonts w:ascii="Tahoma" w:hAnsi="Tahoma" w:cs="Tahoma"/>
          <w:bCs/>
          <w:i/>
        </w:rPr>
        <w:t xml:space="preserve">sposobnost skupaj s partnerjem in/ali skupaj s podizvajalcem, mora partner oziroma nominirani podizvajalec sodelovati pri izvedbi del/storitev, za katere izkazuje tehnično </w:t>
      </w:r>
      <w:r>
        <w:rPr>
          <w:rFonts w:ascii="Tahoma" w:hAnsi="Tahoma" w:cs="Tahoma"/>
          <w:bCs/>
          <w:i/>
        </w:rPr>
        <w:t xml:space="preserve">in strokovno </w:t>
      </w:r>
      <w:r w:rsidR="00307846" w:rsidRPr="00DF4772">
        <w:rPr>
          <w:rFonts w:ascii="Tahoma" w:hAnsi="Tahoma" w:cs="Tahoma"/>
          <w:bCs/>
          <w:i/>
        </w:rPr>
        <w:t>sposobnost</w:t>
      </w:r>
      <w:r w:rsidR="00307846" w:rsidRPr="00DF4772">
        <w:rPr>
          <w:rFonts w:ascii="Tahoma" w:hAnsi="Tahoma" w:cs="Tahoma"/>
          <w:bCs/>
        </w:rPr>
        <w:t>.</w:t>
      </w:r>
    </w:p>
    <w:p w14:paraId="0E27F756" w14:textId="77777777" w:rsidR="0078426F" w:rsidRDefault="0078426F" w:rsidP="00AF65C5">
      <w:pPr>
        <w:keepNext/>
        <w:keepLines/>
        <w:jc w:val="both"/>
        <w:rPr>
          <w:rFonts w:ascii="Tahoma" w:hAnsi="Tahoma" w:cs="Tahoma"/>
          <w:bCs/>
        </w:rPr>
      </w:pPr>
    </w:p>
    <w:p w14:paraId="0B46C5EF" w14:textId="77777777" w:rsidR="002B4790" w:rsidRPr="00C8579C" w:rsidRDefault="002B4790" w:rsidP="00AF65C5">
      <w:pPr>
        <w:pStyle w:val="Telobesedila2"/>
        <w:keepNext/>
        <w:keepLines/>
        <w:rPr>
          <w:rFonts w:ascii="Tahoma" w:hAnsi="Tahoma" w:cs="Tahoma"/>
          <w:smallCaps/>
          <w:lang w:val="sl-SI"/>
        </w:rPr>
      </w:pPr>
      <w:r w:rsidRPr="00C8579C">
        <w:rPr>
          <w:rFonts w:ascii="Tahoma" w:hAnsi="Tahoma" w:cs="Tahoma"/>
          <w:smallCaps/>
          <w:lang w:val="sl-SI"/>
        </w:rPr>
        <w:t>Dokazila:</w:t>
      </w:r>
    </w:p>
    <w:p w14:paraId="35241C32" w14:textId="382DA6A7" w:rsidR="002B4790" w:rsidRDefault="002B4790" w:rsidP="00A44653">
      <w:pPr>
        <w:pStyle w:val="Telobesedila2"/>
        <w:keepNext/>
        <w:keepLines/>
        <w:numPr>
          <w:ilvl w:val="0"/>
          <w:numId w:val="36"/>
        </w:numPr>
        <w:rPr>
          <w:rFonts w:ascii="Tahoma" w:hAnsi="Tahoma" w:cs="Tahoma"/>
          <w:b w:val="0"/>
          <w:lang w:val="sl-SI"/>
        </w:rPr>
      </w:pPr>
      <w:bookmarkStart w:id="22" w:name="_Hlk236213988"/>
      <w:r>
        <w:rPr>
          <w:rFonts w:ascii="Tahoma" w:hAnsi="Tahoma" w:cs="Tahoma"/>
          <w:b w:val="0"/>
          <w:lang w:val="sl-SI"/>
        </w:rPr>
        <w:t>Izpolnjena in podpisana</w:t>
      </w:r>
      <w:r w:rsidRPr="0064358A">
        <w:rPr>
          <w:rFonts w:ascii="Tahoma" w:hAnsi="Tahoma" w:cs="Tahoma"/>
          <w:b w:val="0"/>
          <w:lang w:val="sl-SI"/>
        </w:rPr>
        <w:t xml:space="preserve"> </w:t>
      </w:r>
      <w:r>
        <w:rPr>
          <w:rFonts w:ascii="Tahoma" w:hAnsi="Tahoma" w:cs="Tahoma"/>
          <w:b w:val="0"/>
          <w:lang w:val="sl-SI"/>
        </w:rPr>
        <w:t>P</w:t>
      </w:r>
      <w:r w:rsidRPr="0064358A">
        <w:rPr>
          <w:rFonts w:ascii="Tahoma" w:hAnsi="Tahoma" w:cs="Tahoma"/>
          <w:b w:val="0"/>
          <w:lang w:val="sl-SI"/>
        </w:rPr>
        <w:t>rilog</w:t>
      </w:r>
      <w:r>
        <w:rPr>
          <w:rFonts w:ascii="Tahoma" w:hAnsi="Tahoma" w:cs="Tahoma"/>
          <w:b w:val="0"/>
          <w:lang w:val="sl-SI"/>
        </w:rPr>
        <w:t>a A</w:t>
      </w:r>
      <w:r w:rsidRPr="0064358A">
        <w:rPr>
          <w:rFonts w:ascii="Tahoma" w:hAnsi="Tahoma" w:cs="Tahoma"/>
          <w:b w:val="0"/>
          <w:lang w:val="sl-SI"/>
        </w:rPr>
        <w:t xml:space="preserve"> – »UGOTAVLJANJE SPOSOBNOSTI.</w:t>
      </w:r>
    </w:p>
    <w:bookmarkEnd w:id="22"/>
    <w:p w14:paraId="24F861AD" w14:textId="1E3D8D8E" w:rsidR="00B75443" w:rsidRPr="00C8579C" w:rsidRDefault="00B75443" w:rsidP="00AF65C5">
      <w:pPr>
        <w:keepNext/>
        <w:keepLines/>
        <w:jc w:val="both"/>
        <w:rPr>
          <w:rFonts w:ascii="Tahoma" w:hAnsi="Tahoma" w:cs="Tahoma"/>
        </w:rPr>
      </w:pPr>
    </w:p>
    <w:p w14:paraId="33C3ADFF" w14:textId="1D750C2C" w:rsidR="00382D76" w:rsidRPr="00F91BF8" w:rsidRDefault="006241FE" w:rsidP="005F6B2E">
      <w:pPr>
        <w:keepNext/>
        <w:keepLines/>
        <w:numPr>
          <w:ilvl w:val="3"/>
          <w:numId w:val="2"/>
        </w:numPr>
        <w:jc w:val="both"/>
        <w:rPr>
          <w:rFonts w:ascii="Tahoma" w:hAnsi="Tahoma" w:cs="Tahoma"/>
          <w:b/>
        </w:rPr>
      </w:pPr>
      <w:r w:rsidRPr="00F91BF8">
        <w:rPr>
          <w:rFonts w:ascii="Tahoma" w:hAnsi="Tahoma" w:cs="Tahoma"/>
          <w:b/>
        </w:rPr>
        <w:t>Tehnična in s</w:t>
      </w:r>
      <w:r w:rsidR="00307846" w:rsidRPr="00F91BF8">
        <w:rPr>
          <w:rFonts w:ascii="Tahoma" w:hAnsi="Tahoma" w:cs="Tahoma"/>
          <w:b/>
        </w:rPr>
        <w:t>trokovna sposobnost</w:t>
      </w:r>
      <w:r w:rsidRPr="00F91BF8">
        <w:rPr>
          <w:rFonts w:ascii="Tahoma" w:hAnsi="Tahoma" w:cs="Tahoma"/>
          <w:b/>
        </w:rPr>
        <w:t xml:space="preserve"> - splošno</w:t>
      </w:r>
    </w:p>
    <w:p w14:paraId="74F6CF8C" w14:textId="77777777" w:rsidR="00382D76" w:rsidRPr="00F91BF8" w:rsidRDefault="00382D76" w:rsidP="00AF65C5">
      <w:pPr>
        <w:keepNext/>
        <w:keepLines/>
        <w:ind w:left="720"/>
        <w:jc w:val="both"/>
        <w:rPr>
          <w:rFonts w:ascii="Tahoma" w:hAnsi="Tahoma" w:cs="Tahoma"/>
        </w:rPr>
      </w:pPr>
    </w:p>
    <w:p w14:paraId="0921E9C3" w14:textId="77777777" w:rsidR="006241FE" w:rsidRPr="00F91BF8" w:rsidRDefault="006241FE" w:rsidP="00AF65C5">
      <w:pPr>
        <w:keepNext/>
        <w:keepLines/>
        <w:jc w:val="both"/>
        <w:rPr>
          <w:rFonts w:ascii="Tahoma" w:hAnsi="Tahoma" w:cs="Tahoma"/>
        </w:rPr>
      </w:pPr>
      <w:r w:rsidRPr="00F91BF8">
        <w:rPr>
          <w:rFonts w:ascii="Tahoma" w:hAnsi="Tahoma" w:cs="Tahoma"/>
        </w:rPr>
        <w:t xml:space="preserve">Ponudnik mora zagotoviti ustrezne tehnične zmogljivosti za kvalitetno izvedbo celotnega naročila v predvidenem roku, skladno z zahtevami iz razpisne dokumentacije, pravili stroke ter določili predpisov in standardov s področja predmeta naročila. </w:t>
      </w:r>
    </w:p>
    <w:p w14:paraId="7511840D" w14:textId="77777777" w:rsidR="006241FE" w:rsidRPr="00F91BF8" w:rsidRDefault="006241FE" w:rsidP="00AF65C5">
      <w:pPr>
        <w:keepNext/>
        <w:keepLines/>
        <w:jc w:val="both"/>
        <w:rPr>
          <w:rFonts w:ascii="Tahoma" w:hAnsi="Tahoma" w:cs="Tahoma"/>
        </w:rPr>
      </w:pPr>
    </w:p>
    <w:p w14:paraId="230EC62A" w14:textId="06EEF69A" w:rsidR="006241FE" w:rsidRPr="00F91BF8" w:rsidRDefault="006241FE" w:rsidP="00AF65C5">
      <w:pPr>
        <w:keepNext/>
        <w:keepLines/>
        <w:jc w:val="both"/>
        <w:rPr>
          <w:rFonts w:ascii="Tahoma" w:hAnsi="Tahoma" w:cs="Tahoma"/>
        </w:rPr>
      </w:pPr>
      <w:r w:rsidRPr="00F91BF8">
        <w:rPr>
          <w:rFonts w:ascii="Tahoma" w:hAnsi="Tahoma" w:cs="Tahoma"/>
        </w:rPr>
        <w:t xml:space="preserve">Predmet ponudbe mora izpolnjevati vse standarde, pogoje in zahteve naročnika, navedene v razpisni dokumentaciji. Ponudnik se mora strinjati z vsemi pogoji in zahtevami naročnika, navedenimi v razpisni dokumentaciji. </w:t>
      </w:r>
    </w:p>
    <w:p w14:paraId="08D50A69" w14:textId="77777777" w:rsidR="006241FE" w:rsidRPr="00F91BF8" w:rsidRDefault="006241FE" w:rsidP="00AF65C5">
      <w:pPr>
        <w:keepNext/>
        <w:keepLines/>
        <w:jc w:val="both"/>
        <w:rPr>
          <w:rFonts w:ascii="Tahoma" w:hAnsi="Tahoma" w:cs="Tahoma"/>
        </w:rPr>
      </w:pPr>
    </w:p>
    <w:p w14:paraId="6FFD06C1" w14:textId="61BBF7B2" w:rsidR="006241FE" w:rsidRPr="00F91BF8" w:rsidRDefault="006241FE" w:rsidP="00AF65C5">
      <w:pPr>
        <w:keepNext/>
        <w:keepLines/>
        <w:jc w:val="both"/>
        <w:rPr>
          <w:rFonts w:ascii="Tahoma" w:hAnsi="Tahoma" w:cs="Tahoma"/>
        </w:rPr>
      </w:pPr>
      <w:r w:rsidRPr="00F91BF8">
        <w:rPr>
          <w:rFonts w:ascii="Tahoma" w:hAnsi="Tahoma" w:cs="Tahoma"/>
        </w:rPr>
        <w:t>Ponudnik mora zagotoviti profesionalne in tehnične zmožnosti, opremo in druge pripomočke, sposobnost upravljanja, zanesljivost ter izpolnjevati formalne delovne in tehnične pogoje.</w:t>
      </w:r>
    </w:p>
    <w:p w14:paraId="031A6014" w14:textId="77777777" w:rsidR="006241FE" w:rsidRPr="00F91BF8" w:rsidRDefault="006241FE" w:rsidP="00AF65C5">
      <w:pPr>
        <w:keepNext/>
        <w:keepLines/>
        <w:jc w:val="both"/>
        <w:rPr>
          <w:rFonts w:ascii="Tahoma" w:hAnsi="Tahoma" w:cs="Tahoma"/>
        </w:rPr>
      </w:pPr>
    </w:p>
    <w:p w14:paraId="6D418BE1" w14:textId="77777777" w:rsidR="006241FE" w:rsidRPr="00F91BF8" w:rsidRDefault="006241FE" w:rsidP="00AF65C5">
      <w:pPr>
        <w:keepNext/>
        <w:keepLines/>
        <w:ind w:left="1080" w:hanging="1080"/>
        <w:jc w:val="both"/>
        <w:rPr>
          <w:rFonts w:ascii="Tahoma" w:hAnsi="Tahoma" w:cs="Tahoma"/>
          <w:b/>
          <w:smallCaps/>
        </w:rPr>
      </w:pPr>
      <w:bookmarkStart w:id="23" w:name="_Hlk236214359"/>
      <w:r w:rsidRPr="00F91BF8">
        <w:rPr>
          <w:rFonts w:ascii="Tahoma" w:hAnsi="Tahoma" w:cs="Tahoma"/>
          <w:b/>
          <w:smallCaps/>
        </w:rPr>
        <w:t>Dokazila</w:t>
      </w:r>
      <w:bookmarkEnd w:id="23"/>
      <w:r w:rsidRPr="00F91BF8">
        <w:rPr>
          <w:rFonts w:ascii="Tahoma" w:hAnsi="Tahoma" w:cs="Tahoma"/>
          <w:b/>
          <w:smallCaps/>
        </w:rPr>
        <w:t>:</w:t>
      </w:r>
    </w:p>
    <w:p w14:paraId="06A03299" w14:textId="32059073" w:rsidR="006241FE" w:rsidRPr="00F91BF8" w:rsidRDefault="006241FE" w:rsidP="007D1F55">
      <w:pPr>
        <w:pStyle w:val="Odstavekseznama"/>
        <w:keepNext/>
        <w:keepLines/>
        <w:numPr>
          <w:ilvl w:val="0"/>
          <w:numId w:val="16"/>
        </w:numPr>
        <w:rPr>
          <w:rFonts w:ascii="Tahoma" w:hAnsi="Tahoma" w:cs="Tahoma"/>
        </w:rPr>
      </w:pPr>
      <w:r w:rsidRPr="00F91BF8">
        <w:rPr>
          <w:rFonts w:ascii="Tahoma" w:hAnsi="Tahoma" w:cs="Tahoma"/>
        </w:rPr>
        <w:t xml:space="preserve">Izpolnjena in </w:t>
      </w:r>
      <w:r w:rsidR="00592526" w:rsidRPr="00F91BF8">
        <w:rPr>
          <w:rFonts w:ascii="Tahoma" w:hAnsi="Tahoma" w:cs="Tahoma"/>
        </w:rPr>
        <w:t>podpisana: Priloga A</w:t>
      </w:r>
      <w:r w:rsidR="00173579" w:rsidRPr="00F91BF8">
        <w:rPr>
          <w:rFonts w:ascii="Tahoma" w:hAnsi="Tahoma" w:cs="Tahoma"/>
        </w:rPr>
        <w:t xml:space="preserve"> </w:t>
      </w:r>
      <w:r w:rsidR="00AF65C5" w:rsidRPr="00F91BF8">
        <w:rPr>
          <w:rFonts w:ascii="Tahoma" w:hAnsi="Tahoma" w:cs="Tahoma"/>
        </w:rPr>
        <w:t>–</w:t>
      </w:r>
      <w:r w:rsidR="00173579" w:rsidRPr="00F91BF8">
        <w:rPr>
          <w:rFonts w:ascii="Tahoma" w:hAnsi="Tahoma" w:cs="Tahoma"/>
        </w:rPr>
        <w:t xml:space="preserve"> </w:t>
      </w:r>
      <w:r w:rsidR="00AF65C5" w:rsidRPr="00F91BF8">
        <w:rPr>
          <w:rFonts w:ascii="Tahoma" w:hAnsi="Tahoma" w:cs="Tahoma"/>
        </w:rPr>
        <w:t>»UGOTAVLJANJE SPOSOBNOSTI«</w:t>
      </w:r>
      <w:r w:rsidRPr="00F91BF8">
        <w:rPr>
          <w:rFonts w:ascii="Tahoma" w:hAnsi="Tahoma" w:cs="Tahoma"/>
        </w:rPr>
        <w:t>.</w:t>
      </w:r>
    </w:p>
    <w:p w14:paraId="6EE17E4E" w14:textId="77777777" w:rsidR="00FE39B5" w:rsidRDefault="00FE39B5" w:rsidP="00AF65C5">
      <w:pPr>
        <w:keepNext/>
        <w:keepLines/>
        <w:rPr>
          <w:rFonts w:ascii="Tahoma" w:hAnsi="Tahoma" w:cs="Tahoma"/>
        </w:rPr>
      </w:pPr>
    </w:p>
    <w:p w14:paraId="1F90D326" w14:textId="77777777" w:rsidR="00E668C6" w:rsidRPr="00A44653" w:rsidRDefault="00E668C6" w:rsidP="00A44653">
      <w:pPr>
        <w:pStyle w:val="Odstavekseznama"/>
        <w:numPr>
          <w:ilvl w:val="3"/>
          <w:numId w:val="2"/>
        </w:numPr>
        <w:rPr>
          <w:rFonts w:ascii="Tahoma" w:hAnsi="Tahoma" w:cs="Tahoma"/>
          <w:b/>
          <w:bCs/>
        </w:rPr>
      </w:pPr>
      <w:r w:rsidRPr="00A44653">
        <w:rPr>
          <w:rFonts w:ascii="Tahoma" w:hAnsi="Tahoma" w:cs="Tahoma"/>
          <w:b/>
          <w:bCs/>
        </w:rPr>
        <w:t xml:space="preserve">Pooblaščena oseba za ravnanje z nevarnimi kemikalijami  </w:t>
      </w:r>
    </w:p>
    <w:p w14:paraId="301118D1" w14:textId="77777777" w:rsidR="00FE39B5" w:rsidRDefault="00FE39B5" w:rsidP="00E668C6">
      <w:pPr>
        <w:keepLines/>
        <w:widowControl w:val="0"/>
        <w:jc w:val="both"/>
        <w:rPr>
          <w:rFonts w:ascii="Tahoma" w:hAnsi="Tahoma" w:cs="Tahoma"/>
        </w:rPr>
      </w:pPr>
    </w:p>
    <w:p w14:paraId="4E3DEC72" w14:textId="187733F6" w:rsidR="00E668C6" w:rsidRDefault="00E668C6" w:rsidP="00E668C6">
      <w:pPr>
        <w:keepLines/>
        <w:widowControl w:val="0"/>
        <w:jc w:val="both"/>
        <w:rPr>
          <w:rFonts w:ascii="Tahoma" w:hAnsi="Tahoma" w:cs="Tahoma"/>
        </w:rPr>
      </w:pPr>
      <w:r w:rsidRPr="00E668C6">
        <w:rPr>
          <w:rFonts w:ascii="Tahoma" w:hAnsi="Tahoma" w:cs="Tahoma"/>
        </w:rPr>
        <w:t xml:space="preserve">Ponudnik mora v ponudbi navesti </w:t>
      </w:r>
      <w:bookmarkStart w:id="24" w:name="_Hlk195770930"/>
      <w:r w:rsidRPr="00E668C6">
        <w:rPr>
          <w:rFonts w:ascii="Tahoma" w:hAnsi="Tahoma" w:cs="Tahoma"/>
          <w:b/>
          <w:bCs/>
        </w:rPr>
        <w:t>pooblaščeno osebo za ravnanje z nevarnimi kemikalijami</w:t>
      </w:r>
      <w:bookmarkEnd w:id="24"/>
      <w:r w:rsidRPr="00E668C6">
        <w:rPr>
          <w:rFonts w:ascii="Tahoma" w:hAnsi="Tahoma" w:cs="Tahoma"/>
        </w:rPr>
        <w:t xml:space="preserve">, ki bo sodelovala pri izvedbi naročila. Ta oseba mora imeti </w:t>
      </w:r>
      <w:r w:rsidRPr="00E668C6">
        <w:rPr>
          <w:rFonts w:ascii="Tahoma" w:hAnsi="Tahoma" w:cs="Tahoma"/>
          <w:b/>
          <w:bCs/>
        </w:rPr>
        <w:t>opravljen preizkus znanja za ravnanje z nevarnimi kemikalijami</w:t>
      </w:r>
      <w:r w:rsidRPr="00E668C6">
        <w:rPr>
          <w:rFonts w:ascii="Tahoma" w:hAnsi="Tahoma" w:cs="Tahoma"/>
        </w:rPr>
        <w:t xml:space="preserve"> v skladu z določbami Zakona o kemikalijah (Uradni list RS, št. 110/03 – UPB s spremembami; ZKEM).</w:t>
      </w:r>
    </w:p>
    <w:p w14:paraId="42447456" w14:textId="77777777" w:rsidR="007B6DB6" w:rsidRPr="009C65A8" w:rsidRDefault="007B6DB6" w:rsidP="007B6DB6">
      <w:pPr>
        <w:keepNext/>
        <w:keepLines/>
        <w:jc w:val="both"/>
        <w:rPr>
          <w:rFonts w:ascii="Tahoma" w:hAnsi="Tahoma" w:cs="Tahoma"/>
          <w:bCs/>
        </w:rPr>
      </w:pPr>
      <w:r w:rsidRPr="009C65A8">
        <w:rPr>
          <w:rFonts w:ascii="Tahoma" w:hAnsi="Tahoma" w:cs="Tahoma"/>
          <w:b/>
          <w:bCs/>
          <w:smallCaps/>
        </w:rPr>
        <w:t>Dokazila</w:t>
      </w:r>
      <w:r w:rsidRPr="009C65A8">
        <w:rPr>
          <w:rFonts w:ascii="Tahoma" w:hAnsi="Tahoma" w:cs="Tahoma"/>
          <w:bCs/>
        </w:rPr>
        <w:t>:</w:t>
      </w:r>
    </w:p>
    <w:p w14:paraId="572FDBC3" w14:textId="77777777" w:rsidR="007B6DB6" w:rsidRDefault="007B6DB6" w:rsidP="007B6DB6">
      <w:pPr>
        <w:pStyle w:val="Odstavekseznama"/>
        <w:keepNext/>
        <w:keepLines/>
        <w:numPr>
          <w:ilvl w:val="0"/>
          <w:numId w:val="16"/>
        </w:numPr>
        <w:jc w:val="both"/>
        <w:rPr>
          <w:rFonts w:ascii="Tahoma" w:hAnsi="Tahoma" w:cs="Tahoma"/>
        </w:rPr>
      </w:pPr>
      <w:r w:rsidRPr="00E668C6">
        <w:rPr>
          <w:rFonts w:ascii="Tahoma" w:hAnsi="Tahoma" w:cs="Tahoma"/>
        </w:rPr>
        <w:t>Izpolnjena in podpisana Priloga A – »UGOTAVLJANJE SPOSOBNOSTI</w:t>
      </w:r>
      <w:r w:rsidRPr="00E668C6">
        <w:rPr>
          <w:rFonts w:ascii="Tahoma" w:hAnsi="Tahoma" w:cs="Tahoma"/>
          <w:b/>
        </w:rPr>
        <w:t xml:space="preserve"> </w:t>
      </w:r>
      <w:r w:rsidRPr="000F33F8">
        <w:rPr>
          <w:rFonts w:ascii="Tahoma" w:hAnsi="Tahoma" w:cs="Tahoma"/>
        </w:rPr>
        <w:t xml:space="preserve">s strani vseh </w:t>
      </w:r>
      <w:r>
        <w:rPr>
          <w:rFonts w:ascii="Tahoma" w:hAnsi="Tahoma" w:cs="Tahoma"/>
        </w:rPr>
        <w:t>g</w:t>
      </w:r>
      <w:r w:rsidRPr="000F33F8">
        <w:rPr>
          <w:rFonts w:ascii="Tahoma" w:hAnsi="Tahoma" w:cs="Tahoma"/>
        </w:rPr>
        <w:t>ospodarskih subjektov, ki sodelujejo v ponudbi</w:t>
      </w:r>
      <w:r w:rsidRPr="00AF65C5">
        <w:rPr>
          <w:rFonts w:ascii="Tahoma" w:hAnsi="Tahoma" w:cs="Tahoma"/>
        </w:rPr>
        <w:t>.</w:t>
      </w:r>
    </w:p>
    <w:p w14:paraId="620E9D7B" w14:textId="77777777" w:rsidR="007B6DB6" w:rsidRPr="00E668C6" w:rsidRDefault="007B6DB6" w:rsidP="007B6DB6">
      <w:pPr>
        <w:pStyle w:val="Odstavekseznama"/>
        <w:keepNext/>
        <w:keepLines/>
        <w:numPr>
          <w:ilvl w:val="0"/>
          <w:numId w:val="16"/>
        </w:numPr>
        <w:jc w:val="both"/>
        <w:rPr>
          <w:rFonts w:ascii="Tahoma" w:hAnsi="Tahoma" w:cs="Tahoma"/>
        </w:rPr>
      </w:pPr>
      <w:r w:rsidRPr="00E668C6">
        <w:rPr>
          <w:rFonts w:ascii="Tahoma" w:hAnsi="Tahoma" w:cs="Tahoma"/>
        </w:rPr>
        <w:t xml:space="preserve">Izpolnjeno in podpisano Prilogo </w:t>
      </w:r>
      <w:r>
        <w:rPr>
          <w:rFonts w:ascii="Tahoma" w:hAnsi="Tahoma" w:cs="Tahoma"/>
        </w:rPr>
        <w:t>6</w:t>
      </w:r>
      <w:r w:rsidRPr="00E668C6">
        <w:rPr>
          <w:rFonts w:ascii="Tahoma" w:hAnsi="Tahoma" w:cs="Tahoma"/>
        </w:rPr>
        <w:t xml:space="preserve"> (»Pooblaščenec za ravnanje z nevarnimi kemikalijami in dovoljenja za promet z nevarnimi kemikalijami«).</w:t>
      </w:r>
    </w:p>
    <w:p w14:paraId="65BC6920" w14:textId="77777777" w:rsidR="007B6DB6" w:rsidRDefault="007B6DB6" w:rsidP="007B6DB6">
      <w:pPr>
        <w:pStyle w:val="Odstavekseznama"/>
        <w:keepNext/>
        <w:keepLines/>
        <w:numPr>
          <w:ilvl w:val="0"/>
          <w:numId w:val="16"/>
        </w:numPr>
        <w:jc w:val="both"/>
        <w:rPr>
          <w:rFonts w:ascii="Tahoma" w:hAnsi="Tahoma" w:cs="Tahoma"/>
        </w:rPr>
      </w:pPr>
      <w:r w:rsidRPr="00E668C6">
        <w:rPr>
          <w:rFonts w:ascii="Tahoma" w:hAnsi="Tahoma" w:cs="Tahoma"/>
        </w:rPr>
        <w:t xml:space="preserve">Poleg navedenega mora ponudnik k Prilogi </w:t>
      </w:r>
      <w:r>
        <w:rPr>
          <w:rFonts w:ascii="Tahoma" w:hAnsi="Tahoma" w:cs="Tahoma"/>
        </w:rPr>
        <w:t>6</w:t>
      </w:r>
      <w:r w:rsidRPr="00E668C6">
        <w:rPr>
          <w:rFonts w:ascii="Tahoma" w:hAnsi="Tahoma" w:cs="Tahoma"/>
        </w:rPr>
        <w:t xml:space="preserve"> priložiti fotokopijo potrdila za pooblaščenca za ravnanje z nevarnimi kemikalijami</w:t>
      </w:r>
    </w:p>
    <w:p w14:paraId="0819CA9E" w14:textId="77777777" w:rsidR="007B6DB6" w:rsidRDefault="007B6DB6" w:rsidP="007B6DB6">
      <w:pPr>
        <w:keepNext/>
        <w:keepLines/>
        <w:ind w:left="720"/>
        <w:jc w:val="both"/>
        <w:rPr>
          <w:rFonts w:ascii="Tahoma" w:hAnsi="Tahoma" w:cs="Tahoma"/>
          <w:b/>
        </w:rPr>
      </w:pPr>
    </w:p>
    <w:p w14:paraId="607EC8A4" w14:textId="77777777" w:rsidR="007B6DB6" w:rsidRPr="00C8579C" w:rsidRDefault="007B6DB6" w:rsidP="007B6DB6">
      <w:pPr>
        <w:keepNext/>
        <w:keepLines/>
        <w:numPr>
          <w:ilvl w:val="1"/>
          <w:numId w:val="2"/>
        </w:numPr>
        <w:jc w:val="both"/>
        <w:rPr>
          <w:rFonts w:ascii="Tahoma" w:hAnsi="Tahoma" w:cs="Tahoma"/>
          <w:b/>
        </w:rPr>
      </w:pPr>
      <w:r w:rsidRPr="00C8579C">
        <w:rPr>
          <w:rFonts w:ascii="Tahoma" w:hAnsi="Tahoma" w:cs="Tahoma"/>
          <w:b/>
        </w:rPr>
        <w:t>Ostale zahteve in pogoji naročnika</w:t>
      </w:r>
    </w:p>
    <w:p w14:paraId="7AE43316" w14:textId="77777777" w:rsidR="007B6DB6" w:rsidRPr="00C8579C" w:rsidRDefault="007B6DB6" w:rsidP="007B6DB6">
      <w:pPr>
        <w:keepNext/>
        <w:keepLines/>
        <w:jc w:val="both"/>
        <w:rPr>
          <w:rFonts w:ascii="Tahoma" w:hAnsi="Tahoma" w:cs="Tahoma"/>
          <w:highlight w:val="yellow"/>
        </w:rPr>
      </w:pPr>
    </w:p>
    <w:p w14:paraId="1F88C855" w14:textId="77777777" w:rsidR="007B6DB6" w:rsidRPr="00C8579C" w:rsidRDefault="007B6DB6" w:rsidP="007B6DB6">
      <w:pPr>
        <w:keepNext/>
        <w:keepLines/>
        <w:tabs>
          <w:tab w:val="left" w:pos="0"/>
        </w:tabs>
        <w:jc w:val="both"/>
        <w:rPr>
          <w:rFonts w:ascii="Tahoma" w:hAnsi="Tahoma" w:cs="Tahoma"/>
        </w:rPr>
      </w:pPr>
      <w:r w:rsidRPr="00C8579C">
        <w:rPr>
          <w:rFonts w:ascii="Tahoma" w:hAnsi="Tahoma" w:cs="Tahoma"/>
        </w:rPr>
        <w:t xml:space="preserve">Ponudnik, skupina ponudnikov v okviru skupne ponudbe, vsi v ponudbi navedeni podizvajalci ter </w:t>
      </w:r>
      <w:r w:rsidRPr="00C8579C">
        <w:rPr>
          <w:rFonts w:ascii="Tahoma" w:hAnsi="Tahoma" w:cs="Tahoma"/>
          <w:bCs/>
        </w:rPr>
        <w:t>subjekti, kater</w:t>
      </w:r>
      <w:r>
        <w:rPr>
          <w:rFonts w:ascii="Tahoma" w:hAnsi="Tahoma" w:cs="Tahoma"/>
          <w:bCs/>
        </w:rPr>
        <w:t>ih</w:t>
      </w:r>
      <w:r w:rsidRPr="00C8579C">
        <w:rPr>
          <w:rFonts w:ascii="Tahoma" w:hAnsi="Tahoma" w:cs="Tahoma"/>
          <w:bCs/>
        </w:rPr>
        <w:t xml:space="preserve"> zmogljivost bo ponudnik uporabil,</w:t>
      </w:r>
      <w:r w:rsidRPr="00C8579C">
        <w:rPr>
          <w:rFonts w:ascii="Tahoma" w:hAnsi="Tahoma" w:cs="Tahoma"/>
        </w:rPr>
        <w:t xml:space="preserve"> ne sme/jo biti uvrščen/i na seznam poslovnih subjektov, s katerimi na podlagi 35. člena Zakona o integriteti in preprečevanju korupcije (</w:t>
      </w:r>
      <w:r w:rsidRPr="003F518B">
        <w:rPr>
          <w:rFonts w:ascii="Tahoma" w:hAnsi="Tahoma" w:cs="Tahoma"/>
        </w:rPr>
        <w:t xml:space="preserve">Uradni list RS, št. 69/11 – uradno prečiščeno besedilo, 158/20, 3/22 – </w:t>
      </w:r>
      <w:proofErr w:type="spellStart"/>
      <w:r w:rsidRPr="003F518B">
        <w:rPr>
          <w:rFonts w:ascii="Tahoma" w:hAnsi="Tahoma" w:cs="Tahoma"/>
        </w:rPr>
        <w:t>ZDeb</w:t>
      </w:r>
      <w:proofErr w:type="spellEnd"/>
      <w:r w:rsidRPr="003F518B">
        <w:rPr>
          <w:rFonts w:ascii="Tahoma" w:hAnsi="Tahoma" w:cs="Tahoma"/>
        </w:rPr>
        <w:t xml:space="preserve"> in 16/23 – </w:t>
      </w:r>
      <w:proofErr w:type="spellStart"/>
      <w:r w:rsidRPr="003F518B">
        <w:rPr>
          <w:rFonts w:ascii="Tahoma" w:hAnsi="Tahoma" w:cs="Tahoma"/>
        </w:rPr>
        <w:t>ZZPri</w:t>
      </w:r>
      <w:proofErr w:type="spellEnd"/>
      <w:r w:rsidRPr="00C8579C">
        <w:rPr>
          <w:rFonts w:ascii="Tahoma" w:hAnsi="Tahoma" w:cs="Tahoma"/>
        </w:rPr>
        <w:t xml:space="preserve">, v nadaljevanju: </w:t>
      </w:r>
      <w:proofErr w:type="spellStart"/>
      <w:r w:rsidRPr="00C8579C">
        <w:rPr>
          <w:rFonts w:ascii="Tahoma" w:hAnsi="Tahoma" w:cs="Tahoma"/>
        </w:rPr>
        <w:t>ZIntPK</w:t>
      </w:r>
      <w:proofErr w:type="spellEnd"/>
      <w:r w:rsidRPr="00C8579C">
        <w:rPr>
          <w:rFonts w:ascii="Tahoma" w:hAnsi="Tahoma" w:cs="Tahoma"/>
        </w:rPr>
        <w:t>), naročniki ne smejo sodelovati.</w:t>
      </w:r>
    </w:p>
    <w:p w14:paraId="77EFE4D7" w14:textId="77777777" w:rsidR="007B6DB6" w:rsidRDefault="007B6DB6" w:rsidP="00E668C6">
      <w:pPr>
        <w:keepLines/>
        <w:widowControl w:val="0"/>
        <w:jc w:val="both"/>
        <w:rPr>
          <w:rFonts w:ascii="Tahoma" w:hAnsi="Tahoma" w:cs="Tahoma"/>
        </w:rPr>
      </w:pPr>
    </w:p>
    <w:p w14:paraId="7631D528" w14:textId="77777777" w:rsidR="007B6DB6" w:rsidRPr="00C8579C" w:rsidRDefault="007B6DB6" w:rsidP="007B6DB6">
      <w:pPr>
        <w:keepNext/>
        <w:keepLines/>
        <w:ind w:left="1080" w:hanging="1080"/>
        <w:jc w:val="both"/>
        <w:rPr>
          <w:rFonts w:ascii="Tahoma" w:hAnsi="Tahoma" w:cs="Tahoma"/>
          <w:b/>
          <w:smallCaps/>
        </w:rPr>
      </w:pPr>
      <w:r w:rsidRPr="00C8579C">
        <w:rPr>
          <w:rFonts w:ascii="Tahoma" w:hAnsi="Tahoma" w:cs="Tahoma"/>
          <w:b/>
          <w:smallCaps/>
        </w:rPr>
        <w:t>Dokazila:</w:t>
      </w:r>
    </w:p>
    <w:p w14:paraId="1A7AE5A7" w14:textId="62DFF913" w:rsidR="007B6DB6" w:rsidRDefault="007B6DB6" w:rsidP="007B6DB6">
      <w:pPr>
        <w:keepLines/>
        <w:widowControl w:val="0"/>
        <w:jc w:val="both"/>
        <w:rPr>
          <w:rFonts w:ascii="Tahoma" w:hAnsi="Tahoma" w:cs="Tahoma"/>
        </w:rPr>
      </w:pPr>
      <w:r w:rsidRPr="00592526">
        <w:rPr>
          <w:rFonts w:ascii="Tahoma" w:hAnsi="Tahoma" w:cs="Tahoma"/>
        </w:rPr>
        <w:t xml:space="preserve">Izpolnjena in </w:t>
      </w:r>
      <w:r>
        <w:rPr>
          <w:rFonts w:ascii="Tahoma" w:hAnsi="Tahoma" w:cs="Tahoma"/>
        </w:rPr>
        <w:t>podpisana</w:t>
      </w:r>
      <w:r w:rsidRPr="00592526">
        <w:rPr>
          <w:rFonts w:ascii="Tahoma" w:hAnsi="Tahoma" w:cs="Tahoma"/>
        </w:rPr>
        <w:t>: Priloga A</w:t>
      </w:r>
      <w:r>
        <w:rPr>
          <w:rFonts w:ascii="Tahoma" w:hAnsi="Tahoma" w:cs="Tahoma"/>
        </w:rPr>
        <w:t xml:space="preserve"> </w:t>
      </w:r>
      <w:r w:rsidRPr="00592526">
        <w:rPr>
          <w:rFonts w:ascii="Tahoma" w:hAnsi="Tahoma" w:cs="Tahoma"/>
        </w:rPr>
        <w:t xml:space="preserve">– </w:t>
      </w:r>
      <w:r>
        <w:rPr>
          <w:rFonts w:ascii="Tahoma" w:hAnsi="Tahoma" w:cs="Tahoma"/>
        </w:rPr>
        <w:t xml:space="preserve">»UGOTAVLJANJE SPOSOBNOSTI« </w:t>
      </w:r>
      <w:r w:rsidRPr="000F33F8">
        <w:rPr>
          <w:rFonts w:ascii="Tahoma" w:hAnsi="Tahoma" w:cs="Tahoma"/>
        </w:rPr>
        <w:t xml:space="preserve">s strani vseh </w:t>
      </w:r>
      <w:r>
        <w:rPr>
          <w:rFonts w:ascii="Tahoma" w:hAnsi="Tahoma" w:cs="Tahoma"/>
        </w:rPr>
        <w:t>g</w:t>
      </w:r>
      <w:r w:rsidRPr="000F33F8">
        <w:rPr>
          <w:rFonts w:ascii="Tahoma" w:hAnsi="Tahoma" w:cs="Tahoma"/>
        </w:rPr>
        <w:t>ospodarskih subjektov, ki sodelujejo v ponudbi</w:t>
      </w:r>
      <w:r>
        <w:rPr>
          <w:rFonts w:ascii="Tahoma" w:hAnsi="Tahoma" w:cs="Tahoma"/>
        </w:rPr>
        <w:t>.</w:t>
      </w:r>
    </w:p>
    <w:p w14:paraId="4D961E0C" w14:textId="77777777" w:rsidR="00FE39B5" w:rsidRDefault="00FE39B5" w:rsidP="007B6DB6">
      <w:pPr>
        <w:keepLines/>
        <w:widowControl w:val="0"/>
        <w:jc w:val="both"/>
        <w:rPr>
          <w:rFonts w:ascii="Tahoma" w:hAnsi="Tahoma" w:cs="Tahoma"/>
        </w:rPr>
      </w:pPr>
    </w:p>
    <w:p w14:paraId="4868FA1F" w14:textId="77777777" w:rsidR="00FE39B5" w:rsidRDefault="00FE39B5" w:rsidP="007B6DB6">
      <w:pPr>
        <w:keepLines/>
        <w:widowControl w:val="0"/>
        <w:jc w:val="both"/>
        <w:rPr>
          <w:rFonts w:ascii="Tahoma" w:hAnsi="Tahoma" w:cs="Tahoma"/>
        </w:rPr>
      </w:pPr>
    </w:p>
    <w:p w14:paraId="15E8C599" w14:textId="77777777" w:rsidR="00FE39B5" w:rsidRDefault="00FE39B5" w:rsidP="007B6DB6">
      <w:pPr>
        <w:keepLines/>
        <w:widowControl w:val="0"/>
        <w:jc w:val="both"/>
        <w:rPr>
          <w:rFonts w:ascii="Tahoma" w:hAnsi="Tahoma" w:cs="Tahoma"/>
        </w:rPr>
      </w:pPr>
    </w:p>
    <w:p w14:paraId="67475AF6" w14:textId="77777777" w:rsidR="00FE39B5" w:rsidRPr="00C8579C" w:rsidRDefault="00FE39B5" w:rsidP="00FE39B5">
      <w:pPr>
        <w:keepNext/>
        <w:keepLines/>
        <w:numPr>
          <w:ilvl w:val="0"/>
          <w:numId w:val="2"/>
        </w:numPr>
        <w:jc w:val="both"/>
        <w:rPr>
          <w:rFonts w:ascii="Tahoma" w:hAnsi="Tahoma" w:cs="Tahoma"/>
          <w:b/>
          <w:sz w:val="24"/>
        </w:rPr>
      </w:pPr>
      <w:r w:rsidRPr="00C8579C">
        <w:rPr>
          <w:rFonts w:ascii="Tahoma" w:hAnsi="Tahoma" w:cs="Tahoma"/>
          <w:b/>
          <w:sz w:val="24"/>
        </w:rPr>
        <w:lastRenderedPageBreak/>
        <w:t>FINANČNA ZAVAROVANJA</w:t>
      </w:r>
    </w:p>
    <w:p w14:paraId="3779835B" w14:textId="77777777" w:rsidR="00FE39B5" w:rsidRPr="00C8579C" w:rsidRDefault="00FE39B5" w:rsidP="00FE39B5">
      <w:pPr>
        <w:keepNext/>
        <w:keepLines/>
      </w:pPr>
    </w:p>
    <w:p w14:paraId="4BB11ACA" w14:textId="77777777" w:rsidR="00FE39B5" w:rsidRPr="007B62AB" w:rsidRDefault="00FE39B5" w:rsidP="00FE39B5">
      <w:pPr>
        <w:keepNext/>
        <w:keepLines/>
        <w:numPr>
          <w:ilvl w:val="1"/>
          <w:numId w:val="2"/>
        </w:numPr>
        <w:jc w:val="both"/>
        <w:rPr>
          <w:rFonts w:ascii="Tahoma" w:hAnsi="Tahoma" w:cs="Tahoma"/>
          <w:b/>
        </w:rPr>
      </w:pPr>
      <w:r w:rsidRPr="007B62AB">
        <w:rPr>
          <w:rFonts w:ascii="Tahoma" w:hAnsi="Tahoma" w:cs="Tahoma"/>
          <w:b/>
        </w:rPr>
        <w:t>Splošno</w:t>
      </w:r>
    </w:p>
    <w:p w14:paraId="645DA454" w14:textId="77777777" w:rsidR="00FE39B5" w:rsidRPr="007B62AB" w:rsidRDefault="00FE39B5" w:rsidP="00FE39B5">
      <w:pPr>
        <w:keepNext/>
        <w:keepLines/>
        <w:jc w:val="both"/>
        <w:rPr>
          <w:rFonts w:ascii="Tahoma" w:hAnsi="Tahoma" w:cs="Tahoma"/>
        </w:rPr>
      </w:pPr>
    </w:p>
    <w:p w14:paraId="77760866" w14:textId="77777777" w:rsidR="00FE39B5" w:rsidRPr="007B62AB" w:rsidRDefault="00FE39B5" w:rsidP="00FE39B5">
      <w:pPr>
        <w:keepNext/>
        <w:keepLines/>
        <w:jc w:val="both"/>
        <w:rPr>
          <w:rFonts w:ascii="Tahoma" w:hAnsi="Tahoma" w:cs="Tahoma"/>
          <w:i/>
          <w:kern w:val="16"/>
        </w:rPr>
      </w:pPr>
      <w:r w:rsidRPr="007B62AB">
        <w:rPr>
          <w:rFonts w:ascii="Tahoma" w:hAnsi="Tahoma" w:cs="Tahoma"/>
        </w:rPr>
        <w:t xml:space="preserve">Ponudnik mora za zavarovanje izpolnitve svoje obveznosti do naročnika, naročniku predložiti finančno zavarovanje v skladu z zahtevami glede finančnih zavarovanj v posameznih podtočkah tega poglavja. </w:t>
      </w:r>
    </w:p>
    <w:p w14:paraId="062D21C0" w14:textId="77777777" w:rsidR="00FE39B5" w:rsidRPr="007B62AB" w:rsidRDefault="00FE39B5" w:rsidP="00FE39B5">
      <w:pPr>
        <w:keepNext/>
        <w:keepLines/>
        <w:jc w:val="both"/>
        <w:rPr>
          <w:rFonts w:ascii="Tahoma" w:hAnsi="Tahoma" w:cs="Tahoma"/>
        </w:rPr>
      </w:pPr>
    </w:p>
    <w:p w14:paraId="0C747D6C" w14:textId="1689EA97" w:rsidR="00FE39B5" w:rsidRPr="007B62AB" w:rsidRDefault="00FE39B5" w:rsidP="00FE39B5">
      <w:pPr>
        <w:keepNext/>
        <w:keepLines/>
        <w:jc w:val="both"/>
        <w:rPr>
          <w:rFonts w:ascii="Tahoma" w:hAnsi="Tahoma" w:cs="Tahoma"/>
        </w:rPr>
      </w:pPr>
      <w:r w:rsidRPr="007B62AB">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w:t>
      </w:r>
      <w:r w:rsidR="0034423E">
        <w:rPr>
          <w:rFonts w:ascii="Tahoma" w:hAnsi="Tahoma" w:cs="Tahoma"/>
        </w:rPr>
        <w:t>,</w:t>
      </w:r>
      <w:r w:rsidRPr="007B62AB">
        <w:rPr>
          <w:rFonts w:ascii="Tahoma" w:hAnsi="Tahoma" w:cs="Tahoma"/>
        </w:rPr>
        <w:t xml:space="preserve"> ali spremembe krajevne pristojnosti za reševanje sporov med upravičencem in banko. </w:t>
      </w:r>
    </w:p>
    <w:p w14:paraId="6BFC5453" w14:textId="77777777" w:rsidR="00FE39B5" w:rsidRPr="007B62AB" w:rsidRDefault="00FE39B5" w:rsidP="00FE39B5">
      <w:pPr>
        <w:keepNext/>
        <w:keepLines/>
        <w:jc w:val="both"/>
        <w:rPr>
          <w:rFonts w:ascii="Tahoma" w:hAnsi="Tahoma" w:cs="Tahoma"/>
          <w:b/>
        </w:rPr>
      </w:pPr>
    </w:p>
    <w:p w14:paraId="4A3BE7EB" w14:textId="77777777" w:rsidR="00FE39B5" w:rsidRPr="007B62AB" w:rsidRDefault="00FE39B5" w:rsidP="00FE39B5">
      <w:pPr>
        <w:keepNext/>
        <w:keepLines/>
        <w:numPr>
          <w:ilvl w:val="1"/>
          <w:numId w:val="2"/>
        </w:numPr>
        <w:jc w:val="both"/>
        <w:rPr>
          <w:rFonts w:ascii="Tahoma" w:hAnsi="Tahoma" w:cs="Tahoma"/>
          <w:b/>
        </w:rPr>
      </w:pPr>
      <w:r w:rsidRPr="007B62AB">
        <w:rPr>
          <w:rFonts w:ascii="Tahoma" w:hAnsi="Tahoma" w:cs="Tahoma"/>
          <w:b/>
        </w:rPr>
        <w:t>Zavarovanje za dobro izvedbo pogodbene obveznosti</w:t>
      </w:r>
    </w:p>
    <w:p w14:paraId="773CEE45" w14:textId="77777777" w:rsidR="00FE39B5" w:rsidRPr="007B62AB" w:rsidRDefault="00FE39B5" w:rsidP="00FE39B5">
      <w:pPr>
        <w:pStyle w:val="Pripombabesedilo"/>
        <w:keepNext/>
        <w:keepLines/>
        <w:jc w:val="both"/>
        <w:rPr>
          <w:rFonts w:ascii="Tahoma" w:hAnsi="Tahoma" w:cs="Tahoma"/>
          <w:lang w:val="sl-SI"/>
        </w:rPr>
      </w:pPr>
    </w:p>
    <w:p w14:paraId="778DCD57" w14:textId="77777777" w:rsidR="00FE39B5" w:rsidRPr="007B62AB" w:rsidRDefault="00FE39B5" w:rsidP="00FE39B5">
      <w:pPr>
        <w:keepNext/>
        <w:keepLines/>
        <w:jc w:val="both"/>
        <w:rPr>
          <w:rFonts w:ascii="Tahoma" w:hAnsi="Tahoma" w:cs="Tahoma"/>
        </w:rPr>
      </w:pPr>
      <w:r w:rsidRPr="007B62AB">
        <w:rPr>
          <w:rFonts w:ascii="Tahoma" w:hAnsi="Tahoma" w:cs="Tahoma"/>
        </w:rPr>
        <w:t>Izbrani ponudnik mora ob sklenitvi okvirnega sporazuma oziroma najkasneje v roku 15 (petnajstih) koledarskih dneh od sklenitve okvirnega sporazuma, predložiti naročniku izvirnik zavarovanja dobre izvedbe obveznosti v obliki podpisane in žigosane menice (bianko menice) z izpolnjeno, podpisano in žigosano menično izjavo v višini 10 % (z besedo: deset odstotkov) ocenjene vrednosti okvirnega sporazuma v EUR brez DDV in z veljavnostjo še 30 koledarskih dni po izteku veljavnosti okvirnega sporazuma.</w:t>
      </w:r>
    </w:p>
    <w:p w14:paraId="160B819D" w14:textId="77777777" w:rsidR="00FE39B5" w:rsidRPr="007B62AB" w:rsidRDefault="00FE39B5" w:rsidP="00FE39B5">
      <w:pPr>
        <w:keepNext/>
        <w:keepLines/>
        <w:jc w:val="both"/>
        <w:rPr>
          <w:rFonts w:ascii="Tahoma" w:hAnsi="Tahoma" w:cs="Tahoma"/>
        </w:rPr>
      </w:pPr>
    </w:p>
    <w:p w14:paraId="52781304" w14:textId="46244465" w:rsidR="00FE39B5" w:rsidRPr="007B62AB" w:rsidRDefault="00FE39B5" w:rsidP="00FE39B5">
      <w:pPr>
        <w:keepNext/>
        <w:keepLines/>
        <w:jc w:val="both"/>
        <w:rPr>
          <w:rFonts w:ascii="Tahoma" w:hAnsi="Tahoma" w:cs="Tahoma"/>
        </w:rPr>
      </w:pPr>
      <w:r w:rsidRPr="007B62AB">
        <w:rPr>
          <w:rFonts w:ascii="Tahoma" w:hAnsi="Tahoma" w:cs="Tahoma"/>
        </w:rPr>
        <w:t>V kolikor izvajalec ne izpolnjuje svojih obveznosti po okvirnem sporazumu, lahko naročnik unovči finančno zavarovanje za dobr</w:t>
      </w:r>
      <w:r w:rsidR="00297C62">
        <w:rPr>
          <w:rFonts w:ascii="Tahoma" w:hAnsi="Tahoma" w:cs="Tahoma"/>
        </w:rPr>
        <w:t>o</w:t>
      </w:r>
      <w:r w:rsidRPr="007B62AB">
        <w:rPr>
          <w:rFonts w:ascii="Tahoma" w:hAnsi="Tahoma" w:cs="Tahoma"/>
        </w:rPr>
        <w:t xml:space="preserve"> izvedb</w:t>
      </w:r>
      <w:r w:rsidR="00297C62">
        <w:rPr>
          <w:rFonts w:ascii="Tahoma" w:hAnsi="Tahoma" w:cs="Tahoma"/>
        </w:rPr>
        <w:t>o</w:t>
      </w:r>
      <w:r w:rsidRPr="007B62AB">
        <w:rPr>
          <w:rFonts w:ascii="Tahoma" w:hAnsi="Tahoma" w:cs="Tahoma"/>
        </w:rPr>
        <w:t xml:space="preserve"> obveznosti po okvirnem sporazumu in odstopi od okvirnega sporazuma, brez kakršnekoli obveznosti do izvajalca. </w:t>
      </w:r>
    </w:p>
    <w:p w14:paraId="637E5605" w14:textId="77777777" w:rsidR="00FE39B5" w:rsidRPr="007B62AB" w:rsidRDefault="00FE39B5" w:rsidP="00FE39B5">
      <w:pPr>
        <w:keepNext/>
        <w:keepLines/>
        <w:jc w:val="both"/>
        <w:rPr>
          <w:rFonts w:ascii="Tahoma" w:hAnsi="Tahoma" w:cs="Tahoma"/>
        </w:rPr>
      </w:pPr>
    </w:p>
    <w:p w14:paraId="00B6E84B" w14:textId="4BDA8CA1" w:rsidR="00FE39B5" w:rsidRPr="004E4299" w:rsidRDefault="00FE39B5" w:rsidP="00FE39B5">
      <w:pPr>
        <w:keepNext/>
        <w:keepLines/>
        <w:jc w:val="both"/>
        <w:rPr>
          <w:rFonts w:ascii="Tahoma" w:hAnsi="Tahoma" w:cs="Tahoma"/>
        </w:rPr>
      </w:pPr>
      <w:r w:rsidRPr="007B62AB">
        <w:rPr>
          <w:rFonts w:ascii="Tahoma" w:hAnsi="Tahoma" w:cs="Tahoma"/>
        </w:rPr>
        <w:t>Vzorec finančnega zavarovanja za dobr</w:t>
      </w:r>
      <w:r w:rsidR="00297C62">
        <w:rPr>
          <w:rFonts w:ascii="Tahoma" w:hAnsi="Tahoma" w:cs="Tahoma"/>
        </w:rPr>
        <w:t>o</w:t>
      </w:r>
      <w:r w:rsidRPr="007B62AB">
        <w:rPr>
          <w:rFonts w:ascii="Tahoma" w:hAnsi="Tahoma" w:cs="Tahoma"/>
        </w:rPr>
        <w:t xml:space="preserve"> izvedb</w:t>
      </w:r>
      <w:r w:rsidR="00297C62">
        <w:rPr>
          <w:rFonts w:ascii="Tahoma" w:hAnsi="Tahoma" w:cs="Tahoma"/>
        </w:rPr>
        <w:t>o</w:t>
      </w:r>
      <w:r w:rsidRPr="007B62AB">
        <w:rPr>
          <w:rFonts w:ascii="Tahoma" w:hAnsi="Tahoma" w:cs="Tahoma"/>
        </w:rPr>
        <w:t xml:space="preserve"> obveznosti iz okvirnega sporazuma je priložen tej razpisni dokumentaciji.</w:t>
      </w:r>
    </w:p>
    <w:p w14:paraId="67BD6137" w14:textId="77777777" w:rsidR="00FE39B5" w:rsidRDefault="00FE39B5" w:rsidP="007B6DB6">
      <w:pPr>
        <w:keepLines/>
        <w:widowControl w:val="0"/>
        <w:jc w:val="both"/>
        <w:rPr>
          <w:rFonts w:ascii="Tahoma" w:hAnsi="Tahoma" w:cs="Tahoma"/>
        </w:rPr>
      </w:pPr>
    </w:p>
    <w:p w14:paraId="0D80C7B1" w14:textId="575F990E" w:rsidR="00112D9C" w:rsidRDefault="00112D9C" w:rsidP="005F6B2E">
      <w:pPr>
        <w:keepNext/>
        <w:keepLines/>
        <w:numPr>
          <w:ilvl w:val="0"/>
          <w:numId w:val="2"/>
        </w:numPr>
        <w:jc w:val="both"/>
        <w:rPr>
          <w:rFonts w:ascii="Tahoma" w:hAnsi="Tahoma" w:cs="Tahoma"/>
          <w:b/>
          <w:sz w:val="24"/>
        </w:rPr>
      </w:pPr>
      <w:r w:rsidRPr="00C8579C">
        <w:rPr>
          <w:rFonts w:ascii="Tahoma" w:hAnsi="Tahoma" w:cs="Tahoma"/>
          <w:b/>
          <w:sz w:val="24"/>
        </w:rPr>
        <w:lastRenderedPageBreak/>
        <w:t>MERILA ZA IZBIRO PONUDNIKOV</w:t>
      </w:r>
    </w:p>
    <w:p w14:paraId="097F871B" w14:textId="77777777" w:rsidR="00873F41" w:rsidRPr="00C8579C" w:rsidRDefault="00873F41" w:rsidP="00AF65C5">
      <w:pPr>
        <w:keepNext/>
        <w:keepLines/>
        <w:ind w:left="360"/>
        <w:jc w:val="both"/>
        <w:rPr>
          <w:rFonts w:ascii="Tahoma" w:hAnsi="Tahoma" w:cs="Tahoma"/>
          <w:b/>
          <w:sz w:val="24"/>
        </w:rPr>
      </w:pPr>
    </w:p>
    <w:p w14:paraId="3462AF94" w14:textId="30062C48" w:rsidR="00387420" w:rsidRPr="00387420" w:rsidRDefault="00387420" w:rsidP="00387420">
      <w:pPr>
        <w:pStyle w:val="Odstavekseznama"/>
        <w:keepNext/>
        <w:keepLines/>
        <w:numPr>
          <w:ilvl w:val="1"/>
          <w:numId w:val="2"/>
        </w:numPr>
        <w:jc w:val="both"/>
        <w:rPr>
          <w:rFonts w:ascii="Tahoma" w:hAnsi="Tahoma" w:cs="Tahoma"/>
          <w:b/>
        </w:rPr>
      </w:pPr>
      <w:r w:rsidRPr="00387420">
        <w:rPr>
          <w:rFonts w:ascii="Tahoma" w:hAnsi="Tahoma" w:cs="Tahoma"/>
          <w:b/>
        </w:rPr>
        <w:t xml:space="preserve">Merilo za izbiro ponudnikov, s katerimi bo naročnik sklenil okvirni sporazum za predmet javnega naročila </w:t>
      </w:r>
    </w:p>
    <w:p w14:paraId="48F6840D" w14:textId="77777777" w:rsidR="00387420" w:rsidRPr="00387420" w:rsidRDefault="00387420" w:rsidP="00387420">
      <w:pPr>
        <w:keepNext/>
        <w:keepLines/>
        <w:jc w:val="both"/>
        <w:rPr>
          <w:rFonts w:ascii="Tahoma" w:hAnsi="Tahoma" w:cs="Tahoma"/>
          <w:bCs/>
        </w:rPr>
      </w:pPr>
    </w:p>
    <w:p w14:paraId="368AF598" w14:textId="1BFF5B23" w:rsidR="00A21D82" w:rsidRDefault="00192C78" w:rsidP="00387420">
      <w:pPr>
        <w:keepNext/>
        <w:keepLines/>
        <w:jc w:val="both"/>
        <w:rPr>
          <w:rFonts w:ascii="Tahoma" w:hAnsi="Tahoma" w:cs="Tahoma"/>
          <w:bCs/>
        </w:rPr>
      </w:pPr>
      <w:r>
        <w:rPr>
          <w:rFonts w:ascii="Tahoma" w:hAnsi="Tahoma" w:cs="Tahoma"/>
          <w:bCs/>
        </w:rPr>
        <w:t xml:space="preserve">Merilo za oddajo javnega naročila je </w:t>
      </w:r>
      <w:r w:rsidRPr="00A44653">
        <w:rPr>
          <w:rFonts w:ascii="Tahoma" w:hAnsi="Tahoma" w:cs="Tahoma"/>
          <w:b/>
        </w:rPr>
        <w:t>ekonomsko najugodnejša ponudba</w:t>
      </w:r>
      <w:r>
        <w:rPr>
          <w:rFonts w:ascii="Tahoma" w:hAnsi="Tahoma" w:cs="Tahoma"/>
          <w:bCs/>
        </w:rPr>
        <w:t>, ki se določi na podlagi cene v EUR</w:t>
      </w:r>
      <w:r w:rsidR="003F745D">
        <w:rPr>
          <w:rFonts w:ascii="Tahoma" w:hAnsi="Tahoma" w:cs="Tahoma"/>
          <w:bCs/>
        </w:rPr>
        <w:t xml:space="preserve"> </w:t>
      </w:r>
      <w:r w:rsidR="003F745D" w:rsidRPr="003F745D">
        <w:rPr>
          <w:rFonts w:ascii="Tahoma" w:hAnsi="Tahoma" w:cs="Tahoma"/>
          <w:b/>
        </w:rPr>
        <w:t>za obdobje enega (1) leta</w:t>
      </w:r>
      <w:r w:rsidR="003F745D">
        <w:rPr>
          <w:rFonts w:ascii="Tahoma" w:hAnsi="Tahoma" w:cs="Tahoma"/>
          <w:bCs/>
        </w:rPr>
        <w:t xml:space="preserve"> </w:t>
      </w:r>
      <w:r w:rsidR="00A21D82">
        <w:rPr>
          <w:rFonts w:ascii="Tahoma" w:hAnsi="Tahoma" w:cs="Tahoma"/>
          <w:bCs/>
        </w:rPr>
        <w:t>, in sicer na naslednji način:</w:t>
      </w:r>
    </w:p>
    <w:p w14:paraId="5A0B9F3B" w14:textId="2711276A" w:rsidR="00A21D82" w:rsidRPr="00A44653" w:rsidRDefault="00A21D82" w:rsidP="00A44653">
      <w:pPr>
        <w:pStyle w:val="Odstavekseznama"/>
        <w:keepNext/>
        <w:keepLines/>
        <w:numPr>
          <w:ilvl w:val="0"/>
          <w:numId w:val="16"/>
        </w:numPr>
        <w:jc w:val="both"/>
        <w:rPr>
          <w:rFonts w:ascii="Tahoma" w:hAnsi="Tahoma" w:cs="Tahoma"/>
          <w:bCs/>
        </w:rPr>
      </w:pPr>
      <w:r>
        <w:rPr>
          <w:rFonts w:ascii="Tahoma" w:hAnsi="Tahoma" w:cs="Tahoma"/>
          <w:bCs/>
        </w:rPr>
        <w:t xml:space="preserve">Ponudbena vrednost blaga/enoto (kg) </w:t>
      </w:r>
      <w:r w:rsidRPr="00A44653">
        <w:rPr>
          <w:rFonts w:ascii="Tahoma" w:hAnsi="Tahoma" w:cs="Tahoma"/>
          <w:b/>
        </w:rPr>
        <w:t>do 10 točk</w:t>
      </w:r>
    </w:p>
    <w:p w14:paraId="3DB49D25" w14:textId="77777777" w:rsidR="003F745D" w:rsidRDefault="003F745D" w:rsidP="00387420">
      <w:pPr>
        <w:keepNext/>
        <w:keepLines/>
        <w:jc w:val="both"/>
        <w:rPr>
          <w:rFonts w:ascii="Tahoma" w:hAnsi="Tahoma" w:cs="Tahoma"/>
          <w:bCs/>
        </w:rPr>
      </w:pPr>
    </w:p>
    <w:p w14:paraId="2ADC82E2" w14:textId="118530FA" w:rsidR="00A21D82" w:rsidRDefault="00A21D82" w:rsidP="00387420">
      <w:pPr>
        <w:keepNext/>
        <w:keepLines/>
        <w:jc w:val="both"/>
        <w:rPr>
          <w:rFonts w:ascii="Tahoma" w:hAnsi="Tahoma" w:cs="Tahoma"/>
          <w:bCs/>
        </w:rPr>
      </w:pPr>
      <w:r>
        <w:rPr>
          <w:rFonts w:ascii="Tahoma" w:hAnsi="Tahoma" w:cs="Tahoma"/>
          <w:bCs/>
        </w:rPr>
        <w:t>Naročnik bo točkoval skupno ponudbeno vrednost na način, da bo najugodnejši ponudnik dobil najvišje število točk, vsak naslednji pa glede na najcenejšo ponudbo sorazmerno manjše število točk.</w:t>
      </w:r>
    </w:p>
    <w:p w14:paraId="71B9A812" w14:textId="77777777" w:rsidR="00A21D82" w:rsidRDefault="00A21D82" w:rsidP="00387420">
      <w:pPr>
        <w:keepNext/>
        <w:keepLines/>
        <w:jc w:val="both"/>
        <w:rPr>
          <w:rFonts w:ascii="Tahoma" w:hAnsi="Tahoma" w:cs="Tahoma"/>
          <w:bCs/>
        </w:rPr>
      </w:pPr>
    </w:p>
    <w:p w14:paraId="29C12D20" w14:textId="169D7B0B" w:rsidR="00A21D82" w:rsidRDefault="00A21D82" w:rsidP="00387420">
      <w:pPr>
        <w:keepNext/>
        <w:keepLines/>
        <w:jc w:val="both"/>
        <w:rPr>
          <w:rFonts w:ascii="Tahoma" w:hAnsi="Tahoma" w:cs="Tahoma"/>
          <w:bCs/>
        </w:rPr>
      </w:pPr>
      <w:r>
        <w:rPr>
          <w:rFonts w:ascii="Tahoma" w:hAnsi="Tahoma" w:cs="Tahoma"/>
          <w:bCs/>
        </w:rPr>
        <w:t xml:space="preserve">Št. točk za </w:t>
      </w:r>
      <w:r w:rsidR="004E0241">
        <w:rPr>
          <w:rFonts w:ascii="Tahoma" w:hAnsi="Tahoma" w:cs="Tahoma"/>
          <w:bCs/>
        </w:rPr>
        <w:t>konkretnega ponudnika se določi po enačbi:</w:t>
      </w:r>
    </w:p>
    <w:p w14:paraId="09B63F01" w14:textId="264E81CB" w:rsidR="004144A1" w:rsidRDefault="004144A1" w:rsidP="00387420">
      <w:pPr>
        <w:keepNext/>
        <w:keepLines/>
        <w:jc w:val="both"/>
        <w:rPr>
          <w:rFonts w:ascii="Tahoma" w:hAnsi="Tahoma" w:cs="Tahoma"/>
          <w:bCs/>
        </w:rPr>
      </w:pPr>
      <w:proofErr w:type="spellStart"/>
      <w:r>
        <w:rPr>
          <w:rFonts w:ascii="Tahoma" w:hAnsi="Tahoma" w:cs="Tahoma"/>
          <w:bCs/>
        </w:rPr>
        <w:t>ŠT</w:t>
      </w:r>
      <w:r w:rsidRPr="00A44653">
        <w:rPr>
          <w:rFonts w:ascii="Tahoma" w:hAnsi="Tahoma" w:cs="Tahoma"/>
          <w:bCs/>
          <w:vertAlign w:val="subscript"/>
        </w:rPr>
        <w:t>PCp</w:t>
      </w:r>
      <w:proofErr w:type="spellEnd"/>
      <w:r>
        <w:rPr>
          <w:rFonts w:ascii="Tahoma" w:hAnsi="Tahoma" w:cs="Tahoma"/>
          <w:bCs/>
        </w:rPr>
        <w:t xml:space="preserve"> = (PC</w:t>
      </w:r>
      <w:r w:rsidRPr="00A44653">
        <w:rPr>
          <w:rFonts w:ascii="Tahoma" w:hAnsi="Tahoma" w:cs="Tahoma"/>
          <w:bCs/>
          <w:vertAlign w:val="subscript"/>
        </w:rPr>
        <w:t>X</w:t>
      </w:r>
      <w:r>
        <w:rPr>
          <w:rFonts w:ascii="Tahoma" w:hAnsi="Tahoma" w:cs="Tahoma"/>
          <w:bCs/>
        </w:rPr>
        <w:t>/</w:t>
      </w:r>
      <w:proofErr w:type="spellStart"/>
      <w:r>
        <w:rPr>
          <w:rFonts w:ascii="Tahoma" w:hAnsi="Tahoma" w:cs="Tahoma"/>
          <w:bCs/>
        </w:rPr>
        <w:t>PC</w:t>
      </w:r>
      <w:r w:rsidRPr="00A44653">
        <w:rPr>
          <w:rFonts w:ascii="Tahoma" w:hAnsi="Tahoma" w:cs="Tahoma"/>
          <w:bCs/>
          <w:vertAlign w:val="subscript"/>
        </w:rPr>
        <w:t>p</w:t>
      </w:r>
      <w:proofErr w:type="spellEnd"/>
      <w:r>
        <w:rPr>
          <w:rFonts w:ascii="Tahoma" w:hAnsi="Tahoma" w:cs="Tahoma"/>
          <w:bCs/>
        </w:rPr>
        <w:t>) X 10 pri čemer je:</w:t>
      </w:r>
    </w:p>
    <w:p w14:paraId="19282C8C" w14:textId="2263D16E" w:rsidR="004144A1" w:rsidRDefault="004144A1" w:rsidP="00387420">
      <w:pPr>
        <w:keepNext/>
        <w:keepLines/>
        <w:jc w:val="both"/>
        <w:rPr>
          <w:rFonts w:ascii="Tahoma" w:hAnsi="Tahoma" w:cs="Tahoma"/>
          <w:bCs/>
        </w:rPr>
      </w:pPr>
      <w:proofErr w:type="spellStart"/>
      <w:r>
        <w:rPr>
          <w:rFonts w:ascii="Tahoma" w:hAnsi="Tahoma" w:cs="Tahoma"/>
          <w:bCs/>
        </w:rPr>
        <w:t>ŠT</w:t>
      </w:r>
      <w:r w:rsidRPr="00A44653">
        <w:rPr>
          <w:rFonts w:ascii="Tahoma" w:hAnsi="Tahoma" w:cs="Tahoma"/>
          <w:bCs/>
          <w:vertAlign w:val="subscript"/>
        </w:rPr>
        <w:t>PCp</w:t>
      </w:r>
      <w:proofErr w:type="spellEnd"/>
      <w:r>
        <w:rPr>
          <w:rFonts w:ascii="Tahoma" w:hAnsi="Tahoma" w:cs="Tahoma"/>
          <w:bCs/>
        </w:rPr>
        <w:t xml:space="preserve"> = število točk, ki jih dobi ponudnik</w:t>
      </w:r>
    </w:p>
    <w:p w14:paraId="01690687" w14:textId="7F4E391E" w:rsidR="004144A1" w:rsidRDefault="004144A1" w:rsidP="00387420">
      <w:pPr>
        <w:keepNext/>
        <w:keepLines/>
        <w:jc w:val="both"/>
        <w:rPr>
          <w:rFonts w:ascii="Tahoma" w:hAnsi="Tahoma" w:cs="Tahoma"/>
          <w:bCs/>
        </w:rPr>
      </w:pPr>
      <w:r>
        <w:rPr>
          <w:rFonts w:ascii="Tahoma" w:hAnsi="Tahoma" w:cs="Tahoma"/>
          <w:bCs/>
        </w:rPr>
        <w:t>PC</w:t>
      </w:r>
      <w:r w:rsidRPr="00A44653">
        <w:rPr>
          <w:rFonts w:ascii="Tahoma" w:hAnsi="Tahoma" w:cs="Tahoma"/>
          <w:bCs/>
          <w:vertAlign w:val="subscript"/>
        </w:rPr>
        <w:t>X</w:t>
      </w:r>
      <w:r>
        <w:rPr>
          <w:rFonts w:ascii="Tahoma" w:hAnsi="Tahoma" w:cs="Tahoma"/>
          <w:bCs/>
        </w:rPr>
        <w:t xml:space="preserve"> =najnižja ponudbena vrednost</w:t>
      </w:r>
    </w:p>
    <w:p w14:paraId="70018A1A" w14:textId="18B9F2D2" w:rsidR="004144A1" w:rsidRDefault="004144A1" w:rsidP="00387420">
      <w:pPr>
        <w:keepNext/>
        <w:keepLines/>
        <w:jc w:val="both"/>
        <w:rPr>
          <w:rFonts w:ascii="Tahoma" w:hAnsi="Tahoma" w:cs="Tahoma"/>
          <w:bCs/>
        </w:rPr>
      </w:pPr>
      <w:proofErr w:type="spellStart"/>
      <w:r>
        <w:rPr>
          <w:rFonts w:ascii="Tahoma" w:hAnsi="Tahoma" w:cs="Tahoma"/>
          <w:bCs/>
        </w:rPr>
        <w:t>PC</w:t>
      </w:r>
      <w:r w:rsidRPr="00A44653">
        <w:rPr>
          <w:rFonts w:ascii="Tahoma" w:hAnsi="Tahoma" w:cs="Tahoma"/>
          <w:bCs/>
          <w:vertAlign w:val="subscript"/>
        </w:rPr>
        <w:t>p</w:t>
      </w:r>
      <w:proofErr w:type="spellEnd"/>
      <w:r>
        <w:rPr>
          <w:rFonts w:ascii="Tahoma" w:hAnsi="Tahoma" w:cs="Tahoma"/>
          <w:bCs/>
        </w:rPr>
        <w:t xml:space="preserve"> = ponudbena vrednost obravnavanega ponudnika</w:t>
      </w:r>
    </w:p>
    <w:p w14:paraId="0E8301A7" w14:textId="77777777" w:rsidR="004144A1" w:rsidRDefault="004144A1" w:rsidP="00387420">
      <w:pPr>
        <w:keepNext/>
        <w:keepLines/>
        <w:jc w:val="both"/>
        <w:rPr>
          <w:rFonts w:ascii="Tahoma" w:hAnsi="Tahoma" w:cs="Tahoma"/>
          <w:bCs/>
        </w:rPr>
      </w:pPr>
    </w:p>
    <w:p w14:paraId="55C5927D" w14:textId="77468198" w:rsidR="004144A1" w:rsidRPr="00387420" w:rsidRDefault="004144A1" w:rsidP="004144A1">
      <w:pPr>
        <w:keepNext/>
        <w:keepLines/>
        <w:jc w:val="both"/>
        <w:rPr>
          <w:rFonts w:ascii="Tahoma" w:hAnsi="Tahoma" w:cs="Tahoma"/>
          <w:bCs/>
        </w:rPr>
      </w:pPr>
      <w:r>
        <w:rPr>
          <w:rFonts w:ascii="Tahoma" w:hAnsi="Tahoma" w:cs="Tahoma"/>
          <w:bCs/>
        </w:rPr>
        <w:t xml:space="preserve">Največje možno število točk je 10. Naročnik bo izbral </w:t>
      </w:r>
      <w:r w:rsidRPr="00C0219B">
        <w:rPr>
          <w:rFonts w:ascii="Tahoma" w:hAnsi="Tahoma" w:cs="Tahoma"/>
          <w:b/>
        </w:rPr>
        <w:t>maksimalno 5 ponudnikov</w:t>
      </w:r>
      <w:r>
        <w:rPr>
          <w:rFonts w:ascii="Tahoma" w:hAnsi="Tahoma" w:cs="Tahoma"/>
          <w:bCs/>
        </w:rPr>
        <w:t>, ki bodo prejeli največ točk in bo z njimi sklen</w:t>
      </w:r>
      <w:r w:rsidR="003D6865">
        <w:rPr>
          <w:rFonts w:ascii="Tahoma" w:hAnsi="Tahoma" w:cs="Tahoma"/>
          <w:bCs/>
        </w:rPr>
        <w:t>il</w:t>
      </w:r>
      <w:r>
        <w:rPr>
          <w:rFonts w:ascii="Tahoma" w:hAnsi="Tahoma" w:cs="Tahoma"/>
          <w:bCs/>
        </w:rPr>
        <w:t xml:space="preserve"> okvirni sporazum.</w:t>
      </w:r>
      <w:r w:rsidRPr="00387420">
        <w:rPr>
          <w:rFonts w:ascii="Tahoma" w:hAnsi="Tahoma" w:cs="Tahoma"/>
          <w:bCs/>
        </w:rPr>
        <w:t xml:space="preserve"> </w:t>
      </w:r>
    </w:p>
    <w:p w14:paraId="7274EBC8" w14:textId="77777777" w:rsidR="00A21D82" w:rsidRDefault="00A21D82" w:rsidP="00387420">
      <w:pPr>
        <w:keepNext/>
        <w:keepLines/>
        <w:jc w:val="both"/>
        <w:rPr>
          <w:rFonts w:ascii="Tahoma" w:hAnsi="Tahoma" w:cs="Tahoma"/>
          <w:bCs/>
        </w:rPr>
      </w:pPr>
    </w:p>
    <w:p w14:paraId="77A68847" w14:textId="206C6FD2" w:rsidR="00192C78" w:rsidRDefault="00387420" w:rsidP="00387420">
      <w:pPr>
        <w:keepNext/>
        <w:keepLines/>
        <w:jc w:val="both"/>
        <w:rPr>
          <w:rFonts w:ascii="Tahoma" w:hAnsi="Tahoma" w:cs="Tahoma"/>
          <w:bCs/>
        </w:rPr>
      </w:pPr>
      <w:r w:rsidRPr="00387420">
        <w:rPr>
          <w:rFonts w:ascii="Tahoma" w:hAnsi="Tahoma" w:cs="Tahoma"/>
          <w:bCs/>
        </w:rPr>
        <w:t>Naročnik v skladu s točko 1.</w:t>
      </w:r>
      <w:r w:rsidR="00A74328">
        <w:rPr>
          <w:rFonts w:ascii="Tahoma" w:hAnsi="Tahoma" w:cs="Tahoma"/>
          <w:bCs/>
        </w:rPr>
        <w:t>3</w:t>
      </w:r>
      <w:r w:rsidRPr="00387420">
        <w:rPr>
          <w:rFonts w:ascii="Tahoma" w:hAnsi="Tahoma" w:cs="Tahoma"/>
          <w:bCs/>
        </w:rPr>
        <w:t xml:space="preserve">. razpisne dokumentacije, oddaja javno naročilo po postopku oddaje naročila male vrednosti v skladu s 47. členom ZJN-3 in bo po izvedenem postopku na podlagi b. točke sedmega (7.) odstavka 48. člena ZJN-3, sklenil okvirni sporazum z enim ali </w:t>
      </w:r>
      <w:r w:rsidR="000F30C9">
        <w:rPr>
          <w:rFonts w:ascii="Tahoma" w:hAnsi="Tahoma" w:cs="Tahoma"/>
          <w:bCs/>
        </w:rPr>
        <w:t>maksimalno petimi ponudniki</w:t>
      </w:r>
      <w:r w:rsidRPr="00387420">
        <w:rPr>
          <w:rFonts w:ascii="Tahoma" w:hAnsi="Tahoma" w:cs="Tahoma"/>
          <w:bCs/>
        </w:rPr>
        <w:t xml:space="preserve"> (v kolikor prejme več dopustnih ponudb), ki bodo izpolnjevali pogoje in zahteve naročnika navedene v razpisni dokumentaciji. </w:t>
      </w:r>
    </w:p>
    <w:p w14:paraId="58B2F154" w14:textId="77777777" w:rsidR="00192C78" w:rsidRDefault="00192C78" w:rsidP="00387420">
      <w:pPr>
        <w:keepNext/>
        <w:keepLines/>
        <w:jc w:val="both"/>
        <w:rPr>
          <w:rFonts w:ascii="Tahoma" w:hAnsi="Tahoma" w:cs="Tahoma"/>
          <w:bCs/>
        </w:rPr>
      </w:pPr>
    </w:p>
    <w:p w14:paraId="3CCE0B98" w14:textId="1841FBDC" w:rsidR="00387420" w:rsidRPr="008C6BC1" w:rsidRDefault="00387420" w:rsidP="00387420">
      <w:pPr>
        <w:pStyle w:val="Odstavekseznama"/>
        <w:keepNext/>
        <w:keepLines/>
        <w:numPr>
          <w:ilvl w:val="1"/>
          <w:numId w:val="2"/>
        </w:numPr>
        <w:jc w:val="both"/>
        <w:rPr>
          <w:rFonts w:ascii="Tahoma" w:hAnsi="Tahoma" w:cs="Tahoma"/>
          <w:b/>
        </w:rPr>
      </w:pPr>
      <w:r w:rsidRPr="008C6BC1">
        <w:rPr>
          <w:rFonts w:ascii="Tahoma" w:hAnsi="Tahoma" w:cs="Tahoma"/>
          <w:b/>
        </w:rPr>
        <w:t xml:space="preserve">Merilo za izbiro najugodnejšega ponudnika za </w:t>
      </w:r>
      <w:r w:rsidR="00A74328" w:rsidRPr="008C6BC1">
        <w:rPr>
          <w:rFonts w:ascii="Tahoma" w:hAnsi="Tahoma" w:cs="Tahoma"/>
          <w:b/>
        </w:rPr>
        <w:t>oddajo</w:t>
      </w:r>
      <w:r w:rsidRPr="008C6BC1">
        <w:rPr>
          <w:rFonts w:ascii="Tahoma" w:hAnsi="Tahoma" w:cs="Tahoma"/>
          <w:b/>
        </w:rPr>
        <w:t xml:space="preserve"> naročil</w:t>
      </w:r>
      <w:r w:rsidR="00A74328" w:rsidRPr="008C6BC1">
        <w:rPr>
          <w:rFonts w:ascii="Tahoma" w:hAnsi="Tahoma" w:cs="Tahoma"/>
          <w:b/>
        </w:rPr>
        <w:t xml:space="preserve">a </w:t>
      </w:r>
      <w:r w:rsidRPr="008C6BC1">
        <w:rPr>
          <w:rFonts w:ascii="Tahoma" w:hAnsi="Tahoma" w:cs="Tahoma"/>
          <w:b/>
        </w:rPr>
        <w:t>na podlagi odpiranja konkurence med podpisniki okvirnega sporazuma</w:t>
      </w:r>
    </w:p>
    <w:p w14:paraId="479FAA2C" w14:textId="77777777" w:rsidR="00387420" w:rsidRPr="008C6BC1" w:rsidRDefault="00387420" w:rsidP="00387420">
      <w:pPr>
        <w:keepNext/>
        <w:keepLines/>
        <w:jc w:val="both"/>
        <w:rPr>
          <w:rFonts w:ascii="Tahoma" w:hAnsi="Tahoma" w:cs="Tahoma"/>
          <w:bCs/>
        </w:rPr>
      </w:pPr>
    </w:p>
    <w:p w14:paraId="3BE3F108" w14:textId="2F1E0DE4" w:rsidR="000F30C9" w:rsidRDefault="00387420" w:rsidP="00387420">
      <w:pPr>
        <w:keepNext/>
        <w:keepLines/>
        <w:jc w:val="both"/>
        <w:rPr>
          <w:rFonts w:ascii="Tahoma" w:hAnsi="Tahoma" w:cs="Tahoma"/>
          <w:b/>
        </w:rPr>
      </w:pPr>
      <w:r w:rsidRPr="008C6BC1">
        <w:rPr>
          <w:rFonts w:ascii="Tahoma" w:hAnsi="Tahoma" w:cs="Tahoma"/>
          <w:bCs/>
        </w:rPr>
        <w:t xml:space="preserve">Merilo za izbiro najugodnejšega ponudnika za </w:t>
      </w:r>
      <w:r w:rsidR="00A74328" w:rsidRPr="008C6BC1">
        <w:rPr>
          <w:rFonts w:ascii="Tahoma" w:hAnsi="Tahoma" w:cs="Tahoma"/>
          <w:bCs/>
        </w:rPr>
        <w:t xml:space="preserve">oddajo naročila </w:t>
      </w:r>
      <w:r w:rsidR="00BB1C1E" w:rsidRPr="008C6BC1">
        <w:rPr>
          <w:rFonts w:ascii="Tahoma" w:hAnsi="Tahoma" w:cs="Tahoma"/>
          <w:bCs/>
        </w:rPr>
        <w:t xml:space="preserve">bo </w:t>
      </w:r>
      <w:r w:rsidR="00BB1C1E" w:rsidRPr="00A44653">
        <w:rPr>
          <w:rFonts w:ascii="Tahoma" w:hAnsi="Tahoma" w:cs="Tahoma"/>
          <w:b/>
        </w:rPr>
        <w:t>skupna ponudbena cena</w:t>
      </w:r>
      <w:r w:rsidR="00BB1C1E" w:rsidRPr="008C6BC1">
        <w:rPr>
          <w:rFonts w:ascii="Tahoma" w:hAnsi="Tahoma" w:cs="Tahoma"/>
          <w:bCs/>
        </w:rPr>
        <w:t xml:space="preserve"> v EUR brez DDV. </w:t>
      </w:r>
      <w:r w:rsidR="00055C7E" w:rsidRPr="008C6BC1">
        <w:rPr>
          <w:rFonts w:ascii="Tahoma" w:hAnsi="Tahoma" w:cs="Tahoma"/>
          <w:bCs/>
        </w:rPr>
        <w:t xml:space="preserve">Po </w:t>
      </w:r>
      <w:r w:rsidR="00192C78">
        <w:rPr>
          <w:rFonts w:ascii="Tahoma" w:hAnsi="Tahoma" w:cs="Tahoma"/>
          <w:bCs/>
        </w:rPr>
        <w:t xml:space="preserve">podpisu </w:t>
      </w:r>
      <w:r w:rsidR="00055C7E" w:rsidRPr="008C6BC1">
        <w:rPr>
          <w:rFonts w:ascii="Tahoma" w:hAnsi="Tahoma" w:cs="Tahoma"/>
          <w:bCs/>
        </w:rPr>
        <w:t>okvirnega sporazuma</w:t>
      </w:r>
      <w:r w:rsidR="00192C78">
        <w:rPr>
          <w:rFonts w:ascii="Tahoma" w:hAnsi="Tahoma" w:cs="Tahoma"/>
          <w:bCs/>
        </w:rPr>
        <w:t xml:space="preserve"> z </w:t>
      </w:r>
      <w:r w:rsidR="000F30C9" w:rsidRPr="000F30C9">
        <w:rPr>
          <w:rFonts w:ascii="Tahoma" w:hAnsi="Tahoma" w:cs="Tahoma"/>
          <w:bCs/>
        </w:rPr>
        <w:t>enim ali maksimalno petimi ponudniki</w:t>
      </w:r>
      <w:r w:rsidR="00192C78">
        <w:rPr>
          <w:rFonts w:ascii="Tahoma" w:hAnsi="Tahoma" w:cs="Tahoma"/>
          <w:bCs/>
        </w:rPr>
        <w:t xml:space="preserve">, bo naročnik izvedel prvo odpiranje konkurence za dobavo blaga prvo leto. </w:t>
      </w:r>
      <w:r w:rsidR="000F30C9" w:rsidRPr="002D1393">
        <w:rPr>
          <w:rFonts w:ascii="Tahoma" w:hAnsi="Tahoma" w:cs="Tahoma"/>
          <w:b/>
        </w:rPr>
        <w:t>Ponujene cene za  prvo fazo odpiranja konkurence ne smejo presegati cen iz ponudbe na predmetno javno naročilo</w:t>
      </w:r>
      <w:r w:rsidR="000F30C9">
        <w:rPr>
          <w:rFonts w:ascii="Tahoma" w:hAnsi="Tahoma" w:cs="Tahoma"/>
          <w:b/>
        </w:rPr>
        <w:t>.</w:t>
      </w:r>
    </w:p>
    <w:p w14:paraId="32354D98" w14:textId="77777777" w:rsidR="000F30C9" w:rsidRDefault="000F30C9" w:rsidP="00387420">
      <w:pPr>
        <w:keepNext/>
        <w:keepLines/>
        <w:jc w:val="both"/>
        <w:rPr>
          <w:rFonts w:ascii="Tahoma" w:hAnsi="Tahoma" w:cs="Tahoma"/>
          <w:b/>
        </w:rPr>
      </w:pPr>
    </w:p>
    <w:p w14:paraId="36360C30" w14:textId="0C783A7A" w:rsidR="000D7B7A" w:rsidRDefault="000D7B7A" w:rsidP="00387420">
      <w:pPr>
        <w:keepNext/>
        <w:keepLines/>
        <w:jc w:val="both"/>
        <w:rPr>
          <w:rFonts w:ascii="Tahoma" w:hAnsi="Tahoma" w:cs="Tahoma"/>
          <w:b/>
        </w:rPr>
      </w:pPr>
      <w:r>
        <w:rPr>
          <w:rFonts w:ascii="Tahoma" w:hAnsi="Tahoma" w:cs="Tahoma"/>
          <w:b/>
        </w:rPr>
        <w:t>Naročnik bo nadaljnja odpiranja konkurence (za 2., 3. in 4 leto) odpiral med podpisniki okvirnega sporazuma v skladu s sklenjenim okvirnim sporazumom. Merilo za izbiro najugodnejšega ponudnika za oddajo posameznega naročila na podlagi odpiranja konkurence je najnižja skupna ponudbena cena v EUR brez DDV.</w:t>
      </w:r>
    </w:p>
    <w:p w14:paraId="150C6570" w14:textId="77777777" w:rsidR="000D7B7A" w:rsidRDefault="000D7B7A" w:rsidP="00387420">
      <w:pPr>
        <w:keepNext/>
        <w:keepLines/>
        <w:jc w:val="both"/>
        <w:rPr>
          <w:rFonts w:ascii="Tahoma" w:hAnsi="Tahoma" w:cs="Tahoma"/>
          <w:b/>
        </w:rPr>
      </w:pPr>
    </w:p>
    <w:p w14:paraId="53503FA9" w14:textId="61516802" w:rsidR="00387420" w:rsidRPr="00387420" w:rsidRDefault="00387420" w:rsidP="00387420">
      <w:pPr>
        <w:keepNext/>
        <w:keepLines/>
        <w:jc w:val="both"/>
        <w:rPr>
          <w:rFonts w:ascii="Tahoma" w:hAnsi="Tahoma" w:cs="Tahoma"/>
          <w:bCs/>
        </w:rPr>
      </w:pPr>
      <w:r w:rsidRPr="008C6BC1">
        <w:rPr>
          <w:rFonts w:ascii="Tahoma" w:hAnsi="Tahoma" w:cs="Tahoma"/>
          <w:bCs/>
        </w:rPr>
        <w:t>Naročnik bo posamezno naročilo oddal ponudniku/podpisniku okvirnega sporazuma, ki bo predložil cenovno najugodnejšo ponudbo.</w:t>
      </w:r>
      <w:r w:rsidR="0055053F">
        <w:rPr>
          <w:rFonts w:ascii="Tahoma" w:hAnsi="Tahoma" w:cs="Tahoma"/>
          <w:bCs/>
        </w:rPr>
        <w:t xml:space="preserve"> </w:t>
      </w:r>
      <w:r w:rsidR="0055053F" w:rsidRPr="0055053F">
        <w:rPr>
          <w:rFonts w:ascii="Tahoma" w:hAnsi="Tahoma" w:cs="Tahoma"/>
          <w:bCs/>
        </w:rPr>
        <w:t>Za posamezno naročilo bo naročnik izdal naročilnico.</w:t>
      </w:r>
    </w:p>
    <w:p w14:paraId="48A722E4" w14:textId="77777777" w:rsidR="00387420" w:rsidRPr="00387420" w:rsidRDefault="00387420" w:rsidP="00387420">
      <w:pPr>
        <w:keepNext/>
        <w:keepLines/>
        <w:jc w:val="both"/>
        <w:rPr>
          <w:rFonts w:ascii="Tahoma" w:hAnsi="Tahoma" w:cs="Tahoma"/>
          <w:bCs/>
        </w:rPr>
      </w:pPr>
    </w:p>
    <w:p w14:paraId="1083362B" w14:textId="4EF25F44" w:rsidR="005F6B2E" w:rsidRDefault="00387420" w:rsidP="00387420">
      <w:pPr>
        <w:keepNext/>
        <w:keepLines/>
        <w:jc w:val="both"/>
        <w:rPr>
          <w:rFonts w:ascii="Tahoma" w:hAnsi="Tahoma" w:cs="Tahoma"/>
          <w:bCs/>
        </w:rPr>
      </w:pPr>
      <w:r w:rsidRPr="00387420">
        <w:rPr>
          <w:rFonts w:ascii="Tahoma" w:hAnsi="Tahoma" w:cs="Tahoma"/>
          <w:bCs/>
        </w:rPr>
        <w:t>V primeru enakih cen, bo naročnik izvedel pogajanja, do sprejema ene najugodnejše ponudbe. Vsebina oz. protokol glede pogajanj bo v tem primeru izbranim ponudnikom (enako) posredovana v pisni obliki.</w:t>
      </w:r>
    </w:p>
    <w:p w14:paraId="2B0F82AD" w14:textId="77777777" w:rsidR="00A21D82" w:rsidRDefault="00A21D82" w:rsidP="00387420">
      <w:pPr>
        <w:keepNext/>
        <w:keepLines/>
        <w:jc w:val="both"/>
        <w:rPr>
          <w:rFonts w:ascii="Tahoma" w:hAnsi="Tahoma" w:cs="Tahoma"/>
          <w:bCs/>
        </w:rPr>
      </w:pPr>
    </w:p>
    <w:p w14:paraId="6D4482D4" w14:textId="77777777" w:rsidR="00A21D82" w:rsidRDefault="00A21D82" w:rsidP="00387420">
      <w:pPr>
        <w:keepNext/>
        <w:keepLines/>
        <w:jc w:val="both"/>
        <w:rPr>
          <w:rFonts w:ascii="Tahoma" w:hAnsi="Tahoma" w:cs="Tahoma"/>
          <w:bCs/>
        </w:rPr>
      </w:pPr>
    </w:p>
    <w:p w14:paraId="597CDE1D" w14:textId="59228991" w:rsidR="00363E6C" w:rsidRPr="005F6B2E" w:rsidRDefault="005F6B2E" w:rsidP="005F6B2E">
      <w:pPr>
        <w:pStyle w:val="Odstavekseznama"/>
        <w:keepNext/>
        <w:keepLines/>
        <w:numPr>
          <w:ilvl w:val="0"/>
          <w:numId w:val="2"/>
        </w:numPr>
        <w:jc w:val="both"/>
        <w:rPr>
          <w:rFonts w:ascii="Tahoma" w:hAnsi="Tahoma" w:cs="Tahoma"/>
          <w:b/>
          <w:sz w:val="24"/>
          <w:szCs w:val="24"/>
        </w:rPr>
      </w:pPr>
      <w:r w:rsidRPr="005F6B2E">
        <w:rPr>
          <w:rFonts w:ascii="Tahoma" w:hAnsi="Tahoma" w:cs="Tahoma"/>
          <w:b/>
          <w:sz w:val="24"/>
          <w:szCs w:val="24"/>
        </w:rPr>
        <w:t>VSEBINA PONUDBENE DOKUMENTACIJE</w:t>
      </w:r>
    </w:p>
    <w:p w14:paraId="2661EACF" w14:textId="77777777" w:rsidR="00363E6C" w:rsidRPr="00C8579C" w:rsidRDefault="00363E6C" w:rsidP="00AF65C5">
      <w:pPr>
        <w:keepNext/>
        <w:keepLines/>
        <w:jc w:val="both"/>
        <w:rPr>
          <w:rFonts w:ascii="Tahoma" w:hAnsi="Tahoma" w:cs="Tahoma"/>
        </w:rPr>
      </w:pPr>
    </w:p>
    <w:p w14:paraId="1579CCBC" w14:textId="77777777" w:rsidR="00363E6C" w:rsidRPr="005F6B2E" w:rsidRDefault="00363E6C" w:rsidP="00AF65C5">
      <w:pPr>
        <w:keepNext/>
        <w:keepLines/>
        <w:jc w:val="both"/>
        <w:rPr>
          <w:rFonts w:ascii="Tahoma" w:hAnsi="Tahoma" w:cs="Tahoma"/>
          <w:bCs/>
        </w:rPr>
      </w:pPr>
      <w:r w:rsidRPr="005F6B2E">
        <w:rPr>
          <w:rFonts w:ascii="Tahoma" w:hAnsi="Tahoma" w:cs="Tahoma"/>
          <w:bCs/>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7CB01159" w14:textId="77777777" w:rsidR="00363E6C" w:rsidRPr="005F6B2E" w:rsidRDefault="00363E6C" w:rsidP="00AF65C5">
      <w:pPr>
        <w:keepNext/>
        <w:keepLines/>
        <w:jc w:val="both"/>
        <w:rPr>
          <w:rFonts w:ascii="Tahoma" w:hAnsi="Tahoma" w:cs="Tahoma"/>
          <w:bCs/>
        </w:rPr>
      </w:pPr>
    </w:p>
    <w:p w14:paraId="0996875C" w14:textId="2633082D" w:rsidR="00363E6C" w:rsidRPr="005F6B2E" w:rsidRDefault="00363E6C" w:rsidP="00AF65C5">
      <w:pPr>
        <w:keepNext/>
        <w:keepLines/>
        <w:jc w:val="both"/>
        <w:rPr>
          <w:rFonts w:ascii="Tahoma" w:hAnsi="Tahoma" w:cs="Tahoma"/>
          <w:bCs/>
        </w:rPr>
      </w:pPr>
      <w:r w:rsidRPr="005F6B2E">
        <w:rPr>
          <w:rFonts w:ascii="Tahoma" w:hAnsi="Tahoma" w:cs="Tahoma"/>
          <w:bCs/>
        </w:rPr>
        <w:t xml:space="preserve">Ponudbena dokumentacija, ki jo naročnik zahteva z javnim razpisom in </w:t>
      </w:r>
      <w:r w:rsidR="00F84D47" w:rsidRPr="005F6B2E">
        <w:rPr>
          <w:rFonts w:ascii="Tahoma" w:hAnsi="Tahoma" w:cs="Tahoma"/>
          <w:bCs/>
        </w:rPr>
        <w:t xml:space="preserve">jo </w:t>
      </w:r>
      <w:r w:rsidRPr="005F6B2E">
        <w:rPr>
          <w:rFonts w:ascii="Tahoma" w:hAnsi="Tahoma" w:cs="Tahoma"/>
          <w:bCs/>
        </w:rPr>
        <w:t>mora ponudnik naložiti v informacijski sistem e-JN je navedena v nadaljevanju:</w:t>
      </w:r>
    </w:p>
    <w:p w14:paraId="79C9EEEF" w14:textId="1FEABAE5" w:rsidR="003A3567" w:rsidRDefault="003A3567" w:rsidP="00AF65C5">
      <w:pPr>
        <w:keepNext/>
        <w:keepLines/>
        <w:jc w:val="both"/>
        <w:rPr>
          <w:rFonts w:ascii="Tahoma" w:hAnsi="Tahoma" w:cs="Tahoma"/>
          <w:b/>
        </w:rPr>
      </w:pPr>
    </w:p>
    <w:p w14:paraId="5894C635" w14:textId="77777777" w:rsidR="00FE39B5" w:rsidRDefault="00FE39B5" w:rsidP="00AF65C5">
      <w:pPr>
        <w:keepNext/>
        <w:keepLines/>
        <w:jc w:val="both"/>
        <w:rPr>
          <w:rFonts w:ascii="Tahoma" w:hAnsi="Tahoma" w:cs="Tahoma"/>
          <w:b/>
        </w:rPr>
      </w:pPr>
    </w:p>
    <w:p w14:paraId="3BA83228" w14:textId="77777777" w:rsidR="005F6B2E" w:rsidRDefault="00437E06" w:rsidP="007D1F55">
      <w:pPr>
        <w:keepNext/>
        <w:keepLines/>
        <w:numPr>
          <w:ilvl w:val="0"/>
          <w:numId w:val="12"/>
        </w:numPr>
        <w:spacing w:line="276" w:lineRule="auto"/>
        <w:jc w:val="both"/>
        <w:rPr>
          <w:rFonts w:ascii="Tahoma" w:hAnsi="Tahoma" w:cs="Tahoma"/>
          <w:b/>
          <w:color w:val="FF0000"/>
          <w:szCs w:val="22"/>
        </w:rPr>
      </w:pPr>
      <w:r w:rsidRPr="00437E06">
        <w:rPr>
          <w:rFonts w:ascii="Tahoma" w:hAnsi="Tahoma" w:cs="Tahoma"/>
          <w:b/>
          <w:color w:val="FF0000"/>
          <w:szCs w:val="22"/>
        </w:rPr>
        <w:lastRenderedPageBreak/>
        <w:t>Razdelek »Skupna ponudbena vrednost, del Predračun«</w:t>
      </w:r>
    </w:p>
    <w:p w14:paraId="7BD3353B" w14:textId="77777777" w:rsidR="00715ADB" w:rsidRDefault="00437E06" w:rsidP="005F6B2E">
      <w:pPr>
        <w:keepNext/>
        <w:keepLines/>
        <w:spacing w:after="200" w:line="276" w:lineRule="auto"/>
        <w:ind w:left="360"/>
        <w:jc w:val="both"/>
        <w:rPr>
          <w:rFonts w:ascii="Tahoma" w:eastAsia="Calibri" w:hAnsi="Tahoma" w:cs="Tahoma"/>
          <w:szCs w:val="22"/>
          <w:lang w:eastAsia="en-US"/>
        </w:rPr>
      </w:pPr>
      <w:r w:rsidRPr="005F6B2E">
        <w:rPr>
          <w:rFonts w:ascii="Tahoma" w:eastAsia="Calibri" w:hAnsi="Tahoma" w:cs="Tahoma"/>
          <w:szCs w:val="22"/>
          <w:lang w:eastAsia="en-US"/>
        </w:rPr>
        <w:t xml:space="preserve">Ponudnik v sistem e-JN </w:t>
      </w:r>
      <w:r w:rsidRPr="005F6B2E">
        <w:rPr>
          <w:rFonts w:ascii="Tahoma" w:eastAsia="Calibri" w:hAnsi="Tahoma" w:cs="Tahoma"/>
          <w:b/>
          <w:szCs w:val="22"/>
          <w:lang w:eastAsia="en-US"/>
        </w:rPr>
        <w:t>v razdelek »Skupna ponudbena vrednost«</w:t>
      </w:r>
      <w:r w:rsidRPr="005F6B2E">
        <w:rPr>
          <w:rFonts w:ascii="Tahoma" w:eastAsia="Calibri" w:hAnsi="Tahoma" w:cs="Tahoma"/>
          <w:szCs w:val="22"/>
          <w:lang w:eastAsia="en-US"/>
        </w:rPr>
        <w:t xml:space="preserve"> v za to namenjeno tabelo vpiše skupni ponudbeni znesek brez davka v EUR in znesek davka v EUR. Znesek z davkom (EUR) in vsi podatki, ki prikazujejo skupno ponudbeno vrednost, se izračunajo samodejno. </w:t>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FA37BA" w:rsidRPr="005F6B2E" w14:paraId="425E9D5C" w14:textId="77777777" w:rsidTr="00F47C8C">
        <w:tc>
          <w:tcPr>
            <w:tcW w:w="7725" w:type="dxa"/>
          </w:tcPr>
          <w:p w14:paraId="728BB97C" w14:textId="77777777" w:rsidR="00FA37BA" w:rsidRPr="005F6B2E" w:rsidRDefault="00FA37BA" w:rsidP="00245E0C">
            <w:pPr>
              <w:keepNext/>
              <w:keepLines/>
              <w:jc w:val="both"/>
              <w:rPr>
                <w:rFonts w:ascii="Tahoma" w:eastAsia="Calibri" w:hAnsi="Tahoma" w:cs="Tahoma"/>
                <w:b/>
                <w:bCs/>
                <w:szCs w:val="22"/>
                <w:lang w:eastAsia="en-US"/>
              </w:rPr>
            </w:pPr>
            <w:r w:rsidRPr="005F6B2E">
              <w:rPr>
                <w:rFonts w:ascii="Tahoma" w:eastAsia="Calibri" w:hAnsi="Tahoma" w:cs="Tahoma"/>
                <w:b/>
                <w:bCs/>
                <w:szCs w:val="22"/>
                <w:lang w:eastAsia="en-US"/>
              </w:rPr>
              <w:t>POVZETEK PREDRAČUNA</w:t>
            </w:r>
          </w:p>
        </w:tc>
        <w:tc>
          <w:tcPr>
            <w:tcW w:w="1626" w:type="dxa"/>
          </w:tcPr>
          <w:p w14:paraId="7557BF9B" w14:textId="313E10D7" w:rsidR="00FA37BA" w:rsidRPr="005F6B2E" w:rsidRDefault="00FA37BA" w:rsidP="00245E0C">
            <w:pPr>
              <w:keepNext/>
              <w:keepLines/>
              <w:jc w:val="both"/>
              <w:rPr>
                <w:rFonts w:ascii="Tahoma" w:eastAsia="Calibri" w:hAnsi="Tahoma" w:cs="Tahoma"/>
                <w:b/>
                <w:bCs/>
                <w:i/>
                <w:szCs w:val="22"/>
                <w:lang w:eastAsia="en-US"/>
              </w:rPr>
            </w:pPr>
            <w:r>
              <w:rPr>
                <w:rFonts w:ascii="Tahoma" w:eastAsia="Calibri" w:hAnsi="Tahoma" w:cs="Tahoma"/>
                <w:b/>
                <w:bCs/>
                <w:i/>
                <w:szCs w:val="22"/>
                <w:lang w:eastAsia="en-US"/>
              </w:rPr>
              <w:t>Priloga 2/1</w:t>
            </w:r>
          </w:p>
        </w:tc>
      </w:tr>
    </w:tbl>
    <w:p w14:paraId="4C34459C" w14:textId="42C7BC98" w:rsidR="00437E06" w:rsidRPr="005F6B2E" w:rsidRDefault="00437E06" w:rsidP="00F91BF8">
      <w:pPr>
        <w:keepNext/>
        <w:keepLines/>
        <w:spacing w:line="276" w:lineRule="auto"/>
        <w:jc w:val="both"/>
        <w:rPr>
          <w:rFonts w:ascii="Tahoma" w:hAnsi="Tahoma" w:cs="Tahoma"/>
          <w:b/>
          <w:color w:val="FF0000"/>
          <w:szCs w:val="22"/>
        </w:rPr>
      </w:pPr>
      <w:r w:rsidRPr="005F6B2E">
        <w:rPr>
          <w:rFonts w:ascii="Tahoma" w:eastAsia="Calibri" w:hAnsi="Tahoma" w:cs="Tahoma"/>
          <w:szCs w:val="22"/>
          <w:lang w:eastAsia="en-US"/>
        </w:rPr>
        <w:t xml:space="preserve">V </w:t>
      </w:r>
      <w:r w:rsidRPr="005F6B2E">
        <w:rPr>
          <w:rFonts w:ascii="Tahoma" w:eastAsia="Calibri" w:hAnsi="Tahoma" w:cs="Tahoma"/>
          <w:b/>
          <w:szCs w:val="22"/>
          <w:lang w:eastAsia="en-US"/>
        </w:rPr>
        <w:t>del »Predračun«</w:t>
      </w:r>
      <w:r w:rsidRPr="005F6B2E">
        <w:rPr>
          <w:rFonts w:ascii="Tahoma" w:eastAsia="Calibri" w:hAnsi="Tahoma" w:cs="Tahoma"/>
          <w:szCs w:val="22"/>
          <w:lang w:eastAsia="en-US"/>
        </w:rPr>
        <w:t xml:space="preserve"> pa naloži izpolnjeno in podpisano Prilogo »POVZETEK PREDRAČUNA« v </w:t>
      </w:r>
      <w:proofErr w:type="spellStart"/>
      <w:r w:rsidRPr="005F6B2E">
        <w:rPr>
          <w:rFonts w:ascii="Tahoma" w:eastAsia="Calibri" w:hAnsi="Tahoma" w:cs="Tahoma"/>
          <w:szCs w:val="22"/>
          <w:lang w:eastAsia="en-US"/>
        </w:rPr>
        <w:t>pdf</w:t>
      </w:r>
      <w:proofErr w:type="spellEnd"/>
      <w:r w:rsidRPr="005F6B2E">
        <w:rPr>
          <w:rFonts w:ascii="Tahoma" w:eastAsia="Calibri" w:hAnsi="Tahoma" w:cs="Tahoma"/>
          <w:szCs w:val="22"/>
          <w:lang w:eastAsia="en-US"/>
        </w:rPr>
        <w:t xml:space="preserve">. obliki/formatu. »Skupna ponudbena vrednost«, ki bo vpisana v istoimenski razdelek, in dokument Priloga </w:t>
      </w:r>
      <w:r w:rsidR="00FA37BA">
        <w:rPr>
          <w:rFonts w:ascii="Tahoma" w:eastAsia="Calibri" w:hAnsi="Tahoma" w:cs="Tahoma"/>
          <w:szCs w:val="22"/>
          <w:lang w:eastAsia="en-US"/>
        </w:rPr>
        <w:t xml:space="preserve">2/1 </w:t>
      </w:r>
      <w:r w:rsidRPr="005F6B2E">
        <w:rPr>
          <w:rFonts w:ascii="Tahoma" w:eastAsia="Calibri" w:hAnsi="Tahoma" w:cs="Tahoma"/>
          <w:szCs w:val="22"/>
          <w:lang w:eastAsia="en-US"/>
        </w:rPr>
        <w:t xml:space="preserve">»POVZETEK PREDRAČUNA, ki bo naložen kot predračun v del »Predračun«, bosta razvidna in dostopna na javnem odpiranju ponudb. </w:t>
      </w:r>
    </w:p>
    <w:p w14:paraId="697DD6A3" w14:textId="7FFAA69E" w:rsidR="006047E6" w:rsidRDefault="00437E06" w:rsidP="00AF65C5">
      <w:pPr>
        <w:keepNext/>
        <w:keepLines/>
        <w:jc w:val="both"/>
        <w:rPr>
          <w:rFonts w:ascii="Tahoma" w:eastAsia="Calibri" w:hAnsi="Tahoma" w:cs="Tahoma"/>
          <w:szCs w:val="22"/>
          <w:lang w:eastAsia="en-US"/>
        </w:rPr>
      </w:pPr>
      <w:r w:rsidRPr="00437E06">
        <w:rPr>
          <w:rFonts w:ascii="Tahoma" w:eastAsia="Calibri" w:hAnsi="Tahoma" w:cs="Tahoma"/>
          <w:szCs w:val="22"/>
          <w:lang w:eastAsia="en-US"/>
        </w:rPr>
        <w:t xml:space="preserve">V primeru razhajanj med podatki navedenimi v razdelku »Skupna ponudbena vrednost«, podatki v Prilogi </w:t>
      </w:r>
      <w:r w:rsidR="00FA37BA">
        <w:rPr>
          <w:rFonts w:ascii="Tahoma" w:eastAsia="Calibri" w:hAnsi="Tahoma" w:cs="Tahoma"/>
          <w:szCs w:val="22"/>
          <w:lang w:eastAsia="en-US"/>
        </w:rPr>
        <w:t xml:space="preserve">2/1 </w:t>
      </w:r>
      <w:r w:rsidRPr="00437E06">
        <w:rPr>
          <w:rFonts w:ascii="Tahoma" w:eastAsia="Calibri" w:hAnsi="Tahoma" w:cs="Tahoma"/>
          <w:szCs w:val="22"/>
          <w:lang w:eastAsia="en-US"/>
        </w:rPr>
        <w:t xml:space="preserve">»POVZETEK PREDRAČUNA« - naloženim v del »Predračun«, in celotnim izpolnjenim ponudbenim predračunom popisa storitev v </w:t>
      </w:r>
      <w:proofErr w:type="spellStart"/>
      <w:r w:rsidRPr="00437E06">
        <w:rPr>
          <w:rFonts w:ascii="Tahoma" w:eastAsia="Calibri" w:hAnsi="Tahoma" w:cs="Tahoma"/>
          <w:szCs w:val="22"/>
          <w:lang w:eastAsia="en-US"/>
        </w:rPr>
        <w:t>pdf</w:t>
      </w:r>
      <w:proofErr w:type="spellEnd"/>
      <w:r w:rsidRPr="00437E06">
        <w:rPr>
          <w:rFonts w:ascii="Tahoma" w:eastAsia="Calibri" w:hAnsi="Tahoma" w:cs="Tahoma"/>
          <w:szCs w:val="22"/>
          <w:lang w:eastAsia="en-US"/>
        </w:rPr>
        <w:t>. formatu (Priloga 2</w:t>
      </w:r>
      <w:r w:rsidR="00FA37BA">
        <w:rPr>
          <w:rFonts w:ascii="Tahoma" w:eastAsia="Calibri" w:hAnsi="Tahoma" w:cs="Tahoma"/>
          <w:szCs w:val="22"/>
          <w:lang w:eastAsia="en-US"/>
        </w:rPr>
        <w:t>/2</w:t>
      </w:r>
      <w:r w:rsidRPr="00437E06">
        <w:rPr>
          <w:rFonts w:ascii="Tahoma" w:eastAsia="Calibri" w:hAnsi="Tahoma" w:cs="Tahoma"/>
          <w:szCs w:val="22"/>
          <w:lang w:eastAsia="en-US"/>
        </w:rPr>
        <w:t xml:space="preserve">) - naloženim v razdelek »Dokumenti«, del »Ostale priloge«, kot veljavni štejejo podatki celotnega ponudbenega predračuna popisa storitev v </w:t>
      </w:r>
      <w:proofErr w:type="spellStart"/>
      <w:r w:rsidRPr="00437E06">
        <w:rPr>
          <w:rFonts w:ascii="Tahoma" w:eastAsia="Calibri" w:hAnsi="Tahoma" w:cs="Tahoma"/>
          <w:szCs w:val="22"/>
          <w:lang w:eastAsia="en-US"/>
        </w:rPr>
        <w:t>pdf</w:t>
      </w:r>
      <w:proofErr w:type="spellEnd"/>
      <w:r w:rsidRPr="00437E06">
        <w:rPr>
          <w:rFonts w:ascii="Tahoma" w:eastAsia="Calibri" w:hAnsi="Tahoma" w:cs="Tahoma"/>
          <w:szCs w:val="22"/>
          <w:lang w:eastAsia="en-US"/>
        </w:rPr>
        <w:t>. format (Priloga 2</w:t>
      </w:r>
      <w:r w:rsidR="00FA37BA">
        <w:rPr>
          <w:rFonts w:ascii="Tahoma" w:eastAsia="Calibri" w:hAnsi="Tahoma" w:cs="Tahoma"/>
          <w:szCs w:val="22"/>
          <w:lang w:eastAsia="en-US"/>
        </w:rPr>
        <w:t>/2</w:t>
      </w:r>
      <w:r w:rsidRPr="00437E06">
        <w:rPr>
          <w:rFonts w:ascii="Tahoma" w:eastAsia="Calibri" w:hAnsi="Tahoma" w:cs="Tahoma"/>
          <w:szCs w:val="22"/>
          <w:lang w:eastAsia="en-US"/>
        </w:rPr>
        <w:t>), ki je predložen v razdelku »Dokumenti«, del »Ostale priloge«.</w:t>
      </w:r>
    </w:p>
    <w:p w14:paraId="19A3C8B8" w14:textId="5D24B70F" w:rsidR="005E6769" w:rsidRDefault="005E6769" w:rsidP="00AF65C5">
      <w:pPr>
        <w:keepNext/>
        <w:keepLines/>
        <w:jc w:val="both"/>
        <w:rPr>
          <w:rFonts w:ascii="Tahoma" w:eastAsia="Calibri" w:hAnsi="Tahoma" w:cs="Tahoma"/>
          <w:szCs w:val="22"/>
          <w:lang w:eastAsia="en-US"/>
        </w:rPr>
      </w:pPr>
    </w:p>
    <w:p w14:paraId="2116D7F6" w14:textId="4DC168FF" w:rsidR="00437E06" w:rsidRPr="005E6769" w:rsidRDefault="00437E06" w:rsidP="007D1F55">
      <w:pPr>
        <w:keepNext/>
        <w:keepLines/>
        <w:numPr>
          <w:ilvl w:val="0"/>
          <w:numId w:val="12"/>
        </w:numPr>
        <w:spacing w:line="276" w:lineRule="auto"/>
        <w:jc w:val="both"/>
        <w:rPr>
          <w:rFonts w:ascii="Tahoma" w:hAnsi="Tahoma" w:cs="Tahoma"/>
          <w:b/>
          <w:color w:val="FF0000"/>
          <w:szCs w:val="22"/>
        </w:rPr>
      </w:pPr>
      <w:r w:rsidRPr="00437E06">
        <w:rPr>
          <w:rFonts w:ascii="Tahoma" w:hAnsi="Tahoma" w:cs="Tahoma"/>
          <w:b/>
          <w:color w:val="FF0000"/>
          <w:szCs w:val="22"/>
        </w:rPr>
        <w:t>Razdelek »DOKUMENTI, del Izjava - ponudnik«</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11"/>
      </w:tblGrid>
      <w:tr w:rsidR="00AF65C5" w:rsidRPr="0026412F" w14:paraId="6917605E" w14:textId="77777777" w:rsidTr="00F47C8C">
        <w:tc>
          <w:tcPr>
            <w:tcW w:w="7938" w:type="dxa"/>
            <w:tcBorders>
              <w:top w:val="single" w:sz="4" w:space="0" w:color="auto"/>
              <w:bottom w:val="single" w:sz="4" w:space="0" w:color="auto"/>
            </w:tcBorders>
          </w:tcPr>
          <w:p w14:paraId="334A1E36" w14:textId="77777777" w:rsidR="00AF65C5" w:rsidRPr="0026412F" w:rsidRDefault="00AF65C5" w:rsidP="00936661">
            <w:pPr>
              <w:keepNext/>
              <w:keepLines/>
              <w:rPr>
                <w:rFonts w:ascii="Tahoma" w:hAnsi="Tahoma" w:cs="Tahoma"/>
                <w:b/>
              </w:rPr>
            </w:pP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bCs/>
              </w:rPr>
              <w:br w:type="page"/>
            </w:r>
            <w:r w:rsidRPr="0026412F">
              <w:rPr>
                <w:rFonts w:ascii="Tahoma" w:hAnsi="Tahoma" w:cs="Tahoma"/>
                <w:b/>
                <w:bCs/>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bCs/>
              </w:rPr>
              <w:br w:type="page"/>
            </w:r>
            <w:r w:rsidRPr="0026412F">
              <w:rPr>
                <w:rFonts w:ascii="Tahoma" w:hAnsi="Tahoma" w:cs="Tahoma"/>
                <w:b/>
              </w:rPr>
              <w:br w:type="page"/>
              <w:t>UGOTAVLJANJE SPOSOBNOSTI</w:t>
            </w:r>
          </w:p>
        </w:tc>
        <w:tc>
          <w:tcPr>
            <w:tcW w:w="1411" w:type="dxa"/>
            <w:tcBorders>
              <w:top w:val="single" w:sz="4" w:space="0" w:color="auto"/>
              <w:bottom w:val="single" w:sz="4" w:space="0" w:color="auto"/>
            </w:tcBorders>
          </w:tcPr>
          <w:p w14:paraId="3D75BE6E" w14:textId="77777777" w:rsidR="00AF65C5" w:rsidRPr="0026412F" w:rsidRDefault="00AF65C5" w:rsidP="00936661">
            <w:pPr>
              <w:keepNext/>
              <w:keepLines/>
              <w:rPr>
                <w:rFonts w:ascii="Tahoma" w:hAnsi="Tahoma" w:cs="Tahoma"/>
                <w:b/>
                <w:bCs/>
                <w:i/>
                <w:iCs/>
              </w:rPr>
            </w:pPr>
            <w:r w:rsidRPr="0026412F">
              <w:rPr>
                <w:rFonts w:ascii="Tahoma" w:hAnsi="Tahoma" w:cs="Tahoma"/>
                <w:b/>
                <w:bCs/>
                <w:i/>
                <w:iCs/>
              </w:rPr>
              <w:t>Priloga A</w:t>
            </w:r>
          </w:p>
        </w:tc>
      </w:tr>
    </w:tbl>
    <w:p w14:paraId="20866961" w14:textId="75069F25" w:rsidR="00FA44A4" w:rsidRDefault="00437E06" w:rsidP="00936661">
      <w:pPr>
        <w:keepNext/>
        <w:keepLines/>
        <w:jc w:val="both"/>
        <w:rPr>
          <w:rFonts w:ascii="Tahoma" w:hAnsi="Tahoma" w:cs="Tahoma"/>
          <w:b/>
          <w:szCs w:val="22"/>
        </w:rPr>
      </w:pPr>
      <w:r w:rsidRPr="00437E06">
        <w:rPr>
          <w:rFonts w:ascii="Tahoma" w:hAnsi="Tahoma" w:cs="Tahoma"/>
          <w:szCs w:val="22"/>
        </w:rPr>
        <w:t xml:space="preserve">Ponudniki v informacijskem sistemu e-JN v </w:t>
      </w:r>
      <w:r w:rsidRPr="00437E06">
        <w:rPr>
          <w:rFonts w:ascii="Tahoma" w:hAnsi="Tahoma" w:cs="Tahoma"/>
          <w:b/>
          <w:szCs w:val="22"/>
        </w:rPr>
        <w:t>razdelek »DOKUMENTI, del Izjava - ponudnik«</w:t>
      </w:r>
      <w:r w:rsidRPr="00437E06">
        <w:rPr>
          <w:rFonts w:ascii="Tahoma" w:hAnsi="Tahoma" w:cs="Tahoma"/>
          <w:szCs w:val="22"/>
        </w:rPr>
        <w:t xml:space="preserve"> naložijo izpolnjeno prilogo, ki je v razpisni dokumentaciji označena kot Priloga A - UGOTAVLJANJE SPOSOBNOSTI. </w:t>
      </w:r>
      <w:r w:rsidRPr="00437E06">
        <w:rPr>
          <w:rFonts w:ascii="Tahoma" w:hAnsi="Tahoma" w:cs="Tahoma"/>
          <w:b/>
          <w:szCs w:val="22"/>
        </w:rPr>
        <w:t>»Prilogo A – Ugotavljanje sposobnosti« je potrebno izpolniti, podpisati, žigosati in priložiti v .</w:t>
      </w:r>
      <w:proofErr w:type="spellStart"/>
      <w:r w:rsidRPr="00437E06">
        <w:rPr>
          <w:rFonts w:ascii="Tahoma" w:hAnsi="Tahoma" w:cs="Tahoma"/>
          <w:b/>
          <w:szCs w:val="22"/>
        </w:rPr>
        <w:t>pdf</w:t>
      </w:r>
      <w:proofErr w:type="spellEnd"/>
      <w:r w:rsidRPr="00437E06">
        <w:rPr>
          <w:rFonts w:ascii="Tahoma" w:hAnsi="Tahoma" w:cs="Tahoma"/>
          <w:b/>
          <w:szCs w:val="22"/>
        </w:rPr>
        <w:t xml:space="preserve"> formatu.</w:t>
      </w:r>
    </w:p>
    <w:p w14:paraId="1A143AF1" w14:textId="77777777" w:rsidR="005E6769" w:rsidRPr="004C3435" w:rsidRDefault="005E6769" w:rsidP="00936661">
      <w:pPr>
        <w:keepNext/>
        <w:keepLines/>
        <w:jc w:val="both"/>
        <w:rPr>
          <w:rFonts w:ascii="Tahoma" w:hAnsi="Tahoma" w:cs="Tahoma"/>
          <w:b/>
          <w:szCs w:val="22"/>
        </w:rPr>
      </w:pPr>
    </w:p>
    <w:p w14:paraId="6315E1D1" w14:textId="48EE1E58" w:rsidR="00437E06" w:rsidRPr="005E6769" w:rsidRDefault="00437E06" w:rsidP="007D1F55">
      <w:pPr>
        <w:keepNext/>
        <w:keepLines/>
        <w:numPr>
          <w:ilvl w:val="0"/>
          <w:numId w:val="12"/>
        </w:numPr>
        <w:spacing w:line="276" w:lineRule="auto"/>
        <w:jc w:val="both"/>
        <w:rPr>
          <w:rFonts w:ascii="Tahoma" w:hAnsi="Tahoma" w:cs="Tahoma"/>
          <w:b/>
          <w:color w:val="FF0000"/>
          <w:szCs w:val="22"/>
        </w:rPr>
      </w:pPr>
      <w:r w:rsidRPr="00437E06">
        <w:rPr>
          <w:rFonts w:ascii="Tahoma" w:hAnsi="Tahoma" w:cs="Tahoma"/>
          <w:b/>
          <w:color w:val="FF0000"/>
          <w:szCs w:val="22"/>
        </w:rPr>
        <w:t>Razdelek »SODELUJOČI, del – Izjava – Ostali sodelujoči«</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11"/>
      </w:tblGrid>
      <w:tr w:rsidR="00AF65C5" w:rsidRPr="0026412F" w14:paraId="0466B27F" w14:textId="77777777" w:rsidTr="00F47C8C">
        <w:tc>
          <w:tcPr>
            <w:tcW w:w="7938" w:type="dxa"/>
            <w:tcBorders>
              <w:top w:val="single" w:sz="4" w:space="0" w:color="auto"/>
              <w:bottom w:val="single" w:sz="4" w:space="0" w:color="auto"/>
            </w:tcBorders>
          </w:tcPr>
          <w:p w14:paraId="3CF83370" w14:textId="77777777" w:rsidR="00AF65C5" w:rsidRPr="0026412F" w:rsidRDefault="00AF65C5" w:rsidP="00936661">
            <w:pPr>
              <w:keepNext/>
              <w:keepLines/>
              <w:rPr>
                <w:rFonts w:ascii="Tahoma" w:hAnsi="Tahoma" w:cs="Tahoma"/>
                <w:b/>
              </w:rPr>
            </w:pP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bCs/>
              </w:rPr>
              <w:br w:type="page"/>
            </w:r>
            <w:r w:rsidRPr="0026412F">
              <w:rPr>
                <w:rFonts w:ascii="Tahoma" w:hAnsi="Tahoma" w:cs="Tahoma"/>
                <w:b/>
                <w:bCs/>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bCs/>
              </w:rPr>
              <w:br w:type="page"/>
            </w:r>
            <w:r w:rsidRPr="0026412F">
              <w:rPr>
                <w:rFonts w:ascii="Tahoma" w:hAnsi="Tahoma" w:cs="Tahoma"/>
                <w:b/>
              </w:rPr>
              <w:br w:type="page"/>
              <w:t>UGOTAVLJANJE SPOSOBNOSTI</w:t>
            </w:r>
          </w:p>
        </w:tc>
        <w:tc>
          <w:tcPr>
            <w:tcW w:w="1411" w:type="dxa"/>
            <w:tcBorders>
              <w:top w:val="single" w:sz="4" w:space="0" w:color="auto"/>
              <w:bottom w:val="single" w:sz="4" w:space="0" w:color="auto"/>
            </w:tcBorders>
          </w:tcPr>
          <w:p w14:paraId="18DA2914" w14:textId="77777777" w:rsidR="00AF65C5" w:rsidRPr="0026412F" w:rsidRDefault="00AF65C5" w:rsidP="00936661">
            <w:pPr>
              <w:keepNext/>
              <w:keepLines/>
              <w:rPr>
                <w:rFonts w:ascii="Tahoma" w:hAnsi="Tahoma" w:cs="Tahoma"/>
                <w:b/>
                <w:bCs/>
                <w:i/>
                <w:iCs/>
              </w:rPr>
            </w:pPr>
            <w:r w:rsidRPr="0026412F">
              <w:rPr>
                <w:rFonts w:ascii="Tahoma" w:hAnsi="Tahoma" w:cs="Tahoma"/>
                <w:b/>
                <w:bCs/>
                <w:i/>
                <w:iCs/>
              </w:rPr>
              <w:t>Priloga A</w:t>
            </w:r>
          </w:p>
        </w:tc>
      </w:tr>
    </w:tbl>
    <w:p w14:paraId="5985096F" w14:textId="607AE791" w:rsidR="00437E06" w:rsidRDefault="00437E06" w:rsidP="00936661">
      <w:pPr>
        <w:keepNext/>
        <w:keepLines/>
        <w:jc w:val="both"/>
        <w:rPr>
          <w:rFonts w:ascii="Tahoma" w:hAnsi="Tahoma" w:cs="Tahoma"/>
          <w:szCs w:val="22"/>
        </w:rPr>
      </w:pPr>
      <w:r w:rsidRPr="00437E06">
        <w:rPr>
          <w:rFonts w:ascii="Tahoma" w:hAnsi="Tahoma" w:cs="Tahoma"/>
          <w:szCs w:val="22"/>
        </w:rPr>
        <w:t xml:space="preserve">V primeru skupne ponudbe, uporabe zmogljivosti drugih subjektov in/ali podizvajalcev, mora ponudnik v informacijskem sistemu e-JN v </w:t>
      </w:r>
      <w:r w:rsidRPr="00437E06">
        <w:rPr>
          <w:rFonts w:ascii="Tahoma" w:hAnsi="Tahoma" w:cs="Tahoma"/>
          <w:b/>
          <w:szCs w:val="22"/>
        </w:rPr>
        <w:t>razdelek »SODELUJOČI, del – Izjava – Ostali sodelujoči«</w:t>
      </w:r>
      <w:r w:rsidRPr="00437E06">
        <w:rPr>
          <w:rFonts w:ascii="Tahoma" w:hAnsi="Tahoma" w:cs="Tahoma"/>
          <w:szCs w:val="22"/>
        </w:rPr>
        <w:t xml:space="preserve"> naložiti prilogo, ki je v razpisni dokumentaciji označena kot Priloga A - UGOTAVLJANJE SPOSOBNOSTI, za vsakega od ostalih sodelujočih. »Priloga A - UGOTAVLJANJE SPOSOBNOSTI« je potrebno izpolniti, podpisati, žigosati in priložiti v .</w:t>
      </w:r>
      <w:proofErr w:type="spellStart"/>
      <w:r w:rsidRPr="00437E06">
        <w:rPr>
          <w:rFonts w:ascii="Tahoma" w:hAnsi="Tahoma" w:cs="Tahoma"/>
          <w:szCs w:val="22"/>
        </w:rPr>
        <w:t>pdf</w:t>
      </w:r>
      <w:proofErr w:type="spellEnd"/>
      <w:r w:rsidRPr="00437E06">
        <w:rPr>
          <w:rFonts w:ascii="Tahoma" w:hAnsi="Tahoma" w:cs="Tahoma"/>
          <w:szCs w:val="22"/>
        </w:rPr>
        <w:t xml:space="preserve"> formatu.</w:t>
      </w:r>
    </w:p>
    <w:p w14:paraId="5FC7C07D" w14:textId="0CE99FA3" w:rsidR="00437E06" w:rsidRPr="00437E06" w:rsidRDefault="00437E06" w:rsidP="00936661">
      <w:pPr>
        <w:keepNext/>
        <w:keepLines/>
        <w:jc w:val="both"/>
        <w:rPr>
          <w:rFonts w:ascii="Tahoma" w:hAnsi="Tahoma" w:cs="Tahoma"/>
          <w:szCs w:val="22"/>
        </w:rPr>
      </w:pPr>
    </w:p>
    <w:p w14:paraId="13237FD6" w14:textId="4CE0A77D" w:rsidR="00437E06" w:rsidRPr="00974662" w:rsidRDefault="00437E06" w:rsidP="007D1F55">
      <w:pPr>
        <w:keepNext/>
        <w:keepLines/>
        <w:numPr>
          <w:ilvl w:val="0"/>
          <w:numId w:val="12"/>
        </w:numPr>
        <w:spacing w:line="276" w:lineRule="auto"/>
        <w:jc w:val="both"/>
        <w:rPr>
          <w:rFonts w:ascii="Tahoma" w:hAnsi="Tahoma" w:cs="Tahoma"/>
          <w:b/>
          <w:color w:val="FF0000"/>
          <w:szCs w:val="22"/>
        </w:rPr>
      </w:pPr>
      <w:r w:rsidRPr="00437E06">
        <w:rPr>
          <w:rFonts w:ascii="Tahoma" w:hAnsi="Tahoma" w:cs="Tahoma"/>
          <w:b/>
          <w:color w:val="FF0000"/>
          <w:szCs w:val="22"/>
        </w:rPr>
        <w:t>Razdelek »DOKUMENTI, del Ostale priloge«</w:t>
      </w:r>
    </w:p>
    <w:p w14:paraId="53EBFF98" w14:textId="77777777" w:rsidR="00437E06" w:rsidRPr="00437E06" w:rsidRDefault="00437E06" w:rsidP="00AF65C5">
      <w:pPr>
        <w:keepNext/>
        <w:keepLines/>
        <w:jc w:val="both"/>
        <w:rPr>
          <w:rFonts w:ascii="Tahoma" w:hAnsi="Tahoma" w:cs="Tahoma"/>
          <w:szCs w:val="22"/>
        </w:rPr>
      </w:pPr>
      <w:r w:rsidRPr="00437E06">
        <w:rPr>
          <w:rFonts w:ascii="Tahoma" w:hAnsi="Tahoma" w:cs="Tahoma"/>
          <w:szCs w:val="22"/>
        </w:rPr>
        <w:t>Ponudnik v informacijskem sistemu e-JN</w:t>
      </w:r>
      <w:r w:rsidRPr="00437E06">
        <w:rPr>
          <w:rFonts w:ascii="Tahoma" w:hAnsi="Tahoma" w:cs="Tahoma"/>
          <w:b/>
          <w:szCs w:val="22"/>
        </w:rPr>
        <w:t xml:space="preserve"> v razdelek »DOKUMENTI, del Ostale priloge« </w:t>
      </w:r>
      <w:r w:rsidRPr="00437E06">
        <w:rPr>
          <w:rFonts w:ascii="Tahoma" w:hAnsi="Tahoma" w:cs="Tahoma"/>
          <w:szCs w:val="22"/>
        </w:rPr>
        <w:t>naloži ostalo ponudbeno dokumentacijo, ki je zahtevana s to razpisno dokumentacijo, vključno s celotnim predračunom popisa storitev.</w:t>
      </w:r>
    </w:p>
    <w:p w14:paraId="1FB955AB" w14:textId="77777777" w:rsidR="00437E06" w:rsidRPr="00437E06" w:rsidRDefault="00437E06" w:rsidP="00AF65C5">
      <w:pPr>
        <w:keepNext/>
        <w:keepLines/>
        <w:jc w:val="both"/>
        <w:rPr>
          <w:rFonts w:ascii="Tahoma" w:hAnsi="Tahoma" w:cs="Tahoma"/>
          <w:szCs w:val="22"/>
        </w:rPr>
      </w:pPr>
    </w:p>
    <w:p w14:paraId="241846BB" w14:textId="0ECD7CAB" w:rsidR="00437E06" w:rsidRDefault="00437E06" w:rsidP="00AF65C5">
      <w:pPr>
        <w:keepNext/>
        <w:keepLines/>
        <w:jc w:val="both"/>
        <w:rPr>
          <w:rFonts w:ascii="Tahoma" w:hAnsi="Tahoma" w:cs="Tahoma"/>
          <w:szCs w:val="22"/>
        </w:rPr>
      </w:pPr>
      <w:r w:rsidRPr="00437E06">
        <w:rPr>
          <w:rFonts w:ascii="Tahoma" w:hAnsi="Tahoma" w:cs="Tahoma"/>
          <w:szCs w:val="22"/>
        </w:rPr>
        <w:t xml:space="preserve">Spodaj zahtevana ponudbena dokumentacija mora biti </w:t>
      </w:r>
      <w:r w:rsidRPr="00437E06">
        <w:rPr>
          <w:rFonts w:ascii="Tahoma" w:hAnsi="Tahoma" w:cs="Tahoma"/>
          <w:b/>
          <w:szCs w:val="22"/>
          <w:u w:val="single"/>
        </w:rPr>
        <w:t>priložena v .</w:t>
      </w:r>
      <w:proofErr w:type="spellStart"/>
      <w:r w:rsidRPr="00437E06">
        <w:rPr>
          <w:rFonts w:ascii="Tahoma" w:hAnsi="Tahoma" w:cs="Tahoma"/>
          <w:b/>
          <w:szCs w:val="22"/>
          <w:u w:val="single"/>
        </w:rPr>
        <w:t>pdf</w:t>
      </w:r>
      <w:proofErr w:type="spellEnd"/>
      <w:r w:rsidRPr="00437E06">
        <w:rPr>
          <w:rFonts w:ascii="Tahoma" w:hAnsi="Tahoma" w:cs="Tahoma"/>
          <w:b/>
          <w:szCs w:val="22"/>
          <w:u w:val="single"/>
        </w:rPr>
        <w:t xml:space="preserve"> formatu</w:t>
      </w:r>
      <w:r w:rsidRPr="00437E06">
        <w:rPr>
          <w:rFonts w:ascii="Tahoma" w:hAnsi="Tahoma" w:cs="Tahoma"/>
          <w:szCs w:val="22"/>
        </w:rPr>
        <w:t xml:space="preserve"> (</w:t>
      </w:r>
      <w:proofErr w:type="spellStart"/>
      <w:r w:rsidRPr="00437E06">
        <w:rPr>
          <w:rFonts w:ascii="Tahoma" w:hAnsi="Tahoma" w:cs="Tahoma"/>
          <w:szCs w:val="22"/>
        </w:rPr>
        <w:t>sken</w:t>
      </w:r>
      <w:proofErr w:type="spellEnd"/>
      <w:r w:rsidRPr="00437E06">
        <w:rPr>
          <w:rFonts w:ascii="Tahoma" w:hAnsi="Tahoma" w:cs="Tahoma"/>
          <w:szCs w:val="22"/>
        </w:rPr>
        <w:t xml:space="preserve"> celotne ponudbe z izpolnjenimi, podpisanimi in žigosanimi ponudbenimi listinami). Ponudnik lahko fizični podpis nadomesti z elektronskim podpisom, v kolikor e-JN to dopušča in ni drugače določeno z razpisno dokumentacijo (v</w:t>
      </w:r>
      <w:r w:rsidR="00F84D47">
        <w:rPr>
          <w:rFonts w:ascii="Tahoma" w:hAnsi="Tahoma" w:cs="Tahoma"/>
          <w:szCs w:val="22"/>
        </w:rPr>
        <w:t> </w:t>
      </w:r>
      <w:r w:rsidRPr="00437E06">
        <w:rPr>
          <w:rFonts w:ascii="Tahoma" w:hAnsi="Tahoma" w:cs="Tahoma"/>
          <w:szCs w:val="22"/>
        </w:rPr>
        <w:t xml:space="preserve">tem primeru žigosanje ni potrebno). Ponudniki so obvezani priložiti vse priloge, razen če v posamezni prilogi ni drugače navedeno. </w:t>
      </w:r>
    </w:p>
    <w:p w14:paraId="040D636D" w14:textId="77777777" w:rsidR="00055C7E" w:rsidRDefault="00055C7E" w:rsidP="00AF65C5">
      <w:pPr>
        <w:keepNext/>
        <w:keepLines/>
        <w:jc w:val="both"/>
        <w:rPr>
          <w:rFonts w:ascii="Tahoma" w:hAnsi="Tahoma" w:cs="Tahoma"/>
          <w:szCs w:val="22"/>
        </w:rPr>
      </w:pPr>
    </w:p>
    <w:p w14:paraId="74BE13DF" w14:textId="77777777" w:rsidR="00363E6C" w:rsidRPr="00C8579C" w:rsidRDefault="00363E6C" w:rsidP="00AF65C5">
      <w:pPr>
        <w:keepNext/>
        <w:keepLines/>
        <w:jc w:val="both"/>
        <w:rPr>
          <w:rFonts w:ascii="Tahoma" w:hAnsi="Tahoma" w:cs="Tahoma"/>
          <w:b/>
        </w:rPr>
      </w:pPr>
      <w:r w:rsidRPr="00C8579C">
        <w:rPr>
          <w:rFonts w:ascii="Tahoma" w:hAnsi="Tahoma" w:cs="Tahoma"/>
          <w:b/>
        </w:rPr>
        <w:t>Ostala ponudbena dokumentacija je sestavljena iz naslednjih dokumentov (prilog):</w:t>
      </w:r>
    </w:p>
    <w:p w14:paraId="3B0D4181" w14:textId="77777777" w:rsidR="00A41E90" w:rsidRPr="00C8579C" w:rsidRDefault="00A41E90" w:rsidP="00AF65C5">
      <w:pPr>
        <w:keepNext/>
        <w:keepLines/>
        <w:jc w:val="both"/>
        <w:rPr>
          <w:rFonts w:ascii="Tahoma" w:hAnsi="Tahoma" w:cs="Tahoma"/>
        </w:rPr>
      </w:pPr>
    </w:p>
    <w:tbl>
      <w:tblPr>
        <w:tblW w:w="933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89"/>
        <w:gridCol w:w="931"/>
        <w:gridCol w:w="515"/>
      </w:tblGrid>
      <w:tr w:rsidR="00E533B8" w:rsidRPr="00C8579C" w14:paraId="768CF350" w14:textId="77777777" w:rsidTr="00455600">
        <w:trPr>
          <w:trHeight w:val="238"/>
        </w:trPr>
        <w:tc>
          <w:tcPr>
            <w:tcW w:w="7889" w:type="dxa"/>
          </w:tcPr>
          <w:p w14:paraId="0696D67F" w14:textId="77777777" w:rsidR="00E533B8" w:rsidRPr="00C8579C" w:rsidRDefault="00E533B8" w:rsidP="00AF65C5">
            <w:pPr>
              <w:keepNext/>
              <w:keepLines/>
              <w:jc w:val="both"/>
              <w:rPr>
                <w:rFonts w:ascii="Tahoma" w:hAnsi="Tahoma" w:cs="Tahoma"/>
              </w:rPr>
            </w:pPr>
            <w:r w:rsidRPr="00C8579C">
              <w:rPr>
                <w:rFonts w:ascii="Tahoma" w:hAnsi="Tahoma" w:cs="Tahoma"/>
              </w:rPr>
              <w:t xml:space="preserve">PODATKI O PONUDNIKU </w:t>
            </w:r>
          </w:p>
        </w:tc>
        <w:tc>
          <w:tcPr>
            <w:tcW w:w="931" w:type="dxa"/>
            <w:tcBorders>
              <w:right w:val="nil"/>
            </w:tcBorders>
          </w:tcPr>
          <w:p w14:paraId="63AF7770" w14:textId="77777777" w:rsidR="00E533B8" w:rsidRPr="00285AB5" w:rsidRDefault="00E533B8" w:rsidP="00AF65C5">
            <w:pPr>
              <w:keepNext/>
              <w:keepLines/>
              <w:jc w:val="both"/>
              <w:rPr>
                <w:rFonts w:ascii="Tahoma" w:hAnsi="Tahoma" w:cs="Tahoma"/>
                <w:b/>
                <w:i/>
              </w:rPr>
            </w:pPr>
            <w:r w:rsidRPr="00285AB5">
              <w:rPr>
                <w:rFonts w:ascii="Tahoma" w:hAnsi="Tahoma" w:cs="Tahoma"/>
                <w:b/>
                <w:i/>
              </w:rPr>
              <w:t xml:space="preserve">Priloga </w:t>
            </w:r>
          </w:p>
        </w:tc>
        <w:tc>
          <w:tcPr>
            <w:tcW w:w="515" w:type="dxa"/>
            <w:tcBorders>
              <w:left w:val="nil"/>
            </w:tcBorders>
          </w:tcPr>
          <w:p w14:paraId="5D85F175" w14:textId="77777777" w:rsidR="00E533B8" w:rsidRPr="00285AB5" w:rsidRDefault="00E533B8" w:rsidP="00AF65C5">
            <w:pPr>
              <w:keepNext/>
              <w:keepLines/>
              <w:jc w:val="both"/>
              <w:rPr>
                <w:rFonts w:ascii="Tahoma" w:hAnsi="Tahoma" w:cs="Tahoma"/>
                <w:b/>
                <w:i/>
              </w:rPr>
            </w:pPr>
            <w:r w:rsidRPr="00285AB5">
              <w:rPr>
                <w:rFonts w:ascii="Tahoma" w:hAnsi="Tahoma" w:cs="Tahoma"/>
                <w:b/>
                <w:i/>
              </w:rPr>
              <w:t>1</w:t>
            </w:r>
          </w:p>
        </w:tc>
      </w:tr>
    </w:tbl>
    <w:p w14:paraId="185F2DCA" w14:textId="3518CD0A" w:rsidR="006D2369" w:rsidRPr="00C8579C" w:rsidRDefault="007C70A1" w:rsidP="00AF65C5">
      <w:pPr>
        <w:keepNext/>
        <w:keepLines/>
        <w:jc w:val="both"/>
        <w:rPr>
          <w:rFonts w:ascii="Tahoma" w:hAnsi="Tahoma" w:cs="Tahoma"/>
        </w:rPr>
      </w:pPr>
      <w:r w:rsidRPr="00C8579C">
        <w:rPr>
          <w:rFonts w:ascii="Tahoma" w:hAnsi="Tahoma" w:cs="Tahoma"/>
        </w:rPr>
        <w:t xml:space="preserve">Prilogo je potrebno izpolniti, podpisati in žigosati. </w:t>
      </w:r>
      <w:r w:rsidR="00623F48" w:rsidRPr="00C8579C">
        <w:rPr>
          <w:rFonts w:ascii="Tahoma" w:hAnsi="Tahoma" w:cs="Tahoma"/>
        </w:rPr>
        <w:t xml:space="preserve">V primeru </w:t>
      </w:r>
      <w:r w:rsidR="00C765A2" w:rsidRPr="00C8579C">
        <w:rPr>
          <w:rFonts w:ascii="Tahoma" w:hAnsi="Tahoma" w:cs="Tahoma"/>
        </w:rPr>
        <w:t>skupn</w:t>
      </w:r>
      <w:r w:rsidR="00623F48" w:rsidRPr="00C8579C">
        <w:rPr>
          <w:rFonts w:ascii="Tahoma" w:hAnsi="Tahoma" w:cs="Tahoma"/>
        </w:rPr>
        <w:t>e</w:t>
      </w:r>
      <w:r w:rsidR="00C765A2" w:rsidRPr="00C8579C">
        <w:rPr>
          <w:rFonts w:ascii="Tahoma" w:hAnsi="Tahoma" w:cs="Tahoma"/>
        </w:rPr>
        <w:t xml:space="preserve"> ponudb</w:t>
      </w:r>
      <w:r w:rsidR="00623F48" w:rsidRPr="00C8579C">
        <w:rPr>
          <w:rFonts w:ascii="Tahoma" w:hAnsi="Tahoma" w:cs="Tahoma"/>
        </w:rPr>
        <w:t>e</w:t>
      </w:r>
      <w:r w:rsidR="00C765A2" w:rsidRPr="00C8579C">
        <w:rPr>
          <w:rFonts w:ascii="Tahoma" w:hAnsi="Tahoma" w:cs="Tahoma"/>
        </w:rPr>
        <w:t xml:space="preserve"> morajo razmnožen obrazec </w:t>
      </w:r>
      <w:r w:rsidR="00A55A05" w:rsidRPr="00C8579C">
        <w:rPr>
          <w:rFonts w:ascii="Tahoma" w:hAnsi="Tahoma" w:cs="Tahoma"/>
        </w:rPr>
        <w:t>P</w:t>
      </w:r>
      <w:r w:rsidR="00C765A2" w:rsidRPr="00C8579C">
        <w:rPr>
          <w:rFonts w:ascii="Tahoma" w:hAnsi="Tahoma" w:cs="Tahoma"/>
        </w:rPr>
        <w:t xml:space="preserve">riloge 1 </w:t>
      </w:r>
      <w:r w:rsidR="009D3D5B" w:rsidRPr="00C8579C">
        <w:rPr>
          <w:rFonts w:ascii="Tahoma" w:hAnsi="Tahoma" w:cs="Tahoma"/>
        </w:rPr>
        <w:t xml:space="preserve">izpolniti </w:t>
      </w:r>
      <w:r w:rsidR="00C765A2" w:rsidRPr="00C8579C">
        <w:rPr>
          <w:rFonts w:ascii="Tahoma" w:hAnsi="Tahoma" w:cs="Tahoma"/>
        </w:rPr>
        <w:t>vsi ponudniki</w:t>
      </w:r>
      <w:r w:rsidR="00623F48" w:rsidRPr="00C8579C">
        <w:rPr>
          <w:rFonts w:ascii="Tahoma" w:hAnsi="Tahoma" w:cs="Tahoma"/>
        </w:rPr>
        <w:t xml:space="preserve"> – partnerji</w:t>
      </w:r>
      <w:r w:rsidR="00C765A2" w:rsidRPr="00C8579C">
        <w:rPr>
          <w:rFonts w:ascii="Tahoma" w:hAnsi="Tahoma" w:cs="Tahoma"/>
        </w:rPr>
        <w:t xml:space="preserve">. </w:t>
      </w:r>
      <w:r w:rsidR="00EA629F" w:rsidRPr="00C8579C">
        <w:rPr>
          <w:rFonts w:ascii="Tahoma" w:hAnsi="Tahoma" w:cs="Tahoma"/>
        </w:rPr>
        <w:t>K tej prilogi se priloži tudi pravni akt o skupni izvedbi naročila.</w:t>
      </w:r>
    </w:p>
    <w:p w14:paraId="166C5D40" w14:textId="4F718B2C" w:rsidR="00787220" w:rsidRDefault="00787220" w:rsidP="00AF65C5">
      <w:pPr>
        <w:keepNext/>
        <w:keepLines/>
        <w:jc w:val="both"/>
        <w:rPr>
          <w:rFonts w:ascii="Tahoma" w:hAnsi="Tahoma" w:cs="Tahoma"/>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18"/>
      </w:tblGrid>
      <w:tr w:rsidR="00F84D47" w:rsidRPr="00E00A30" w14:paraId="033B60AD" w14:textId="77777777" w:rsidTr="00455600">
        <w:tc>
          <w:tcPr>
            <w:tcW w:w="7938" w:type="dxa"/>
            <w:tcBorders>
              <w:top w:val="single" w:sz="4" w:space="0" w:color="auto"/>
              <w:bottom w:val="single" w:sz="4" w:space="0" w:color="auto"/>
            </w:tcBorders>
          </w:tcPr>
          <w:p w14:paraId="4B4B1757" w14:textId="77777777" w:rsidR="00F84D47" w:rsidRPr="00E00A30" w:rsidRDefault="00F84D47" w:rsidP="009D21BE">
            <w:pPr>
              <w:keepNext/>
              <w:keepLines/>
              <w:jc w:val="both"/>
              <w:rPr>
                <w:rFonts w:ascii="Tahoma" w:hAnsi="Tahoma" w:cs="Tahoma"/>
              </w:rPr>
            </w:pPr>
            <w:r w:rsidRPr="00E00A30">
              <w:rPr>
                <w:rFonts w:ascii="Tahoma" w:hAnsi="Tahoma" w:cs="Tahoma"/>
              </w:rPr>
              <w:t>PRAVNI AKT O SKUPNI IZVEDBI NAROČILA</w:t>
            </w:r>
          </w:p>
        </w:tc>
        <w:tc>
          <w:tcPr>
            <w:tcW w:w="1418" w:type="dxa"/>
            <w:tcBorders>
              <w:top w:val="single" w:sz="4" w:space="0" w:color="auto"/>
              <w:bottom w:val="single" w:sz="4" w:space="0" w:color="auto"/>
            </w:tcBorders>
          </w:tcPr>
          <w:p w14:paraId="1ACB45A4" w14:textId="77777777" w:rsidR="00F84D47" w:rsidRPr="00455600" w:rsidRDefault="00F84D47" w:rsidP="009D21BE">
            <w:pPr>
              <w:keepNext/>
              <w:keepLines/>
              <w:jc w:val="both"/>
              <w:rPr>
                <w:rFonts w:ascii="Tahoma" w:hAnsi="Tahoma" w:cs="Tahoma"/>
                <w:b/>
                <w:i/>
              </w:rPr>
            </w:pPr>
            <w:r w:rsidRPr="00455600">
              <w:rPr>
                <w:rFonts w:ascii="Tahoma" w:hAnsi="Tahoma" w:cs="Tahoma"/>
                <w:b/>
                <w:i/>
              </w:rPr>
              <w:t>Priloga 1/1</w:t>
            </w:r>
          </w:p>
        </w:tc>
      </w:tr>
    </w:tbl>
    <w:p w14:paraId="51F5079A" w14:textId="03FE3664" w:rsidR="00F84D47" w:rsidRDefault="00F84D47" w:rsidP="00AF65C5">
      <w:pPr>
        <w:keepNext/>
        <w:keepLines/>
        <w:jc w:val="both"/>
        <w:rPr>
          <w:rFonts w:ascii="Tahoma" w:hAnsi="Tahoma" w:cs="Tahoma"/>
        </w:rPr>
      </w:pPr>
      <w:r w:rsidRPr="00E00A30">
        <w:rPr>
          <w:rFonts w:ascii="Tahoma" w:hAnsi="Tahoma" w:cs="Tahoma"/>
        </w:rPr>
        <w:t>Če gre za skupno ponudbo, se prilogi priloži pravni akt o skupni izvedbi naročila, katerega morajo podpisati in žigosati vsi ponudniki.</w:t>
      </w:r>
    </w:p>
    <w:p w14:paraId="312E9B7C" w14:textId="77777777" w:rsidR="00FE39B5" w:rsidRDefault="00FE39B5" w:rsidP="00AF65C5">
      <w:pPr>
        <w:keepNext/>
        <w:keepLines/>
        <w:jc w:val="both"/>
        <w:rPr>
          <w:rFonts w:ascii="Tahoma" w:hAnsi="Tahoma" w:cs="Tahoma"/>
        </w:rPr>
      </w:pPr>
    </w:p>
    <w:p w14:paraId="49B56D7E" w14:textId="77777777" w:rsidR="00FE39B5" w:rsidRDefault="00FE39B5" w:rsidP="00AF65C5">
      <w:pPr>
        <w:keepNext/>
        <w:keepLines/>
        <w:jc w:val="both"/>
        <w:rPr>
          <w:rFonts w:ascii="Tahoma" w:hAnsi="Tahoma" w:cs="Tahoma"/>
        </w:rPr>
      </w:pPr>
    </w:p>
    <w:p w14:paraId="48C1EA5C" w14:textId="77777777" w:rsidR="00F84D47" w:rsidRDefault="00F84D47" w:rsidP="00AF65C5">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33028D" w:rsidRPr="00C8579C" w14:paraId="0D5630AA" w14:textId="77777777" w:rsidTr="00455600">
        <w:tc>
          <w:tcPr>
            <w:tcW w:w="7933" w:type="dxa"/>
          </w:tcPr>
          <w:p w14:paraId="3EF4E575" w14:textId="77777777" w:rsidR="0033028D" w:rsidRPr="00C8579C" w:rsidRDefault="0033028D" w:rsidP="00AF65C5">
            <w:pPr>
              <w:keepNext/>
              <w:keepLines/>
              <w:jc w:val="both"/>
              <w:rPr>
                <w:rFonts w:ascii="Tahoma" w:hAnsi="Tahoma" w:cs="Tahoma"/>
              </w:rPr>
            </w:pPr>
            <w:r>
              <w:rPr>
                <w:rFonts w:ascii="Tahoma" w:hAnsi="Tahoma" w:cs="Tahoma"/>
              </w:rPr>
              <w:lastRenderedPageBreak/>
              <w:t>PONUDBENI PREDRAČUN</w:t>
            </w:r>
          </w:p>
        </w:tc>
        <w:tc>
          <w:tcPr>
            <w:tcW w:w="1418" w:type="dxa"/>
          </w:tcPr>
          <w:p w14:paraId="54138EB2" w14:textId="77777777" w:rsidR="0033028D" w:rsidRPr="00C8579C" w:rsidRDefault="0033028D" w:rsidP="00AF65C5">
            <w:pPr>
              <w:keepNext/>
              <w:keepLines/>
              <w:ind w:left="-211" w:firstLine="211"/>
              <w:jc w:val="both"/>
              <w:rPr>
                <w:rFonts w:ascii="Tahoma" w:hAnsi="Tahoma" w:cs="Tahoma"/>
                <w:b/>
                <w:i/>
              </w:rPr>
            </w:pPr>
            <w:r w:rsidRPr="00C8579C">
              <w:rPr>
                <w:rFonts w:ascii="Tahoma" w:hAnsi="Tahoma" w:cs="Tahoma"/>
                <w:b/>
                <w:i/>
              </w:rPr>
              <w:t>Priloga 2</w:t>
            </w:r>
            <w:r>
              <w:rPr>
                <w:rFonts w:ascii="Tahoma" w:hAnsi="Tahoma" w:cs="Tahoma"/>
                <w:b/>
                <w:i/>
              </w:rPr>
              <w:t>/2</w:t>
            </w:r>
          </w:p>
        </w:tc>
      </w:tr>
    </w:tbl>
    <w:p w14:paraId="27C92E35" w14:textId="2A826B52" w:rsidR="0033028D" w:rsidRPr="00C8579C" w:rsidRDefault="0033028D" w:rsidP="00AF65C5">
      <w:pPr>
        <w:keepNext/>
        <w:keepLines/>
        <w:jc w:val="both"/>
        <w:rPr>
          <w:rFonts w:ascii="Tahoma" w:hAnsi="Tahoma" w:cs="Tahoma"/>
        </w:rPr>
      </w:pPr>
      <w:r w:rsidRPr="0033028D">
        <w:rPr>
          <w:rFonts w:ascii="Tahoma" w:hAnsi="Tahoma" w:cs="Tahoma"/>
        </w:rPr>
        <w:t xml:space="preserve">Ponudnik za to stranjo priloži izpolnjen in podpisan ponudbeni predračun v </w:t>
      </w:r>
      <w:proofErr w:type="spellStart"/>
      <w:r w:rsidRPr="0033028D">
        <w:rPr>
          <w:rFonts w:ascii="Tahoma" w:hAnsi="Tahoma" w:cs="Tahoma"/>
        </w:rPr>
        <w:t>pdf</w:t>
      </w:r>
      <w:proofErr w:type="spellEnd"/>
      <w:r w:rsidRPr="0033028D">
        <w:rPr>
          <w:rFonts w:ascii="Tahoma" w:hAnsi="Tahoma" w:cs="Tahoma"/>
        </w:rPr>
        <w:t xml:space="preserve">. formatu, ki je priloga razpisne dokumentacije. Zaželeno je, da ponudnik priloži ponudbeni predračun tudi v </w:t>
      </w:r>
      <w:proofErr w:type="spellStart"/>
      <w:r w:rsidRPr="0033028D">
        <w:rPr>
          <w:rFonts w:ascii="Tahoma" w:hAnsi="Tahoma" w:cs="Tahoma"/>
        </w:rPr>
        <w:t>excel</w:t>
      </w:r>
      <w:proofErr w:type="spellEnd"/>
      <w:r w:rsidRPr="0033028D">
        <w:rPr>
          <w:rFonts w:ascii="Tahoma" w:hAnsi="Tahoma" w:cs="Tahoma"/>
        </w:rPr>
        <w:t xml:space="preserve"> formatu.</w:t>
      </w:r>
    </w:p>
    <w:p w14:paraId="519C0130" w14:textId="29776496" w:rsidR="006C2DF1" w:rsidRDefault="006C2DF1" w:rsidP="00AF65C5">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701"/>
      </w:tblGrid>
      <w:tr w:rsidR="001669A1" w:rsidRPr="001669A1" w14:paraId="4D59AE14" w14:textId="77777777" w:rsidTr="00587D23">
        <w:tc>
          <w:tcPr>
            <w:tcW w:w="7650" w:type="dxa"/>
          </w:tcPr>
          <w:p w14:paraId="6E6D3503" w14:textId="77777777" w:rsidR="001669A1" w:rsidRPr="001669A1" w:rsidRDefault="001669A1" w:rsidP="00AF65C5">
            <w:pPr>
              <w:keepNext/>
              <w:keepLines/>
              <w:jc w:val="both"/>
              <w:rPr>
                <w:rFonts w:ascii="Tahoma" w:hAnsi="Tahoma" w:cs="Tahoma"/>
              </w:rPr>
            </w:pPr>
            <w:r w:rsidRPr="001669A1">
              <w:rPr>
                <w:rFonts w:ascii="Tahoma" w:hAnsi="Tahoma" w:cs="Tahoma"/>
              </w:rPr>
              <w:t>IZJAVA FIZIČNIH IN PRAVNIH OSEB ter POOBLASTILA FIZIČNIH IN PRAVNIH OSEB</w:t>
            </w:r>
          </w:p>
        </w:tc>
        <w:tc>
          <w:tcPr>
            <w:tcW w:w="1701" w:type="dxa"/>
          </w:tcPr>
          <w:p w14:paraId="294DBC22" w14:textId="77777777" w:rsidR="00F91BF8" w:rsidRDefault="00F91BF8" w:rsidP="00F91BF8">
            <w:pPr>
              <w:keepNext/>
              <w:keepLines/>
              <w:rPr>
                <w:rFonts w:ascii="Tahoma" w:hAnsi="Tahoma" w:cs="Tahoma"/>
                <w:b/>
                <w:bCs/>
                <w:i/>
                <w:iCs/>
              </w:rPr>
            </w:pPr>
            <w:r>
              <w:rPr>
                <w:rFonts w:ascii="Tahoma" w:hAnsi="Tahoma" w:cs="Tahoma"/>
                <w:b/>
                <w:bCs/>
                <w:i/>
                <w:iCs/>
              </w:rPr>
              <w:t xml:space="preserve">   </w:t>
            </w:r>
            <w:r w:rsidR="001669A1" w:rsidRPr="001669A1">
              <w:rPr>
                <w:rFonts w:ascii="Tahoma" w:hAnsi="Tahoma" w:cs="Tahoma"/>
                <w:b/>
                <w:bCs/>
                <w:i/>
                <w:iCs/>
              </w:rPr>
              <w:t>Priloga</w:t>
            </w:r>
            <w:r>
              <w:rPr>
                <w:rFonts w:ascii="Tahoma" w:hAnsi="Tahoma" w:cs="Tahoma"/>
                <w:b/>
                <w:bCs/>
                <w:i/>
                <w:iCs/>
              </w:rPr>
              <w:t xml:space="preserve"> </w:t>
            </w:r>
            <w:r w:rsidR="001669A1" w:rsidRPr="001669A1">
              <w:rPr>
                <w:rFonts w:ascii="Tahoma" w:hAnsi="Tahoma" w:cs="Tahoma"/>
                <w:b/>
                <w:bCs/>
                <w:i/>
                <w:iCs/>
              </w:rPr>
              <w:t xml:space="preserve">3/1, </w:t>
            </w:r>
            <w:r>
              <w:rPr>
                <w:rFonts w:ascii="Tahoma" w:hAnsi="Tahoma" w:cs="Tahoma"/>
                <w:b/>
                <w:bCs/>
                <w:i/>
                <w:iCs/>
              </w:rPr>
              <w:t xml:space="preserve"> </w:t>
            </w:r>
          </w:p>
          <w:p w14:paraId="6E97B723" w14:textId="63D649B8" w:rsidR="001669A1" w:rsidRPr="001669A1" w:rsidRDefault="00F91BF8" w:rsidP="00F91BF8">
            <w:pPr>
              <w:keepNext/>
              <w:keepLines/>
              <w:rPr>
                <w:rFonts w:ascii="Tahoma" w:hAnsi="Tahoma" w:cs="Tahoma"/>
                <w:b/>
                <w:bCs/>
                <w:i/>
                <w:iCs/>
              </w:rPr>
            </w:pPr>
            <w:r>
              <w:rPr>
                <w:rFonts w:ascii="Tahoma" w:hAnsi="Tahoma" w:cs="Tahoma"/>
                <w:b/>
                <w:bCs/>
                <w:i/>
                <w:iCs/>
              </w:rPr>
              <w:t xml:space="preserve"> </w:t>
            </w:r>
            <w:r w:rsidR="00587D23">
              <w:rPr>
                <w:rFonts w:ascii="Tahoma" w:hAnsi="Tahoma" w:cs="Tahoma"/>
                <w:b/>
                <w:bCs/>
                <w:i/>
                <w:iCs/>
              </w:rPr>
              <w:t xml:space="preserve"> </w:t>
            </w:r>
            <w:r>
              <w:rPr>
                <w:rFonts w:ascii="Tahoma" w:hAnsi="Tahoma" w:cs="Tahoma"/>
                <w:b/>
                <w:bCs/>
                <w:i/>
                <w:iCs/>
              </w:rPr>
              <w:t xml:space="preserve"> </w:t>
            </w:r>
            <w:r w:rsidR="001669A1" w:rsidRPr="001669A1">
              <w:rPr>
                <w:rFonts w:ascii="Tahoma" w:hAnsi="Tahoma" w:cs="Tahoma"/>
                <w:b/>
                <w:bCs/>
                <w:i/>
                <w:iCs/>
              </w:rPr>
              <w:t>Priloga 3/2</w:t>
            </w:r>
          </w:p>
        </w:tc>
      </w:tr>
    </w:tbl>
    <w:p w14:paraId="0478128E" w14:textId="29F24DC9" w:rsidR="001669A1" w:rsidRPr="001669A1" w:rsidRDefault="001669A1" w:rsidP="00AF65C5">
      <w:pPr>
        <w:keepNext/>
        <w:keepLines/>
        <w:jc w:val="both"/>
        <w:rPr>
          <w:rFonts w:ascii="Tahoma" w:hAnsi="Tahoma" w:cs="Tahoma"/>
        </w:rPr>
      </w:pPr>
      <w:r w:rsidRPr="001669A1">
        <w:rPr>
          <w:rFonts w:ascii="Tahoma" w:hAnsi="Tahoma" w:cs="Tahoma"/>
        </w:rPr>
        <w:t>Izjavo in pooblastilo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05E18B28" w14:textId="77777777" w:rsidR="00147D46" w:rsidRPr="00C8579C" w:rsidRDefault="00147D46" w:rsidP="00AF65C5">
      <w:pPr>
        <w:keepNext/>
        <w:keepLines/>
        <w:jc w:val="both"/>
        <w:rPr>
          <w:rFonts w:ascii="Tahoma" w:hAnsi="Tahoma" w:cs="Tahoma"/>
        </w:rPr>
      </w:pPr>
    </w:p>
    <w:tbl>
      <w:tblPr>
        <w:tblW w:w="935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7"/>
      </w:tblGrid>
      <w:tr w:rsidR="00E533B8" w:rsidRPr="00C8579C" w14:paraId="798EFB8F" w14:textId="77777777" w:rsidTr="00455600">
        <w:tc>
          <w:tcPr>
            <w:tcW w:w="7933" w:type="dxa"/>
          </w:tcPr>
          <w:p w14:paraId="38A4441D" w14:textId="258E4F7D" w:rsidR="00E533B8" w:rsidRPr="00C8579C" w:rsidRDefault="00E533B8" w:rsidP="00AF65C5">
            <w:pPr>
              <w:keepNext/>
              <w:keepLines/>
              <w:jc w:val="both"/>
              <w:rPr>
                <w:rFonts w:ascii="Tahoma" w:hAnsi="Tahoma" w:cs="Tahoma"/>
              </w:rPr>
            </w:pPr>
            <w:r w:rsidRPr="00C8579C">
              <w:rPr>
                <w:rFonts w:ascii="Tahoma" w:hAnsi="Tahoma" w:cs="Tahoma"/>
              </w:rPr>
              <w:t>UDELEŽBA PODIZVAJALCA</w:t>
            </w:r>
            <w:r w:rsidR="00116C9C">
              <w:rPr>
                <w:rFonts w:ascii="Tahoma" w:hAnsi="Tahoma" w:cs="Tahoma"/>
              </w:rPr>
              <w:t xml:space="preserve"> IN POOBLASTILO ZA NEPOSREDNA PLAČILA</w:t>
            </w:r>
          </w:p>
        </w:tc>
        <w:tc>
          <w:tcPr>
            <w:tcW w:w="1417" w:type="dxa"/>
          </w:tcPr>
          <w:p w14:paraId="10D5EA6C" w14:textId="77777777" w:rsidR="00E533B8" w:rsidRPr="00C8579C" w:rsidRDefault="00E533B8" w:rsidP="00AF65C5">
            <w:pPr>
              <w:keepNext/>
              <w:keepLines/>
              <w:jc w:val="both"/>
              <w:rPr>
                <w:rFonts w:ascii="Tahoma" w:hAnsi="Tahoma" w:cs="Tahoma"/>
                <w:b/>
                <w:i/>
              </w:rPr>
            </w:pPr>
            <w:r w:rsidRPr="00C8579C">
              <w:rPr>
                <w:rFonts w:ascii="Tahoma" w:hAnsi="Tahoma" w:cs="Tahoma"/>
                <w:b/>
                <w:i/>
              </w:rPr>
              <w:t>Priloga 4/1</w:t>
            </w:r>
          </w:p>
        </w:tc>
      </w:tr>
    </w:tbl>
    <w:p w14:paraId="598EA680" w14:textId="1F389C07" w:rsidR="00B25DEB" w:rsidRDefault="00D92424" w:rsidP="00AF65C5">
      <w:pPr>
        <w:keepNext/>
        <w:keepLines/>
        <w:jc w:val="both"/>
        <w:rPr>
          <w:rFonts w:ascii="Tahoma" w:hAnsi="Tahoma" w:cs="Tahoma"/>
        </w:rPr>
      </w:pPr>
      <w:r w:rsidRPr="00C8579C">
        <w:rPr>
          <w:rFonts w:ascii="Tahoma" w:hAnsi="Tahoma" w:cs="Tahoma"/>
        </w:rPr>
        <w:t xml:space="preserve">Podizvajalec izpolni vse zahtevane podatke, v kolikor ponudnik del javnega naročila odda v </w:t>
      </w:r>
      <w:proofErr w:type="spellStart"/>
      <w:r w:rsidRPr="00C8579C">
        <w:rPr>
          <w:rFonts w:ascii="Tahoma" w:hAnsi="Tahoma" w:cs="Tahoma"/>
        </w:rPr>
        <w:t>podizvajanje</w:t>
      </w:r>
      <w:proofErr w:type="spellEnd"/>
      <w:r w:rsidRPr="00C8579C">
        <w:rPr>
          <w:rFonts w:ascii="Tahoma" w:hAnsi="Tahoma" w:cs="Tahoma"/>
        </w:rPr>
        <w:t>. Če ponudnik ne nastopa z nobenim podizvajalcem, priloge ni treba prilagati.</w:t>
      </w:r>
    </w:p>
    <w:p w14:paraId="4441C2DC" w14:textId="77777777" w:rsidR="00AF65C5" w:rsidRPr="00C8579C" w:rsidRDefault="00AF65C5" w:rsidP="00AF65C5">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E533B8" w:rsidRPr="00C8579C" w14:paraId="33B7CA0E" w14:textId="77777777" w:rsidTr="00455600">
        <w:tc>
          <w:tcPr>
            <w:tcW w:w="7933" w:type="dxa"/>
          </w:tcPr>
          <w:p w14:paraId="509650F2" w14:textId="60BF55C0" w:rsidR="00E533B8" w:rsidRPr="00C8579C" w:rsidRDefault="005F1B04" w:rsidP="00AF65C5">
            <w:pPr>
              <w:keepNext/>
              <w:keepLines/>
              <w:jc w:val="both"/>
              <w:rPr>
                <w:rFonts w:ascii="Tahoma" w:hAnsi="Tahoma" w:cs="Tahoma"/>
              </w:rPr>
            </w:pPr>
            <w:r>
              <w:rPr>
                <w:rFonts w:ascii="Tahoma" w:hAnsi="Tahoma" w:cs="Tahoma"/>
              </w:rPr>
              <w:t>SOGLASJE</w:t>
            </w:r>
            <w:r w:rsidR="00B25DEB">
              <w:rPr>
                <w:rFonts w:ascii="Tahoma" w:hAnsi="Tahoma" w:cs="Tahoma"/>
              </w:rPr>
              <w:t xml:space="preserve"> PODIZVAJALCA</w:t>
            </w:r>
            <w:r w:rsidR="00E533B8" w:rsidRPr="00C8579C">
              <w:rPr>
                <w:rFonts w:ascii="Tahoma" w:hAnsi="Tahoma" w:cs="Tahoma"/>
              </w:rPr>
              <w:t xml:space="preserve"> ZA NEPOSREDNA PLAČILA</w:t>
            </w:r>
          </w:p>
        </w:tc>
        <w:tc>
          <w:tcPr>
            <w:tcW w:w="1418" w:type="dxa"/>
          </w:tcPr>
          <w:p w14:paraId="31AC2297" w14:textId="77777777" w:rsidR="00E533B8" w:rsidRPr="00C8579C" w:rsidRDefault="00E533B8" w:rsidP="00AF65C5">
            <w:pPr>
              <w:keepNext/>
              <w:keepLines/>
              <w:jc w:val="both"/>
              <w:rPr>
                <w:rFonts w:ascii="Tahoma" w:hAnsi="Tahoma" w:cs="Tahoma"/>
                <w:b/>
                <w:i/>
              </w:rPr>
            </w:pPr>
            <w:r w:rsidRPr="00C8579C">
              <w:rPr>
                <w:rFonts w:ascii="Tahoma" w:hAnsi="Tahoma" w:cs="Tahoma"/>
                <w:b/>
                <w:i/>
              </w:rPr>
              <w:t>Priloga 4/2</w:t>
            </w:r>
          </w:p>
        </w:tc>
      </w:tr>
    </w:tbl>
    <w:p w14:paraId="1569FC53" w14:textId="2F0AAC62" w:rsidR="00974662" w:rsidRDefault="00767842" w:rsidP="00AF65C5">
      <w:pPr>
        <w:keepNext/>
        <w:keepLines/>
        <w:jc w:val="both"/>
        <w:rPr>
          <w:rFonts w:ascii="Tahoma" w:hAnsi="Tahoma" w:cs="Tahoma"/>
        </w:rPr>
      </w:pPr>
      <w:r w:rsidRPr="00C8579C">
        <w:rPr>
          <w:rFonts w:ascii="Tahoma" w:hAnsi="Tahoma" w:cs="Tahoma"/>
        </w:rPr>
        <w:t>Podizvajalec izpolni prilogo, v kolikor zahteva neposredna plačila. V kolikor ponudnik v predmetnem naročilu ne nastopa z nobenim podizvajalcem, priloge ni treba prilagati.</w:t>
      </w:r>
    </w:p>
    <w:p w14:paraId="30B608E8" w14:textId="7A5B8320" w:rsidR="000003AE" w:rsidRPr="00C8579C" w:rsidRDefault="000003AE" w:rsidP="00AF65C5">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AA4428" w:rsidRPr="00C8579C" w14:paraId="288ED7B2" w14:textId="77777777" w:rsidTr="00455600">
        <w:tc>
          <w:tcPr>
            <w:tcW w:w="7933" w:type="dxa"/>
          </w:tcPr>
          <w:p w14:paraId="4950F649" w14:textId="1DECF010" w:rsidR="00AA4428" w:rsidRPr="00C8579C" w:rsidRDefault="00CD3EE8" w:rsidP="00AF65C5">
            <w:pPr>
              <w:keepNext/>
              <w:keepLines/>
              <w:jc w:val="both"/>
              <w:rPr>
                <w:rFonts w:ascii="Tahoma" w:hAnsi="Tahoma" w:cs="Tahoma"/>
              </w:rPr>
            </w:pPr>
            <w:r w:rsidRPr="00CD3EE8">
              <w:rPr>
                <w:rFonts w:ascii="Tahoma" w:hAnsi="Tahoma" w:cs="Tahoma"/>
              </w:rPr>
              <w:t xml:space="preserve">SEZNAM SUBJEKTOV, KATERIH ZMOGLJIVOST UPORABLJA PONUDNIK  </w:t>
            </w:r>
          </w:p>
        </w:tc>
        <w:tc>
          <w:tcPr>
            <w:tcW w:w="1418" w:type="dxa"/>
          </w:tcPr>
          <w:p w14:paraId="59017914" w14:textId="614BD717" w:rsidR="00AA4428" w:rsidRPr="00C8579C" w:rsidRDefault="0094644B" w:rsidP="00AF65C5">
            <w:pPr>
              <w:keepNext/>
              <w:keepLines/>
              <w:jc w:val="both"/>
              <w:rPr>
                <w:rFonts w:ascii="Tahoma" w:hAnsi="Tahoma" w:cs="Tahoma"/>
                <w:b/>
                <w:i/>
              </w:rPr>
            </w:pPr>
            <w:r>
              <w:rPr>
                <w:rFonts w:ascii="Tahoma" w:hAnsi="Tahoma" w:cs="Tahoma"/>
                <w:b/>
                <w:i/>
              </w:rPr>
              <w:t>Priloga 4/3</w:t>
            </w:r>
          </w:p>
        </w:tc>
      </w:tr>
    </w:tbl>
    <w:p w14:paraId="07508A96" w14:textId="2BE0739C" w:rsidR="00CD3EE8" w:rsidRDefault="00CD3EE8" w:rsidP="00AF65C5">
      <w:pPr>
        <w:keepNext/>
        <w:keepLines/>
        <w:jc w:val="both"/>
        <w:rPr>
          <w:rFonts w:ascii="Tahoma" w:hAnsi="Tahoma" w:cs="Tahoma"/>
        </w:rPr>
      </w:pPr>
      <w:r w:rsidRPr="00CD3EE8">
        <w:rPr>
          <w:rFonts w:ascii="Tahoma" w:hAnsi="Tahoma" w:cs="Tahoma"/>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571C65C2" w14:textId="77777777" w:rsidR="00F40A4D" w:rsidRDefault="00F40A4D" w:rsidP="00AF65C5">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30748B" w:rsidRPr="00C8579C" w14:paraId="21FA9D68" w14:textId="77777777" w:rsidTr="005E6714">
        <w:tc>
          <w:tcPr>
            <w:tcW w:w="8075" w:type="dxa"/>
            <w:tcBorders>
              <w:top w:val="single" w:sz="4" w:space="0" w:color="auto"/>
              <w:bottom w:val="single" w:sz="4" w:space="0" w:color="auto"/>
            </w:tcBorders>
          </w:tcPr>
          <w:p w14:paraId="6F6FC750" w14:textId="01DC8335" w:rsidR="0030748B" w:rsidRPr="00C8579C" w:rsidRDefault="00587D23" w:rsidP="00AF65C5">
            <w:pPr>
              <w:keepNext/>
              <w:keepLines/>
              <w:rPr>
                <w:rFonts w:ascii="Tahoma" w:hAnsi="Tahoma" w:cs="Tahoma"/>
              </w:rPr>
            </w:pPr>
            <w:r>
              <w:rPr>
                <w:rFonts w:ascii="Tahoma" w:hAnsi="Tahoma" w:cs="Tahoma"/>
              </w:rPr>
              <w:t>SPECIFIKACIJA IZDELKOV TER PRIPADAJOČI VARNOSTNI LIST</w:t>
            </w:r>
          </w:p>
        </w:tc>
        <w:tc>
          <w:tcPr>
            <w:tcW w:w="1276" w:type="dxa"/>
            <w:tcBorders>
              <w:top w:val="single" w:sz="4" w:space="0" w:color="auto"/>
              <w:bottom w:val="single" w:sz="4" w:space="0" w:color="auto"/>
            </w:tcBorders>
          </w:tcPr>
          <w:p w14:paraId="2E3E2ABF" w14:textId="30EE30D2" w:rsidR="0030748B" w:rsidRPr="00C8579C" w:rsidRDefault="008C6BC1" w:rsidP="00AF65C5">
            <w:pPr>
              <w:keepNext/>
              <w:keepLines/>
              <w:ind w:left="-353" w:firstLine="353"/>
              <w:rPr>
                <w:rFonts w:ascii="Tahoma" w:hAnsi="Tahoma" w:cs="Tahoma"/>
                <w:b/>
                <w:i/>
              </w:rPr>
            </w:pPr>
            <w:r>
              <w:rPr>
                <w:rFonts w:ascii="Tahoma" w:hAnsi="Tahoma" w:cs="Tahoma"/>
                <w:b/>
                <w:i/>
              </w:rPr>
              <w:t xml:space="preserve">Priloga </w:t>
            </w:r>
            <w:r w:rsidR="007B62AB">
              <w:rPr>
                <w:rFonts w:ascii="Tahoma" w:hAnsi="Tahoma" w:cs="Tahoma"/>
                <w:b/>
                <w:i/>
              </w:rPr>
              <w:t>5</w:t>
            </w:r>
          </w:p>
        </w:tc>
      </w:tr>
    </w:tbl>
    <w:p w14:paraId="2F53F984" w14:textId="57377D37" w:rsidR="00841EEB" w:rsidRPr="00785DB0" w:rsidRDefault="00841EEB" w:rsidP="00841EEB">
      <w:pPr>
        <w:keepNext/>
        <w:keepLines/>
        <w:jc w:val="both"/>
        <w:rPr>
          <w:rFonts w:ascii="Tahoma" w:hAnsi="Tahoma" w:cs="Tahoma"/>
        </w:rPr>
      </w:pPr>
      <w:r w:rsidRPr="00785DB0">
        <w:rPr>
          <w:rFonts w:ascii="Tahoma" w:hAnsi="Tahoma" w:cs="Tahoma"/>
        </w:rPr>
        <w:t>Ponudnik mora za vs</w:t>
      </w:r>
      <w:r>
        <w:rPr>
          <w:rFonts w:ascii="Tahoma" w:hAnsi="Tahoma" w:cs="Tahoma"/>
        </w:rPr>
        <w:t>ako</w:t>
      </w:r>
      <w:r w:rsidRPr="00785DB0">
        <w:rPr>
          <w:rFonts w:ascii="Tahoma" w:hAnsi="Tahoma" w:cs="Tahoma"/>
        </w:rPr>
        <w:t xml:space="preserve"> </w:t>
      </w:r>
      <w:r>
        <w:rPr>
          <w:rFonts w:ascii="Tahoma" w:hAnsi="Tahoma" w:cs="Tahoma"/>
        </w:rPr>
        <w:t>kemikalijo</w:t>
      </w:r>
      <w:r w:rsidRPr="00785DB0">
        <w:rPr>
          <w:rFonts w:ascii="Tahoma" w:hAnsi="Tahoma" w:cs="Tahoma"/>
        </w:rPr>
        <w:t xml:space="preserve"> predložiti </w:t>
      </w:r>
      <w:r>
        <w:rPr>
          <w:rFonts w:ascii="Tahoma" w:hAnsi="Tahoma" w:cs="Tahoma"/>
        </w:rPr>
        <w:t xml:space="preserve">specifikacijo ter varnostni list za </w:t>
      </w:r>
      <w:proofErr w:type="spellStart"/>
      <w:r>
        <w:rPr>
          <w:rFonts w:ascii="Tahoma" w:hAnsi="Tahoma" w:cs="Tahoma"/>
        </w:rPr>
        <w:t>ferikol</w:t>
      </w:r>
      <w:proofErr w:type="spellEnd"/>
      <w:r>
        <w:rPr>
          <w:rFonts w:ascii="Tahoma" w:hAnsi="Tahoma" w:cs="Tahoma"/>
        </w:rPr>
        <w:t>.</w:t>
      </w:r>
      <w:r w:rsidRPr="00BD5B13">
        <w:rPr>
          <w:rFonts w:ascii="Tahoma" w:hAnsi="Tahoma" w:cs="Tahoma"/>
        </w:rPr>
        <w:t xml:space="preserve"> </w:t>
      </w:r>
      <w:r w:rsidRPr="00785DB0">
        <w:rPr>
          <w:rFonts w:ascii="Tahoma" w:hAnsi="Tahoma" w:cs="Tahoma"/>
        </w:rPr>
        <w:t xml:space="preserve"> </w:t>
      </w:r>
    </w:p>
    <w:p w14:paraId="3A4570D1" w14:textId="77777777" w:rsidR="006212E5" w:rsidRDefault="006212E5" w:rsidP="00FF4420">
      <w:pPr>
        <w:pStyle w:val="Odstavekseznama"/>
        <w:keepNext/>
        <w:keepLines/>
        <w:ind w:left="720"/>
        <w:jc w:val="both"/>
        <w:rPr>
          <w:rFonts w:ascii="Tahoma" w:hAnsi="Tahoma" w:cs="Tahoma"/>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0"/>
        <w:gridCol w:w="1276"/>
      </w:tblGrid>
      <w:tr w:rsidR="008C6BC1" w:rsidRPr="00495F77" w14:paraId="0155F339" w14:textId="77777777" w:rsidTr="008C6BC1">
        <w:tc>
          <w:tcPr>
            <w:tcW w:w="8070" w:type="dxa"/>
            <w:tcBorders>
              <w:top w:val="single" w:sz="4" w:space="0" w:color="auto"/>
              <w:left w:val="single" w:sz="4" w:space="0" w:color="auto"/>
              <w:bottom w:val="single" w:sz="4" w:space="0" w:color="auto"/>
              <w:right w:val="single" w:sz="4" w:space="0" w:color="auto"/>
            </w:tcBorders>
          </w:tcPr>
          <w:p w14:paraId="4B634B29" w14:textId="77777777" w:rsidR="008C6BC1" w:rsidRPr="00495F77" w:rsidRDefault="008C6BC1" w:rsidP="008C6BC1">
            <w:pPr>
              <w:keepNext/>
              <w:keepLines/>
              <w:jc w:val="both"/>
              <w:rPr>
                <w:rFonts w:ascii="Tahoma" w:hAnsi="Tahoma" w:cs="Tahoma"/>
              </w:rPr>
            </w:pPr>
            <w:r w:rsidRPr="00264530">
              <w:rPr>
                <w:rFonts w:ascii="Tahoma" w:hAnsi="Tahoma" w:cs="Tahoma"/>
              </w:rPr>
              <w:t>POOBLAŠČENEC ZA RAVNANJE Z NEVARNIMI KEMIKALIJAMI IN DOVOLJENJA ZA PROMET Z NEVARNIMI KEMIKALIJAMI</w:t>
            </w:r>
          </w:p>
        </w:tc>
        <w:tc>
          <w:tcPr>
            <w:tcW w:w="1276" w:type="dxa"/>
            <w:tcBorders>
              <w:top w:val="single" w:sz="4" w:space="0" w:color="auto"/>
              <w:left w:val="single" w:sz="4" w:space="0" w:color="auto"/>
              <w:bottom w:val="single" w:sz="4" w:space="0" w:color="auto"/>
              <w:right w:val="single" w:sz="4" w:space="0" w:color="auto"/>
            </w:tcBorders>
          </w:tcPr>
          <w:p w14:paraId="3B4740A8" w14:textId="62624EA6" w:rsidR="008C6BC1" w:rsidRPr="008C6BC1" w:rsidRDefault="008C6BC1" w:rsidP="008C6BC1">
            <w:pPr>
              <w:keepNext/>
              <w:keepLines/>
              <w:spacing w:after="240"/>
              <w:rPr>
                <w:rFonts w:ascii="Tahoma" w:hAnsi="Tahoma" w:cs="Tahoma"/>
                <w:b/>
                <w:i/>
              </w:rPr>
            </w:pPr>
            <w:r w:rsidRPr="008C6BC1">
              <w:rPr>
                <w:rFonts w:ascii="Tahoma" w:hAnsi="Tahoma" w:cs="Tahoma"/>
                <w:b/>
                <w:i/>
              </w:rPr>
              <w:t>Priloga 6</w:t>
            </w:r>
          </w:p>
        </w:tc>
      </w:tr>
    </w:tbl>
    <w:p w14:paraId="67552892" w14:textId="77777777" w:rsidR="008C6BC1" w:rsidRDefault="008C6BC1" w:rsidP="008C6BC1">
      <w:pPr>
        <w:keepNext/>
        <w:keepLines/>
        <w:tabs>
          <w:tab w:val="left" w:pos="567"/>
          <w:tab w:val="num" w:pos="851"/>
          <w:tab w:val="left" w:pos="993"/>
        </w:tabs>
        <w:jc w:val="both"/>
        <w:rPr>
          <w:rFonts w:ascii="Tahoma" w:hAnsi="Tahoma" w:cs="Tahoma"/>
        </w:rPr>
      </w:pPr>
      <w:bookmarkStart w:id="25" w:name="_Hlk195692360"/>
      <w:r w:rsidRPr="00026AB7">
        <w:rPr>
          <w:rFonts w:ascii="Tahoma" w:hAnsi="Tahoma" w:cs="Tahoma"/>
        </w:rPr>
        <w:t>Ponudnik mora obrazec</w:t>
      </w:r>
      <w:r w:rsidRPr="00121EB4">
        <w:rPr>
          <w:rFonts w:ascii="Tahoma" w:hAnsi="Tahoma" w:cs="Tahoma"/>
        </w:rPr>
        <w:t xml:space="preserve"> </w:t>
      </w:r>
      <w:r w:rsidRPr="00026AB7">
        <w:rPr>
          <w:rFonts w:ascii="Tahoma" w:hAnsi="Tahoma" w:cs="Tahoma"/>
        </w:rPr>
        <w:t>izpolniti</w:t>
      </w:r>
      <w:r>
        <w:rPr>
          <w:rFonts w:ascii="Tahoma" w:hAnsi="Tahoma" w:cs="Tahoma"/>
        </w:rPr>
        <w:t>,</w:t>
      </w:r>
      <w:r w:rsidRPr="00026AB7">
        <w:rPr>
          <w:rFonts w:ascii="Tahoma" w:hAnsi="Tahoma" w:cs="Tahoma"/>
        </w:rPr>
        <w:t xml:space="preserve"> podpisati (žigosati) </w:t>
      </w:r>
      <w:r w:rsidRPr="00026AB7">
        <w:rPr>
          <w:rFonts w:ascii="Tahoma" w:hAnsi="Tahoma" w:cs="Tahoma"/>
          <w:b/>
          <w:u w:val="single"/>
        </w:rPr>
        <w:t>in</w:t>
      </w:r>
      <w:r w:rsidRPr="00026AB7">
        <w:rPr>
          <w:rFonts w:ascii="Tahoma" w:hAnsi="Tahoma" w:cs="Tahoma"/>
        </w:rPr>
        <w:t xml:space="preserve"> (v skladu z zahtevami razpisne dokumentacije) </w:t>
      </w:r>
      <w:r w:rsidRPr="00E90BA0">
        <w:rPr>
          <w:rFonts w:ascii="Tahoma" w:hAnsi="Tahoma" w:cs="Tahoma"/>
          <w:b/>
          <w:bCs/>
        </w:rPr>
        <w:t>priložiti</w:t>
      </w:r>
      <w:r w:rsidRPr="00026AB7">
        <w:rPr>
          <w:rFonts w:ascii="Tahoma" w:hAnsi="Tahoma" w:cs="Tahoma"/>
        </w:rPr>
        <w:t xml:space="preserve"> tudi</w:t>
      </w:r>
      <w:r w:rsidRPr="00A4782A">
        <w:rPr>
          <w:rFonts w:ascii="Tahoma" w:hAnsi="Tahoma" w:cs="Tahoma"/>
        </w:rPr>
        <w:t xml:space="preserve"> </w:t>
      </w:r>
      <w:r w:rsidRPr="00B53D7C">
        <w:rPr>
          <w:rFonts w:ascii="Tahoma" w:hAnsi="Tahoma" w:cs="Tahoma"/>
        </w:rPr>
        <w:t>kopijo</w:t>
      </w:r>
      <w:r>
        <w:rPr>
          <w:rFonts w:ascii="Tahoma" w:hAnsi="Tahoma" w:cs="Tahoma"/>
        </w:rPr>
        <w:t>:</w:t>
      </w:r>
      <w:r w:rsidRPr="00026AB7">
        <w:rPr>
          <w:rFonts w:ascii="Tahoma" w:hAnsi="Tahoma" w:cs="Tahoma"/>
        </w:rPr>
        <w:t xml:space="preserve"> </w:t>
      </w:r>
    </w:p>
    <w:p w14:paraId="490268DE" w14:textId="77777777" w:rsidR="008C6BC1" w:rsidRPr="00B53D7C" w:rsidRDefault="008C6BC1" w:rsidP="008C6BC1">
      <w:pPr>
        <w:pStyle w:val="Odstavekseznama"/>
        <w:keepNext/>
        <w:keepLines/>
        <w:numPr>
          <w:ilvl w:val="0"/>
          <w:numId w:val="31"/>
        </w:numPr>
        <w:tabs>
          <w:tab w:val="num" w:pos="851"/>
          <w:tab w:val="left" w:pos="993"/>
        </w:tabs>
        <w:ind w:left="426" w:hanging="284"/>
        <w:jc w:val="both"/>
        <w:rPr>
          <w:rFonts w:ascii="Tahoma" w:hAnsi="Tahoma" w:cs="Tahoma"/>
        </w:rPr>
      </w:pPr>
      <w:r w:rsidRPr="00B53D7C">
        <w:rPr>
          <w:rFonts w:ascii="Tahoma" w:hAnsi="Tahoma" w:cs="Tahoma"/>
          <w:b/>
          <w:bCs/>
        </w:rPr>
        <w:t>potrdila za pooblaščenca za ravnanje z nevarnimi kemikalijami</w:t>
      </w:r>
      <w:r>
        <w:rPr>
          <w:rFonts w:ascii="Tahoma" w:hAnsi="Tahoma" w:cs="Tahoma"/>
        </w:rPr>
        <w:t>;</w:t>
      </w:r>
      <w:r w:rsidRPr="00B53D7C">
        <w:rPr>
          <w:rFonts w:ascii="Tahoma" w:hAnsi="Tahoma" w:cs="Tahoma"/>
        </w:rPr>
        <w:t xml:space="preserve"> </w:t>
      </w:r>
    </w:p>
    <w:bookmarkEnd w:id="25"/>
    <w:p w14:paraId="7C7DE1D7" w14:textId="77777777" w:rsidR="008C6BC1" w:rsidRDefault="008C6BC1" w:rsidP="008C6BC1">
      <w:pPr>
        <w:pStyle w:val="Odstavekseznama"/>
        <w:keepNext/>
        <w:keepLines/>
        <w:numPr>
          <w:ilvl w:val="0"/>
          <w:numId w:val="31"/>
        </w:numPr>
        <w:tabs>
          <w:tab w:val="num" w:pos="851"/>
          <w:tab w:val="left" w:pos="993"/>
        </w:tabs>
        <w:ind w:left="426" w:hanging="284"/>
        <w:jc w:val="both"/>
        <w:rPr>
          <w:rFonts w:ascii="Tahoma" w:hAnsi="Tahoma" w:cs="Tahoma"/>
        </w:rPr>
      </w:pPr>
      <w:r w:rsidRPr="00A4782A">
        <w:rPr>
          <w:rFonts w:ascii="Tahoma" w:hAnsi="Tahoma" w:cs="Tahoma"/>
          <w:iCs/>
        </w:rPr>
        <w:t>veljavnega</w:t>
      </w:r>
      <w:r w:rsidRPr="00A86F77">
        <w:rPr>
          <w:rFonts w:ascii="Tahoma" w:hAnsi="Tahoma" w:cs="Tahoma"/>
          <w:b/>
          <w:bCs/>
          <w:iCs/>
        </w:rPr>
        <w:t xml:space="preserve"> dovoljenja za opravljanje dejavnosti</w:t>
      </w:r>
      <w:r w:rsidRPr="00907A48">
        <w:rPr>
          <w:rFonts w:ascii="Tahoma" w:hAnsi="Tahoma" w:cs="Tahoma"/>
          <w:b/>
          <w:bCs/>
        </w:rPr>
        <w:t xml:space="preserve"> prometa z nevarnimi kemikalijami</w:t>
      </w:r>
      <w:r w:rsidRPr="00907A48">
        <w:rPr>
          <w:rFonts w:ascii="Tahoma" w:hAnsi="Tahoma" w:cs="Tahoma"/>
        </w:rPr>
        <w:t xml:space="preserve">, ki ga izda </w:t>
      </w:r>
      <w:r w:rsidRPr="00A4782A">
        <w:rPr>
          <w:rFonts w:ascii="Tahoma" w:hAnsi="Tahoma" w:cs="Tahoma"/>
        </w:rPr>
        <w:t>Urad Republike Slovenije za kemikalije,</w:t>
      </w:r>
      <w:r w:rsidRPr="00907A48">
        <w:rPr>
          <w:rFonts w:ascii="Tahoma" w:hAnsi="Tahoma" w:cs="Tahoma"/>
        </w:rPr>
        <w:t xml:space="preserve"> v skladu z 49. členom </w:t>
      </w:r>
      <w:r w:rsidRPr="00A4782A">
        <w:rPr>
          <w:rFonts w:ascii="Tahoma" w:hAnsi="Tahoma" w:cs="Tahoma"/>
        </w:rPr>
        <w:t>Zakona o kemikalijah</w:t>
      </w:r>
      <w:r w:rsidRPr="00907A48">
        <w:rPr>
          <w:rFonts w:ascii="Tahoma" w:hAnsi="Tahoma" w:cs="Tahoma"/>
          <w:b/>
          <w:bCs/>
        </w:rPr>
        <w:t xml:space="preserve"> </w:t>
      </w:r>
      <w:r w:rsidRPr="00333626">
        <w:rPr>
          <w:rFonts w:ascii="Tahoma" w:hAnsi="Tahoma" w:cs="Tahoma"/>
        </w:rPr>
        <w:t>(Uradni list RS, št. 110/03 – UPB s spremembami; ZKEM),</w:t>
      </w:r>
      <w:r w:rsidRPr="00907A48">
        <w:rPr>
          <w:rFonts w:ascii="Tahoma" w:hAnsi="Tahoma" w:cs="Tahoma"/>
        </w:rPr>
        <w:t xml:space="preserve"> </w:t>
      </w:r>
      <w:r w:rsidRPr="00A86F77">
        <w:rPr>
          <w:rFonts w:ascii="Tahoma" w:hAnsi="Tahoma" w:cs="Tahoma"/>
          <w:u w:val="single"/>
        </w:rPr>
        <w:t>oziroma</w:t>
      </w:r>
      <w:r w:rsidRPr="00907A48">
        <w:rPr>
          <w:rFonts w:ascii="Tahoma" w:hAnsi="Tahoma" w:cs="Tahoma"/>
        </w:rPr>
        <w:t xml:space="preserve"> </w:t>
      </w:r>
      <w:r w:rsidRPr="00BD3C18">
        <w:rPr>
          <w:rFonts w:ascii="Tahoma" w:hAnsi="Tahoma" w:cs="Tahoma"/>
          <w:b/>
          <w:bCs/>
        </w:rPr>
        <w:t>enakovredno dovoljenje</w:t>
      </w:r>
      <w:r w:rsidRPr="00907A48">
        <w:rPr>
          <w:rFonts w:ascii="Tahoma" w:hAnsi="Tahoma" w:cs="Tahoma"/>
        </w:rPr>
        <w:t xml:space="preserve">, izdano s strani </w:t>
      </w:r>
      <w:r w:rsidRPr="00907A48">
        <w:rPr>
          <w:rFonts w:ascii="Tahoma" w:hAnsi="Tahoma" w:cs="Tahoma"/>
          <w:b/>
          <w:bCs/>
        </w:rPr>
        <w:t>pristojnega organa države članice EU</w:t>
      </w:r>
      <w:r w:rsidRPr="00907A48">
        <w:rPr>
          <w:rFonts w:ascii="Tahoma" w:hAnsi="Tahoma" w:cs="Tahoma"/>
        </w:rPr>
        <w:t>, v kateri ima gospodarski subjekt registrirano dejavnost</w:t>
      </w:r>
      <w:r w:rsidRPr="00B53D7C">
        <w:rPr>
          <w:rFonts w:ascii="Tahoma" w:hAnsi="Tahoma" w:cs="Tahoma"/>
        </w:rPr>
        <w:t xml:space="preserve">. </w:t>
      </w:r>
    </w:p>
    <w:p w14:paraId="1EC24C7C" w14:textId="77777777" w:rsidR="00734ADB" w:rsidRDefault="00734ADB" w:rsidP="00734ADB">
      <w:pPr>
        <w:pStyle w:val="Odstavekseznama"/>
        <w:keepNext/>
        <w:keepLines/>
        <w:tabs>
          <w:tab w:val="left" w:pos="993"/>
        </w:tabs>
        <w:ind w:left="426"/>
        <w:jc w:val="both"/>
        <w:rPr>
          <w:rFonts w:ascii="Tahoma" w:hAnsi="Tahoma" w:cs="Tahoma"/>
        </w:rPr>
      </w:pPr>
    </w:p>
    <w:tbl>
      <w:tblPr>
        <w:tblW w:w="9224" w:type="dxa"/>
        <w:tblInd w:w="-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60"/>
        <w:gridCol w:w="7647"/>
        <w:gridCol w:w="1417"/>
      </w:tblGrid>
      <w:tr w:rsidR="00C50459" w:rsidRPr="00C50459" w14:paraId="038D1CE5" w14:textId="77777777" w:rsidTr="00A44653">
        <w:trPr>
          <w:trHeight w:val="297"/>
        </w:trPr>
        <w:tc>
          <w:tcPr>
            <w:tcW w:w="160" w:type="dxa"/>
            <w:tcBorders>
              <w:right w:val="nil"/>
            </w:tcBorders>
          </w:tcPr>
          <w:p w14:paraId="338590AE" w14:textId="77777777" w:rsidR="00C50459" w:rsidRPr="00C50459" w:rsidRDefault="00C50459" w:rsidP="00C50459">
            <w:pPr>
              <w:keepLines/>
              <w:widowControl w:val="0"/>
              <w:jc w:val="both"/>
              <w:rPr>
                <w:rFonts w:ascii="Tahoma" w:hAnsi="Tahoma" w:cs="Tahoma"/>
              </w:rPr>
            </w:pPr>
            <w:r w:rsidRPr="00C50459">
              <w:br w:type="page"/>
            </w:r>
            <w:r w:rsidRPr="00C50459">
              <w:br w:type="page"/>
            </w:r>
            <w:r w:rsidRPr="00C50459">
              <w:br w:type="page"/>
            </w:r>
            <w:r w:rsidRPr="00C50459">
              <w:br w:type="page"/>
            </w:r>
            <w:r w:rsidRPr="00C50459">
              <w:br w:type="page"/>
            </w:r>
            <w:r w:rsidRPr="00C50459">
              <w:br w:type="page"/>
            </w:r>
            <w:r w:rsidRPr="00C50459">
              <w:rPr>
                <w:rFonts w:ascii="Tahoma" w:hAnsi="Tahoma" w:cs="Tahoma"/>
              </w:rPr>
              <w:br w:type="page"/>
            </w:r>
            <w:r w:rsidRPr="00C50459">
              <w:rPr>
                <w:rFonts w:ascii="Tahoma" w:hAnsi="Tahoma" w:cs="Tahoma"/>
                <w:b/>
              </w:rPr>
              <w:br w:type="page"/>
            </w:r>
            <w:r w:rsidRPr="00C50459">
              <w:rPr>
                <w:rFonts w:ascii="Tahoma" w:hAnsi="Tahoma" w:cs="Tahoma"/>
              </w:rPr>
              <w:br w:type="page"/>
            </w:r>
          </w:p>
        </w:tc>
        <w:tc>
          <w:tcPr>
            <w:tcW w:w="7647" w:type="dxa"/>
            <w:tcBorders>
              <w:left w:val="nil"/>
            </w:tcBorders>
            <w:vAlign w:val="center"/>
          </w:tcPr>
          <w:p w14:paraId="260C285F" w14:textId="77777777" w:rsidR="00C50459" w:rsidRPr="00C50459" w:rsidRDefault="00C50459" w:rsidP="00C50459">
            <w:pPr>
              <w:keepLines/>
              <w:widowControl w:val="0"/>
              <w:rPr>
                <w:rFonts w:ascii="Tahoma" w:hAnsi="Tahoma" w:cs="Tahoma"/>
                <w:bCs/>
              </w:rPr>
            </w:pPr>
            <w:r w:rsidRPr="00C50459">
              <w:rPr>
                <w:rFonts w:ascii="Tahoma" w:hAnsi="Tahoma" w:cs="Tahoma"/>
              </w:rPr>
              <w:t>SKLADNOST S PREDPISI ADR – PREVOZ NEVARNIH KEMIKALIJ</w:t>
            </w:r>
          </w:p>
        </w:tc>
        <w:tc>
          <w:tcPr>
            <w:tcW w:w="1417" w:type="dxa"/>
            <w:tcBorders>
              <w:top w:val="single" w:sz="4" w:space="0" w:color="auto"/>
              <w:bottom w:val="single" w:sz="4" w:space="0" w:color="auto"/>
              <w:right w:val="single" w:sz="4" w:space="0" w:color="auto"/>
            </w:tcBorders>
            <w:vAlign w:val="center"/>
          </w:tcPr>
          <w:p w14:paraId="3B759117" w14:textId="651D3DC7" w:rsidR="00C50459" w:rsidRPr="00C50459" w:rsidRDefault="00C50459" w:rsidP="00C50459">
            <w:pPr>
              <w:keepLines/>
              <w:widowControl w:val="0"/>
              <w:rPr>
                <w:rFonts w:ascii="Tahoma" w:hAnsi="Tahoma" w:cs="Tahoma"/>
                <w:b/>
              </w:rPr>
            </w:pPr>
            <w:r w:rsidRPr="00C50459">
              <w:rPr>
                <w:rFonts w:ascii="Tahoma" w:hAnsi="Tahoma" w:cs="Tahoma"/>
                <w:b/>
                <w:i/>
              </w:rPr>
              <w:t xml:space="preserve">Priloga </w:t>
            </w:r>
            <w:r>
              <w:rPr>
                <w:rFonts w:ascii="Tahoma" w:hAnsi="Tahoma" w:cs="Tahoma"/>
                <w:b/>
                <w:i/>
              </w:rPr>
              <w:t>7</w:t>
            </w:r>
          </w:p>
        </w:tc>
      </w:tr>
    </w:tbl>
    <w:p w14:paraId="579A2F78" w14:textId="77777777" w:rsidR="00C50459" w:rsidRPr="00C50459" w:rsidRDefault="00C50459" w:rsidP="00C50459">
      <w:pPr>
        <w:keepLines/>
        <w:widowControl w:val="0"/>
        <w:tabs>
          <w:tab w:val="left" w:pos="567"/>
          <w:tab w:val="num" w:pos="851"/>
          <w:tab w:val="left" w:pos="993"/>
        </w:tabs>
        <w:jc w:val="both"/>
        <w:rPr>
          <w:rFonts w:ascii="Tahoma" w:hAnsi="Tahoma" w:cs="Tahoma"/>
          <w:sz w:val="16"/>
          <w:szCs w:val="16"/>
        </w:rPr>
      </w:pPr>
    </w:p>
    <w:p w14:paraId="511BE3DD" w14:textId="77777777" w:rsidR="00C50459" w:rsidRPr="00C50459" w:rsidRDefault="00C50459" w:rsidP="00C50459">
      <w:pPr>
        <w:keepLines/>
        <w:widowControl w:val="0"/>
        <w:jc w:val="both"/>
        <w:rPr>
          <w:rFonts w:ascii="Tahoma" w:hAnsi="Tahoma" w:cs="Tahoma"/>
          <w:b/>
          <w:bCs/>
        </w:rPr>
      </w:pPr>
      <w:r w:rsidRPr="00C50459">
        <w:rPr>
          <w:rFonts w:ascii="Tahoma" w:hAnsi="Tahoma" w:cs="Tahoma"/>
        </w:rPr>
        <w:t xml:space="preserve">Ponudnik mora obrazec izpolniti in podpisati (žigosati), ter ga naložiti v </w:t>
      </w:r>
      <w:r w:rsidRPr="00C50459">
        <w:rPr>
          <w:rFonts w:ascii="Tahoma" w:hAnsi="Tahoma" w:cs="Tahoma"/>
          <w:b/>
          <w:sz w:val="18"/>
        </w:rPr>
        <w:t>Razdelek »DOKUMENTI«, del »Ostale priloge«</w:t>
      </w:r>
      <w:r w:rsidRPr="00C50459">
        <w:rPr>
          <w:rFonts w:ascii="Tahoma" w:hAnsi="Tahoma" w:cs="Tahoma"/>
        </w:rPr>
        <w:t>.</w:t>
      </w:r>
    </w:p>
    <w:p w14:paraId="3AC1464A" w14:textId="77777777" w:rsidR="00C50459" w:rsidRDefault="00C50459" w:rsidP="00A44653">
      <w:pPr>
        <w:pStyle w:val="Odstavekseznama"/>
        <w:keepNext/>
        <w:keepLines/>
        <w:tabs>
          <w:tab w:val="left" w:pos="993"/>
        </w:tabs>
        <w:ind w:left="426"/>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587D23" w:rsidRPr="007B62AB" w14:paraId="38CEEBFC" w14:textId="77777777" w:rsidTr="00587D23">
        <w:tc>
          <w:tcPr>
            <w:tcW w:w="9351" w:type="dxa"/>
            <w:tcBorders>
              <w:top w:val="single" w:sz="4" w:space="0" w:color="auto"/>
              <w:bottom w:val="single" w:sz="4" w:space="0" w:color="auto"/>
            </w:tcBorders>
          </w:tcPr>
          <w:p w14:paraId="34F9745D" w14:textId="183A508B" w:rsidR="00587D23" w:rsidRPr="007B62AB" w:rsidRDefault="00587D23" w:rsidP="00AF65C5">
            <w:pPr>
              <w:keepNext/>
              <w:keepLines/>
              <w:rPr>
                <w:rFonts w:ascii="Tahoma" w:hAnsi="Tahoma" w:cs="Tahoma"/>
              </w:rPr>
            </w:pPr>
            <w:r w:rsidRPr="007B62AB">
              <w:rPr>
                <w:rFonts w:ascii="Tahoma" w:hAnsi="Tahoma" w:cs="Tahoma"/>
              </w:rPr>
              <w:t>ZAVAROVANJE ZA DOBRO IZVEDBO POGODBENE OBVEZNOSTI</w:t>
            </w:r>
          </w:p>
        </w:tc>
      </w:tr>
    </w:tbl>
    <w:p w14:paraId="753FEAA0" w14:textId="77777777" w:rsidR="004A2335" w:rsidRPr="00A72BD0" w:rsidRDefault="004A2335" w:rsidP="00AF65C5">
      <w:pPr>
        <w:keepNext/>
        <w:keepLines/>
        <w:jc w:val="both"/>
        <w:rPr>
          <w:rFonts w:ascii="Tahoma" w:hAnsi="Tahoma" w:cs="Tahoma"/>
          <w:color w:val="FF0000"/>
        </w:rPr>
      </w:pPr>
      <w:r w:rsidRPr="007B62AB">
        <w:rPr>
          <w:rFonts w:ascii="Tahoma" w:hAnsi="Tahoma" w:cs="Tahoma"/>
        </w:rPr>
        <w:t xml:space="preserve">V prilogi je priložen vzorec finančnega zavarovanja za dobro izvedbo obveznosti iz okvirnega sporazuma, ki ga bo moral izbrani ponudnik (v skladu z zahtevami razpisne dokumentacije) predložiti naročniku. Ponudnik se s podpisano prilogo A obveže, da se strinja z vzorcem finančnega zavarovanja, </w:t>
      </w:r>
      <w:r w:rsidRPr="00A72BD0">
        <w:rPr>
          <w:rFonts w:ascii="Tahoma" w:hAnsi="Tahoma" w:cs="Tahoma"/>
          <w:color w:val="FF0000"/>
        </w:rPr>
        <w:t xml:space="preserve">zato ga k ponudbeni dokumentaciji ponudniku </w:t>
      </w:r>
      <w:r w:rsidRPr="00A72BD0">
        <w:rPr>
          <w:rFonts w:ascii="Tahoma" w:hAnsi="Tahoma" w:cs="Tahoma"/>
          <w:b/>
          <w:color w:val="FF0000"/>
        </w:rPr>
        <w:t>ni</w:t>
      </w:r>
      <w:r w:rsidRPr="00A72BD0">
        <w:rPr>
          <w:rFonts w:ascii="Tahoma" w:hAnsi="Tahoma" w:cs="Tahoma"/>
          <w:color w:val="FF0000"/>
        </w:rPr>
        <w:t xml:space="preserve"> potrebno priložiti.</w:t>
      </w:r>
    </w:p>
    <w:p w14:paraId="2C074567" w14:textId="77777777" w:rsidR="004A2335" w:rsidRDefault="004A2335" w:rsidP="00AF65C5">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F40A4D" w:rsidRPr="00C8579C" w14:paraId="6DB95F02" w14:textId="77777777" w:rsidTr="00F40A4D">
        <w:tc>
          <w:tcPr>
            <w:tcW w:w="9351" w:type="dxa"/>
          </w:tcPr>
          <w:p w14:paraId="4334BF27" w14:textId="54B919B0" w:rsidR="00F40A4D" w:rsidRPr="00C8579C" w:rsidRDefault="002423DA" w:rsidP="00811F6C">
            <w:pPr>
              <w:keepNext/>
              <w:keepLines/>
              <w:jc w:val="both"/>
              <w:rPr>
                <w:rFonts w:ascii="Tahoma" w:hAnsi="Tahoma" w:cs="Tahoma"/>
              </w:rPr>
            </w:pPr>
            <w:r>
              <w:rPr>
                <w:rFonts w:ascii="Tahoma" w:hAnsi="Tahoma" w:cs="Tahoma"/>
              </w:rPr>
              <w:t>OSNUTEK</w:t>
            </w:r>
            <w:r w:rsidR="00F40A4D" w:rsidRPr="00C8579C">
              <w:rPr>
                <w:rFonts w:ascii="Tahoma" w:hAnsi="Tahoma" w:cs="Tahoma"/>
              </w:rPr>
              <w:t xml:space="preserve"> </w:t>
            </w:r>
            <w:r w:rsidR="00F40A4D">
              <w:rPr>
                <w:rFonts w:ascii="Tahoma" w:hAnsi="Tahoma" w:cs="Tahoma"/>
              </w:rPr>
              <w:t>OKVIRNEGA SPORAZUMA</w:t>
            </w:r>
          </w:p>
        </w:tc>
      </w:tr>
    </w:tbl>
    <w:p w14:paraId="348D51A3" w14:textId="3F6F71D9" w:rsidR="0011594F" w:rsidRDefault="00F40A4D" w:rsidP="008C6BC1">
      <w:pPr>
        <w:keepNext/>
        <w:keepLines/>
        <w:jc w:val="both"/>
        <w:rPr>
          <w:rFonts w:ascii="Tahoma" w:hAnsi="Tahoma" w:cs="Tahoma"/>
        </w:rPr>
      </w:pPr>
      <w:r w:rsidRPr="004A2335">
        <w:rPr>
          <w:rFonts w:ascii="Tahoma" w:hAnsi="Tahoma" w:cs="Tahoma"/>
        </w:rPr>
        <w:t xml:space="preserve">Ponudnik s podpisom in predložitvijo Priloge A potrdi, da se strinja z njegovo vsebino, </w:t>
      </w:r>
      <w:r w:rsidRPr="00A72BD0">
        <w:rPr>
          <w:rFonts w:ascii="Tahoma" w:hAnsi="Tahoma" w:cs="Tahoma"/>
          <w:color w:val="FF0000"/>
        </w:rPr>
        <w:t>zato ga k ponudbeni dokumentaciji ponudniku ni potrebno priložiti.</w:t>
      </w:r>
      <w:r w:rsidR="0011594F">
        <w:rPr>
          <w:rFonts w:ascii="Tahoma" w:hAnsi="Tahoma" w:cs="Tahoma"/>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6412F" w:rsidRPr="0026412F" w14:paraId="195FA969" w14:textId="77777777" w:rsidTr="001D0EC4">
        <w:tc>
          <w:tcPr>
            <w:tcW w:w="7938" w:type="dxa"/>
            <w:tcBorders>
              <w:top w:val="single" w:sz="4" w:space="0" w:color="auto"/>
              <w:bottom w:val="single" w:sz="4" w:space="0" w:color="auto"/>
            </w:tcBorders>
          </w:tcPr>
          <w:p w14:paraId="472355C4" w14:textId="77777777" w:rsidR="0026412F" w:rsidRPr="0026412F" w:rsidRDefault="0026412F" w:rsidP="00AF65C5">
            <w:pPr>
              <w:keepNext/>
              <w:keepLines/>
              <w:rPr>
                <w:rFonts w:ascii="Tahoma" w:hAnsi="Tahoma" w:cs="Tahoma"/>
                <w:b/>
              </w:rPr>
            </w:pPr>
            <w:r w:rsidRPr="0026412F">
              <w:rPr>
                <w:rFonts w:ascii="Tahoma" w:hAnsi="Tahoma" w:cs="Tahoma"/>
                <w:b/>
              </w:rPr>
              <w:lastRenderedPageBreak/>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bCs/>
              </w:rPr>
              <w:br w:type="page"/>
            </w:r>
            <w:r w:rsidRPr="0026412F">
              <w:rPr>
                <w:rFonts w:ascii="Tahoma" w:hAnsi="Tahoma" w:cs="Tahoma"/>
                <w:b/>
                <w:bCs/>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bCs/>
              </w:rPr>
              <w:br w:type="page"/>
            </w:r>
            <w:r w:rsidRPr="0026412F">
              <w:rPr>
                <w:rFonts w:ascii="Tahoma" w:hAnsi="Tahoma" w:cs="Tahoma"/>
                <w:b/>
              </w:rPr>
              <w:br w:type="page"/>
              <w:t>UGOTAVLJANJE SPOSOBNOSTI</w:t>
            </w:r>
          </w:p>
        </w:tc>
        <w:tc>
          <w:tcPr>
            <w:tcW w:w="1560" w:type="dxa"/>
            <w:tcBorders>
              <w:top w:val="single" w:sz="4" w:space="0" w:color="auto"/>
              <w:bottom w:val="single" w:sz="4" w:space="0" w:color="auto"/>
            </w:tcBorders>
          </w:tcPr>
          <w:p w14:paraId="319E1A31" w14:textId="77777777" w:rsidR="0026412F" w:rsidRPr="0026412F" w:rsidRDefault="0026412F" w:rsidP="00AF65C5">
            <w:pPr>
              <w:keepNext/>
              <w:keepLines/>
              <w:rPr>
                <w:rFonts w:ascii="Tahoma" w:hAnsi="Tahoma" w:cs="Tahoma"/>
                <w:b/>
                <w:bCs/>
                <w:i/>
                <w:iCs/>
              </w:rPr>
            </w:pPr>
            <w:r w:rsidRPr="0026412F">
              <w:rPr>
                <w:rFonts w:ascii="Tahoma" w:hAnsi="Tahoma" w:cs="Tahoma"/>
                <w:b/>
                <w:bCs/>
                <w:i/>
                <w:iCs/>
              </w:rPr>
              <w:t>Priloga A</w:t>
            </w:r>
          </w:p>
        </w:tc>
      </w:tr>
    </w:tbl>
    <w:p w14:paraId="05F2F24C" w14:textId="77777777" w:rsidR="0026412F" w:rsidRPr="0026412F" w:rsidRDefault="0026412F" w:rsidP="00AF65C5">
      <w:pPr>
        <w:keepNext/>
        <w:keepLines/>
        <w:rPr>
          <w:rFonts w:ascii="Tahoma" w:hAnsi="Tahoma" w:cs="Tahoma"/>
        </w:rPr>
      </w:pPr>
    </w:p>
    <w:p w14:paraId="5445F638" w14:textId="6093F3F8" w:rsidR="0026412F" w:rsidRPr="0026412F" w:rsidRDefault="0026412F" w:rsidP="00AF65C5">
      <w:pPr>
        <w:keepNext/>
        <w:keepLines/>
        <w:rPr>
          <w:rFonts w:ascii="Tahoma" w:hAnsi="Tahoma" w:cs="Tahoma"/>
        </w:rPr>
      </w:pPr>
      <w:r w:rsidRPr="0026412F">
        <w:rPr>
          <w:rFonts w:ascii="Tahoma" w:hAnsi="Tahoma" w:cs="Tahoma"/>
        </w:rPr>
        <w:t>Gospoda</w:t>
      </w:r>
      <w:r w:rsidR="00B258B2">
        <w:rPr>
          <w:rFonts w:ascii="Tahoma" w:hAnsi="Tahoma" w:cs="Tahoma"/>
        </w:rPr>
        <w:t>rski subjekt (naziv in naslov): ______________________________________________________</w:t>
      </w:r>
    </w:p>
    <w:p w14:paraId="1B03AD6B" w14:textId="77777777" w:rsidR="0026412F" w:rsidRPr="0026412F" w:rsidRDefault="0026412F" w:rsidP="00AF65C5">
      <w:pPr>
        <w:keepNext/>
        <w:keepLines/>
        <w:rPr>
          <w:rFonts w:ascii="Tahoma" w:hAnsi="Tahoma" w:cs="Tahoma"/>
        </w:rPr>
      </w:pPr>
    </w:p>
    <w:p w14:paraId="7720AB00" w14:textId="47EBB658" w:rsidR="0026412F" w:rsidRPr="0026412F" w:rsidRDefault="0026412F" w:rsidP="00A119D0">
      <w:pPr>
        <w:rPr>
          <w:rFonts w:ascii="Tahoma" w:hAnsi="Tahoma" w:cs="Tahoma"/>
          <w:b/>
        </w:rPr>
      </w:pPr>
      <w:r w:rsidRPr="0026412F">
        <w:rPr>
          <w:rFonts w:ascii="Tahoma" w:hAnsi="Tahoma" w:cs="Tahoma"/>
        </w:rPr>
        <w:t xml:space="preserve">v zvezi z javnim naročilom št. </w:t>
      </w:r>
      <w:bookmarkStart w:id="26" w:name="_Hlk235776853"/>
      <w:r w:rsidR="002A34A0">
        <w:rPr>
          <w:rFonts w:ascii="Tahoma" w:hAnsi="Tahoma" w:cs="Tahoma"/>
          <w:b/>
        </w:rPr>
        <w:t>VKS-1</w:t>
      </w:r>
      <w:r w:rsidR="00A119D0">
        <w:rPr>
          <w:rFonts w:ascii="Tahoma" w:hAnsi="Tahoma" w:cs="Tahoma"/>
          <w:b/>
        </w:rPr>
        <w:t>36</w:t>
      </w:r>
      <w:r w:rsidR="002A34A0">
        <w:rPr>
          <w:rFonts w:ascii="Tahoma" w:hAnsi="Tahoma" w:cs="Tahoma"/>
          <w:b/>
        </w:rPr>
        <w:t>/26</w:t>
      </w:r>
      <w:r w:rsidRPr="0026412F">
        <w:rPr>
          <w:rFonts w:ascii="Tahoma" w:hAnsi="Tahoma" w:cs="Tahoma"/>
          <w:b/>
        </w:rPr>
        <w:t xml:space="preserve"> – </w:t>
      </w:r>
      <w:r w:rsidR="00A119D0" w:rsidRPr="00A119D0">
        <w:rPr>
          <w:rFonts w:ascii="Tahoma" w:hAnsi="Tahoma" w:cs="Tahoma"/>
          <w:b/>
        </w:rPr>
        <w:t>Dobava železovega III sulfata (</w:t>
      </w:r>
      <w:proofErr w:type="spellStart"/>
      <w:r w:rsidR="00A119D0" w:rsidRPr="00A119D0">
        <w:rPr>
          <w:rFonts w:ascii="Tahoma" w:hAnsi="Tahoma" w:cs="Tahoma"/>
          <w:b/>
        </w:rPr>
        <w:t>ferikola</w:t>
      </w:r>
      <w:proofErr w:type="spellEnd"/>
      <w:r w:rsidR="00A119D0" w:rsidRPr="00A119D0">
        <w:rPr>
          <w:rFonts w:ascii="Tahoma" w:hAnsi="Tahoma" w:cs="Tahoma"/>
          <w:b/>
        </w:rPr>
        <w:t>) za obdobje 4 let</w:t>
      </w:r>
      <w:bookmarkEnd w:id="26"/>
      <w:r w:rsidRPr="0026412F">
        <w:rPr>
          <w:rFonts w:ascii="Tahoma" w:hAnsi="Tahoma" w:cs="Tahoma"/>
          <w:b/>
        </w:rPr>
        <w:t xml:space="preserve">, </w:t>
      </w:r>
      <w:r w:rsidRPr="0026412F">
        <w:rPr>
          <w:rFonts w:ascii="Tahoma" w:hAnsi="Tahoma" w:cs="Tahoma"/>
        </w:rPr>
        <w:t>podajamo naslednje izjave:</w:t>
      </w:r>
    </w:p>
    <w:p w14:paraId="3B4D03A1" w14:textId="77777777" w:rsidR="0026412F" w:rsidRPr="0026412F" w:rsidRDefault="0026412F" w:rsidP="00AF65C5">
      <w:pPr>
        <w:keepNext/>
        <w:keepLines/>
        <w:rPr>
          <w:rFonts w:ascii="Tahoma" w:hAnsi="Tahoma" w:cs="Tahoma"/>
        </w:rPr>
      </w:pPr>
    </w:p>
    <w:p w14:paraId="14910F3B" w14:textId="77777777" w:rsidR="0026412F" w:rsidRPr="0026412F" w:rsidRDefault="0026412F" w:rsidP="007D1F55">
      <w:pPr>
        <w:keepNext/>
        <w:keepLines/>
        <w:numPr>
          <w:ilvl w:val="0"/>
          <w:numId w:val="14"/>
        </w:numPr>
        <w:rPr>
          <w:rFonts w:ascii="Tahoma" w:hAnsi="Tahoma" w:cs="Tahoma"/>
          <w:b/>
        </w:rPr>
      </w:pPr>
      <w:r w:rsidRPr="0026412F">
        <w:rPr>
          <w:rFonts w:ascii="Tahoma" w:hAnsi="Tahoma" w:cs="Tahoma"/>
          <w:b/>
        </w:rPr>
        <w:t>RAZLOGI ZA IZKLJUČITEV</w:t>
      </w:r>
    </w:p>
    <w:p w14:paraId="1C0218D0" w14:textId="77777777" w:rsidR="0026412F" w:rsidRPr="0026412F" w:rsidRDefault="0026412F" w:rsidP="00AF65C5">
      <w:pPr>
        <w:keepNext/>
        <w:keepLines/>
        <w:rPr>
          <w:rFonts w:ascii="Tahoma" w:hAnsi="Tahoma" w:cs="Tahoma"/>
        </w:rPr>
      </w:pPr>
    </w:p>
    <w:p w14:paraId="177E96E4" w14:textId="77777777" w:rsidR="0026412F" w:rsidRPr="0026412F" w:rsidRDefault="0026412F" w:rsidP="00AF65C5">
      <w:pPr>
        <w:keepNext/>
        <w:keepLines/>
        <w:rPr>
          <w:rFonts w:ascii="Tahoma" w:hAnsi="Tahoma" w:cs="Tahoma"/>
          <w:b/>
        </w:rPr>
      </w:pPr>
      <w:r w:rsidRPr="0026412F">
        <w:rPr>
          <w:rFonts w:ascii="Tahoma" w:hAnsi="Tahoma" w:cs="Tahoma"/>
          <w:b/>
        </w:rPr>
        <w:t>IZJAVLJAMO, DA:</w:t>
      </w:r>
    </w:p>
    <w:p w14:paraId="6E6F6C90" w14:textId="5B8B1E5C" w:rsidR="0026412F" w:rsidRPr="0026412F" w:rsidRDefault="0026412F" w:rsidP="007D1F55">
      <w:pPr>
        <w:keepNext/>
        <w:keepLines/>
        <w:numPr>
          <w:ilvl w:val="0"/>
          <w:numId w:val="19"/>
        </w:numPr>
        <w:ind w:left="284" w:hanging="221"/>
        <w:jc w:val="both"/>
        <w:rPr>
          <w:rFonts w:ascii="Tahoma" w:hAnsi="Tahoma" w:cs="Tahoma"/>
        </w:rPr>
      </w:pPr>
      <w:r w:rsidRPr="0026412F">
        <w:rPr>
          <w:rFonts w:ascii="Tahoma" w:hAnsi="Tahoma" w:cs="Tahoma"/>
        </w:rPr>
        <w:t>nam (gospodarskem</w:t>
      </w:r>
      <w:r w:rsidR="00472C62">
        <w:rPr>
          <w:rFonts w:ascii="Tahoma" w:hAnsi="Tahoma" w:cs="Tahoma"/>
        </w:rPr>
        <w:t>u</w:t>
      </w:r>
      <w:r w:rsidRPr="0026412F">
        <w:rPr>
          <w:rFonts w:ascii="Tahoma" w:hAnsi="Tahoma" w:cs="Tahoma"/>
        </w:rPr>
        <w:t xml:space="preserve">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14:paraId="43A4B1F2" w14:textId="77777777" w:rsidR="0026412F" w:rsidRPr="0026412F" w:rsidRDefault="0026412F" w:rsidP="007D1F55">
      <w:pPr>
        <w:keepNext/>
        <w:keepLines/>
        <w:numPr>
          <w:ilvl w:val="0"/>
          <w:numId w:val="19"/>
        </w:numPr>
        <w:ind w:left="284" w:hanging="221"/>
        <w:jc w:val="both"/>
        <w:rPr>
          <w:rFonts w:ascii="Tahoma" w:hAnsi="Tahoma" w:cs="Tahoma"/>
        </w:rPr>
      </w:pPr>
      <w:r w:rsidRPr="0026412F">
        <w:rPr>
          <w:rFonts w:ascii="Tahoma" w:hAnsi="Tahoma" w:cs="Tahoma"/>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eurov ali več; </w:t>
      </w:r>
    </w:p>
    <w:p w14:paraId="204B5E78" w14:textId="77777777" w:rsidR="0026412F" w:rsidRPr="0026412F" w:rsidRDefault="0026412F" w:rsidP="007D1F55">
      <w:pPr>
        <w:keepNext/>
        <w:keepLines/>
        <w:numPr>
          <w:ilvl w:val="0"/>
          <w:numId w:val="19"/>
        </w:numPr>
        <w:ind w:left="284" w:hanging="221"/>
        <w:jc w:val="both"/>
        <w:rPr>
          <w:rFonts w:ascii="Tahoma" w:hAnsi="Tahoma" w:cs="Tahoma"/>
        </w:rPr>
      </w:pPr>
      <w:r w:rsidRPr="0026412F">
        <w:rPr>
          <w:rFonts w:ascii="Tahoma" w:hAnsi="Tahoma" w:cs="Tahoma"/>
        </w:rPr>
        <w:t>smo imeli na dan oddaje ponudbe predložene vse obračune davčnih odtegljajev za dohodke iz delovnega razmerja za obdobje zadnjih petih let do dne oddaje ponudbe;</w:t>
      </w:r>
    </w:p>
    <w:p w14:paraId="0673D500" w14:textId="77777777" w:rsidR="0026412F" w:rsidRPr="0026412F" w:rsidRDefault="0026412F" w:rsidP="007D1F55">
      <w:pPr>
        <w:keepNext/>
        <w:keepLines/>
        <w:numPr>
          <w:ilvl w:val="0"/>
          <w:numId w:val="19"/>
        </w:numPr>
        <w:ind w:left="284" w:hanging="221"/>
        <w:jc w:val="both"/>
        <w:rPr>
          <w:rFonts w:ascii="Tahoma" w:hAnsi="Tahoma" w:cs="Tahoma"/>
        </w:rPr>
      </w:pPr>
      <w:r w:rsidRPr="0026412F">
        <w:rPr>
          <w:rFonts w:ascii="Tahoma" w:hAnsi="Tahoma" w:cs="Tahoma"/>
        </w:rPr>
        <w:t>na dan, ko je potekel rok za oddajo ponudb, nismo izločeni iz postopkov oddaje javnih naročil zaradi uvrstitve v evidenco gospodarskih subjektov z negativnimi referencami;</w:t>
      </w:r>
    </w:p>
    <w:p w14:paraId="24BF0558" w14:textId="77777777" w:rsidR="0026412F" w:rsidRPr="0026412F" w:rsidRDefault="0026412F" w:rsidP="007D1F55">
      <w:pPr>
        <w:keepNext/>
        <w:keepLines/>
        <w:numPr>
          <w:ilvl w:val="0"/>
          <w:numId w:val="19"/>
        </w:numPr>
        <w:ind w:left="284" w:hanging="221"/>
        <w:jc w:val="both"/>
        <w:rPr>
          <w:rFonts w:ascii="Tahoma" w:hAnsi="Tahoma" w:cs="Tahoma"/>
        </w:rPr>
      </w:pPr>
      <w:r w:rsidRPr="0026412F">
        <w:rPr>
          <w:rFonts w:ascii="Tahoma" w:hAnsi="Tahoma" w:cs="Tahoma"/>
        </w:rPr>
        <w:t>nam v zadnjih treh letih pred potekom roka za oddajo ponudb s pravnomočno odločbo pristojnega organa Republike Slovenije ali druge države članice ali tretje države ni bila dvakrat izrečena globa zaradi prekrška v zvezi s plačilom za delo;</w:t>
      </w:r>
    </w:p>
    <w:p w14:paraId="402188F6" w14:textId="77777777" w:rsidR="0026412F" w:rsidRPr="0026412F" w:rsidRDefault="0026412F" w:rsidP="00AF65C5">
      <w:pPr>
        <w:keepNext/>
        <w:keepLines/>
        <w:rPr>
          <w:rFonts w:ascii="Tahoma" w:hAnsi="Tahoma" w:cs="Tahoma"/>
        </w:rPr>
      </w:pPr>
    </w:p>
    <w:p w14:paraId="619025F3" w14:textId="77777777" w:rsidR="0026412F" w:rsidRPr="0026412F" w:rsidRDefault="0026412F" w:rsidP="007D1F55">
      <w:pPr>
        <w:keepNext/>
        <w:keepLines/>
        <w:numPr>
          <w:ilvl w:val="0"/>
          <w:numId w:val="14"/>
        </w:numPr>
        <w:rPr>
          <w:rFonts w:ascii="Tahoma" w:hAnsi="Tahoma" w:cs="Tahoma"/>
          <w:b/>
        </w:rPr>
      </w:pPr>
      <w:r w:rsidRPr="0026412F">
        <w:rPr>
          <w:rFonts w:ascii="Tahoma" w:hAnsi="Tahoma" w:cs="Tahoma"/>
          <w:b/>
        </w:rPr>
        <w:t>POGOJI ZA SODELOVANJE</w:t>
      </w:r>
    </w:p>
    <w:p w14:paraId="720CBA49" w14:textId="77777777" w:rsidR="0026412F" w:rsidRPr="0026412F" w:rsidRDefault="0026412F" w:rsidP="00AF65C5">
      <w:pPr>
        <w:keepNext/>
        <w:keepLines/>
        <w:rPr>
          <w:rFonts w:ascii="Tahoma" w:hAnsi="Tahoma" w:cs="Tahoma"/>
          <w:b/>
        </w:rPr>
      </w:pPr>
    </w:p>
    <w:p w14:paraId="6D5368A5" w14:textId="77777777" w:rsidR="0026412F" w:rsidRPr="0026412F" w:rsidRDefault="0026412F" w:rsidP="00AF65C5">
      <w:pPr>
        <w:keepNext/>
        <w:keepLines/>
        <w:rPr>
          <w:rFonts w:ascii="Tahoma" w:hAnsi="Tahoma" w:cs="Tahoma"/>
          <w:b/>
        </w:rPr>
      </w:pPr>
      <w:r w:rsidRPr="0026412F">
        <w:rPr>
          <w:rFonts w:ascii="Tahoma" w:hAnsi="Tahoma" w:cs="Tahoma"/>
          <w:b/>
        </w:rPr>
        <w:t>IZJAVLJAMO, DA:</w:t>
      </w:r>
    </w:p>
    <w:p w14:paraId="33E271F6" w14:textId="77777777" w:rsidR="0026412F" w:rsidRPr="0026412F" w:rsidRDefault="0026412F" w:rsidP="007D1F55">
      <w:pPr>
        <w:keepNext/>
        <w:keepLines/>
        <w:numPr>
          <w:ilvl w:val="0"/>
          <w:numId w:val="19"/>
        </w:numPr>
        <w:ind w:left="284" w:hanging="284"/>
        <w:jc w:val="both"/>
        <w:rPr>
          <w:rFonts w:ascii="Tahoma" w:hAnsi="Tahoma" w:cs="Tahoma"/>
        </w:rPr>
      </w:pPr>
      <w:r w:rsidRPr="0026412F">
        <w:rPr>
          <w:rFonts w:ascii="Tahoma" w:hAnsi="Tahoma" w:cs="Tahoma"/>
        </w:rPr>
        <w:t>smo sposobni za opravljanje poklicne dejavnosti oziroma imamo registrirano dejavnost oziroma smo vpisani v enega od poklicnih ali poslovnih registrov, ki se vodijo v državi članici, v kateri imamo sedež;</w:t>
      </w:r>
    </w:p>
    <w:p w14:paraId="113AB320" w14:textId="77777777" w:rsidR="0026412F" w:rsidRPr="0026412F" w:rsidRDefault="0026412F" w:rsidP="007D1F55">
      <w:pPr>
        <w:keepNext/>
        <w:keepLines/>
        <w:numPr>
          <w:ilvl w:val="0"/>
          <w:numId w:val="19"/>
        </w:numPr>
        <w:ind w:left="284" w:hanging="284"/>
        <w:jc w:val="both"/>
        <w:rPr>
          <w:rFonts w:ascii="Tahoma" w:hAnsi="Tahoma" w:cs="Tahoma"/>
        </w:rPr>
      </w:pPr>
      <w:r w:rsidRPr="0026412F">
        <w:rPr>
          <w:rFonts w:ascii="Tahoma" w:hAnsi="Tahoma" w:cs="Tahoma"/>
        </w:rPr>
        <w:t>imamo potrebne ekonomske in finančne zmogljivosti za izvedbo javnega naročila in da na dan oddaje ponudbe nimamo blokiranega kateregakoli računa;</w:t>
      </w:r>
    </w:p>
    <w:p w14:paraId="13F6946A" w14:textId="77777777" w:rsidR="0026412F" w:rsidRPr="00BE520F" w:rsidRDefault="0026412F" w:rsidP="007D1F55">
      <w:pPr>
        <w:keepNext/>
        <w:keepLines/>
        <w:numPr>
          <w:ilvl w:val="0"/>
          <w:numId w:val="19"/>
        </w:numPr>
        <w:ind w:left="284" w:hanging="284"/>
        <w:jc w:val="both"/>
        <w:rPr>
          <w:rFonts w:ascii="Tahoma" w:hAnsi="Tahoma" w:cs="Tahoma"/>
          <w:bCs/>
          <w:i/>
        </w:rPr>
      </w:pPr>
      <w:r w:rsidRPr="0026412F">
        <w:rPr>
          <w:rFonts w:ascii="Tahoma" w:hAnsi="Tahoma" w:cs="Tahoma"/>
        </w:rPr>
        <w:t>imamo potrebno tehnično in kadrovsko sposobnost ter izkušnje za izvajanje predmeta javnega naročila.</w:t>
      </w:r>
    </w:p>
    <w:p w14:paraId="07B1BF23" w14:textId="77777777" w:rsidR="00BE520F" w:rsidRDefault="00BE520F" w:rsidP="00BE520F">
      <w:pPr>
        <w:keepNext/>
        <w:keepLines/>
        <w:jc w:val="both"/>
        <w:rPr>
          <w:rFonts w:ascii="Tahoma" w:hAnsi="Tahoma" w:cs="Tahoma"/>
        </w:rPr>
      </w:pPr>
    </w:p>
    <w:p w14:paraId="1FDC231F" w14:textId="77777777" w:rsidR="00BE520F" w:rsidRPr="0026412F" w:rsidRDefault="00BE520F" w:rsidP="007D1F55">
      <w:pPr>
        <w:keepNext/>
        <w:keepLines/>
        <w:numPr>
          <w:ilvl w:val="0"/>
          <w:numId w:val="14"/>
        </w:numPr>
        <w:ind w:left="284" w:hanging="284"/>
        <w:jc w:val="both"/>
        <w:rPr>
          <w:rFonts w:ascii="Tahoma" w:hAnsi="Tahoma" w:cs="Tahoma"/>
          <w:b/>
        </w:rPr>
      </w:pPr>
      <w:r w:rsidRPr="0026412F">
        <w:rPr>
          <w:rFonts w:ascii="Tahoma" w:hAnsi="Tahoma" w:cs="Tahoma"/>
          <w:b/>
        </w:rPr>
        <w:t>SPREJEMANJE POGOJEV DOKUMENTACIJE</w:t>
      </w:r>
    </w:p>
    <w:p w14:paraId="5B3C2311" w14:textId="77777777" w:rsidR="00BE520F" w:rsidRPr="0026412F" w:rsidRDefault="00BE520F" w:rsidP="00BE520F">
      <w:pPr>
        <w:keepNext/>
        <w:keepLines/>
        <w:rPr>
          <w:rFonts w:ascii="Tahoma" w:hAnsi="Tahoma" w:cs="Tahoma"/>
          <w:b/>
        </w:rPr>
      </w:pPr>
    </w:p>
    <w:p w14:paraId="2D1A35F8" w14:textId="77777777" w:rsidR="00BE520F" w:rsidRPr="0026412F" w:rsidRDefault="00BE520F" w:rsidP="00BE520F">
      <w:pPr>
        <w:keepNext/>
        <w:keepLines/>
        <w:rPr>
          <w:rFonts w:ascii="Tahoma" w:hAnsi="Tahoma" w:cs="Tahoma"/>
          <w:b/>
        </w:rPr>
      </w:pPr>
      <w:r w:rsidRPr="0026412F">
        <w:rPr>
          <w:rFonts w:ascii="Tahoma" w:hAnsi="Tahoma" w:cs="Tahoma"/>
          <w:b/>
        </w:rPr>
        <w:t>IZJAVLJAMO, DA:</w:t>
      </w:r>
    </w:p>
    <w:p w14:paraId="6195290F" w14:textId="77777777" w:rsidR="00BE520F" w:rsidRPr="0026412F" w:rsidRDefault="00BE520F" w:rsidP="007D1F55">
      <w:pPr>
        <w:keepNext/>
        <w:keepLines/>
        <w:numPr>
          <w:ilvl w:val="0"/>
          <w:numId w:val="19"/>
        </w:numPr>
        <w:ind w:left="284" w:hanging="284"/>
        <w:jc w:val="both"/>
        <w:rPr>
          <w:rFonts w:ascii="Tahoma" w:hAnsi="Tahoma" w:cs="Tahoma"/>
        </w:rPr>
      </w:pPr>
      <w:r w:rsidRPr="0026412F">
        <w:rPr>
          <w:rFonts w:ascii="Tahoma" w:hAnsi="Tahoma" w:cs="Tahoma"/>
        </w:rPr>
        <w:t>nismo uvrščeni v evidenco poslovnih subjektov, katerim je prepovedano poslovanje z naročnikom na podlagi 35. člena Zakona o integriteti in preprečevanju korupcije (</w:t>
      </w:r>
      <w:r w:rsidRPr="002E5A85">
        <w:rPr>
          <w:rFonts w:ascii="Tahoma" w:hAnsi="Tahoma" w:cs="Tahoma"/>
        </w:rPr>
        <w:t xml:space="preserve">Uradni list RS, št. 69/11 – uradno prečiščeno besedilo, 158/20, 3/22 – </w:t>
      </w:r>
      <w:proofErr w:type="spellStart"/>
      <w:r w:rsidRPr="002E5A85">
        <w:rPr>
          <w:rFonts w:ascii="Tahoma" w:hAnsi="Tahoma" w:cs="Tahoma"/>
        </w:rPr>
        <w:t>ZDeb</w:t>
      </w:r>
      <w:proofErr w:type="spellEnd"/>
      <w:r w:rsidRPr="002E5A85">
        <w:rPr>
          <w:rFonts w:ascii="Tahoma" w:hAnsi="Tahoma" w:cs="Tahoma"/>
        </w:rPr>
        <w:t xml:space="preserve"> in 16/23 – </w:t>
      </w:r>
      <w:proofErr w:type="spellStart"/>
      <w:r w:rsidRPr="002E5A85">
        <w:rPr>
          <w:rFonts w:ascii="Tahoma" w:hAnsi="Tahoma" w:cs="Tahoma"/>
        </w:rPr>
        <w:t>ZZPri</w:t>
      </w:r>
      <w:proofErr w:type="spellEnd"/>
      <w:r w:rsidRPr="0026412F">
        <w:rPr>
          <w:rFonts w:ascii="Tahoma" w:hAnsi="Tahoma" w:cs="Tahoma"/>
        </w:rPr>
        <w:t>);</w:t>
      </w:r>
    </w:p>
    <w:p w14:paraId="3255069B" w14:textId="77777777" w:rsidR="00BE520F" w:rsidRPr="0026412F" w:rsidRDefault="00BE520F" w:rsidP="007D1F55">
      <w:pPr>
        <w:keepNext/>
        <w:keepLines/>
        <w:numPr>
          <w:ilvl w:val="0"/>
          <w:numId w:val="19"/>
        </w:numPr>
        <w:ind w:left="284" w:hanging="284"/>
        <w:jc w:val="both"/>
        <w:rPr>
          <w:rFonts w:ascii="Tahoma" w:hAnsi="Tahoma" w:cs="Tahoma"/>
        </w:rPr>
      </w:pPr>
      <w:bookmarkStart w:id="27" w:name="_Hlk103606497"/>
      <w:bookmarkStart w:id="28" w:name="_Hlk103582078"/>
      <w:r w:rsidRPr="0026412F">
        <w:rPr>
          <w:rFonts w:ascii="Tahoma" w:hAnsi="Tahoma" w:cs="Tahoma"/>
        </w:rPr>
        <w:t xml:space="preserve">izpolnjujemo omejevalne ukrepe navedene </w:t>
      </w:r>
      <w:bookmarkEnd w:id="27"/>
      <w:bookmarkEnd w:id="28"/>
      <w:r w:rsidRPr="0026412F">
        <w:rPr>
          <w:rFonts w:ascii="Tahoma" w:hAnsi="Tahoma" w:cs="Tahoma"/>
        </w:rPr>
        <w:t xml:space="preserve">v členu 1h »sklepa Sveta (SZVP) 2022/578 z dne 8. aprila 2022 o spremembi Sklepa 2014/512/SZVP o omejevalnih ukrepih zaradi delovanja Rusije, ki povzroča destabilizacijo razmer v Ukrajini«; </w:t>
      </w:r>
    </w:p>
    <w:p w14:paraId="02EB4034" w14:textId="77777777" w:rsidR="00BE520F" w:rsidRDefault="00BE520F" w:rsidP="007D1F55">
      <w:pPr>
        <w:keepNext/>
        <w:keepLines/>
        <w:numPr>
          <w:ilvl w:val="0"/>
          <w:numId w:val="19"/>
        </w:numPr>
        <w:ind w:left="284" w:hanging="284"/>
        <w:jc w:val="both"/>
        <w:rPr>
          <w:rFonts w:ascii="Tahoma" w:hAnsi="Tahoma" w:cs="Tahoma"/>
        </w:rPr>
      </w:pPr>
      <w:r w:rsidRPr="0026412F">
        <w:rPr>
          <w:rFonts w:ascii="Tahoma" w:hAnsi="Tahoma" w:cs="Tahoma"/>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14:paraId="78AB2A44" w14:textId="77777777" w:rsidR="00BE520F" w:rsidRDefault="00BE520F" w:rsidP="007D1F55">
      <w:pPr>
        <w:pStyle w:val="Odstavekseznama"/>
        <w:numPr>
          <w:ilvl w:val="0"/>
          <w:numId w:val="19"/>
        </w:numPr>
        <w:ind w:left="284" w:hanging="284"/>
        <w:rPr>
          <w:rFonts w:ascii="Tahoma" w:hAnsi="Tahoma" w:cs="Tahoma"/>
        </w:rPr>
      </w:pPr>
      <w:r w:rsidRPr="00BE520F">
        <w:rPr>
          <w:rFonts w:ascii="Tahoma" w:hAnsi="Tahoma" w:cs="Tahoma"/>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5872FFC8" w14:textId="77777777" w:rsidR="00BE520F" w:rsidRPr="00BE520F" w:rsidRDefault="00BE520F" w:rsidP="007D1F55">
      <w:pPr>
        <w:pStyle w:val="Odstavekseznama"/>
        <w:numPr>
          <w:ilvl w:val="0"/>
          <w:numId w:val="19"/>
        </w:numPr>
        <w:ind w:left="284" w:hanging="284"/>
        <w:rPr>
          <w:rFonts w:ascii="Tahoma" w:hAnsi="Tahoma" w:cs="Tahoma"/>
        </w:rPr>
      </w:pPr>
      <w:r w:rsidRPr="00BE520F">
        <w:rPr>
          <w:rFonts w:ascii="Tahoma" w:hAnsi="Tahoma" w:cs="Tahoma"/>
        </w:rPr>
        <w:t>so v ponudbeno ceno vključeni vsi materialni in nematerialni stroški, ki bodo potrebni za izvedbo predmeta naročila, v skladu z vsemi zahtevami naročnika;</w:t>
      </w:r>
    </w:p>
    <w:p w14:paraId="71D9D31A" w14:textId="77777777" w:rsidR="00BE520F" w:rsidRPr="007B62AB" w:rsidRDefault="00BE520F" w:rsidP="007D1F55">
      <w:pPr>
        <w:pStyle w:val="Odstavekseznama"/>
        <w:numPr>
          <w:ilvl w:val="0"/>
          <w:numId w:val="19"/>
        </w:numPr>
        <w:ind w:left="284" w:hanging="284"/>
        <w:rPr>
          <w:rFonts w:ascii="Tahoma" w:hAnsi="Tahoma" w:cs="Tahoma"/>
        </w:rPr>
      </w:pPr>
      <w:r w:rsidRPr="007B62AB">
        <w:rPr>
          <w:rFonts w:ascii="Tahoma" w:hAnsi="Tahoma" w:cs="Tahoma"/>
        </w:rPr>
        <w:t>se strinjamo z vsebino vzorcev finančnih zavarovanj, ki so priloženi v razpisni dokumentaciji.</w:t>
      </w:r>
    </w:p>
    <w:p w14:paraId="1E45D6B7" w14:textId="1A2AD1C3" w:rsidR="0026412F" w:rsidRPr="0026412F" w:rsidRDefault="0026412F" w:rsidP="00AF65C5">
      <w:pPr>
        <w:keepNext/>
        <w:keepLines/>
        <w:jc w:val="both"/>
        <w:rPr>
          <w:rFonts w:ascii="Tahoma" w:hAnsi="Tahoma" w:cs="Tahoma"/>
          <w:b/>
        </w:rPr>
      </w:pPr>
      <w:r w:rsidRPr="0026412F">
        <w:rPr>
          <w:rFonts w:ascii="Tahoma" w:hAnsi="Tahoma" w:cs="Tahoma"/>
          <w:b/>
        </w:rPr>
        <w:lastRenderedPageBreak/>
        <w:t xml:space="preserve">S podpisom te izjave dajemo soglasje, da naročnik v zvezi z oddajo javnega naročila št. </w:t>
      </w:r>
      <w:r w:rsidR="002A34A0">
        <w:rPr>
          <w:rFonts w:ascii="Tahoma" w:hAnsi="Tahoma" w:cs="Tahoma"/>
          <w:b/>
        </w:rPr>
        <w:t>VKS-</w:t>
      </w:r>
      <w:r w:rsidR="00BA3AAA">
        <w:rPr>
          <w:rFonts w:ascii="Tahoma" w:hAnsi="Tahoma" w:cs="Tahoma"/>
          <w:b/>
        </w:rPr>
        <w:t>136</w:t>
      </w:r>
      <w:r w:rsidR="002A34A0">
        <w:rPr>
          <w:rFonts w:ascii="Tahoma" w:hAnsi="Tahoma" w:cs="Tahoma"/>
          <w:b/>
        </w:rPr>
        <w:t>/26</w:t>
      </w:r>
      <w:r w:rsidRPr="0026412F">
        <w:rPr>
          <w:rFonts w:ascii="Tahoma" w:hAnsi="Tahoma" w:cs="Tahoma"/>
          <w:b/>
        </w:rPr>
        <w:t xml:space="preserve"> – </w:t>
      </w:r>
      <w:r w:rsidR="00BA3AAA" w:rsidRPr="00BA3AAA">
        <w:rPr>
          <w:rFonts w:ascii="Tahoma" w:hAnsi="Tahoma" w:cs="Tahoma"/>
          <w:b/>
        </w:rPr>
        <w:t>Dobava železovega III sulfata (</w:t>
      </w:r>
      <w:proofErr w:type="spellStart"/>
      <w:r w:rsidR="00BA3AAA" w:rsidRPr="00BA3AAA">
        <w:rPr>
          <w:rFonts w:ascii="Tahoma" w:hAnsi="Tahoma" w:cs="Tahoma"/>
          <w:b/>
        </w:rPr>
        <w:t>ferikola</w:t>
      </w:r>
      <w:proofErr w:type="spellEnd"/>
      <w:r w:rsidR="00BA3AAA" w:rsidRPr="00BA3AAA">
        <w:rPr>
          <w:rFonts w:ascii="Tahoma" w:hAnsi="Tahoma" w:cs="Tahoma"/>
          <w:b/>
        </w:rPr>
        <w:t>) za obdobje 4 let</w:t>
      </w:r>
      <w:r w:rsidRPr="0026412F">
        <w:rPr>
          <w:rFonts w:ascii="Tahoma" w:hAnsi="Tahoma" w:cs="Tahoma"/>
          <w:b/>
        </w:rPr>
        <w:t xml:space="preserve">, pridobi oziroma preveri podatke za preveritev ponudbe/zahtev iz tč. 3.1. razpisne dokumentacije v enotnem informacijskem sistemu </w:t>
      </w:r>
      <w:proofErr w:type="spellStart"/>
      <w:r w:rsidRPr="0026412F">
        <w:rPr>
          <w:rFonts w:ascii="Tahoma" w:hAnsi="Tahoma" w:cs="Tahoma"/>
          <w:b/>
        </w:rPr>
        <w:t>eJN</w:t>
      </w:r>
      <w:proofErr w:type="spellEnd"/>
      <w:r w:rsidRPr="0026412F">
        <w:rPr>
          <w:rFonts w:ascii="Tahoma" w:hAnsi="Tahoma" w:cs="Tahoma"/>
          <w:b/>
        </w:rPr>
        <w:t xml:space="preserve"> – </w:t>
      </w:r>
      <w:proofErr w:type="spellStart"/>
      <w:r w:rsidRPr="0026412F">
        <w:rPr>
          <w:rFonts w:ascii="Tahoma" w:hAnsi="Tahoma" w:cs="Tahoma"/>
          <w:b/>
        </w:rPr>
        <w:t>eDosje</w:t>
      </w:r>
      <w:proofErr w:type="spellEnd"/>
      <w:r w:rsidRPr="0026412F">
        <w:rPr>
          <w:rFonts w:ascii="Tahoma" w:hAnsi="Tahoma" w:cs="Tahoma"/>
          <w:b/>
        </w:rPr>
        <w:t xml:space="preserve"> v povezavi s devetim odstavkom 77. člena ZJN-3.</w:t>
      </w:r>
    </w:p>
    <w:p w14:paraId="784AF7E1" w14:textId="77777777" w:rsidR="0026412F" w:rsidRPr="0026412F" w:rsidRDefault="0026412F" w:rsidP="000F33F8">
      <w:pPr>
        <w:keepNext/>
        <w:keepLines/>
        <w:jc w:val="both"/>
        <w:rPr>
          <w:rFonts w:ascii="Tahoma" w:hAnsi="Tahoma" w:cs="Tahoma"/>
          <w:b/>
        </w:rPr>
      </w:pPr>
    </w:p>
    <w:p w14:paraId="6F1464ED" w14:textId="77777777" w:rsidR="0026412F" w:rsidRPr="0026412F" w:rsidRDefault="0026412F" w:rsidP="000F33F8">
      <w:pPr>
        <w:keepNext/>
        <w:keepLines/>
        <w:jc w:val="both"/>
        <w:rPr>
          <w:rFonts w:ascii="Tahoma" w:hAnsi="Tahoma" w:cs="Tahoma"/>
          <w:b/>
        </w:rPr>
      </w:pPr>
      <w:r w:rsidRPr="0026412F">
        <w:rPr>
          <w:rFonts w:ascii="Tahoma" w:hAnsi="Tahoma" w:cs="Tahoma"/>
          <w:b/>
        </w:rPr>
        <w:t xml:space="preserve">V kolikor pooblaščeni predstavnik naročnika ne bo mogel pridobiti podatkov iz enotnega informacijskega sistema </w:t>
      </w:r>
      <w:proofErr w:type="spellStart"/>
      <w:r w:rsidRPr="0026412F">
        <w:rPr>
          <w:rFonts w:ascii="Tahoma" w:hAnsi="Tahoma" w:cs="Tahoma"/>
          <w:b/>
        </w:rPr>
        <w:t>eJN</w:t>
      </w:r>
      <w:proofErr w:type="spellEnd"/>
      <w:r w:rsidRPr="0026412F">
        <w:rPr>
          <w:rFonts w:ascii="Tahoma" w:hAnsi="Tahoma" w:cs="Tahoma"/>
          <w:b/>
        </w:rPr>
        <w:t xml:space="preserve"> – </w:t>
      </w:r>
      <w:proofErr w:type="spellStart"/>
      <w:r w:rsidRPr="0026412F">
        <w:rPr>
          <w:rFonts w:ascii="Tahoma" w:hAnsi="Tahoma" w:cs="Tahoma"/>
          <w:b/>
        </w:rPr>
        <w:t>eDosje</w:t>
      </w:r>
      <w:proofErr w:type="spellEnd"/>
      <w:r w:rsidRPr="0026412F">
        <w:rPr>
          <w:rFonts w:ascii="Tahoma" w:hAnsi="Tahoma" w:cs="Tahoma"/>
          <w:b/>
        </w:rPr>
        <w:t>, izjavljamo, da bomo naročniku sami predložili ustrezna dokazila.</w:t>
      </w:r>
    </w:p>
    <w:p w14:paraId="0FB11437" w14:textId="77777777" w:rsidR="0026412F" w:rsidRPr="0026412F" w:rsidRDefault="0026412F" w:rsidP="00AF65C5">
      <w:pPr>
        <w:keepNext/>
        <w:keepLines/>
        <w:rPr>
          <w:rFonts w:ascii="Tahoma" w:hAnsi="Tahoma" w:cs="Tahoma"/>
        </w:rPr>
      </w:pPr>
    </w:p>
    <w:p w14:paraId="176134B6" w14:textId="77777777" w:rsidR="0026412F" w:rsidRPr="0026412F" w:rsidRDefault="0026412F" w:rsidP="00AF65C5">
      <w:pPr>
        <w:keepNext/>
        <w:keepLines/>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26412F" w:rsidRPr="0026412F" w14:paraId="720A9C86" w14:textId="77777777" w:rsidTr="001D0EC4">
        <w:trPr>
          <w:trHeight w:val="235"/>
        </w:trPr>
        <w:tc>
          <w:tcPr>
            <w:tcW w:w="2977" w:type="dxa"/>
            <w:tcBorders>
              <w:bottom w:val="single" w:sz="4" w:space="0" w:color="auto"/>
            </w:tcBorders>
          </w:tcPr>
          <w:p w14:paraId="072FDC79" w14:textId="77777777" w:rsidR="0026412F" w:rsidRPr="0026412F" w:rsidRDefault="0026412F" w:rsidP="00AF65C5">
            <w:pPr>
              <w:keepNext/>
              <w:keepLines/>
              <w:rPr>
                <w:rFonts w:ascii="Tahoma" w:hAnsi="Tahoma" w:cs="Tahoma"/>
              </w:rPr>
            </w:pPr>
          </w:p>
        </w:tc>
        <w:tc>
          <w:tcPr>
            <w:tcW w:w="2694" w:type="dxa"/>
          </w:tcPr>
          <w:p w14:paraId="5229C3D4" w14:textId="77777777" w:rsidR="0026412F" w:rsidRPr="0026412F" w:rsidRDefault="0026412F" w:rsidP="00AF65C5">
            <w:pPr>
              <w:keepNext/>
              <w:keepLines/>
              <w:rPr>
                <w:rFonts w:ascii="Tahoma" w:hAnsi="Tahoma" w:cs="Tahoma"/>
              </w:rPr>
            </w:pPr>
          </w:p>
        </w:tc>
        <w:tc>
          <w:tcPr>
            <w:tcW w:w="3685" w:type="dxa"/>
            <w:tcBorders>
              <w:bottom w:val="single" w:sz="4" w:space="0" w:color="auto"/>
            </w:tcBorders>
          </w:tcPr>
          <w:p w14:paraId="274A8CDC" w14:textId="77777777" w:rsidR="0026412F" w:rsidRPr="0026412F" w:rsidRDefault="0026412F" w:rsidP="00AF65C5">
            <w:pPr>
              <w:keepNext/>
              <w:keepLines/>
              <w:rPr>
                <w:rFonts w:ascii="Tahoma" w:hAnsi="Tahoma" w:cs="Tahoma"/>
              </w:rPr>
            </w:pPr>
          </w:p>
        </w:tc>
      </w:tr>
      <w:tr w:rsidR="0026412F" w:rsidRPr="0026412F" w14:paraId="74542106" w14:textId="77777777" w:rsidTr="001D0EC4">
        <w:trPr>
          <w:trHeight w:val="235"/>
        </w:trPr>
        <w:tc>
          <w:tcPr>
            <w:tcW w:w="2977" w:type="dxa"/>
            <w:tcBorders>
              <w:top w:val="single" w:sz="4" w:space="0" w:color="auto"/>
            </w:tcBorders>
          </w:tcPr>
          <w:p w14:paraId="1C23C142" w14:textId="77777777" w:rsidR="0026412F" w:rsidRPr="0026412F" w:rsidRDefault="0026412F" w:rsidP="00AF65C5">
            <w:pPr>
              <w:keepNext/>
              <w:keepLines/>
              <w:rPr>
                <w:rFonts w:ascii="Tahoma" w:hAnsi="Tahoma" w:cs="Tahoma"/>
              </w:rPr>
            </w:pPr>
            <w:r w:rsidRPr="0026412F">
              <w:rPr>
                <w:rFonts w:ascii="Tahoma" w:hAnsi="Tahoma" w:cs="Tahoma"/>
              </w:rPr>
              <w:t>(kraj, datum)</w:t>
            </w:r>
          </w:p>
        </w:tc>
        <w:tc>
          <w:tcPr>
            <w:tcW w:w="2694" w:type="dxa"/>
          </w:tcPr>
          <w:p w14:paraId="22B9CF21" w14:textId="4394F8AB" w:rsidR="0026412F" w:rsidRPr="0026412F" w:rsidRDefault="00F97B9B" w:rsidP="00AF65C5">
            <w:pPr>
              <w:keepNext/>
              <w:keepLines/>
              <w:rPr>
                <w:rFonts w:ascii="Tahoma" w:hAnsi="Tahoma" w:cs="Tahoma"/>
              </w:rPr>
            </w:pPr>
            <w:r>
              <w:rPr>
                <w:rFonts w:ascii="Tahoma" w:hAnsi="Tahoma" w:cs="Tahoma"/>
              </w:rPr>
              <w:t xml:space="preserve">                 </w:t>
            </w:r>
            <w:r w:rsidR="0026412F" w:rsidRPr="0026412F">
              <w:rPr>
                <w:rFonts w:ascii="Tahoma" w:hAnsi="Tahoma" w:cs="Tahoma"/>
              </w:rPr>
              <w:t>žig</w:t>
            </w:r>
          </w:p>
        </w:tc>
        <w:tc>
          <w:tcPr>
            <w:tcW w:w="3685" w:type="dxa"/>
            <w:tcBorders>
              <w:top w:val="single" w:sz="4" w:space="0" w:color="auto"/>
            </w:tcBorders>
          </w:tcPr>
          <w:p w14:paraId="4D4BE9C6" w14:textId="77777777" w:rsidR="0026412F" w:rsidRPr="0026412F" w:rsidRDefault="0026412F" w:rsidP="00AF65C5">
            <w:pPr>
              <w:keepNext/>
              <w:keepLines/>
              <w:rPr>
                <w:rFonts w:ascii="Tahoma" w:hAnsi="Tahoma" w:cs="Tahoma"/>
              </w:rPr>
            </w:pPr>
            <w:r w:rsidRPr="0026412F">
              <w:rPr>
                <w:rFonts w:ascii="Tahoma" w:hAnsi="Tahoma" w:cs="Tahoma"/>
              </w:rPr>
              <w:t>(ime in priimek odgovorne osebe ter podpis gospodarskega subjekta)</w:t>
            </w:r>
          </w:p>
        </w:tc>
      </w:tr>
    </w:tbl>
    <w:p w14:paraId="5A83EA0D" w14:textId="77777777" w:rsidR="0026412F" w:rsidRPr="0026412F" w:rsidRDefault="0026412F" w:rsidP="00AF65C5">
      <w:pPr>
        <w:keepNext/>
        <w:keepLines/>
        <w:rPr>
          <w:rFonts w:ascii="Tahoma" w:hAnsi="Tahoma" w:cs="Tahoma"/>
          <w:bCs/>
          <w:i/>
        </w:rPr>
      </w:pPr>
    </w:p>
    <w:p w14:paraId="11B6CCC4" w14:textId="77777777" w:rsidR="0026412F" w:rsidRPr="0026412F" w:rsidRDefault="0026412F" w:rsidP="00AF65C5">
      <w:pPr>
        <w:keepNext/>
        <w:keepLines/>
        <w:rPr>
          <w:rFonts w:ascii="Tahoma" w:hAnsi="Tahoma" w:cs="Tahoma"/>
          <w:b/>
          <w:bCs/>
          <w:i/>
        </w:rPr>
      </w:pPr>
    </w:p>
    <w:p w14:paraId="2CDA3F17" w14:textId="77777777" w:rsidR="0026412F" w:rsidRPr="0026412F" w:rsidRDefault="0026412F" w:rsidP="00AF65C5">
      <w:pPr>
        <w:keepNext/>
        <w:keepLines/>
        <w:rPr>
          <w:rFonts w:ascii="Tahoma" w:hAnsi="Tahoma" w:cs="Tahoma"/>
          <w:b/>
          <w:bCs/>
          <w:i/>
        </w:rPr>
      </w:pPr>
    </w:p>
    <w:p w14:paraId="4BB31E8F" w14:textId="77777777" w:rsidR="0026412F" w:rsidRPr="0026412F" w:rsidRDefault="0026412F" w:rsidP="00AF65C5">
      <w:pPr>
        <w:keepNext/>
        <w:keepLines/>
        <w:rPr>
          <w:rFonts w:ascii="Tahoma" w:hAnsi="Tahoma" w:cs="Tahoma"/>
          <w:b/>
          <w:bCs/>
          <w:i/>
        </w:rPr>
      </w:pPr>
    </w:p>
    <w:p w14:paraId="31A83F8C" w14:textId="77777777" w:rsidR="0026412F" w:rsidRPr="0026412F" w:rsidRDefault="0026412F" w:rsidP="00AF65C5">
      <w:pPr>
        <w:keepNext/>
        <w:keepLines/>
        <w:rPr>
          <w:rFonts w:ascii="Tahoma" w:hAnsi="Tahoma" w:cs="Tahoma"/>
          <w:b/>
          <w:bCs/>
          <w:i/>
        </w:rPr>
      </w:pPr>
      <w:r w:rsidRPr="0026412F">
        <w:rPr>
          <w:rFonts w:ascii="Tahoma" w:hAnsi="Tahoma" w:cs="Tahoma"/>
          <w:b/>
          <w:bCs/>
          <w:i/>
        </w:rPr>
        <w:t>Navodila za izpolnitev:</w:t>
      </w:r>
    </w:p>
    <w:p w14:paraId="1E9AB168" w14:textId="77777777" w:rsidR="0026412F" w:rsidRPr="0026412F" w:rsidRDefault="0026412F" w:rsidP="00F97B9B">
      <w:pPr>
        <w:keepNext/>
        <w:keepLines/>
        <w:numPr>
          <w:ilvl w:val="0"/>
          <w:numId w:val="3"/>
        </w:numPr>
        <w:jc w:val="both"/>
        <w:rPr>
          <w:rFonts w:ascii="Tahoma" w:hAnsi="Tahoma" w:cs="Tahoma"/>
          <w:i/>
          <w:iCs/>
        </w:rPr>
      </w:pPr>
      <w:r w:rsidRPr="0026412F">
        <w:rPr>
          <w:rFonts w:ascii="Tahoma" w:hAnsi="Tahoma" w:cs="Tahoma"/>
          <w:i/>
          <w:iCs/>
        </w:rPr>
        <w:t xml:space="preserve">Izjavo izpolni in podpiše </w:t>
      </w:r>
      <w:r w:rsidRPr="0026412F">
        <w:rPr>
          <w:rFonts w:ascii="Tahoma" w:hAnsi="Tahoma" w:cs="Tahoma"/>
          <w:i/>
          <w:iCs/>
          <w:u w:val="single"/>
        </w:rPr>
        <w:t>ponudnik</w:t>
      </w:r>
      <w:r w:rsidRPr="0026412F">
        <w:rPr>
          <w:rFonts w:ascii="Tahoma" w:hAnsi="Tahoma" w:cs="Tahoma"/>
          <w:i/>
          <w:iCs/>
        </w:rPr>
        <w:t xml:space="preserve">, kot tudi vsi </w:t>
      </w:r>
      <w:r w:rsidRPr="0026412F">
        <w:rPr>
          <w:rFonts w:ascii="Tahoma" w:hAnsi="Tahoma" w:cs="Tahoma"/>
          <w:i/>
          <w:iCs/>
          <w:u w:val="single"/>
        </w:rPr>
        <w:t>posamezni člani skupine ponudnikov</w:t>
      </w:r>
      <w:r w:rsidRPr="0026412F">
        <w:rPr>
          <w:rFonts w:ascii="Tahoma" w:hAnsi="Tahoma" w:cs="Tahoma"/>
          <w:i/>
          <w:iCs/>
        </w:rPr>
        <w:t xml:space="preserve"> (partnerji) v primeru skupne ponudbe, vsi </w:t>
      </w:r>
      <w:r w:rsidRPr="0026412F">
        <w:rPr>
          <w:rFonts w:ascii="Tahoma" w:hAnsi="Tahoma" w:cs="Tahoma"/>
          <w:i/>
          <w:iCs/>
          <w:u w:val="single"/>
        </w:rPr>
        <w:t>podizvajalci</w:t>
      </w:r>
      <w:r w:rsidRPr="0026412F">
        <w:rPr>
          <w:rFonts w:ascii="Tahoma" w:hAnsi="Tahoma" w:cs="Tahoma"/>
          <w:i/>
          <w:iCs/>
        </w:rPr>
        <w:t xml:space="preserve"> (če ponudnik izvaja javno naročilo s podizvajalci) ter vsi </w:t>
      </w:r>
      <w:r w:rsidRPr="0026412F">
        <w:rPr>
          <w:rFonts w:ascii="Tahoma" w:hAnsi="Tahoma" w:cs="Tahoma"/>
          <w:bCs/>
          <w:i/>
          <w:iCs/>
          <w:u w:val="single"/>
        </w:rPr>
        <w:t>gospodarski subjekti, katerih zmogljivosti uporablja ponudnik</w:t>
      </w:r>
      <w:r w:rsidRPr="0026412F">
        <w:rPr>
          <w:rFonts w:ascii="Tahoma" w:hAnsi="Tahoma" w:cs="Tahoma"/>
          <w:i/>
          <w:iCs/>
        </w:rPr>
        <w:t>.</w:t>
      </w:r>
    </w:p>
    <w:p w14:paraId="2F94AA90" w14:textId="77777777" w:rsidR="0026412F" w:rsidRPr="0026412F" w:rsidRDefault="0026412F" w:rsidP="00AF65C5">
      <w:pPr>
        <w:keepNext/>
        <w:keepLines/>
        <w:rPr>
          <w:rFonts w:ascii="Tahoma" w:hAnsi="Tahoma" w:cs="Tahoma"/>
        </w:rPr>
      </w:pPr>
      <w:r w:rsidRPr="0026412F">
        <w:rPr>
          <w:rFonts w:ascii="Tahoma" w:hAnsi="Tahoma" w:cs="Tahoma"/>
        </w:rPr>
        <w:br w:type="page"/>
      </w: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343"/>
      </w:tblGrid>
      <w:tr w:rsidR="00173006" w:rsidRPr="00C8579C" w14:paraId="46B90668" w14:textId="77777777" w:rsidTr="00AD6249">
        <w:tc>
          <w:tcPr>
            <w:tcW w:w="7938" w:type="dxa"/>
          </w:tcPr>
          <w:p w14:paraId="759F9F8A" w14:textId="6C6BE152" w:rsidR="00173006" w:rsidRPr="006808AD" w:rsidRDefault="00C23AD1" w:rsidP="00AF65C5">
            <w:pPr>
              <w:keepNext/>
              <w:keepLines/>
              <w:jc w:val="both"/>
              <w:rPr>
                <w:rFonts w:ascii="Tahoma" w:hAnsi="Tahoma" w:cs="Tahoma"/>
                <w:b/>
                <w:bCs/>
              </w:rPr>
            </w:pPr>
            <w:r w:rsidRPr="00C8579C">
              <w:rPr>
                <w:rFonts w:ascii="Tahoma" w:hAnsi="Tahoma" w:cs="Tahoma"/>
              </w:rPr>
              <w:lastRenderedPageBreak/>
              <w:br w:type="page"/>
            </w:r>
            <w:r w:rsidR="00173006" w:rsidRPr="006808AD">
              <w:rPr>
                <w:rFonts w:ascii="Tahoma" w:hAnsi="Tahoma" w:cs="Tahoma"/>
                <w:b/>
                <w:bCs/>
              </w:rPr>
              <w:t xml:space="preserve">PODATKI O PONUDNIKU </w:t>
            </w:r>
          </w:p>
        </w:tc>
        <w:tc>
          <w:tcPr>
            <w:tcW w:w="1343" w:type="dxa"/>
          </w:tcPr>
          <w:p w14:paraId="07B85C49" w14:textId="77777777" w:rsidR="00173006" w:rsidRPr="00C8579C" w:rsidRDefault="00173006" w:rsidP="00AF65C5">
            <w:pPr>
              <w:keepNext/>
              <w:keepLines/>
              <w:jc w:val="both"/>
              <w:rPr>
                <w:rFonts w:ascii="Tahoma" w:hAnsi="Tahoma" w:cs="Tahoma"/>
                <w:b/>
                <w:i/>
              </w:rPr>
            </w:pPr>
            <w:r w:rsidRPr="00C8579C">
              <w:rPr>
                <w:rFonts w:ascii="Tahoma" w:hAnsi="Tahoma" w:cs="Tahoma"/>
                <w:b/>
                <w:i/>
              </w:rPr>
              <w:t>Priloga 1</w:t>
            </w:r>
          </w:p>
        </w:tc>
      </w:tr>
    </w:tbl>
    <w:p w14:paraId="194746BF" w14:textId="77777777" w:rsidR="00F97B9B" w:rsidRDefault="00F97B9B" w:rsidP="00AF65C5">
      <w:pPr>
        <w:keepNext/>
        <w:keepLines/>
        <w:ind w:left="142"/>
        <w:jc w:val="both"/>
        <w:rPr>
          <w:rFonts w:ascii="Tahoma" w:hAnsi="Tahoma" w:cs="Tahoma"/>
          <w:b/>
          <w:color w:val="000000" w:themeColor="text1"/>
        </w:rPr>
      </w:pPr>
    </w:p>
    <w:p w14:paraId="778D7A58" w14:textId="12D6A949" w:rsidR="00195C90" w:rsidRDefault="00F97B9B" w:rsidP="00F97B9B">
      <w:pPr>
        <w:keepNext/>
        <w:keepLines/>
        <w:ind w:left="142"/>
        <w:jc w:val="center"/>
        <w:rPr>
          <w:rFonts w:ascii="Tahoma" w:hAnsi="Tahoma" w:cs="Tahoma"/>
          <w:b/>
          <w:color w:val="000000" w:themeColor="text1"/>
        </w:rPr>
      </w:pPr>
      <w:r w:rsidRPr="00F97B9B">
        <w:rPr>
          <w:rFonts w:ascii="Tahoma" w:hAnsi="Tahoma" w:cs="Tahoma"/>
          <w:b/>
          <w:color w:val="000000" w:themeColor="text1"/>
        </w:rPr>
        <w:t>VKS</w:t>
      </w:r>
      <w:r w:rsidR="003D1A84" w:rsidRPr="003D1A84">
        <w:t xml:space="preserve"> </w:t>
      </w:r>
      <w:r w:rsidR="003D1A84" w:rsidRPr="003D1A84">
        <w:rPr>
          <w:rFonts w:ascii="Tahoma" w:hAnsi="Tahoma" w:cs="Tahoma"/>
          <w:b/>
          <w:color w:val="000000" w:themeColor="text1"/>
        </w:rPr>
        <w:t>VKS-136/26 – Dobava železovega III sulfata (</w:t>
      </w:r>
      <w:proofErr w:type="spellStart"/>
      <w:r w:rsidR="003D1A84" w:rsidRPr="003D1A84">
        <w:rPr>
          <w:rFonts w:ascii="Tahoma" w:hAnsi="Tahoma" w:cs="Tahoma"/>
          <w:b/>
          <w:color w:val="000000" w:themeColor="text1"/>
        </w:rPr>
        <w:t>ferikola</w:t>
      </w:r>
      <w:proofErr w:type="spellEnd"/>
      <w:r w:rsidR="003D1A84" w:rsidRPr="003D1A84">
        <w:rPr>
          <w:rFonts w:ascii="Tahoma" w:hAnsi="Tahoma" w:cs="Tahoma"/>
          <w:b/>
          <w:color w:val="000000" w:themeColor="text1"/>
        </w:rPr>
        <w:t>) za obdobje 4 let</w:t>
      </w:r>
    </w:p>
    <w:p w14:paraId="25E4A67F" w14:textId="77777777" w:rsidR="00F97B9B" w:rsidRPr="00C8579C" w:rsidRDefault="00F97B9B" w:rsidP="00AF65C5">
      <w:pPr>
        <w:keepNext/>
        <w:keepLines/>
        <w:ind w:left="142"/>
        <w:jc w:val="both"/>
        <w:rPr>
          <w:rFonts w:ascii="Tahoma" w:hAnsi="Tahoma" w:cs="Tahoma"/>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9D6180" w:rsidRPr="009D6180" w14:paraId="77A20769" w14:textId="77777777" w:rsidTr="00F96795">
        <w:trPr>
          <w:gridBefore w:val="1"/>
          <w:gridAfter w:val="1"/>
          <w:wBefore w:w="70" w:type="dxa"/>
          <w:wAfter w:w="210" w:type="dxa"/>
        </w:trPr>
        <w:tc>
          <w:tcPr>
            <w:tcW w:w="2552" w:type="dxa"/>
            <w:tcBorders>
              <w:top w:val="nil"/>
              <w:left w:val="nil"/>
              <w:bottom w:val="nil"/>
              <w:right w:val="nil"/>
            </w:tcBorders>
            <w:vAlign w:val="bottom"/>
          </w:tcPr>
          <w:p w14:paraId="38281B7C" w14:textId="77777777" w:rsidR="009D6180" w:rsidRPr="009D6180" w:rsidRDefault="009D6180" w:rsidP="00AF65C5">
            <w:pPr>
              <w:keepNext/>
              <w:keepLines/>
              <w:tabs>
                <w:tab w:val="left" w:pos="567"/>
                <w:tab w:val="num" w:pos="851"/>
                <w:tab w:val="left" w:pos="993"/>
              </w:tabs>
              <w:jc w:val="both"/>
              <w:rPr>
                <w:rFonts w:ascii="Tahoma" w:hAnsi="Tahoma" w:cs="Tahoma"/>
                <w:szCs w:val="22"/>
              </w:rPr>
            </w:pPr>
            <w:r w:rsidRPr="009D6180">
              <w:rPr>
                <w:rFonts w:ascii="Tahoma" w:hAnsi="Tahoma" w:cs="Tahoma"/>
                <w:szCs w:val="22"/>
              </w:rPr>
              <w:t>Naziv ponudnika</w:t>
            </w:r>
          </w:p>
        </w:tc>
        <w:tc>
          <w:tcPr>
            <w:tcW w:w="6804" w:type="dxa"/>
            <w:gridSpan w:val="3"/>
            <w:tcBorders>
              <w:top w:val="nil"/>
              <w:left w:val="nil"/>
              <w:right w:val="nil"/>
            </w:tcBorders>
          </w:tcPr>
          <w:p w14:paraId="75B33916"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7FCA060E" w14:textId="77777777" w:rsidTr="00F96795">
        <w:trPr>
          <w:gridBefore w:val="1"/>
          <w:gridAfter w:val="1"/>
          <w:wBefore w:w="70" w:type="dxa"/>
          <w:wAfter w:w="210" w:type="dxa"/>
        </w:trPr>
        <w:tc>
          <w:tcPr>
            <w:tcW w:w="2552" w:type="dxa"/>
            <w:tcBorders>
              <w:top w:val="nil"/>
              <w:left w:val="nil"/>
              <w:bottom w:val="nil"/>
              <w:right w:val="nil"/>
            </w:tcBorders>
          </w:tcPr>
          <w:p w14:paraId="1E034241"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c>
          <w:tcPr>
            <w:tcW w:w="6804" w:type="dxa"/>
            <w:gridSpan w:val="3"/>
            <w:tcBorders>
              <w:left w:val="nil"/>
              <w:right w:val="nil"/>
            </w:tcBorders>
          </w:tcPr>
          <w:p w14:paraId="7E117BDF"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4E4F23C8" w14:textId="77777777" w:rsidTr="00F96795">
        <w:trPr>
          <w:gridBefore w:val="1"/>
          <w:gridAfter w:val="1"/>
          <w:wBefore w:w="70" w:type="dxa"/>
          <w:wAfter w:w="210" w:type="dxa"/>
        </w:trPr>
        <w:tc>
          <w:tcPr>
            <w:tcW w:w="2552" w:type="dxa"/>
            <w:tcBorders>
              <w:top w:val="nil"/>
              <w:left w:val="nil"/>
              <w:bottom w:val="nil"/>
              <w:right w:val="nil"/>
            </w:tcBorders>
            <w:vAlign w:val="bottom"/>
          </w:tcPr>
          <w:p w14:paraId="04574498" w14:textId="77777777" w:rsidR="009D6180" w:rsidRPr="009D6180" w:rsidRDefault="009D6180" w:rsidP="00AF65C5">
            <w:pPr>
              <w:keepNext/>
              <w:keepLines/>
              <w:tabs>
                <w:tab w:val="left" w:pos="567"/>
                <w:tab w:val="num" w:pos="851"/>
                <w:tab w:val="left" w:pos="993"/>
              </w:tabs>
              <w:jc w:val="both"/>
              <w:rPr>
                <w:rFonts w:ascii="Tahoma" w:hAnsi="Tahoma" w:cs="Tahoma"/>
                <w:szCs w:val="22"/>
              </w:rPr>
            </w:pPr>
            <w:r w:rsidRPr="009D6180">
              <w:rPr>
                <w:rFonts w:ascii="Tahoma" w:hAnsi="Tahoma" w:cs="Tahoma"/>
                <w:szCs w:val="22"/>
              </w:rPr>
              <w:t>Naslov ponudnika</w:t>
            </w:r>
          </w:p>
        </w:tc>
        <w:tc>
          <w:tcPr>
            <w:tcW w:w="6804" w:type="dxa"/>
            <w:gridSpan w:val="3"/>
            <w:tcBorders>
              <w:top w:val="nil"/>
              <w:left w:val="nil"/>
              <w:right w:val="nil"/>
            </w:tcBorders>
          </w:tcPr>
          <w:p w14:paraId="22EF384A"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110EBB41" w14:textId="77777777" w:rsidTr="00F96795">
        <w:trPr>
          <w:gridBefore w:val="1"/>
          <w:gridAfter w:val="1"/>
          <w:wBefore w:w="70" w:type="dxa"/>
          <w:wAfter w:w="210" w:type="dxa"/>
        </w:trPr>
        <w:tc>
          <w:tcPr>
            <w:tcW w:w="2552" w:type="dxa"/>
            <w:tcBorders>
              <w:top w:val="nil"/>
              <w:left w:val="nil"/>
              <w:bottom w:val="nil"/>
              <w:right w:val="nil"/>
            </w:tcBorders>
          </w:tcPr>
          <w:p w14:paraId="4D1C92A3"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c>
          <w:tcPr>
            <w:tcW w:w="6804" w:type="dxa"/>
            <w:gridSpan w:val="3"/>
            <w:tcBorders>
              <w:left w:val="nil"/>
              <w:right w:val="nil"/>
            </w:tcBorders>
          </w:tcPr>
          <w:p w14:paraId="5C324F08"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69CE663D" w14:textId="77777777" w:rsidTr="00F96795">
        <w:trPr>
          <w:gridBefore w:val="1"/>
          <w:gridAfter w:val="1"/>
          <w:wBefore w:w="70" w:type="dxa"/>
          <w:wAfter w:w="210" w:type="dxa"/>
        </w:trPr>
        <w:tc>
          <w:tcPr>
            <w:tcW w:w="2552" w:type="dxa"/>
            <w:tcBorders>
              <w:top w:val="nil"/>
              <w:left w:val="nil"/>
              <w:bottom w:val="nil"/>
              <w:right w:val="nil"/>
            </w:tcBorders>
            <w:vAlign w:val="bottom"/>
          </w:tcPr>
          <w:p w14:paraId="7D325BD1" w14:textId="77777777" w:rsidR="009D6180" w:rsidRPr="009D6180" w:rsidRDefault="009D6180" w:rsidP="00AF65C5">
            <w:pPr>
              <w:keepNext/>
              <w:keepLines/>
              <w:tabs>
                <w:tab w:val="left" w:pos="567"/>
                <w:tab w:val="num" w:pos="851"/>
                <w:tab w:val="left" w:pos="993"/>
              </w:tabs>
              <w:rPr>
                <w:rFonts w:ascii="Tahoma" w:hAnsi="Tahoma" w:cs="Tahoma"/>
                <w:szCs w:val="22"/>
              </w:rPr>
            </w:pPr>
            <w:r w:rsidRPr="009D6180">
              <w:rPr>
                <w:rFonts w:ascii="Tahoma" w:hAnsi="Tahoma" w:cs="Tahoma"/>
                <w:szCs w:val="22"/>
              </w:rPr>
              <w:t>Transakcijski račun/Poslovni račun (IBAN, SWIFT)</w:t>
            </w:r>
          </w:p>
        </w:tc>
        <w:tc>
          <w:tcPr>
            <w:tcW w:w="6804" w:type="dxa"/>
            <w:gridSpan w:val="3"/>
            <w:tcBorders>
              <w:top w:val="nil"/>
              <w:left w:val="nil"/>
              <w:right w:val="nil"/>
            </w:tcBorders>
          </w:tcPr>
          <w:p w14:paraId="0FF94B67"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4EB938D5" w14:textId="77777777" w:rsidTr="00F96795">
        <w:trPr>
          <w:gridBefore w:val="1"/>
          <w:gridAfter w:val="1"/>
          <w:wBefore w:w="70" w:type="dxa"/>
          <w:wAfter w:w="210" w:type="dxa"/>
        </w:trPr>
        <w:tc>
          <w:tcPr>
            <w:tcW w:w="2552" w:type="dxa"/>
            <w:tcBorders>
              <w:top w:val="nil"/>
              <w:left w:val="nil"/>
              <w:bottom w:val="nil"/>
              <w:right w:val="nil"/>
            </w:tcBorders>
            <w:vAlign w:val="bottom"/>
          </w:tcPr>
          <w:p w14:paraId="2E35185D" w14:textId="77777777" w:rsidR="009D6180" w:rsidRPr="009D6180" w:rsidRDefault="009D6180" w:rsidP="00AF65C5">
            <w:pPr>
              <w:keepNext/>
              <w:keepLines/>
              <w:tabs>
                <w:tab w:val="left" w:pos="567"/>
                <w:tab w:val="left" w:pos="993"/>
              </w:tabs>
              <w:jc w:val="both"/>
              <w:rPr>
                <w:rFonts w:ascii="Tahoma" w:hAnsi="Tahoma" w:cs="Tahoma"/>
                <w:szCs w:val="22"/>
              </w:rPr>
            </w:pPr>
            <w:r w:rsidRPr="009D6180">
              <w:rPr>
                <w:rFonts w:ascii="Tahoma" w:hAnsi="Tahoma" w:cs="Tahoma"/>
                <w:szCs w:val="22"/>
              </w:rPr>
              <w:t>Matična banka</w:t>
            </w:r>
          </w:p>
        </w:tc>
        <w:tc>
          <w:tcPr>
            <w:tcW w:w="6804" w:type="dxa"/>
            <w:gridSpan w:val="3"/>
            <w:tcBorders>
              <w:left w:val="nil"/>
              <w:right w:val="nil"/>
            </w:tcBorders>
          </w:tcPr>
          <w:p w14:paraId="45F47855"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6B313091" w14:textId="77777777" w:rsidTr="00F96795">
        <w:trPr>
          <w:gridBefore w:val="1"/>
          <w:gridAfter w:val="1"/>
          <w:wBefore w:w="70" w:type="dxa"/>
          <w:wAfter w:w="210" w:type="dxa"/>
        </w:trPr>
        <w:tc>
          <w:tcPr>
            <w:tcW w:w="2552" w:type="dxa"/>
            <w:tcBorders>
              <w:top w:val="nil"/>
              <w:left w:val="nil"/>
              <w:bottom w:val="nil"/>
              <w:right w:val="nil"/>
            </w:tcBorders>
            <w:vAlign w:val="bottom"/>
          </w:tcPr>
          <w:p w14:paraId="32C6290F" w14:textId="77777777" w:rsidR="009D6180" w:rsidRPr="009D6180" w:rsidRDefault="009D6180" w:rsidP="00AF65C5">
            <w:pPr>
              <w:keepNext/>
              <w:keepLines/>
              <w:tabs>
                <w:tab w:val="left" w:pos="567"/>
                <w:tab w:val="left" w:pos="993"/>
              </w:tabs>
              <w:jc w:val="both"/>
              <w:rPr>
                <w:rFonts w:ascii="Tahoma" w:hAnsi="Tahoma" w:cs="Tahoma"/>
                <w:szCs w:val="22"/>
              </w:rPr>
            </w:pPr>
            <w:r w:rsidRPr="009D6180">
              <w:rPr>
                <w:rFonts w:ascii="Tahoma" w:hAnsi="Tahoma" w:cs="Tahoma"/>
                <w:szCs w:val="22"/>
              </w:rPr>
              <w:t>ID številka za DDV</w:t>
            </w:r>
          </w:p>
        </w:tc>
        <w:tc>
          <w:tcPr>
            <w:tcW w:w="6804" w:type="dxa"/>
            <w:gridSpan w:val="3"/>
            <w:tcBorders>
              <w:left w:val="nil"/>
              <w:bottom w:val="single" w:sz="4" w:space="0" w:color="auto"/>
              <w:right w:val="nil"/>
            </w:tcBorders>
          </w:tcPr>
          <w:p w14:paraId="7721EA94"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0DB0B6D5" w14:textId="77777777" w:rsidTr="00F96795">
        <w:trPr>
          <w:gridBefore w:val="1"/>
          <w:gridAfter w:val="1"/>
          <w:wBefore w:w="70" w:type="dxa"/>
          <w:wAfter w:w="210" w:type="dxa"/>
        </w:trPr>
        <w:tc>
          <w:tcPr>
            <w:tcW w:w="2552" w:type="dxa"/>
            <w:tcBorders>
              <w:top w:val="nil"/>
              <w:left w:val="nil"/>
              <w:bottom w:val="nil"/>
              <w:right w:val="nil"/>
            </w:tcBorders>
            <w:vAlign w:val="bottom"/>
          </w:tcPr>
          <w:p w14:paraId="59210DCE" w14:textId="77777777" w:rsidR="009D6180" w:rsidRPr="009D6180" w:rsidRDefault="009D6180" w:rsidP="00AF65C5">
            <w:pPr>
              <w:keepNext/>
              <w:keepLines/>
              <w:tabs>
                <w:tab w:val="left" w:pos="567"/>
                <w:tab w:val="left" w:pos="993"/>
              </w:tabs>
              <w:jc w:val="both"/>
              <w:rPr>
                <w:rFonts w:ascii="Tahoma" w:hAnsi="Tahoma" w:cs="Tahoma"/>
                <w:szCs w:val="22"/>
              </w:rPr>
            </w:pPr>
            <w:r w:rsidRPr="009D6180">
              <w:rPr>
                <w:rFonts w:ascii="Tahoma" w:hAnsi="Tahoma" w:cs="Tahoma"/>
                <w:szCs w:val="22"/>
              </w:rPr>
              <w:t>Finančni urad</w:t>
            </w:r>
          </w:p>
        </w:tc>
        <w:tc>
          <w:tcPr>
            <w:tcW w:w="6804" w:type="dxa"/>
            <w:gridSpan w:val="3"/>
            <w:tcBorders>
              <w:left w:val="nil"/>
              <w:bottom w:val="single" w:sz="4" w:space="0" w:color="auto"/>
              <w:right w:val="nil"/>
            </w:tcBorders>
          </w:tcPr>
          <w:p w14:paraId="641B7DA9"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4E1F52FA" w14:textId="77777777" w:rsidTr="00F96795">
        <w:trPr>
          <w:gridBefore w:val="1"/>
          <w:gridAfter w:val="1"/>
          <w:wBefore w:w="70" w:type="dxa"/>
          <w:wAfter w:w="210" w:type="dxa"/>
        </w:trPr>
        <w:tc>
          <w:tcPr>
            <w:tcW w:w="2552" w:type="dxa"/>
            <w:tcBorders>
              <w:top w:val="nil"/>
              <w:left w:val="nil"/>
              <w:bottom w:val="nil"/>
              <w:right w:val="nil"/>
            </w:tcBorders>
            <w:vAlign w:val="bottom"/>
          </w:tcPr>
          <w:p w14:paraId="4F62B536" w14:textId="77777777" w:rsidR="009D6180" w:rsidRPr="009D6180" w:rsidRDefault="009D6180" w:rsidP="00AF65C5">
            <w:pPr>
              <w:keepNext/>
              <w:keepLines/>
              <w:tabs>
                <w:tab w:val="left" w:pos="567"/>
                <w:tab w:val="left" w:pos="993"/>
              </w:tabs>
              <w:jc w:val="both"/>
              <w:rPr>
                <w:rFonts w:ascii="Tahoma" w:hAnsi="Tahoma" w:cs="Tahoma"/>
                <w:szCs w:val="22"/>
              </w:rPr>
            </w:pPr>
            <w:r w:rsidRPr="009D6180">
              <w:rPr>
                <w:rFonts w:ascii="Tahoma" w:hAnsi="Tahoma" w:cs="Tahoma"/>
                <w:szCs w:val="22"/>
              </w:rPr>
              <w:t>Matična številka</w:t>
            </w:r>
          </w:p>
        </w:tc>
        <w:tc>
          <w:tcPr>
            <w:tcW w:w="6804" w:type="dxa"/>
            <w:gridSpan w:val="3"/>
            <w:tcBorders>
              <w:left w:val="nil"/>
              <w:bottom w:val="single" w:sz="4" w:space="0" w:color="auto"/>
              <w:right w:val="nil"/>
            </w:tcBorders>
          </w:tcPr>
          <w:p w14:paraId="18CEBC6D"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6D925A49" w14:textId="77777777" w:rsidTr="00F9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22BF0F33" w14:textId="77777777" w:rsidR="009D6180" w:rsidRPr="009D6180" w:rsidRDefault="009D6180" w:rsidP="00AF65C5">
            <w:pPr>
              <w:keepNext/>
              <w:keepLines/>
              <w:tabs>
                <w:tab w:val="left" w:pos="2835"/>
              </w:tabs>
              <w:jc w:val="both"/>
              <w:rPr>
                <w:rFonts w:ascii="Tahoma" w:hAnsi="Tahoma" w:cs="Tahoma"/>
                <w:sz w:val="16"/>
              </w:rPr>
            </w:pPr>
          </w:p>
          <w:p w14:paraId="16B6CADB" w14:textId="77777777" w:rsidR="009D6180" w:rsidRPr="009D6180" w:rsidRDefault="009D6180" w:rsidP="00AF65C5">
            <w:pPr>
              <w:keepNext/>
              <w:keepLines/>
              <w:tabs>
                <w:tab w:val="left" w:pos="2835"/>
              </w:tabs>
              <w:ind w:left="-108"/>
              <w:jc w:val="both"/>
              <w:rPr>
                <w:rFonts w:ascii="Tahoma" w:hAnsi="Tahoma" w:cs="Tahoma"/>
                <w:sz w:val="16"/>
              </w:rPr>
            </w:pPr>
            <w:r w:rsidRPr="009D6180">
              <w:rPr>
                <w:rFonts w:ascii="Tahoma" w:hAnsi="Tahoma" w:cs="Tahoma"/>
                <w:sz w:val="16"/>
              </w:rPr>
              <w:t>Ponudnik je MSP* (označi):</w:t>
            </w:r>
          </w:p>
        </w:tc>
        <w:tc>
          <w:tcPr>
            <w:tcW w:w="3050" w:type="dxa"/>
            <w:shd w:val="clear" w:color="auto" w:fill="auto"/>
          </w:tcPr>
          <w:p w14:paraId="7D90F74A" w14:textId="77777777" w:rsidR="009D6180" w:rsidRPr="009D6180" w:rsidRDefault="009D6180" w:rsidP="007D1F55">
            <w:pPr>
              <w:keepNext/>
              <w:keepLines/>
              <w:numPr>
                <w:ilvl w:val="0"/>
                <w:numId w:val="9"/>
              </w:numPr>
              <w:tabs>
                <w:tab w:val="left" w:pos="1008"/>
                <w:tab w:val="left" w:pos="3843"/>
              </w:tabs>
              <w:spacing w:after="200" w:line="276" w:lineRule="auto"/>
              <w:ind w:left="1717" w:hanging="1357"/>
              <w:jc w:val="both"/>
              <w:rPr>
                <w:rFonts w:ascii="Tahoma" w:hAnsi="Tahoma" w:cs="Tahoma"/>
                <w:sz w:val="16"/>
              </w:rPr>
            </w:pPr>
            <w:r w:rsidRPr="009D6180">
              <w:rPr>
                <w:rFonts w:ascii="Tahoma" w:hAnsi="Tahoma" w:cs="Tahoma"/>
                <w:sz w:val="16"/>
              </w:rPr>
              <w:t>Da</w:t>
            </w:r>
          </w:p>
        </w:tc>
        <w:tc>
          <w:tcPr>
            <w:tcW w:w="3050" w:type="dxa"/>
            <w:gridSpan w:val="2"/>
            <w:shd w:val="clear" w:color="auto" w:fill="auto"/>
          </w:tcPr>
          <w:p w14:paraId="3D6BD9E1" w14:textId="77777777" w:rsidR="009D6180" w:rsidRPr="009D6180" w:rsidRDefault="009D6180" w:rsidP="007D1F55">
            <w:pPr>
              <w:keepNext/>
              <w:keepLines/>
              <w:numPr>
                <w:ilvl w:val="0"/>
                <w:numId w:val="9"/>
              </w:numPr>
              <w:tabs>
                <w:tab w:val="left" w:pos="893"/>
              </w:tabs>
              <w:spacing w:after="200" w:line="276" w:lineRule="auto"/>
              <w:jc w:val="both"/>
              <w:rPr>
                <w:rFonts w:ascii="Tahoma" w:hAnsi="Tahoma" w:cs="Tahoma"/>
                <w:sz w:val="16"/>
              </w:rPr>
            </w:pPr>
            <w:r w:rsidRPr="009D6180">
              <w:rPr>
                <w:rFonts w:ascii="Tahoma" w:hAnsi="Tahoma" w:cs="Tahoma"/>
                <w:sz w:val="16"/>
              </w:rPr>
              <w:t xml:space="preserve">Ne </w:t>
            </w:r>
          </w:p>
        </w:tc>
      </w:tr>
    </w:tbl>
    <w:p w14:paraId="229EA2A6" w14:textId="77777777" w:rsidR="009D6180" w:rsidRPr="009D6180" w:rsidRDefault="009D6180" w:rsidP="00AF65C5">
      <w:pPr>
        <w:keepNext/>
        <w:keepLines/>
        <w:tabs>
          <w:tab w:val="left" w:pos="2835"/>
        </w:tabs>
        <w:ind w:left="284"/>
        <w:jc w:val="both"/>
        <w:rPr>
          <w:rFonts w:ascii="Tahoma" w:hAnsi="Tahoma" w:cs="Tahoma"/>
          <w:sz w:val="16"/>
        </w:rPr>
      </w:pPr>
      <w:r w:rsidRPr="009D6180">
        <w:rPr>
          <w:rFonts w:ascii="Tahoma" w:hAnsi="Tahoma" w:cs="Tahoma"/>
          <w:sz w:val="16"/>
        </w:rPr>
        <w:t xml:space="preserve">*MSP: </w:t>
      </w:r>
      <w:proofErr w:type="spellStart"/>
      <w:r w:rsidRPr="009D6180">
        <w:rPr>
          <w:rFonts w:ascii="Tahoma" w:hAnsi="Tahoma" w:cs="Tahoma"/>
          <w:sz w:val="16"/>
        </w:rPr>
        <w:t>mikro</w:t>
      </w:r>
      <w:proofErr w:type="spellEnd"/>
      <w:r w:rsidRPr="009D6180">
        <w:rPr>
          <w:rFonts w:ascii="Tahoma" w:hAnsi="Tahoma" w:cs="Tahoma"/>
          <w:sz w:val="16"/>
        </w:rPr>
        <w:t>, mala in srednje velika podjetja kot so opredeljena v Priporočilu Komisije 2003/361/ES</w:t>
      </w:r>
      <w:r w:rsidRPr="009D6180">
        <w:rPr>
          <w:rFonts w:ascii="Tahoma" w:hAnsi="Tahoma" w:cs="Tahoma"/>
          <w:sz w:val="16"/>
          <w:vertAlign w:val="superscript"/>
        </w:rPr>
        <w:footnoteReference w:id="1"/>
      </w:r>
      <w:r w:rsidRPr="009D6180">
        <w:rPr>
          <w:rFonts w:ascii="Tahoma" w:hAnsi="Tahoma" w:cs="Tahoma"/>
          <w:sz w:val="16"/>
        </w:rPr>
        <w:t>.</w:t>
      </w:r>
    </w:p>
    <w:p w14:paraId="3AD28529" w14:textId="77777777" w:rsidR="009D6180" w:rsidRPr="00F40A4D" w:rsidRDefault="009D6180" w:rsidP="00AF65C5">
      <w:pPr>
        <w:keepNext/>
        <w:keepLines/>
        <w:tabs>
          <w:tab w:val="left" w:pos="2552"/>
        </w:tabs>
        <w:ind w:left="284" w:hanging="284"/>
        <w:jc w:val="both"/>
        <w:rPr>
          <w:rFonts w:ascii="Tahoma" w:hAnsi="Tahoma" w:cs="Tahoma"/>
          <w:b/>
          <w:sz w:val="12"/>
          <w:szCs w:val="1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F47C8C" w:rsidRPr="009D6180" w14:paraId="4151E21B" w14:textId="77777777" w:rsidTr="00F47C8C">
        <w:tc>
          <w:tcPr>
            <w:tcW w:w="2552" w:type="dxa"/>
            <w:tcBorders>
              <w:top w:val="nil"/>
              <w:left w:val="nil"/>
              <w:bottom w:val="nil"/>
              <w:right w:val="nil"/>
            </w:tcBorders>
            <w:vAlign w:val="bottom"/>
          </w:tcPr>
          <w:p w14:paraId="162274CB" w14:textId="77777777" w:rsidR="00F47C8C" w:rsidRPr="009D6180" w:rsidRDefault="00F47C8C" w:rsidP="00AF65C5">
            <w:pPr>
              <w:keepNext/>
              <w:keepLines/>
              <w:tabs>
                <w:tab w:val="left" w:pos="567"/>
                <w:tab w:val="num" w:pos="851"/>
                <w:tab w:val="left" w:pos="993"/>
              </w:tabs>
              <w:rPr>
                <w:rFonts w:ascii="Tahoma" w:hAnsi="Tahoma" w:cs="Tahoma"/>
                <w:szCs w:val="22"/>
              </w:rPr>
            </w:pPr>
            <w:r w:rsidRPr="009D6180">
              <w:rPr>
                <w:rFonts w:ascii="Tahoma" w:hAnsi="Tahoma" w:cs="Tahoma"/>
                <w:szCs w:val="22"/>
              </w:rPr>
              <w:t xml:space="preserve">Odgovorna oseba (podpisnik </w:t>
            </w:r>
            <w:r w:rsidRPr="00F40A4D">
              <w:rPr>
                <w:rFonts w:ascii="Tahoma" w:eastAsia="Calibri" w:hAnsi="Tahoma" w:cs="Tahoma"/>
                <w:lang w:eastAsia="en-US"/>
              </w:rPr>
              <w:t>okvirnega sporazuma</w:t>
            </w:r>
            <w:r w:rsidRPr="008E1D2F">
              <w:rPr>
                <w:rFonts w:ascii="Tahoma" w:hAnsi="Tahoma" w:cs="Tahoma"/>
              </w:rPr>
              <w:t>)</w:t>
            </w:r>
          </w:p>
        </w:tc>
        <w:tc>
          <w:tcPr>
            <w:tcW w:w="6804" w:type="dxa"/>
            <w:tcBorders>
              <w:top w:val="nil"/>
              <w:left w:val="nil"/>
              <w:bottom w:val="nil"/>
              <w:right w:val="nil"/>
            </w:tcBorders>
          </w:tcPr>
          <w:p w14:paraId="43ADCAA4" w14:textId="77777777" w:rsidR="00F47C8C" w:rsidRDefault="00F47C8C" w:rsidP="00AF65C5">
            <w:pPr>
              <w:keepNext/>
              <w:keepLines/>
              <w:tabs>
                <w:tab w:val="left" w:pos="567"/>
                <w:tab w:val="num" w:pos="851"/>
                <w:tab w:val="left" w:pos="993"/>
              </w:tabs>
              <w:jc w:val="both"/>
              <w:rPr>
                <w:rFonts w:ascii="Tahoma" w:hAnsi="Tahoma" w:cs="Tahoma"/>
                <w:szCs w:val="22"/>
              </w:rPr>
            </w:pPr>
          </w:p>
          <w:p w14:paraId="2FFFD072" w14:textId="77777777" w:rsidR="00F47C8C" w:rsidRDefault="00F47C8C" w:rsidP="00F47C8C">
            <w:pPr>
              <w:rPr>
                <w:rFonts w:ascii="Tahoma" w:hAnsi="Tahoma" w:cs="Tahoma"/>
                <w:szCs w:val="22"/>
              </w:rPr>
            </w:pPr>
          </w:p>
          <w:p w14:paraId="033F8B2B" w14:textId="440BD7A3" w:rsidR="00F47C8C" w:rsidRPr="00F47C8C" w:rsidRDefault="00F47C8C" w:rsidP="00F47C8C">
            <w:pPr>
              <w:spacing w:line="480" w:lineRule="auto"/>
              <w:rPr>
                <w:rFonts w:ascii="Tahoma" w:hAnsi="Tahoma" w:cs="Tahoma"/>
                <w:szCs w:val="22"/>
              </w:rPr>
            </w:pPr>
            <w:r>
              <w:rPr>
                <w:rFonts w:ascii="Tahoma" w:hAnsi="Tahoma" w:cs="Tahoma"/>
                <w:szCs w:val="22"/>
              </w:rPr>
              <w:t>____________________________________________________________</w:t>
            </w:r>
          </w:p>
        </w:tc>
      </w:tr>
      <w:tr w:rsidR="00F47C8C" w:rsidRPr="009D6180" w14:paraId="042EA6E6" w14:textId="77777777" w:rsidTr="00F47C8C">
        <w:tc>
          <w:tcPr>
            <w:tcW w:w="2552" w:type="dxa"/>
            <w:tcBorders>
              <w:top w:val="nil"/>
              <w:left w:val="nil"/>
              <w:bottom w:val="nil"/>
              <w:right w:val="nil"/>
            </w:tcBorders>
            <w:vAlign w:val="bottom"/>
          </w:tcPr>
          <w:p w14:paraId="7D5C01F8" w14:textId="77777777" w:rsidR="00F47C8C" w:rsidRPr="009D6180" w:rsidRDefault="00F47C8C" w:rsidP="00AF65C5">
            <w:pPr>
              <w:keepNext/>
              <w:keepLines/>
              <w:numPr>
                <w:ilvl w:val="0"/>
                <w:numId w:val="3"/>
              </w:numPr>
              <w:tabs>
                <w:tab w:val="left" w:pos="567"/>
                <w:tab w:val="left" w:pos="993"/>
              </w:tabs>
              <w:spacing w:after="200" w:line="276" w:lineRule="auto"/>
              <w:jc w:val="both"/>
              <w:rPr>
                <w:rFonts w:ascii="Tahoma" w:hAnsi="Tahoma" w:cs="Tahoma"/>
                <w:szCs w:val="22"/>
              </w:rPr>
            </w:pPr>
            <w:r w:rsidRPr="009D6180">
              <w:rPr>
                <w:rFonts w:ascii="Tahoma" w:hAnsi="Tahoma" w:cs="Tahoma"/>
                <w:szCs w:val="22"/>
              </w:rPr>
              <w:t>funkcija</w:t>
            </w:r>
          </w:p>
        </w:tc>
        <w:tc>
          <w:tcPr>
            <w:tcW w:w="6804" w:type="dxa"/>
            <w:tcBorders>
              <w:top w:val="nil"/>
              <w:left w:val="nil"/>
              <w:bottom w:val="nil"/>
              <w:right w:val="nil"/>
            </w:tcBorders>
          </w:tcPr>
          <w:p w14:paraId="767028F3" w14:textId="689FDF22" w:rsidR="00F47C8C" w:rsidRPr="009D6180" w:rsidRDefault="00F47C8C" w:rsidP="00AF65C5">
            <w:pPr>
              <w:keepNext/>
              <w:keepLines/>
              <w:tabs>
                <w:tab w:val="left" w:pos="567"/>
                <w:tab w:val="num" w:pos="851"/>
                <w:tab w:val="left" w:pos="993"/>
              </w:tabs>
              <w:jc w:val="both"/>
              <w:rPr>
                <w:rFonts w:ascii="Tahoma" w:hAnsi="Tahoma" w:cs="Tahoma"/>
                <w:szCs w:val="22"/>
              </w:rPr>
            </w:pPr>
            <w:r>
              <w:rPr>
                <w:rFonts w:ascii="Tahoma" w:hAnsi="Tahoma" w:cs="Tahoma"/>
                <w:szCs w:val="22"/>
              </w:rPr>
              <w:t>____________________________________________________________</w:t>
            </w:r>
          </w:p>
        </w:tc>
      </w:tr>
      <w:tr w:rsidR="00F47C8C" w:rsidRPr="009D6180" w14:paraId="2BC7F3FD" w14:textId="77777777" w:rsidTr="00F47C8C">
        <w:tc>
          <w:tcPr>
            <w:tcW w:w="2552" w:type="dxa"/>
            <w:tcBorders>
              <w:top w:val="nil"/>
              <w:left w:val="nil"/>
              <w:bottom w:val="nil"/>
              <w:right w:val="nil"/>
            </w:tcBorders>
            <w:vAlign w:val="bottom"/>
          </w:tcPr>
          <w:p w14:paraId="0CC58001" w14:textId="77777777" w:rsidR="00F47C8C" w:rsidRPr="009D6180" w:rsidRDefault="00F47C8C" w:rsidP="00AF65C5">
            <w:pPr>
              <w:keepNext/>
              <w:keepLines/>
              <w:numPr>
                <w:ilvl w:val="0"/>
                <w:numId w:val="3"/>
              </w:numPr>
              <w:tabs>
                <w:tab w:val="left" w:pos="567"/>
                <w:tab w:val="left" w:pos="993"/>
              </w:tabs>
              <w:spacing w:after="200" w:line="276" w:lineRule="auto"/>
              <w:jc w:val="both"/>
              <w:rPr>
                <w:rFonts w:ascii="Tahoma" w:hAnsi="Tahoma" w:cs="Tahoma"/>
                <w:szCs w:val="22"/>
              </w:rPr>
            </w:pPr>
            <w:r w:rsidRPr="009D6180">
              <w:rPr>
                <w:rFonts w:ascii="Tahoma" w:hAnsi="Tahoma" w:cs="Tahoma"/>
                <w:szCs w:val="22"/>
              </w:rPr>
              <w:t>telefon</w:t>
            </w:r>
          </w:p>
        </w:tc>
        <w:tc>
          <w:tcPr>
            <w:tcW w:w="6804" w:type="dxa"/>
            <w:tcBorders>
              <w:top w:val="nil"/>
              <w:left w:val="nil"/>
              <w:bottom w:val="nil"/>
              <w:right w:val="nil"/>
            </w:tcBorders>
          </w:tcPr>
          <w:p w14:paraId="727ACC0D" w14:textId="4013A3D8" w:rsidR="00F47C8C" w:rsidRPr="009D6180" w:rsidRDefault="00F47C8C" w:rsidP="00AF65C5">
            <w:pPr>
              <w:keepNext/>
              <w:keepLines/>
              <w:tabs>
                <w:tab w:val="left" w:pos="567"/>
                <w:tab w:val="num" w:pos="851"/>
                <w:tab w:val="left" w:pos="993"/>
              </w:tabs>
              <w:jc w:val="both"/>
              <w:rPr>
                <w:rFonts w:ascii="Tahoma" w:hAnsi="Tahoma" w:cs="Tahoma"/>
                <w:szCs w:val="22"/>
              </w:rPr>
            </w:pPr>
            <w:r>
              <w:rPr>
                <w:rFonts w:ascii="Tahoma" w:hAnsi="Tahoma" w:cs="Tahoma"/>
                <w:szCs w:val="22"/>
              </w:rPr>
              <w:t>____________________________________________________________</w:t>
            </w:r>
          </w:p>
        </w:tc>
      </w:tr>
      <w:tr w:rsidR="00F47C8C" w:rsidRPr="009D6180" w14:paraId="4DA52FB6" w14:textId="77777777" w:rsidTr="00F47C8C">
        <w:tc>
          <w:tcPr>
            <w:tcW w:w="2552" w:type="dxa"/>
            <w:tcBorders>
              <w:top w:val="nil"/>
              <w:left w:val="nil"/>
              <w:bottom w:val="nil"/>
              <w:right w:val="nil"/>
            </w:tcBorders>
            <w:vAlign w:val="bottom"/>
          </w:tcPr>
          <w:p w14:paraId="30E7FB9D" w14:textId="77777777" w:rsidR="00F47C8C" w:rsidRPr="009D6180" w:rsidRDefault="00F47C8C" w:rsidP="00AF65C5">
            <w:pPr>
              <w:keepNext/>
              <w:keepLines/>
              <w:numPr>
                <w:ilvl w:val="0"/>
                <w:numId w:val="3"/>
              </w:numPr>
              <w:tabs>
                <w:tab w:val="left" w:pos="567"/>
                <w:tab w:val="left" w:pos="993"/>
              </w:tabs>
              <w:spacing w:after="200" w:line="276" w:lineRule="auto"/>
              <w:jc w:val="both"/>
              <w:rPr>
                <w:rFonts w:ascii="Tahoma" w:hAnsi="Tahoma" w:cs="Tahoma"/>
                <w:szCs w:val="22"/>
              </w:rPr>
            </w:pPr>
            <w:r w:rsidRPr="009D6180">
              <w:rPr>
                <w:rFonts w:ascii="Tahoma" w:hAnsi="Tahoma" w:cs="Tahoma"/>
                <w:szCs w:val="22"/>
              </w:rPr>
              <w:t>e-pošta</w:t>
            </w:r>
          </w:p>
        </w:tc>
        <w:tc>
          <w:tcPr>
            <w:tcW w:w="6804" w:type="dxa"/>
            <w:tcBorders>
              <w:top w:val="nil"/>
              <w:left w:val="nil"/>
              <w:bottom w:val="nil"/>
              <w:right w:val="nil"/>
            </w:tcBorders>
          </w:tcPr>
          <w:p w14:paraId="67230552" w14:textId="48C587AB" w:rsidR="00F47C8C" w:rsidRPr="009D6180" w:rsidRDefault="00F47C8C" w:rsidP="00AF65C5">
            <w:pPr>
              <w:keepNext/>
              <w:keepLines/>
              <w:tabs>
                <w:tab w:val="left" w:pos="567"/>
                <w:tab w:val="num" w:pos="851"/>
                <w:tab w:val="left" w:pos="993"/>
              </w:tabs>
              <w:jc w:val="both"/>
              <w:rPr>
                <w:rFonts w:ascii="Tahoma" w:hAnsi="Tahoma" w:cs="Tahoma"/>
                <w:szCs w:val="22"/>
              </w:rPr>
            </w:pPr>
            <w:r>
              <w:rPr>
                <w:rFonts w:ascii="Tahoma" w:hAnsi="Tahoma" w:cs="Tahoma"/>
                <w:szCs w:val="22"/>
              </w:rPr>
              <w:t>____________________________________________________________</w:t>
            </w:r>
          </w:p>
        </w:tc>
      </w:tr>
      <w:tr w:rsidR="009D6180" w:rsidRPr="009D6180" w14:paraId="5DEBDCC3" w14:textId="77777777" w:rsidTr="00F96795">
        <w:tc>
          <w:tcPr>
            <w:tcW w:w="2552" w:type="dxa"/>
            <w:tcBorders>
              <w:top w:val="nil"/>
              <w:left w:val="nil"/>
              <w:bottom w:val="nil"/>
              <w:right w:val="nil"/>
            </w:tcBorders>
            <w:vAlign w:val="bottom"/>
          </w:tcPr>
          <w:p w14:paraId="672E64E9" w14:textId="77777777" w:rsidR="009D6180" w:rsidRPr="009D6180" w:rsidRDefault="009D6180" w:rsidP="00AF65C5">
            <w:pPr>
              <w:keepNext/>
              <w:keepLines/>
              <w:tabs>
                <w:tab w:val="left" w:pos="567"/>
                <w:tab w:val="num" w:pos="851"/>
                <w:tab w:val="left" w:pos="993"/>
              </w:tabs>
              <w:jc w:val="both"/>
              <w:rPr>
                <w:rFonts w:ascii="Tahoma" w:hAnsi="Tahoma" w:cs="Tahoma"/>
                <w:szCs w:val="22"/>
              </w:rPr>
            </w:pPr>
            <w:r w:rsidRPr="009D6180">
              <w:rPr>
                <w:rFonts w:ascii="Tahoma" w:hAnsi="Tahoma" w:cs="Tahoma"/>
                <w:szCs w:val="22"/>
              </w:rPr>
              <w:t xml:space="preserve">Kontaktna oseba </w:t>
            </w:r>
          </w:p>
          <w:p w14:paraId="79E21DA7" w14:textId="77777777" w:rsidR="009D6180" w:rsidRPr="009D6180" w:rsidRDefault="009D6180" w:rsidP="00AF65C5">
            <w:pPr>
              <w:keepNext/>
              <w:keepLines/>
              <w:tabs>
                <w:tab w:val="left" w:pos="567"/>
                <w:tab w:val="num" w:pos="851"/>
                <w:tab w:val="left" w:pos="993"/>
              </w:tabs>
              <w:rPr>
                <w:rFonts w:ascii="Tahoma" w:hAnsi="Tahoma" w:cs="Tahoma"/>
                <w:szCs w:val="22"/>
              </w:rPr>
            </w:pPr>
            <w:r w:rsidRPr="009D6180">
              <w:rPr>
                <w:rFonts w:ascii="Tahoma" w:hAnsi="Tahoma" w:cs="Tahoma"/>
                <w:szCs w:val="22"/>
              </w:rPr>
              <w:t>(v zvezi z okvirnim sporazumom)</w:t>
            </w:r>
          </w:p>
        </w:tc>
        <w:tc>
          <w:tcPr>
            <w:tcW w:w="6804" w:type="dxa"/>
            <w:tcBorders>
              <w:top w:val="nil"/>
              <w:left w:val="nil"/>
              <w:right w:val="nil"/>
            </w:tcBorders>
          </w:tcPr>
          <w:p w14:paraId="729875CB"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53127270" w14:textId="77777777" w:rsidTr="00F96795">
        <w:tc>
          <w:tcPr>
            <w:tcW w:w="2552" w:type="dxa"/>
            <w:tcBorders>
              <w:top w:val="nil"/>
              <w:left w:val="nil"/>
              <w:bottom w:val="nil"/>
              <w:right w:val="nil"/>
            </w:tcBorders>
            <w:vAlign w:val="bottom"/>
          </w:tcPr>
          <w:p w14:paraId="3C8113F6" w14:textId="77777777" w:rsidR="009D6180" w:rsidRPr="009D6180" w:rsidRDefault="009D6180" w:rsidP="00AF65C5">
            <w:pPr>
              <w:keepNext/>
              <w:keepLines/>
              <w:numPr>
                <w:ilvl w:val="0"/>
                <w:numId w:val="3"/>
              </w:numPr>
              <w:tabs>
                <w:tab w:val="left" w:pos="567"/>
                <w:tab w:val="left" w:pos="993"/>
              </w:tabs>
              <w:spacing w:after="200" w:line="276" w:lineRule="auto"/>
              <w:jc w:val="both"/>
              <w:rPr>
                <w:rFonts w:ascii="Tahoma" w:hAnsi="Tahoma" w:cs="Tahoma"/>
                <w:szCs w:val="22"/>
              </w:rPr>
            </w:pPr>
            <w:r w:rsidRPr="009D6180">
              <w:rPr>
                <w:rFonts w:ascii="Tahoma" w:hAnsi="Tahoma" w:cs="Tahoma"/>
                <w:szCs w:val="22"/>
              </w:rPr>
              <w:t>funkcija</w:t>
            </w:r>
          </w:p>
        </w:tc>
        <w:tc>
          <w:tcPr>
            <w:tcW w:w="6804" w:type="dxa"/>
            <w:tcBorders>
              <w:left w:val="nil"/>
              <w:right w:val="nil"/>
            </w:tcBorders>
          </w:tcPr>
          <w:p w14:paraId="3EE78628"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3585BD85" w14:textId="77777777" w:rsidTr="00F96795">
        <w:tc>
          <w:tcPr>
            <w:tcW w:w="2552" w:type="dxa"/>
            <w:tcBorders>
              <w:top w:val="nil"/>
              <w:left w:val="nil"/>
              <w:bottom w:val="nil"/>
              <w:right w:val="nil"/>
            </w:tcBorders>
            <w:vAlign w:val="bottom"/>
          </w:tcPr>
          <w:p w14:paraId="05BD1E97" w14:textId="77777777" w:rsidR="009D6180" w:rsidRPr="009D6180" w:rsidRDefault="009D6180" w:rsidP="00AF65C5">
            <w:pPr>
              <w:keepNext/>
              <w:keepLines/>
              <w:numPr>
                <w:ilvl w:val="0"/>
                <w:numId w:val="3"/>
              </w:numPr>
              <w:tabs>
                <w:tab w:val="left" w:pos="567"/>
                <w:tab w:val="left" w:pos="993"/>
              </w:tabs>
              <w:spacing w:after="200" w:line="276" w:lineRule="auto"/>
              <w:jc w:val="both"/>
              <w:rPr>
                <w:rFonts w:ascii="Tahoma" w:hAnsi="Tahoma" w:cs="Tahoma"/>
                <w:szCs w:val="22"/>
              </w:rPr>
            </w:pPr>
            <w:r w:rsidRPr="009D6180">
              <w:rPr>
                <w:rFonts w:ascii="Tahoma" w:hAnsi="Tahoma" w:cs="Tahoma"/>
                <w:szCs w:val="22"/>
              </w:rPr>
              <w:t>telefon</w:t>
            </w:r>
          </w:p>
        </w:tc>
        <w:tc>
          <w:tcPr>
            <w:tcW w:w="6804" w:type="dxa"/>
            <w:tcBorders>
              <w:left w:val="nil"/>
              <w:right w:val="nil"/>
            </w:tcBorders>
          </w:tcPr>
          <w:p w14:paraId="434B298C"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759AAE6F" w14:textId="77777777" w:rsidTr="00F96795">
        <w:tc>
          <w:tcPr>
            <w:tcW w:w="2552" w:type="dxa"/>
            <w:tcBorders>
              <w:top w:val="nil"/>
              <w:left w:val="nil"/>
              <w:bottom w:val="nil"/>
              <w:right w:val="nil"/>
            </w:tcBorders>
            <w:vAlign w:val="bottom"/>
          </w:tcPr>
          <w:p w14:paraId="66C4731A" w14:textId="77777777" w:rsidR="009D6180" w:rsidRPr="009D6180" w:rsidRDefault="009D6180" w:rsidP="00AF65C5">
            <w:pPr>
              <w:keepNext/>
              <w:keepLines/>
              <w:numPr>
                <w:ilvl w:val="0"/>
                <w:numId w:val="3"/>
              </w:numPr>
              <w:tabs>
                <w:tab w:val="left" w:pos="567"/>
                <w:tab w:val="left" w:pos="993"/>
              </w:tabs>
              <w:spacing w:after="200" w:line="276" w:lineRule="auto"/>
              <w:jc w:val="both"/>
              <w:rPr>
                <w:rFonts w:ascii="Tahoma" w:hAnsi="Tahoma" w:cs="Tahoma"/>
                <w:szCs w:val="22"/>
              </w:rPr>
            </w:pPr>
            <w:r w:rsidRPr="009D6180">
              <w:rPr>
                <w:rFonts w:ascii="Tahoma" w:hAnsi="Tahoma" w:cs="Tahoma"/>
                <w:szCs w:val="22"/>
              </w:rPr>
              <w:t>e-pošta</w:t>
            </w:r>
          </w:p>
        </w:tc>
        <w:tc>
          <w:tcPr>
            <w:tcW w:w="6804" w:type="dxa"/>
            <w:tcBorders>
              <w:left w:val="nil"/>
              <w:right w:val="nil"/>
            </w:tcBorders>
          </w:tcPr>
          <w:p w14:paraId="198099D8"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bl>
    <w:p w14:paraId="4A22D6A7" w14:textId="77777777" w:rsidR="009D6180" w:rsidRPr="009D6180" w:rsidRDefault="009D6180" w:rsidP="00AF65C5">
      <w:pPr>
        <w:keepNext/>
        <w:keepLines/>
        <w:tabs>
          <w:tab w:val="left" w:pos="2835"/>
        </w:tabs>
        <w:ind w:left="284" w:hanging="284"/>
        <w:jc w:val="both"/>
        <w:rPr>
          <w:rFonts w:ascii="Tahoma" w:hAnsi="Tahoma" w:cs="Tahoma"/>
          <w:szCs w:val="22"/>
        </w:rPr>
      </w:pPr>
    </w:p>
    <w:p w14:paraId="3591A819" w14:textId="77777777" w:rsidR="009D6180" w:rsidRPr="009D6180" w:rsidRDefault="009D6180" w:rsidP="00AF65C5">
      <w:pPr>
        <w:keepNext/>
        <w:keepLines/>
        <w:jc w:val="both"/>
        <w:rPr>
          <w:rFonts w:ascii="Tahoma" w:hAnsi="Tahoma" w:cs="Tahoma"/>
          <w:szCs w:val="22"/>
        </w:rPr>
      </w:pPr>
      <w:r w:rsidRPr="009D6180">
        <w:rPr>
          <w:rFonts w:ascii="Tahoma" w:hAnsi="Tahoma" w:cs="Tahoma"/>
          <w:szCs w:val="22"/>
        </w:rPr>
        <w:t>Predstavnik s strani izvajalca, ki bo urejal vsa vprašanja, ki bodo nastala v zvezi z izvajanjem obveznosti po tem okvirnem sporazumu, je _________________________, tel.: ___________________, e-pošta: ___________________, v njegovi odsotnosti pa ga zamenjuje _____________________, tel.: ___________________, e-pošta: ___________________.</w:t>
      </w:r>
    </w:p>
    <w:p w14:paraId="2FEAA259" w14:textId="77777777" w:rsidR="009D6180" w:rsidRPr="009D6180" w:rsidRDefault="009D6180" w:rsidP="00AF65C5">
      <w:pPr>
        <w:keepNext/>
        <w:keepLines/>
        <w:ind w:left="1080" w:hanging="1080"/>
        <w:jc w:val="both"/>
        <w:rPr>
          <w:rFonts w:ascii="Tahoma" w:hAnsi="Tahoma" w:cs="Tahoma"/>
          <w:szCs w:val="22"/>
        </w:rPr>
      </w:pPr>
    </w:p>
    <w:p w14:paraId="5762ECF3" w14:textId="35E6F444" w:rsidR="009D6180" w:rsidRPr="00032245" w:rsidRDefault="008E0088" w:rsidP="00032245">
      <w:pPr>
        <w:keepNext/>
        <w:keepLines/>
        <w:tabs>
          <w:tab w:val="left" w:pos="2552"/>
        </w:tabs>
        <w:jc w:val="both"/>
        <w:rPr>
          <w:rFonts w:ascii="Tahoma" w:hAnsi="Tahoma" w:cs="Tahoma"/>
          <w:szCs w:val="22"/>
        </w:rPr>
      </w:pPr>
      <w:r w:rsidRPr="008E1D2F">
        <w:rPr>
          <w:rFonts w:ascii="Tahoma" w:hAnsi="Tahoma" w:cs="Tahoma"/>
        </w:rPr>
        <w:t xml:space="preserve">Odgovorna oseba za primer dežurstva je:_________________, e-pošta:________________, </w:t>
      </w:r>
      <w:proofErr w:type="spellStart"/>
      <w:r w:rsidRPr="008E1D2F">
        <w:rPr>
          <w:rFonts w:ascii="Tahoma" w:hAnsi="Tahoma" w:cs="Tahoma"/>
        </w:rPr>
        <w:t>tel</w:t>
      </w:r>
      <w:proofErr w:type="spellEnd"/>
      <w:r w:rsidRPr="008E1D2F">
        <w:rPr>
          <w:rFonts w:ascii="Tahoma" w:hAnsi="Tahoma" w:cs="Tahoma"/>
        </w:rPr>
        <w:t>:___________ ter lokacija za prevzem material</w:t>
      </w:r>
      <w:r w:rsidRPr="00032245">
        <w:rPr>
          <w:rFonts w:ascii="Tahoma" w:hAnsi="Tahoma" w:cs="Tahoma"/>
        </w:rPr>
        <w:t>a: _________________________</w:t>
      </w:r>
    </w:p>
    <w:p w14:paraId="0928FE19" w14:textId="77777777" w:rsidR="009D6180" w:rsidRPr="009D6180" w:rsidRDefault="009D6180" w:rsidP="00AF65C5">
      <w:pPr>
        <w:keepNext/>
        <w:keepLines/>
        <w:jc w:val="both"/>
        <w:rPr>
          <w:rFonts w:ascii="Tahoma" w:hAnsi="Tahoma" w:cs="Tahoma"/>
          <w:szCs w:val="22"/>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9D6180" w:rsidRPr="009D6180" w14:paraId="49A2C23A" w14:textId="77777777" w:rsidTr="00F96795">
        <w:trPr>
          <w:trHeight w:val="235"/>
        </w:trPr>
        <w:tc>
          <w:tcPr>
            <w:tcW w:w="2977" w:type="dxa"/>
            <w:tcBorders>
              <w:bottom w:val="single" w:sz="4" w:space="0" w:color="auto"/>
            </w:tcBorders>
          </w:tcPr>
          <w:p w14:paraId="04A8B411" w14:textId="77777777" w:rsidR="009D6180" w:rsidRPr="009D6180" w:rsidRDefault="009D6180" w:rsidP="00AF65C5">
            <w:pPr>
              <w:keepNext/>
              <w:keepLines/>
              <w:jc w:val="both"/>
              <w:rPr>
                <w:rFonts w:ascii="Tahoma" w:hAnsi="Tahoma" w:cs="Tahoma"/>
                <w:snapToGrid w:val="0"/>
                <w:color w:val="000000"/>
                <w:szCs w:val="22"/>
              </w:rPr>
            </w:pPr>
          </w:p>
        </w:tc>
        <w:tc>
          <w:tcPr>
            <w:tcW w:w="2694" w:type="dxa"/>
          </w:tcPr>
          <w:p w14:paraId="57109F61" w14:textId="77777777" w:rsidR="009D6180" w:rsidRPr="009D6180" w:rsidRDefault="009D6180" w:rsidP="00AF65C5">
            <w:pPr>
              <w:keepNext/>
              <w:keepLines/>
              <w:jc w:val="both"/>
              <w:rPr>
                <w:rFonts w:ascii="Tahoma" w:hAnsi="Tahoma" w:cs="Tahoma"/>
                <w:snapToGrid w:val="0"/>
                <w:color w:val="000000"/>
                <w:szCs w:val="22"/>
              </w:rPr>
            </w:pPr>
          </w:p>
        </w:tc>
        <w:tc>
          <w:tcPr>
            <w:tcW w:w="3685" w:type="dxa"/>
            <w:tcBorders>
              <w:bottom w:val="single" w:sz="4" w:space="0" w:color="auto"/>
            </w:tcBorders>
          </w:tcPr>
          <w:p w14:paraId="33BF36B6" w14:textId="77777777" w:rsidR="009D6180" w:rsidRPr="009D6180" w:rsidRDefault="009D6180" w:rsidP="00AF65C5">
            <w:pPr>
              <w:keepNext/>
              <w:keepLines/>
              <w:tabs>
                <w:tab w:val="left" w:pos="567"/>
                <w:tab w:val="num" w:pos="851"/>
                <w:tab w:val="left" w:pos="993"/>
              </w:tabs>
              <w:jc w:val="both"/>
              <w:rPr>
                <w:rFonts w:ascii="Tahoma" w:hAnsi="Tahoma" w:cs="Tahoma"/>
                <w:snapToGrid w:val="0"/>
                <w:color w:val="000000"/>
                <w:szCs w:val="22"/>
              </w:rPr>
            </w:pPr>
          </w:p>
        </w:tc>
      </w:tr>
      <w:tr w:rsidR="009D6180" w:rsidRPr="009D6180" w14:paraId="638EEAC0" w14:textId="77777777" w:rsidTr="00F96795">
        <w:trPr>
          <w:trHeight w:val="235"/>
        </w:trPr>
        <w:tc>
          <w:tcPr>
            <w:tcW w:w="2977" w:type="dxa"/>
            <w:tcBorders>
              <w:top w:val="single" w:sz="4" w:space="0" w:color="auto"/>
            </w:tcBorders>
          </w:tcPr>
          <w:p w14:paraId="04020A4F" w14:textId="77777777" w:rsidR="009D6180" w:rsidRPr="009D6180" w:rsidRDefault="009D6180" w:rsidP="00AF65C5">
            <w:pPr>
              <w:keepNext/>
              <w:keepLines/>
              <w:jc w:val="both"/>
              <w:rPr>
                <w:rFonts w:ascii="Tahoma" w:hAnsi="Tahoma" w:cs="Tahoma"/>
                <w:snapToGrid w:val="0"/>
                <w:color w:val="000000"/>
                <w:szCs w:val="22"/>
              </w:rPr>
            </w:pPr>
            <w:r w:rsidRPr="009D6180">
              <w:rPr>
                <w:rFonts w:ascii="Tahoma" w:hAnsi="Tahoma" w:cs="Tahoma"/>
                <w:snapToGrid w:val="0"/>
                <w:color w:val="000000"/>
                <w:szCs w:val="22"/>
              </w:rPr>
              <w:t>(kraj, datum)</w:t>
            </w:r>
          </w:p>
        </w:tc>
        <w:tc>
          <w:tcPr>
            <w:tcW w:w="2694" w:type="dxa"/>
          </w:tcPr>
          <w:p w14:paraId="5D522701" w14:textId="77777777" w:rsidR="009D6180" w:rsidRPr="009D6180" w:rsidRDefault="009D6180" w:rsidP="00AF65C5">
            <w:pPr>
              <w:keepNext/>
              <w:keepLines/>
              <w:jc w:val="center"/>
              <w:rPr>
                <w:rFonts w:ascii="Tahoma" w:hAnsi="Tahoma" w:cs="Tahoma"/>
                <w:snapToGrid w:val="0"/>
                <w:color w:val="000000"/>
                <w:szCs w:val="22"/>
              </w:rPr>
            </w:pPr>
            <w:r w:rsidRPr="009D6180">
              <w:rPr>
                <w:rFonts w:ascii="Tahoma" w:hAnsi="Tahoma" w:cs="Tahoma"/>
                <w:snapToGrid w:val="0"/>
                <w:color w:val="000000"/>
                <w:szCs w:val="22"/>
              </w:rPr>
              <w:t>žig</w:t>
            </w:r>
          </w:p>
        </w:tc>
        <w:tc>
          <w:tcPr>
            <w:tcW w:w="3685" w:type="dxa"/>
            <w:tcBorders>
              <w:top w:val="single" w:sz="4" w:space="0" w:color="auto"/>
            </w:tcBorders>
          </w:tcPr>
          <w:p w14:paraId="33AF34F2" w14:textId="77777777" w:rsidR="009D6180" w:rsidRPr="009D6180" w:rsidRDefault="009D6180" w:rsidP="00AF65C5">
            <w:pPr>
              <w:keepNext/>
              <w:keepLines/>
              <w:jc w:val="center"/>
              <w:rPr>
                <w:rFonts w:ascii="Tahoma" w:hAnsi="Tahoma" w:cs="Tahoma"/>
                <w:snapToGrid w:val="0"/>
                <w:color w:val="000000"/>
                <w:szCs w:val="22"/>
              </w:rPr>
            </w:pPr>
            <w:r w:rsidRPr="009D6180">
              <w:rPr>
                <w:rFonts w:ascii="Tahoma" w:hAnsi="Tahoma" w:cs="Tahoma"/>
                <w:snapToGrid w:val="0"/>
                <w:color w:val="000000"/>
                <w:szCs w:val="22"/>
              </w:rPr>
              <w:t>(i</w:t>
            </w:r>
            <w:r w:rsidRPr="009D6180">
              <w:rPr>
                <w:rFonts w:ascii="Tahoma" w:eastAsia="Calibri" w:hAnsi="Tahoma" w:cs="Tahoma"/>
                <w:snapToGrid w:val="0"/>
                <w:color w:val="000000"/>
                <w:szCs w:val="22"/>
                <w:lang w:eastAsia="en-US"/>
              </w:rPr>
              <w:t xml:space="preserve">me in priimek ter podpis </w:t>
            </w:r>
            <w:r w:rsidRPr="009D6180">
              <w:rPr>
                <w:rFonts w:ascii="Tahoma" w:hAnsi="Tahoma" w:cs="Tahoma"/>
                <w:snapToGrid w:val="0"/>
                <w:color w:val="000000"/>
                <w:szCs w:val="22"/>
              </w:rPr>
              <w:t>odgovorne osebe ponudnika)</w:t>
            </w:r>
          </w:p>
        </w:tc>
      </w:tr>
    </w:tbl>
    <w:p w14:paraId="0AE5DE46" w14:textId="19BEA6B8" w:rsidR="009D6180" w:rsidRPr="009D6180" w:rsidRDefault="009D6180" w:rsidP="00AF65C5">
      <w:pPr>
        <w:keepNext/>
        <w:keepLines/>
        <w:tabs>
          <w:tab w:val="left" w:pos="567"/>
          <w:tab w:val="num" w:pos="851"/>
          <w:tab w:val="left" w:pos="993"/>
        </w:tabs>
        <w:jc w:val="both"/>
        <w:rPr>
          <w:rFonts w:ascii="Tahoma" w:hAnsi="Tahoma" w:cs="Tahoma"/>
          <w:b/>
          <w:i/>
          <w:sz w:val="16"/>
          <w:szCs w:val="22"/>
        </w:rPr>
      </w:pPr>
    </w:p>
    <w:p w14:paraId="2F8CDDCD" w14:textId="77777777" w:rsidR="009D6180" w:rsidRPr="009D6180" w:rsidRDefault="009D6180" w:rsidP="00AF65C5">
      <w:pPr>
        <w:keepNext/>
        <w:keepLines/>
        <w:tabs>
          <w:tab w:val="left" w:pos="567"/>
          <w:tab w:val="num" w:pos="851"/>
          <w:tab w:val="left" w:pos="993"/>
        </w:tabs>
        <w:jc w:val="both"/>
        <w:rPr>
          <w:rFonts w:ascii="Tahoma" w:hAnsi="Tahoma" w:cs="Tahoma"/>
          <w:b/>
          <w:i/>
          <w:sz w:val="16"/>
          <w:szCs w:val="22"/>
        </w:rPr>
      </w:pPr>
    </w:p>
    <w:p w14:paraId="4A25C80E" w14:textId="46854D4D" w:rsidR="009D6180" w:rsidRDefault="009D6180" w:rsidP="00AF65C5">
      <w:pPr>
        <w:keepNext/>
        <w:keepLines/>
        <w:tabs>
          <w:tab w:val="left" w:pos="567"/>
          <w:tab w:val="num" w:pos="851"/>
          <w:tab w:val="left" w:pos="993"/>
        </w:tabs>
        <w:jc w:val="both"/>
        <w:rPr>
          <w:rFonts w:ascii="Tahoma" w:hAnsi="Tahoma" w:cs="Tahoma"/>
          <w:i/>
          <w:sz w:val="16"/>
          <w:szCs w:val="22"/>
        </w:rPr>
      </w:pPr>
      <w:r w:rsidRPr="009D6180">
        <w:rPr>
          <w:rFonts w:ascii="Tahoma" w:hAnsi="Tahoma" w:cs="Tahoma"/>
          <w:b/>
          <w:i/>
          <w:sz w:val="16"/>
          <w:szCs w:val="22"/>
        </w:rPr>
        <w:t xml:space="preserve">Navodilo: </w:t>
      </w:r>
      <w:r w:rsidRPr="009D6180">
        <w:rPr>
          <w:rFonts w:ascii="Tahoma" w:hAnsi="Tahoma" w:cs="Tahoma"/>
          <w:i/>
          <w:sz w:val="16"/>
          <w:szCs w:val="22"/>
        </w:rPr>
        <w:t>V primeru, da odda več ponudnikov skupno ponudbo, morajo razmnožen obrazec priloge 1 izpolniti vsi ponudniki – partnerji, k ponudbi pa se priloži tudi Prilogo 1/1.</w:t>
      </w:r>
    </w:p>
    <w:p w14:paraId="4A481AA8" w14:textId="334587F8" w:rsidR="009D6180" w:rsidRDefault="009D6180" w:rsidP="00AF65C5">
      <w:pPr>
        <w:keepNext/>
        <w:keepLines/>
        <w:tabs>
          <w:tab w:val="left" w:pos="567"/>
          <w:tab w:val="num" w:pos="851"/>
          <w:tab w:val="left" w:pos="993"/>
        </w:tabs>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w:t>
      </w:r>
      <w:proofErr w:type="spellStart"/>
      <w:r w:rsidRPr="009779A4">
        <w:rPr>
          <w:rFonts w:ascii="Tahoma" w:hAnsi="Tahoma" w:cs="Tahoma"/>
          <w:sz w:val="14"/>
        </w:rPr>
        <w:t>mikro</w:t>
      </w:r>
      <w:proofErr w:type="spellEnd"/>
      <w:r w:rsidRPr="009779A4">
        <w:rPr>
          <w:rFonts w:ascii="Tahoma" w:hAnsi="Tahoma" w:cs="Tahoma"/>
          <w:sz w:val="14"/>
        </w:rPr>
        <w:t xml:space="preserve">,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p>
    <w:p w14:paraId="1A89E0E4" w14:textId="77777777" w:rsidR="00F47C8C" w:rsidRPr="009D6180" w:rsidRDefault="00F47C8C" w:rsidP="00AF65C5">
      <w:pPr>
        <w:keepNext/>
        <w:keepLines/>
        <w:tabs>
          <w:tab w:val="left" w:pos="567"/>
          <w:tab w:val="num" w:pos="851"/>
          <w:tab w:val="left" w:pos="993"/>
        </w:tabs>
        <w:jc w:val="both"/>
        <w:rPr>
          <w:rFonts w:ascii="Tahoma" w:hAnsi="Tahoma" w:cs="Tahoma"/>
          <w:i/>
          <w:sz w:val="16"/>
          <w:szCs w:val="22"/>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B6802" w:rsidRPr="00CB6802" w14:paraId="58033367" w14:textId="77777777" w:rsidTr="00F96795">
        <w:tc>
          <w:tcPr>
            <w:tcW w:w="7938" w:type="dxa"/>
            <w:tcBorders>
              <w:top w:val="single" w:sz="4" w:space="0" w:color="auto"/>
              <w:bottom w:val="single" w:sz="4" w:space="0" w:color="auto"/>
            </w:tcBorders>
          </w:tcPr>
          <w:p w14:paraId="5EE357E9" w14:textId="6A52975F" w:rsidR="00CB6802" w:rsidRPr="006808AD" w:rsidRDefault="00CB6802" w:rsidP="00AF65C5">
            <w:pPr>
              <w:keepNext/>
              <w:keepLines/>
              <w:jc w:val="both"/>
              <w:rPr>
                <w:rFonts w:ascii="Tahoma" w:hAnsi="Tahoma" w:cs="Tahoma"/>
                <w:b/>
                <w:szCs w:val="22"/>
              </w:rPr>
            </w:pPr>
            <w:r>
              <w:rPr>
                <w:rFonts w:ascii="Tahoma" w:hAnsi="Tahoma" w:cs="Tahoma"/>
              </w:rPr>
              <w:lastRenderedPageBreak/>
              <w:br w:type="page"/>
            </w:r>
            <w:r w:rsidR="006808AD" w:rsidRPr="00B85F39">
              <w:rPr>
                <w:rFonts w:ascii="Tahoma" w:hAnsi="Tahoma" w:cs="Tahoma"/>
                <w:b/>
                <w:szCs w:val="22"/>
              </w:rPr>
              <w:t>PRAVNI AKT O SKUPNI IZVEDBI NAROČILA</w:t>
            </w:r>
          </w:p>
        </w:tc>
        <w:tc>
          <w:tcPr>
            <w:tcW w:w="1560" w:type="dxa"/>
            <w:tcBorders>
              <w:top w:val="single" w:sz="4" w:space="0" w:color="auto"/>
              <w:bottom w:val="single" w:sz="4" w:space="0" w:color="auto"/>
            </w:tcBorders>
          </w:tcPr>
          <w:p w14:paraId="52B07EF4" w14:textId="77777777" w:rsidR="00CB6802" w:rsidRPr="000C7FA7" w:rsidRDefault="00CB6802" w:rsidP="00AF65C5">
            <w:pPr>
              <w:keepNext/>
              <w:keepLines/>
              <w:jc w:val="both"/>
              <w:rPr>
                <w:rFonts w:ascii="Tahoma" w:eastAsia="Calibri" w:hAnsi="Tahoma" w:cs="Tahoma"/>
                <w:b/>
                <w:bCs/>
                <w:i/>
                <w:iCs/>
                <w:lang w:eastAsia="en-US"/>
              </w:rPr>
            </w:pPr>
            <w:r w:rsidRPr="000C7FA7">
              <w:rPr>
                <w:rFonts w:ascii="Tahoma" w:eastAsia="Calibri" w:hAnsi="Tahoma" w:cs="Tahoma"/>
                <w:b/>
                <w:bCs/>
                <w:i/>
                <w:iCs/>
                <w:lang w:eastAsia="en-US"/>
              </w:rPr>
              <w:t>Priloga 1/1</w:t>
            </w:r>
          </w:p>
        </w:tc>
      </w:tr>
    </w:tbl>
    <w:p w14:paraId="0DD7CB51" w14:textId="77777777" w:rsidR="00CB6802" w:rsidRPr="00CB6802" w:rsidRDefault="00CB6802" w:rsidP="00AF65C5">
      <w:pPr>
        <w:keepNext/>
        <w:keepLines/>
        <w:tabs>
          <w:tab w:val="left" w:pos="567"/>
          <w:tab w:val="num" w:pos="851"/>
          <w:tab w:val="left" w:pos="993"/>
        </w:tabs>
        <w:jc w:val="both"/>
        <w:rPr>
          <w:rFonts w:ascii="Tahoma" w:hAnsi="Tahoma" w:cs="Tahoma"/>
          <w:sz w:val="22"/>
          <w:szCs w:val="22"/>
        </w:rPr>
      </w:pPr>
    </w:p>
    <w:p w14:paraId="2A9F8E2F" w14:textId="77777777" w:rsidR="00CB6802" w:rsidRPr="00CB6802" w:rsidRDefault="00CB6802" w:rsidP="00AF65C5">
      <w:pPr>
        <w:keepNext/>
        <w:keepLines/>
        <w:jc w:val="both"/>
        <w:rPr>
          <w:rFonts w:ascii="Tahoma" w:hAnsi="Tahoma" w:cs="Tahoma"/>
          <w:sz w:val="22"/>
          <w:szCs w:val="22"/>
        </w:rPr>
      </w:pPr>
    </w:p>
    <w:p w14:paraId="1AD12F82" w14:textId="77777777" w:rsidR="00CB6802" w:rsidRPr="00CB6802" w:rsidRDefault="00CB6802" w:rsidP="00AF65C5">
      <w:pPr>
        <w:keepNext/>
        <w:keepLines/>
        <w:jc w:val="both"/>
        <w:rPr>
          <w:rFonts w:ascii="Tahoma" w:hAnsi="Tahoma" w:cs="Tahoma"/>
          <w:sz w:val="22"/>
          <w:szCs w:val="22"/>
        </w:rPr>
      </w:pPr>
    </w:p>
    <w:p w14:paraId="66185C3A" w14:textId="77777777" w:rsidR="00CB6802" w:rsidRPr="00FC0413" w:rsidRDefault="00CB6802" w:rsidP="00AF65C5">
      <w:pPr>
        <w:keepNext/>
        <w:keepLines/>
        <w:jc w:val="both"/>
        <w:rPr>
          <w:rFonts w:ascii="Tahoma" w:hAnsi="Tahoma" w:cs="Tahoma"/>
          <w:szCs w:val="22"/>
        </w:rPr>
      </w:pPr>
      <w:r w:rsidRPr="00FC0413">
        <w:rPr>
          <w:rFonts w:ascii="Tahoma" w:hAnsi="Tahoma" w:cs="Tahoma"/>
          <w:szCs w:val="22"/>
        </w:rPr>
        <w:t>Za to stranjo se priloži pravni akt o skupni izvedbi naročila, podpisan in žigosan s strani vseh ponudnikov-partnerjev (skupna ponudba), ki sodelujejo pri izvedbi naročila.</w:t>
      </w:r>
    </w:p>
    <w:p w14:paraId="7864B2A1" w14:textId="77777777" w:rsidR="00CB6802" w:rsidRDefault="00CB6802" w:rsidP="00AF65C5">
      <w:pPr>
        <w:keepNext/>
        <w:keepLines/>
        <w:rPr>
          <w:rFonts w:ascii="Tahoma" w:hAnsi="Tahoma" w:cs="Tahoma"/>
        </w:rPr>
      </w:pPr>
      <w:r>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4244EE" w:rsidRPr="00C8579C" w14:paraId="666F8F08" w14:textId="77777777" w:rsidTr="009229D0">
        <w:tc>
          <w:tcPr>
            <w:tcW w:w="7725" w:type="dxa"/>
          </w:tcPr>
          <w:p w14:paraId="0B41E89B" w14:textId="308B6046" w:rsidR="004244EE" w:rsidRPr="006808AD" w:rsidRDefault="007C2116" w:rsidP="00AF65C5">
            <w:pPr>
              <w:keepNext/>
              <w:keepLines/>
              <w:jc w:val="both"/>
              <w:rPr>
                <w:rFonts w:ascii="Tahoma" w:hAnsi="Tahoma" w:cs="Tahoma"/>
                <w:b/>
                <w:bCs/>
              </w:rPr>
            </w:pPr>
            <w:r w:rsidRPr="006808AD">
              <w:rPr>
                <w:rFonts w:ascii="Tahoma" w:hAnsi="Tahoma" w:cs="Tahoma"/>
                <w:b/>
                <w:bCs/>
              </w:rPr>
              <w:lastRenderedPageBreak/>
              <w:t>POVZETEK</w:t>
            </w:r>
            <w:r w:rsidR="00715ADB" w:rsidRPr="006808AD">
              <w:rPr>
                <w:rFonts w:ascii="Tahoma" w:hAnsi="Tahoma" w:cs="Tahoma"/>
                <w:b/>
                <w:bCs/>
              </w:rPr>
              <w:t xml:space="preserve">  PREDRAČUN</w:t>
            </w:r>
            <w:r w:rsidRPr="006808AD">
              <w:rPr>
                <w:rFonts w:ascii="Tahoma" w:hAnsi="Tahoma" w:cs="Tahoma"/>
                <w:b/>
                <w:bCs/>
              </w:rPr>
              <w:t>A</w:t>
            </w:r>
          </w:p>
        </w:tc>
        <w:tc>
          <w:tcPr>
            <w:tcW w:w="1417" w:type="dxa"/>
          </w:tcPr>
          <w:p w14:paraId="7A8549DD" w14:textId="7708A3AB" w:rsidR="004244EE" w:rsidRPr="00C8579C" w:rsidRDefault="004244EE" w:rsidP="00AF65C5">
            <w:pPr>
              <w:keepNext/>
              <w:keepLines/>
              <w:ind w:left="-211" w:firstLine="211"/>
              <w:jc w:val="both"/>
              <w:rPr>
                <w:rFonts w:ascii="Tahoma" w:hAnsi="Tahoma" w:cs="Tahoma"/>
                <w:b/>
                <w:i/>
              </w:rPr>
            </w:pPr>
            <w:r w:rsidRPr="00C8579C">
              <w:rPr>
                <w:rFonts w:ascii="Tahoma" w:hAnsi="Tahoma" w:cs="Tahoma"/>
                <w:b/>
                <w:i/>
              </w:rPr>
              <w:t>Priloga 2</w:t>
            </w:r>
            <w:r w:rsidR="00FA37BA">
              <w:rPr>
                <w:rFonts w:ascii="Tahoma" w:hAnsi="Tahoma" w:cs="Tahoma"/>
                <w:b/>
                <w:i/>
              </w:rPr>
              <w:t>/1</w:t>
            </w:r>
          </w:p>
        </w:tc>
      </w:tr>
    </w:tbl>
    <w:p w14:paraId="60CF0789" w14:textId="77777777" w:rsidR="008D7DE7" w:rsidRPr="00C8579C" w:rsidRDefault="008D7DE7" w:rsidP="00AF65C5">
      <w:pPr>
        <w:keepNext/>
        <w:keepLines/>
        <w:jc w:val="both"/>
        <w:rPr>
          <w:rFonts w:ascii="Tahoma" w:hAnsi="Tahoma" w:cs="Tahoma"/>
        </w:rPr>
      </w:pPr>
    </w:p>
    <w:p w14:paraId="6E85296D" w14:textId="2B62F761" w:rsidR="001638BB" w:rsidRPr="00C8579C" w:rsidRDefault="00B32CAB" w:rsidP="00AF65C5">
      <w:pPr>
        <w:keepNext/>
        <w:keepLines/>
        <w:jc w:val="both"/>
        <w:rPr>
          <w:rFonts w:ascii="Tahoma" w:hAnsi="Tahoma" w:cs="Tahoma"/>
          <w:i/>
        </w:rPr>
      </w:pPr>
      <w:r>
        <w:rPr>
          <w:rFonts w:ascii="Tahoma" w:hAnsi="Tahoma" w:cs="Tahoma"/>
          <w:b/>
        </w:rPr>
        <w:t>Ponudnik:</w:t>
      </w:r>
      <w:r w:rsidR="001638BB" w:rsidRPr="00C8579C">
        <w:rPr>
          <w:rFonts w:ascii="Tahoma" w:hAnsi="Tahoma" w:cs="Tahoma"/>
          <w:b/>
        </w:rPr>
        <w:t xml:space="preserve">_____________________________________________________________ </w:t>
      </w:r>
      <w:r w:rsidR="001638BB" w:rsidRPr="00C8579C">
        <w:rPr>
          <w:rFonts w:ascii="Tahoma" w:hAnsi="Tahoma" w:cs="Tahoma"/>
          <w:i/>
        </w:rPr>
        <w:t>(naziv ponudnika)</w:t>
      </w:r>
    </w:p>
    <w:p w14:paraId="13333A98" w14:textId="77777777" w:rsidR="00F97B9B" w:rsidRPr="00C8579C" w:rsidRDefault="00F97B9B" w:rsidP="00AF65C5">
      <w:pPr>
        <w:keepNext/>
        <w:keepLines/>
        <w:jc w:val="both"/>
        <w:rPr>
          <w:rFonts w:ascii="Tahoma" w:hAnsi="Tahoma" w:cs="Tahoma"/>
        </w:rPr>
      </w:pPr>
    </w:p>
    <w:p w14:paraId="1015BDF5" w14:textId="77777777" w:rsidR="00F97B9B" w:rsidRDefault="001638BB" w:rsidP="00F97B9B">
      <w:pPr>
        <w:keepNext/>
        <w:keepLines/>
        <w:spacing w:line="276" w:lineRule="auto"/>
        <w:jc w:val="center"/>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p>
    <w:p w14:paraId="09DC9FF9" w14:textId="7858282C" w:rsidR="001638BB" w:rsidRPr="00A63D69" w:rsidRDefault="003D1A84" w:rsidP="003D1A84">
      <w:pPr>
        <w:keepNext/>
        <w:keepLines/>
        <w:jc w:val="center"/>
        <w:rPr>
          <w:rFonts w:ascii="Tahoma" w:hAnsi="Tahoma" w:cs="Tahoma"/>
          <w:b/>
        </w:rPr>
      </w:pPr>
      <w:r w:rsidRPr="003D1A84">
        <w:rPr>
          <w:rFonts w:ascii="Tahoma" w:hAnsi="Tahoma" w:cs="Tahoma"/>
          <w:b/>
          <w:color w:val="000000" w:themeColor="text1"/>
        </w:rPr>
        <w:t>VKS-136/26 – Dobava železovega III sulfata (</w:t>
      </w:r>
      <w:proofErr w:type="spellStart"/>
      <w:r w:rsidRPr="003D1A84">
        <w:rPr>
          <w:rFonts w:ascii="Tahoma" w:hAnsi="Tahoma" w:cs="Tahoma"/>
          <w:b/>
          <w:color w:val="000000" w:themeColor="text1"/>
        </w:rPr>
        <w:t>ferikola</w:t>
      </w:r>
      <w:proofErr w:type="spellEnd"/>
      <w:r w:rsidRPr="003D1A84">
        <w:rPr>
          <w:rFonts w:ascii="Tahoma" w:hAnsi="Tahoma" w:cs="Tahoma"/>
          <w:b/>
          <w:color w:val="000000" w:themeColor="text1"/>
        </w:rPr>
        <w:t>) za obdobje 4 let</w:t>
      </w:r>
    </w:p>
    <w:p w14:paraId="181E2923" w14:textId="77777777" w:rsidR="006808AD" w:rsidRPr="00A63D69" w:rsidRDefault="006808AD" w:rsidP="00AF65C5">
      <w:pPr>
        <w:keepNext/>
        <w:keepLines/>
        <w:rPr>
          <w:rFonts w:ascii="Tahoma" w:hAnsi="Tahoma" w:cs="Tahoma"/>
        </w:rPr>
      </w:pPr>
    </w:p>
    <w:p w14:paraId="2ACE0076" w14:textId="77777777" w:rsidR="001638BB" w:rsidRPr="00A63D69" w:rsidRDefault="001638BB" w:rsidP="00AF65C5">
      <w:pPr>
        <w:keepNext/>
        <w:keepLines/>
        <w:ind w:left="1080" w:hanging="1080"/>
        <w:jc w:val="both"/>
        <w:rPr>
          <w:rFonts w:ascii="Tahoma" w:hAnsi="Tahoma" w:cs="Tahoma"/>
          <w:b/>
        </w:rPr>
      </w:pPr>
      <w:r w:rsidRPr="00A63D69">
        <w:rPr>
          <w:rFonts w:ascii="Tahoma" w:hAnsi="Tahoma" w:cs="Tahoma"/>
        </w:rPr>
        <w:t>Ponudbo oddajamo (označi):</w:t>
      </w:r>
      <w:r w:rsidRPr="00A63D69">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1638BB" w:rsidRPr="00A63D69" w14:paraId="058B677B" w14:textId="77777777" w:rsidTr="00A62FD6">
        <w:tc>
          <w:tcPr>
            <w:tcW w:w="1688" w:type="dxa"/>
          </w:tcPr>
          <w:p w14:paraId="3BF47C1E" w14:textId="77777777" w:rsidR="001638BB" w:rsidRPr="00A63D69" w:rsidRDefault="001638BB" w:rsidP="007D1F55">
            <w:pPr>
              <w:keepNext/>
              <w:keepLines/>
              <w:numPr>
                <w:ilvl w:val="0"/>
                <w:numId w:val="8"/>
              </w:numPr>
              <w:ind w:left="318" w:hanging="426"/>
              <w:jc w:val="both"/>
              <w:rPr>
                <w:rFonts w:ascii="Tahoma" w:hAnsi="Tahoma" w:cs="Tahoma"/>
                <w:b/>
                <w:sz w:val="18"/>
                <w:szCs w:val="18"/>
              </w:rPr>
            </w:pPr>
            <w:r w:rsidRPr="00A63D69">
              <w:rPr>
                <w:rFonts w:ascii="Tahoma" w:hAnsi="Tahoma" w:cs="Tahoma"/>
                <w:sz w:val="18"/>
                <w:szCs w:val="18"/>
              </w:rPr>
              <w:t>samostojno</w:t>
            </w:r>
          </w:p>
        </w:tc>
        <w:tc>
          <w:tcPr>
            <w:tcW w:w="2507" w:type="dxa"/>
          </w:tcPr>
          <w:p w14:paraId="2D4A6F27" w14:textId="77777777" w:rsidR="001638BB" w:rsidRPr="00A63D69" w:rsidRDefault="001638BB" w:rsidP="007D1F55">
            <w:pPr>
              <w:keepNext/>
              <w:keepLines/>
              <w:numPr>
                <w:ilvl w:val="0"/>
                <w:numId w:val="8"/>
              </w:numPr>
              <w:ind w:left="601" w:hanging="425"/>
              <w:jc w:val="both"/>
              <w:rPr>
                <w:rFonts w:ascii="Tahoma" w:hAnsi="Tahoma" w:cs="Tahoma"/>
                <w:b/>
                <w:sz w:val="18"/>
                <w:szCs w:val="18"/>
              </w:rPr>
            </w:pPr>
            <w:r w:rsidRPr="00A63D69">
              <w:rPr>
                <w:rFonts w:ascii="Tahoma" w:hAnsi="Tahoma" w:cs="Tahoma"/>
                <w:sz w:val="18"/>
                <w:szCs w:val="18"/>
              </w:rPr>
              <w:t>skupna ponudba</w:t>
            </w:r>
          </w:p>
        </w:tc>
        <w:tc>
          <w:tcPr>
            <w:tcW w:w="2184" w:type="dxa"/>
          </w:tcPr>
          <w:p w14:paraId="1B97065C" w14:textId="77777777" w:rsidR="001638BB" w:rsidRPr="00A63D69" w:rsidRDefault="001638BB" w:rsidP="007D1F55">
            <w:pPr>
              <w:keepNext/>
              <w:keepLines/>
              <w:numPr>
                <w:ilvl w:val="0"/>
                <w:numId w:val="8"/>
              </w:numPr>
              <w:ind w:left="601" w:hanging="426"/>
              <w:jc w:val="both"/>
              <w:rPr>
                <w:rFonts w:ascii="Tahoma" w:hAnsi="Tahoma" w:cs="Tahoma"/>
                <w:b/>
                <w:sz w:val="18"/>
                <w:szCs w:val="18"/>
              </w:rPr>
            </w:pPr>
            <w:r w:rsidRPr="00A63D69">
              <w:rPr>
                <w:rFonts w:ascii="Tahoma" w:hAnsi="Tahoma" w:cs="Tahoma"/>
                <w:sz w:val="18"/>
                <w:szCs w:val="18"/>
              </w:rPr>
              <w:t>s podizvajalci</w:t>
            </w:r>
          </w:p>
        </w:tc>
        <w:tc>
          <w:tcPr>
            <w:tcW w:w="2605" w:type="dxa"/>
          </w:tcPr>
          <w:p w14:paraId="7634A07D" w14:textId="77777777" w:rsidR="001638BB" w:rsidRDefault="001638BB" w:rsidP="007D1F55">
            <w:pPr>
              <w:keepNext/>
              <w:keepLines/>
              <w:numPr>
                <w:ilvl w:val="0"/>
                <w:numId w:val="8"/>
              </w:numPr>
              <w:ind w:left="601" w:hanging="426"/>
              <w:jc w:val="both"/>
              <w:rPr>
                <w:rFonts w:ascii="Tahoma" w:hAnsi="Tahoma" w:cs="Tahoma"/>
                <w:sz w:val="18"/>
                <w:szCs w:val="18"/>
              </w:rPr>
            </w:pPr>
            <w:r w:rsidRPr="00A63D69">
              <w:rPr>
                <w:rFonts w:ascii="Tahoma" w:hAnsi="Tahoma" w:cs="Tahoma"/>
                <w:sz w:val="18"/>
                <w:szCs w:val="18"/>
              </w:rPr>
              <w:t>Uporaba zmogljivosti drugih subjektov</w:t>
            </w:r>
          </w:p>
          <w:p w14:paraId="0BDBAD13" w14:textId="77777777" w:rsidR="000E7FA8" w:rsidRPr="00A63D69" w:rsidRDefault="000E7FA8" w:rsidP="000E7FA8">
            <w:pPr>
              <w:keepNext/>
              <w:keepLines/>
              <w:ind w:left="601"/>
              <w:jc w:val="both"/>
              <w:rPr>
                <w:rFonts w:ascii="Tahoma" w:hAnsi="Tahoma" w:cs="Tahoma"/>
                <w:sz w:val="18"/>
                <w:szCs w:val="18"/>
              </w:rPr>
            </w:pPr>
          </w:p>
        </w:tc>
      </w:tr>
    </w:tbl>
    <w:p w14:paraId="0622A24C" w14:textId="77777777" w:rsidR="003F745D" w:rsidRPr="003F745D" w:rsidRDefault="003F745D" w:rsidP="003F745D">
      <w:pPr>
        <w:pStyle w:val="Naslov8"/>
        <w:keepLines/>
        <w:ind w:left="426" w:firstLine="0"/>
        <w:rPr>
          <w:rFonts w:ascii="Tahoma" w:hAnsi="Tahoma" w:cs="Tahoma"/>
          <w:sz w:val="20"/>
        </w:rPr>
      </w:pPr>
    </w:p>
    <w:p w14:paraId="23B1CE4C" w14:textId="5FB0365E" w:rsidR="00055C7E" w:rsidRPr="00055C7E" w:rsidRDefault="001638BB" w:rsidP="007D1F55">
      <w:pPr>
        <w:pStyle w:val="Naslov8"/>
        <w:keepLines/>
        <w:numPr>
          <w:ilvl w:val="0"/>
          <w:numId w:val="25"/>
        </w:numPr>
        <w:ind w:left="426"/>
        <w:rPr>
          <w:rFonts w:ascii="Tahoma" w:hAnsi="Tahoma" w:cs="Tahoma"/>
          <w:sz w:val="20"/>
        </w:rPr>
      </w:pPr>
      <w:r w:rsidRPr="00A63D69">
        <w:rPr>
          <w:rFonts w:ascii="Tahoma" w:hAnsi="Tahoma" w:cs="Tahoma"/>
          <w:sz w:val="20"/>
          <w:lang w:val="sl-SI"/>
        </w:rPr>
        <w:t>SKUPNA PONUDBENA VREDNOST</w:t>
      </w:r>
      <w:r w:rsidR="00055C7E">
        <w:rPr>
          <w:rFonts w:ascii="Tahoma" w:hAnsi="Tahoma" w:cs="Tahoma"/>
          <w:sz w:val="20"/>
          <w:lang w:val="sl-SI"/>
        </w:rPr>
        <w:t xml:space="preserve"> </w:t>
      </w:r>
    </w:p>
    <w:p w14:paraId="0583644E" w14:textId="77777777" w:rsidR="00055C7E" w:rsidRDefault="00055C7E" w:rsidP="00055C7E">
      <w:pPr>
        <w:pStyle w:val="Naslov8"/>
        <w:keepLines/>
        <w:ind w:left="426" w:firstLine="0"/>
        <w:rPr>
          <w:rFonts w:ascii="Tahoma" w:hAnsi="Tahoma" w:cs="Tahoma"/>
          <w:sz w:val="20"/>
          <w:lang w:val="sl-SI"/>
        </w:rPr>
      </w:pPr>
    </w:p>
    <w:p w14:paraId="5065C42C" w14:textId="7743F7B9" w:rsidR="001638BB" w:rsidRPr="00470D62" w:rsidRDefault="00055C7E" w:rsidP="007D1F55">
      <w:pPr>
        <w:pStyle w:val="Naslov8"/>
        <w:keepLines/>
        <w:numPr>
          <w:ilvl w:val="0"/>
          <w:numId w:val="26"/>
        </w:numPr>
        <w:rPr>
          <w:rFonts w:ascii="Tahoma" w:hAnsi="Tahoma" w:cs="Tahoma"/>
          <w:sz w:val="20"/>
          <w:u w:val="single"/>
        </w:rPr>
      </w:pPr>
      <w:bookmarkStart w:id="29" w:name="_Hlk238029382"/>
      <w:bookmarkStart w:id="30" w:name="_Hlk236038132"/>
      <w:r w:rsidRPr="00470D62">
        <w:rPr>
          <w:rFonts w:ascii="Tahoma" w:hAnsi="Tahoma" w:cs="Tahoma"/>
          <w:sz w:val="20"/>
          <w:u w:val="single"/>
          <w:lang w:val="sl-SI"/>
        </w:rPr>
        <w:t>ČN ČRNUČE</w:t>
      </w:r>
    </w:p>
    <w:bookmarkEnd w:id="29"/>
    <w:p w14:paraId="6B23A838" w14:textId="77777777" w:rsidR="001638BB" w:rsidRPr="00A63D69" w:rsidRDefault="001638BB" w:rsidP="00AF65C5">
      <w:pPr>
        <w:keepNext/>
        <w:keepLines/>
        <w:rPr>
          <w:rFonts w:ascii="Tahoma" w:hAnsi="Tahoma" w:cs="Tahoma"/>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544"/>
      </w:tblGrid>
      <w:tr w:rsidR="001638BB" w:rsidRPr="00A63D69" w14:paraId="16EE6AC2" w14:textId="77777777" w:rsidTr="00A62FD6">
        <w:tc>
          <w:tcPr>
            <w:tcW w:w="5245" w:type="dxa"/>
            <w:shd w:val="clear" w:color="auto" w:fill="auto"/>
            <w:vAlign w:val="bottom"/>
          </w:tcPr>
          <w:p w14:paraId="51F95D2F" w14:textId="77777777" w:rsidR="001638BB" w:rsidRPr="00A63D69" w:rsidRDefault="001638BB" w:rsidP="00AF65C5">
            <w:pPr>
              <w:keepNext/>
              <w:keepLines/>
              <w:rPr>
                <w:rFonts w:ascii="Tahoma" w:hAnsi="Tahoma" w:cs="Tahoma"/>
                <w:b/>
              </w:rPr>
            </w:pPr>
          </w:p>
          <w:p w14:paraId="6678C331" w14:textId="4AEF41D8" w:rsidR="001638BB" w:rsidRPr="00A63D69" w:rsidRDefault="001638BB" w:rsidP="00AF65C5">
            <w:pPr>
              <w:keepNext/>
              <w:keepLines/>
              <w:rPr>
                <w:rFonts w:ascii="Tahoma" w:hAnsi="Tahoma" w:cs="Tahoma"/>
                <w:b/>
              </w:rPr>
            </w:pPr>
            <w:r w:rsidRPr="00A63D69">
              <w:rPr>
                <w:rFonts w:ascii="Tahoma" w:hAnsi="Tahoma" w:cs="Tahoma"/>
                <w:b/>
              </w:rPr>
              <w:t>SKUPNA PONUDBENA CENA</w:t>
            </w:r>
            <w:r w:rsidR="009554CD">
              <w:rPr>
                <w:rFonts w:ascii="Tahoma" w:hAnsi="Tahoma" w:cs="Tahoma"/>
                <w:b/>
              </w:rPr>
              <w:t xml:space="preserve"> ZA OBDOBJE</w:t>
            </w:r>
            <w:r w:rsidR="00F91BF8">
              <w:rPr>
                <w:rFonts w:ascii="Tahoma" w:hAnsi="Tahoma" w:cs="Tahoma"/>
                <w:b/>
              </w:rPr>
              <w:t xml:space="preserve"> </w:t>
            </w:r>
            <w:r w:rsidR="00055C7E">
              <w:rPr>
                <w:rFonts w:ascii="Tahoma" w:hAnsi="Tahoma" w:cs="Tahoma"/>
                <w:b/>
              </w:rPr>
              <w:t>ENEGA</w:t>
            </w:r>
            <w:r w:rsidR="005D46EB">
              <w:rPr>
                <w:rFonts w:ascii="Tahoma" w:hAnsi="Tahoma" w:cs="Tahoma"/>
                <w:b/>
              </w:rPr>
              <w:t xml:space="preserve"> </w:t>
            </w:r>
            <w:r w:rsidR="00F97B9B">
              <w:rPr>
                <w:rFonts w:ascii="Tahoma" w:hAnsi="Tahoma" w:cs="Tahoma"/>
                <w:b/>
              </w:rPr>
              <w:t>LET</w:t>
            </w:r>
            <w:r w:rsidR="00055C7E">
              <w:rPr>
                <w:rFonts w:ascii="Tahoma" w:hAnsi="Tahoma" w:cs="Tahoma"/>
                <w:b/>
              </w:rPr>
              <w:t>A</w:t>
            </w:r>
            <w:r w:rsidRPr="00A63D69">
              <w:rPr>
                <w:rFonts w:ascii="Tahoma" w:hAnsi="Tahoma" w:cs="Tahoma"/>
                <w:b/>
              </w:rPr>
              <w:t xml:space="preserve"> brez DDV</w:t>
            </w:r>
          </w:p>
        </w:tc>
        <w:tc>
          <w:tcPr>
            <w:tcW w:w="3544" w:type="dxa"/>
            <w:shd w:val="clear" w:color="auto" w:fill="auto"/>
            <w:vAlign w:val="bottom"/>
          </w:tcPr>
          <w:p w14:paraId="41E516F4" w14:textId="77777777" w:rsidR="001638BB" w:rsidRPr="00A63D69" w:rsidRDefault="001638BB" w:rsidP="00AF65C5">
            <w:pPr>
              <w:keepNext/>
              <w:keepLines/>
              <w:jc w:val="right"/>
              <w:rPr>
                <w:rFonts w:ascii="Tahoma" w:hAnsi="Tahoma" w:cs="Tahoma"/>
                <w:b/>
              </w:rPr>
            </w:pPr>
          </w:p>
          <w:p w14:paraId="0CAE548D" w14:textId="77777777" w:rsidR="001638BB" w:rsidRPr="00A63D69" w:rsidRDefault="001638BB" w:rsidP="00AF65C5">
            <w:pPr>
              <w:keepNext/>
              <w:keepLines/>
              <w:ind w:left="317"/>
              <w:jc w:val="right"/>
              <w:rPr>
                <w:rFonts w:ascii="Tahoma" w:hAnsi="Tahoma" w:cs="Tahoma"/>
                <w:b/>
              </w:rPr>
            </w:pPr>
            <w:r w:rsidRPr="00A63D69">
              <w:rPr>
                <w:rFonts w:ascii="Tahoma" w:hAnsi="Tahoma" w:cs="Tahoma"/>
                <w:b/>
              </w:rPr>
              <w:t>EUR</w:t>
            </w:r>
          </w:p>
        </w:tc>
      </w:tr>
      <w:tr w:rsidR="001638BB" w:rsidRPr="00A63D69" w14:paraId="18814FF7" w14:textId="77777777" w:rsidTr="00A62FD6">
        <w:trPr>
          <w:trHeight w:val="463"/>
        </w:trPr>
        <w:tc>
          <w:tcPr>
            <w:tcW w:w="5245" w:type="dxa"/>
            <w:shd w:val="clear" w:color="auto" w:fill="auto"/>
            <w:vAlign w:val="bottom"/>
          </w:tcPr>
          <w:p w14:paraId="53825D88" w14:textId="77777777" w:rsidR="001638BB" w:rsidRPr="00A63D69" w:rsidRDefault="001638BB" w:rsidP="00AF65C5">
            <w:pPr>
              <w:keepNext/>
              <w:keepLines/>
              <w:rPr>
                <w:rFonts w:ascii="Tahoma" w:hAnsi="Tahoma" w:cs="Tahoma"/>
              </w:rPr>
            </w:pPr>
            <w:r w:rsidRPr="00A63D69">
              <w:rPr>
                <w:rFonts w:ascii="Tahoma" w:hAnsi="Tahoma" w:cs="Tahoma"/>
              </w:rPr>
              <w:t>DDV    ______ %</w:t>
            </w:r>
          </w:p>
        </w:tc>
        <w:tc>
          <w:tcPr>
            <w:tcW w:w="3544" w:type="dxa"/>
            <w:shd w:val="clear" w:color="auto" w:fill="auto"/>
            <w:vAlign w:val="bottom"/>
          </w:tcPr>
          <w:p w14:paraId="4B4B0811" w14:textId="77777777" w:rsidR="001638BB" w:rsidRPr="00A63D69" w:rsidRDefault="001638BB" w:rsidP="00AF65C5">
            <w:pPr>
              <w:keepNext/>
              <w:keepLines/>
              <w:jc w:val="right"/>
              <w:rPr>
                <w:rFonts w:ascii="Tahoma" w:hAnsi="Tahoma" w:cs="Tahoma"/>
              </w:rPr>
            </w:pPr>
            <w:r w:rsidRPr="00A63D69">
              <w:rPr>
                <w:rFonts w:ascii="Tahoma" w:hAnsi="Tahoma" w:cs="Tahoma"/>
              </w:rPr>
              <w:t>EUR</w:t>
            </w:r>
          </w:p>
        </w:tc>
      </w:tr>
      <w:tr w:rsidR="001638BB" w:rsidRPr="00A63D69" w14:paraId="28B306F4" w14:textId="77777777" w:rsidTr="00A62FD6">
        <w:trPr>
          <w:trHeight w:val="697"/>
        </w:trPr>
        <w:tc>
          <w:tcPr>
            <w:tcW w:w="5245" w:type="dxa"/>
            <w:shd w:val="clear" w:color="auto" w:fill="auto"/>
            <w:vAlign w:val="bottom"/>
          </w:tcPr>
          <w:p w14:paraId="33E57DC3" w14:textId="0992848F" w:rsidR="001638BB" w:rsidRPr="00A63D69" w:rsidRDefault="001638BB" w:rsidP="00AF65C5">
            <w:pPr>
              <w:keepNext/>
              <w:keepLines/>
              <w:rPr>
                <w:rFonts w:ascii="Tahoma" w:hAnsi="Tahoma" w:cs="Tahoma"/>
              </w:rPr>
            </w:pPr>
            <w:r w:rsidRPr="00A63D69">
              <w:rPr>
                <w:rFonts w:ascii="Tahoma" w:hAnsi="Tahoma" w:cs="Tahoma"/>
              </w:rPr>
              <w:t>SKU</w:t>
            </w:r>
            <w:r w:rsidR="009554CD">
              <w:rPr>
                <w:rFonts w:ascii="Tahoma" w:hAnsi="Tahoma" w:cs="Tahoma"/>
              </w:rPr>
              <w:t xml:space="preserve">PNA PONUDBENA CENA ZA OBDOBJE </w:t>
            </w:r>
            <w:r w:rsidR="00055C7E">
              <w:rPr>
                <w:rFonts w:ascii="Tahoma" w:hAnsi="Tahoma" w:cs="Tahoma"/>
              </w:rPr>
              <w:t>ENEGA</w:t>
            </w:r>
            <w:r w:rsidR="00F97B9B">
              <w:rPr>
                <w:rFonts w:ascii="Tahoma" w:hAnsi="Tahoma" w:cs="Tahoma"/>
              </w:rPr>
              <w:t xml:space="preserve"> LET</w:t>
            </w:r>
            <w:r w:rsidR="00055C7E">
              <w:rPr>
                <w:rFonts w:ascii="Tahoma" w:hAnsi="Tahoma" w:cs="Tahoma"/>
              </w:rPr>
              <w:t>A</w:t>
            </w:r>
            <w:r w:rsidR="00D641D2">
              <w:rPr>
                <w:rFonts w:ascii="Tahoma" w:hAnsi="Tahoma" w:cs="Tahoma"/>
              </w:rPr>
              <w:t xml:space="preserve"> Z</w:t>
            </w:r>
            <w:r w:rsidRPr="00A63D69">
              <w:rPr>
                <w:rFonts w:ascii="Tahoma" w:hAnsi="Tahoma" w:cs="Tahoma"/>
              </w:rPr>
              <w:t xml:space="preserve"> DDV</w:t>
            </w:r>
          </w:p>
        </w:tc>
        <w:tc>
          <w:tcPr>
            <w:tcW w:w="3544" w:type="dxa"/>
            <w:shd w:val="clear" w:color="auto" w:fill="auto"/>
            <w:vAlign w:val="bottom"/>
          </w:tcPr>
          <w:p w14:paraId="0616832D" w14:textId="77777777" w:rsidR="001638BB" w:rsidRPr="00A63D69" w:rsidRDefault="001638BB" w:rsidP="00AF65C5">
            <w:pPr>
              <w:keepNext/>
              <w:keepLines/>
              <w:jc w:val="right"/>
              <w:rPr>
                <w:rFonts w:ascii="Tahoma" w:hAnsi="Tahoma" w:cs="Tahoma"/>
              </w:rPr>
            </w:pPr>
            <w:r w:rsidRPr="00A63D69">
              <w:rPr>
                <w:rFonts w:ascii="Tahoma" w:hAnsi="Tahoma" w:cs="Tahoma"/>
              </w:rPr>
              <w:t>EUR</w:t>
            </w:r>
          </w:p>
        </w:tc>
      </w:tr>
      <w:bookmarkEnd w:id="30"/>
    </w:tbl>
    <w:p w14:paraId="771E7B8E" w14:textId="77777777" w:rsidR="001638BB" w:rsidRPr="00A63D69" w:rsidRDefault="001638BB" w:rsidP="00AF65C5">
      <w:pPr>
        <w:keepNext/>
        <w:keepLines/>
        <w:rPr>
          <w:rFonts w:ascii="Tahoma" w:hAnsi="Tahoma" w:cs="Tahoma"/>
          <w:b/>
        </w:rPr>
      </w:pPr>
    </w:p>
    <w:p w14:paraId="6A774BFE" w14:textId="5B9E8A55" w:rsidR="00055C7E" w:rsidRPr="00470D62" w:rsidRDefault="00055C7E" w:rsidP="007D1F55">
      <w:pPr>
        <w:pStyle w:val="Naslov8"/>
        <w:keepLines/>
        <w:numPr>
          <w:ilvl w:val="0"/>
          <w:numId w:val="26"/>
        </w:numPr>
        <w:rPr>
          <w:rFonts w:ascii="Tahoma" w:hAnsi="Tahoma" w:cs="Tahoma"/>
          <w:sz w:val="20"/>
          <w:u w:val="single"/>
        </w:rPr>
      </w:pPr>
      <w:r w:rsidRPr="00470D62">
        <w:rPr>
          <w:rFonts w:ascii="Tahoma" w:hAnsi="Tahoma" w:cs="Tahoma"/>
          <w:sz w:val="20"/>
          <w:u w:val="single"/>
          <w:lang w:val="sl-SI"/>
        </w:rPr>
        <w:t>ČN PODPEČ</w:t>
      </w:r>
    </w:p>
    <w:p w14:paraId="7DAB3134" w14:textId="77777777" w:rsidR="00055C7E" w:rsidRPr="00A63D69" w:rsidRDefault="00055C7E" w:rsidP="00055C7E">
      <w:pPr>
        <w:keepNext/>
        <w:keepLines/>
        <w:rPr>
          <w:rFonts w:ascii="Tahoma" w:hAnsi="Tahoma" w:cs="Tahoma"/>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544"/>
      </w:tblGrid>
      <w:tr w:rsidR="00055C7E" w:rsidRPr="00A63D69" w14:paraId="47752B27" w14:textId="77777777" w:rsidTr="009C65A8">
        <w:tc>
          <w:tcPr>
            <w:tcW w:w="5245" w:type="dxa"/>
            <w:shd w:val="clear" w:color="auto" w:fill="auto"/>
            <w:vAlign w:val="bottom"/>
          </w:tcPr>
          <w:p w14:paraId="2B8B813E" w14:textId="77777777" w:rsidR="00055C7E" w:rsidRPr="00A63D69" w:rsidRDefault="00055C7E" w:rsidP="009C65A8">
            <w:pPr>
              <w:keepNext/>
              <w:keepLines/>
              <w:rPr>
                <w:rFonts w:ascii="Tahoma" w:hAnsi="Tahoma" w:cs="Tahoma"/>
                <w:b/>
              </w:rPr>
            </w:pPr>
          </w:p>
          <w:p w14:paraId="21E9E9FD" w14:textId="77777777" w:rsidR="00055C7E" w:rsidRPr="00A63D69" w:rsidRDefault="00055C7E" w:rsidP="009C65A8">
            <w:pPr>
              <w:keepNext/>
              <w:keepLines/>
              <w:rPr>
                <w:rFonts w:ascii="Tahoma" w:hAnsi="Tahoma" w:cs="Tahoma"/>
                <w:b/>
              </w:rPr>
            </w:pPr>
            <w:r w:rsidRPr="00A63D69">
              <w:rPr>
                <w:rFonts w:ascii="Tahoma" w:hAnsi="Tahoma" w:cs="Tahoma"/>
                <w:b/>
              </w:rPr>
              <w:t>SKUPNA PONUDBENA CENA</w:t>
            </w:r>
            <w:r>
              <w:rPr>
                <w:rFonts w:ascii="Tahoma" w:hAnsi="Tahoma" w:cs="Tahoma"/>
                <w:b/>
              </w:rPr>
              <w:t xml:space="preserve"> ZA OBDOBJE ENEGA LETA</w:t>
            </w:r>
            <w:r w:rsidRPr="00A63D69">
              <w:rPr>
                <w:rFonts w:ascii="Tahoma" w:hAnsi="Tahoma" w:cs="Tahoma"/>
                <w:b/>
              </w:rPr>
              <w:t xml:space="preserve"> brez DDV</w:t>
            </w:r>
          </w:p>
        </w:tc>
        <w:tc>
          <w:tcPr>
            <w:tcW w:w="3544" w:type="dxa"/>
            <w:shd w:val="clear" w:color="auto" w:fill="auto"/>
            <w:vAlign w:val="bottom"/>
          </w:tcPr>
          <w:p w14:paraId="25C246CF" w14:textId="77777777" w:rsidR="00055C7E" w:rsidRPr="00A63D69" w:rsidRDefault="00055C7E" w:rsidP="009C65A8">
            <w:pPr>
              <w:keepNext/>
              <w:keepLines/>
              <w:jc w:val="right"/>
              <w:rPr>
                <w:rFonts w:ascii="Tahoma" w:hAnsi="Tahoma" w:cs="Tahoma"/>
                <w:b/>
              </w:rPr>
            </w:pPr>
          </w:p>
          <w:p w14:paraId="29233A02" w14:textId="77777777" w:rsidR="00055C7E" w:rsidRPr="00A63D69" w:rsidRDefault="00055C7E" w:rsidP="009C65A8">
            <w:pPr>
              <w:keepNext/>
              <w:keepLines/>
              <w:ind w:left="317"/>
              <w:jc w:val="right"/>
              <w:rPr>
                <w:rFonts w:ascii="Tahoma" w:hAnsi="Tahoma" w:cs="Tahoma"/>
                <w:b/>
              </w:rPr>
            </w:pPr>
            <w:r w:rsidRPr="00A63D69">
              <w:rPr>
                <w:rFonts w:ascii="Tahoma" w:hAnsi="Tahoma" w:cs="Tahoma"/>
                <w:b/>
              </w:rPr>
              <w:t>EUR</w:t>
            </w:r>
          </w:p>
        </w:tc>
      </w:tr>
      <w:tr w:rsidR="00055C7E" w:rsidRPr="00A63D69" w14:paraId="6CCF8A49" w14:textId="77777777" w:rsidTr="009C65A8">
        <w:trPr>
          <w:trHeight w:val="463"/>
        </w:trPr>
        <w:tc>
          <w:tcPr>
            <w:tcW w:w="5245" w:type="dxa"/>
            <w:shd w:val="clear" w:color="auto" w:fill="auto"/>
            <w:vAlign w:val="bottom"/>
          </w:tcPr>
          <w:p w14:paraId="75055B7E" w14:textId="77777777" w:rsidR="00055C7E" w:rsidRPr="00A63D69" w:rsidRDefault="00055C7E" w:rsidP="009C65A8">
            <w:pPr>
              <w:keepNext/>
              <w:keepLines/>
              <w:rPr>
                <w:rFonts w:ascii="Tahoma" w:hAnsi="Tahoma" w:cs="Tahoma"/>
              </w:rPr>
            </w:pPr>
            <w:r w:rsidRPr="00A63D69">
              <w:rPr>
                <w:rFonts w:ascii="Tahoma" w:hAnsi="Tahoma" w:cs="Tahoma"/>
              </w:rPr>
              <w:t>DDV    ______ %</w:t>
            </w:r>
          </w:p>
        </w:tc>
        <w:tc>
          <w:tcPr>
            <w:tcW w:w="3544" w:type="dxa"/>
            <w:shd w:val="clear" w:color="auto" w:fill="auto"/>
            <w:vAlign w:val="bottom"/>
          </w:tcPr>
          <w:p w14:paraId="6993F94A" w14:textId="77777777" w:rsidR="00055C7E" w:rsidRPr="00A63D69" w:rsidRDefault="00055C7E" w:rsidP="009C65A8">
            <w:pPr>
              <w:keepNext/>
              <w:keepLines/>
              <w:jc w:val="right"/>
              <w:rPr>
                <w:rFonts w:ascii="Tahoma" w:hAnsi="Tahoma" w:cs="Tahoma"/>
              </w:rPr>
            </w:pPr>
            <w:r w:rsidRPr="00A63D69">
              <w:rPr>
                <w:rFonts w:ascii="Tahoma" w:hAnsi="Tahoma" w:cs="Tahoma"/>
              </w:rPr>
              <w:t>EUR</w:t>
            </w:r>
          </w:p>
        </w:tc>
      </w:tr>
      <w:tr w:rsidR="00055C7E" w:rsidRPr="00A63D69" w14:paraId="4AAC62FB" w14:textId="77777777" w:rsidTr="009C65A8">
        <w:trPr>
          <w:trHeight w:val="697"/>
        </w:trPr>
        <w:tc>
          <w:tcPr>
            <w:tcW w:w="5245" w:type="dxa"/>
            <w:shd w:val="clear" w:color="auto" w:fill="auto"/>
            <w:vAlign w:val="bottom"/>
          </w:tcPr>
          <w:p w14:paraId="70F8FCC4" w14:textId="77777777" w:rsidR="00055C7E" w:rsidRPr="00A63D69" w:rsidRDefault="00055C7E" w:rsidP="009C65A8">
            <w:pPr>
              <w:keepNext/>
              <w:keepLines/>
              <w:rPr>
                <w:rFonts w:ascii="Tahoma" w:hAnsi="Tahoma" w:cs="Tahoma"/>
              </w:rPr>
            </w:pPr>
            <w:r w:rsidRPr="00A63D69">
              <w:rPr>
                <w:rFonts w:ascii="Tahoma" w:hAnsi="Tahoma" w:cs="Tahoma"/>
              </w:rPr>
              <w:t>SKU</w:t>
            </w:r>
            <w:r>
              <w:rPr>
                <w:rFonts w:ascii="Tahoma" w:hAnsi="Tahoma" w:cs="Tahoma"/>
              </w:rPr>
              <w:t>PNA PONUDBENA CENA ZA OBDOBJE ENEGA LETA Z</w:t>
            </w:r>
            <w:r w:rsidRPr="00A63D69">
              <w:rPr>
                <w:rFonts w:ascii="Tahoma" w:hAnsi="Tahoma" w:cs="Tahoma"/>
              </w:rPr>
              <w:t xml:space="preserve"> DDV</w:t>
            </w:r>
          </w:p>
        </w:tc>
        <w:tc>
          <w:tcPr>
            <w:tcW w:w="3544" w:type="dxa"/>
            <w:shd w:val="clear" w:color="auto" w:fill="auto"/>
            <w:vAlign w:val="bottom"/>
          </w:tcPr>
          <w:p w14:paraId="1B05DAEC" w14:textId="77777777" w:rsidR="00055C7E" w:rsidRPr="00A63D69" w:rsidRDefault="00055C7E" w:rsidP="009C65A8">
            <w:pPr>
              <w:keepNext/>
              <w:keepLines/>
              <w:jc w:val="right"/>
              <w:rPr>
                <w:rFonts w:ascii="Tahoma" w:hAnsi="Tahoma" w:cs="Tahoma"/>
              </w:rPr>
            </w:pPr>
            <w:r w:rsidRPr="00A63D69">
              <w:rPr>
                <w:rFonts w:ascii="Tahoma" w:hAnsi="Tahoma" w:cs="Tahoma"/>
              </w:rPr>
              <w:t>EUR</w:t>
            </w:r>
          </w:p>
        </w:tc>
      </w:tr>
    </w:tbl>
    <w:p w14:paraId="6776EA46" w14:textId="77777777" w:rsidR="001638BB" w:rsidRDefault="001638BB" w:rsidP="00AF65C5">
      <w:pPr>
        <w:keepNext/>
        <w:keepLines/>
        <w:rPr>
          <w:rFonts w:ascii="Tahoma" w:hAnsi="Tahoma" w:cs="Tahoma"/>
          <w:b/>
        </w:rPr>
      </w:pPr>
    </w:p>
    <w:p w14:paraId="40127D0F" w14:textId="580849F6" w:rsidR="00055C7E" w:rsidRPr="00470D62" w:rsidRDefault="00055C7E" w:rsidP="007D1F55">
      <w:pPr>
        <w:pStyle w:val="Naslov8"/>
        <w:keepLines/>
        <w:numPr>
          <w:ilvl w:val="0"/>
          <w:numId w:val="26"/>
        </w:numPr>
        <w:rPr>
          <w:rFonts w:ascii="Tahoma" w:hAnsi="Tahoma" w:cs="Tahoma"/>
          <w:sz w:val="20"/>
          <w:u w:val="single"/>
        </w:rPr>
      </w:pPr>
      <w:r w:rsidRPr="00470D62">
        <w:rPr>
          <w:rFonts w:ascii="Tahoma" w:hAnsi="Tahoma" w:cs="Tahoma"/>
          <w:sz w:val="20"/>
          <w:u w:val="single"/>
          <w:lang w:val="sl-SI"/>
        </w:rPr>
        <w:t xml:space="preserve">ČN </w:t>
      </w:r>
      <w:r w:rsidR="00470D62" w:rsidRPr="00470D62">
        <w:rPr>
          <w:rFonts w:ascii="Tahoma" w:hAnsi="Tahoma" w:cs="Tahoma"/>
          <w:sz w:val="20"/>
          <w:u w:val="single"/>
          <w:lang w:val="sl-SI"/>
        </w:rPr>
        <w:t>VNANJE GORICE</w:t>
      </w:r>
    </w:p>
    <w:p w14:paraId="20547E52" w14:textId="77777777" w:rsidR="00055C7E" w:rsidRPr="00A63D69" w:rsidRDefault="00055C7E" w:rsidP="00055C7E">
      <w:pPr>
        <w:keepNext/>
        <w:keepLines/>
        <w:rPr>
          <w:rFonts w:ascii="Tahoma" w:hAnsi="Tahoma" w:cs="Tahoma"/>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544"/>
      </w:tblGrid>
      <w:tr w:rsidR="00055C7E" w:rsidRPr="00A63D69" w14:paraId="3669F158" w14:textId="77777777" w:rsidTr="009C65A8">
        <w:tc>
          <w:tcPr>
            <w:tcW w:w="5245" w:type="dxa"/>
            <w:shd w:val="clear" w:color="auto" w:fill="auto"/>
            <w:vAlign w:val="bottom"/>
          </w:tcPr>
          <w:p w14:paraId="647EC968" w14:textId="77777777" w:rsidR="00055C7E" w:rsidRPr="00A63D69" w:rsidRDefault="00055C7E" w:rsidP="009C65A8">
            <w:pPr>
              <w:keepNext/>
              <w:keepLines/>
              <w:rPr>
                <w:rFonts w:ascii="Tahoma" w:hAnsi="Tahoma" w:cs="Tahoma"/>
                <w:b/>
              </w:rPr>
            </w:pPr>
          </w:p>
          <w:p w14:paraId="6F018EC5" w14:textId="77777777" w:rsidR="00055C7E" w:rsidRPr="00A63D69" w:rsidRDefault="00055C7E" w:rsidP="009C65A8">
            <w:pPr>
              <w:keepNext/>
              <w:keepLines/>
              <w:rPr>
                <w:rFonts w:ascii="Tahoma" w:hAnsi="Tahoma" w:cs="Tahoma"/>
                <w:b/>
              </w:rPr>
            </w:pPr>
            <w:r w:rsidRPr="00A63D69">
              <w:rPr>
                <w:rFonts w:ascii="Tahoma" w:hAnsi="Tahoma" w:cs="Tahoma"/>
                <w:b/>
              </w:rPr>
              <w:t>SKUPNA PONUDBENA CENA</w:t>
            </w:r>
            <w:r>
              <w:rPr>
                <w:rFonts w:ascii="Tahoma" w:hAnsi="Tahoma" w:cs="Tahoma"/>
                <w:b/>
              </w:rPr>
              <w:t xml:space="preserve"> ZA OBDOBJE ENEGA LETA</w:t>
            </w:r>
            <w:r w:rsidRPr="00A63D69">
              <w:rPr>
                <w:rFonts w:ascii="Tahoma" w:hAnsi="Tahoma" w:cs="Tahoma"/>
                <w:b/>
              </w:rPr>
              <w:t xml:space="preserve"> brez DDV</w:t>
            </w:r>
          </w:p>
        </w:tc>
        <w:tc>
          <w:tcPr>
            <w:tcW w:w="3544" w:type="dxa"/>
            <w:shd w:val="clear" w:color="auto" w:fill="auto"/>
            <w:vAlign w:val="bottom"/>
          </w:tcPr>
          <w:p w14:paraId="29CEFC4D" w14:textId="77777777" w:rsidR="00055C7E" w:rsidRPr="00A63D69" w:rsidRDefault="00055C7E" w:rsidP="009C65A8">
            <w:pPr>
              <w:keepNext/>
              <w:keepLines/>
              <w:jc w:val="right"/>
              <w:rPr>
                <w:rFonts w:ascii="Tahoma" w:hAnsi="Tahoma" w:cs="Tahoma"/>
                <w:b/>
              </w:rPr>
            </w:pPr>
          </w:p>
          <w:p w14:paraId="04B1DCA2" w14:textId="77777777" w:rsidR="00055C7E" w:rsidRPr="00A63D69" w:rsidRDefault="00055C7E" w:rsidP="009C65A8">
            <w:pPr>
              <w:keepNext/>
              <w:keepLines/>
              <w:ind w:left="317"/>
              <w:jc w:val="right"/>
              <w:rPr>
                <w:rFonts w:ascii="Tahoma" w:hAnsi="Tahoma" w:cs="Tahoma"/>
                <w:b/>
              </w:rPr>
            </w:pPr>
            <w:r w:rsidRPr="00A63D69">
              <w:rPr>
                <w:rFonts w:ascii="Tahoma" w:hAnsi="Tahoma" w:cs="Tahoma"/>
                <w:b/>
              </w:rPr>
              <w:t>EUR</w:t>
            </w:r>
          </w:p>
        </w:tc>
      </w:tr>
      <w:tr w:rsidR="00055C7E" w:rsidRPr="00A63D69" w14:paraId="4E3E690C" w14:textId="77777777" w:rsidTr="009C65A8">
        <w:trPr>
          <w:trHeight w:val="463"/>
        </w:trPr>
        <w:tc>
          <w:tcPr>
            <w:tcW w:w="5245" w:type="dxa"/>
            <w:shd w:val="clear" w:color="auto" w:fill="auto"/>
            <w:vAlign w:val="bottom"/>
          </w:tcPr>
          <w:p w14:paraId="195C832E" w14:textId="77777777" w:rsidR="00055C7E" w:rsidRPr="00A63D69" w:rsidRDefault="00055C7E" w:rsidP="009C65A8">
            <w:pPr>
              <w:keepNext/>
              <w:keepLines/>
              <w:rPr>
                <w:rFonts w:ascii="Tahoma" w:hAnsi="Tahoma" w:cs="Tahoma"/>
              </w:rPr>
            </w:pPr>
            <w:r w:rsidRPr="00A63D69">
              <w:rPr>
                <w:rFonts w:ascii="Tahoma" w:hAnsi="Tahoma" w:cs="Tahoma"/>
              </w:rPr>
              <w:t>DDV    ______ %</w:t>
            </w:r>
          </w:p>
        </w:tc>
        <w:tc>
          <w:tcPr>
            <w:tcW w:w="3544" w:type="dxa"/>
            <w:shd w:val="clear" w:color="auto" w:fill="auto"/>
            <w:vAlign w:val="bottom"/>
          </w:tcPr>
          <w:p w14:paraId="0D2136C2" w14:textId="77777777" w:rsidR="00055C7E" w:rsidRPr="00A63D69" w:rsidRDefault="00055C7E" w:rsidP="009C65A8">
            <w:pPr>
              <w:keepNext/>
              <w:keepLines/>
              <w:jc w:val="right"/>
              <w:rPr>
                <w:rFonts w:ascii="Tahoma" w:hAnsi="Tahoma" w:cs="Tahoma"/>
              </w:rPr>
            </w:pPr>
            <w:r w:rsidRPr="00A63D69">
              <w:rPr>
                <w:rFonts w:ascii="Tahoma" w:hAnsi="Tahoma" w:cs="Tahoma"/>
              </w:rPr>
              <w:t>EUR</w:t>
            </w:r>
          </w:p>
        </w:tc>
      </w:tr>
      <w:tr w:rsidR="00055C7E" w:rsidRPr="00A63D69" w14:paraId="4DDD1D27" w14:textId="77777777" w:rsidTr="009C65A8">
        <w:trPr>
          <w:trHeight w:val="697"/>
        </w:trPr>
        <w:tc>
          <w:tcPr>
            <w:tcW w:w="5245" w:type="dxa"/>
            <w:shd w:val="clear" w:color="auto" w:fill="auto"/>
            <w:vAlign w:val="bottom"/>
          </w:tcPr>
          <w:p w14:paraId="4B50D085" w14:textId="77777777" w:rsidR="00055C7E" w:rsidRPr="00A63D69" w:rsidRDefault="00055C7E" w:rsidP="009C65A8">
            <w:pPr>
              <w:keepNext/>
              <w:keepLines/>
              <w:rPr>
                <w:rFonts w:ascii="Tahoma" w:hAnsi="Tahoma" w:cs="Tahoma"/>
              </w:rPr>
            </w:pPr>
            <w:r w:rsidRPr="00A63D69">
              <w:rPr>
                <w:rFonts w:ascii="Tahoma" w:hAnsi="Tahoma" w:cs="Tahoma"/>
              </w:rPr>
              <w:t>SKU</w:t>
            </w:r>
            <w:r>
              <w:rPr>
                <w:rFonts w:ascii="Tahoma" w:hAnsi="Tahoma" w:cs="Tahoma"/>
              </w:rPr>
              <w:t>PNA PONUDBENA CENA ZA OBDOBJE ENEGA LETA Z</w:t>
            </w:r>
            <w:r w:rsidRPr="00A63D69">
              <w:rPr>
                <w:rFonts w:ascii="Tahoma" w:hAnsi="Tahoma" w:cs="Tahoma"/>
              </w:rPr>
              <w:t xml:space="preserve"> DDV</w:t>
            </w:r>
          </w:p>
        </w:tc>
        <w:tc>
          <w:tcPr>
            <w:tcW w:w="3544" w:type="dxa"/>
            <w:shd w:val="clear" w:color="auto" w:fill="auto"/>
            <w:vAlign w:val="bottom"/>
          </w:tcPr>
          <w:p w14:paraId="765C4C04" w14:textId="77777777" w:rsidR="00055C7E" w:rsidRPr="00A63D69" w:rsidRDefault="00055C7E" w:rsidP="009C65A8">
            <w:pPr>
              <w:keepNext/>
              <w:keepLines/>
              <w:jc w:val="right"/>
              <w:rPr>
                <w:rFonts w:ascii="Tahoma" w:hAnsi="Tahoma" w:cs="Tahoma"/>
              </w:rPr>
            </w:pPr>
            <w:r w:rsidRPr="00A63D69">
              <w:rPr>
                <w:rFonts w:ascii="Tahoma" w:hAnsi="Tahoma" w:cs="Tahoma"/>
              </w:rPr>
              <w:t>EUR</w:t>
            </w:r>
          </w:p>
        </w:tc>
      </w:tr>
    </w:tbl>
    <w:p w14:paraId="7E67586E" w14:textId="77777777" w:rsidR="006808AD" w:rsidRDefault="006808AD" w:rsidP="00AF65C5">
      <w:pPr>
        <w:keepNext/>
        <w:keepLines/>
        <w:rPr>
          <w:rFonts w:ascii="Tahoma" w:hAnsi="Tahoma" w:cs="Tahoma"/>
          <w:b/>
        </w:rPr>
      </w:pPr>
    </w:p>
    <w:p w14:paraId="7C730F15" w14:textId="77777777" w:rsidR="003F745D" w:rsidRDefault="003F745D" w:rsidP="00AF65C5">
      <w:pPr>
        <w:keepNext/>
        <w:keepLines/>
        <w:rPr>
          <w:rFonts w:ascii="Tahoma" w:hAnsi="Tahoma" w:cs="Tahoma"/>
          <w:b/>
        </w:rPr>
      </w:pPr>
    </w:p>
    <w:p w14:paraId="5A6C1AC1" w14:textId="77777777" w:rsidR="003F745D" w:rsidRDefault="003F745D" w:rsidP="00AF65C5">
      <w:pPr>
        <w:keepNext/>
        <w:keepLines/>
        <w:rPr>
          <w:rFonts w:ascii="Tahoma" w:hAnsi="Tahoma" w:cs="Tahoma"/>
          <w:b/>
        </w:rPr>
      </w:pPr>
    </w:p>
    <w:p w14:paraId="69B974AE" w14:textId="77777777" w:rsidR="003F745D" w:rsidRDefault="003F745D" w:rsidP="00AF65C5">
      <w:pPr>
        <w:keepNext/>
        <w:keepLines/>
        <w:rPr>
          <w:rFonts w:ascii="Tahoma" w:hAnsi="Tahoma" w:cs="Tahoma"/>
          <w:b/>
        </w:rPr>
      </w:pPr>
    </w:p>
    <w:p w14:paraId="403D0180" w14:textId="77777777" w:rsidR="003F745D" w:rsidRDefault="003F745D" w:rsidP="00AF65C5">
      <w:pPr>
        <w:keepNext/>
        <w:keepLines/>
        <w:rPr>
          <w:rFonts w:ascii="Tahoma" w:hAnsi="Tahoma" w:cs="Tahoma"/>
          <w:b/>
        </w:rPr>
      </w:pPr>
    </w:p>
    <w:p w14:paraId="0B593B32" w14:textId="77777777" w:rsidR="003F745D" w:rsidRDefault="003F745D" w:rsidP="00AF65C5">
      <w:pPr>
        <w:keepNext/>
        <w:keepLines/>
        <w:rPr>
          <w:rFonts w:ascii="Tahoma" w:hAnsi="Tahoma" w:cs="Tahoma"/>
          <w:b/>
        </w:rPr>
      </w:pPr>
    </w:p>
    <w:p w14:paraId="32876758" w14:textId="77777777" w:rsidR="003F745D" w:rsidRDefault="003F745D" w:rsidP="00AF65C5">
      <w:pPr>
        <w:keepNext/>
        <w:keepLines/>
        <w:rPr>
          <w:rFonts w:ascii="Tahoma" w:hAnsi="Tahoma" w:cs="Tahoma"/>
          <w:b/>
        </w:rPr>
      </w:pPr>
    </w:p>
    <w:p w14:paraId="1E6B2BEC" w14:textId="77777777" w:rsidR="003F745D" w:rsidRDefault="003F745D" w:rsidP="00AF65C5">
      <w:pPr>
        <w:keepNext/>
        <w:keepLines/>
        <w:rPr>
          <w:rFonts w:ascii="Tahoma" w:hAnsi="Tahoma" w:cs="Tahoma"/>
          <w:b/>
        </w:rPr>
      </w:pPr>
    </w:p>
    <w:p w14:paraId="4A446A4E" w14:textId="77777777" w:rsidR="003F745D" w:rsidRPr="00A63D69" w:rsidRDefault="003F745D" w:rsidP="00AF65C5">
      <w:pPr>
        <w:keepNext/>
        <w:keepLines/>
        <w:rPr>
          <w:rFonts w:ascii="Tahoma" w:hAnsi="Tahoma" w:cs="Tahoma"/>
          <w:b/>
        </w:rPr>
      </w:pPr>
    </w:p>
    <w:p w14:paraId="287DF5B4" w14:textId="56826CCA" w:rsidR="003F745D" w:rsidRPr="00A606F7" w:rsidRDefault="003F745D" w:rsidP="00A606F7">
      <w:pPr>
        <w:pStyle w:val="Odstavekseznama"/>
        <w:numPr>
          <w:ilvl w:val="0"/>
          <w:numId w:val="26"/>
        </w:numPr>
        <w:rPr>
          <w:rFonts w:ascii="Tahoma" w:hAnsi="Tahoma" w:cs="Tahoma"/>
          <w:b/>
          <w:bCs/>
          <w:u w:val="single"/>
        </w:rPr>
      </w:pPr>
      <w:r w:rsidRPr="003F745D">
        <w:rPr>
          <w:rFonts w:ascii="Tahoma" w:hAnsi="Tahoma" w:cs="Tahoma"/>
          <w:b/>
          <w:bCs/>
          <w:u w:val="single"/>
        </w:rPr>
        <w:t>REKAPITULACIJA: ČN ČRNUČE +</w:t>
      </w:r>
      <w:r w:rsidRPr="003F745D">
        <w:rPr>
          <w:b/>
          <w:bCs/>
        </w:rPr>
        <w:t xml:space="preserve"> </w:t>
      </w:r>
      <w:r w:rsidRPr="003F745D">
        <w:rPr>
          <w:rFonts w:ascii="Tahoma" w:hAnsi="Tahoma" w:cs="Tahoma"/>
          <w:b/>
          <w:bCs/>
          <w:u w:val="single"/>
        </w:rPr>
        <w:t xml:space="preserve">ČN PODPEČ +  </w:t>
      </w:r>
      <w:r w:rsidRPr="00A606F7">
        <w:rPr>
          <w:rFonts w:ascii="Tahoma" w:hAnsi="Tahoma" w:cs="Tahoma"/>
          <w:b/>
          <w:bCs/>
          <w:u w:val="single"/>
        </w:rPr>
        <w:t>ČN VNANJE GORICE</w:t>
      </w:r>
    </w:p>
    <w:p w14:paraId="0347B12B" w14:textId="77777777" w:rsidR="003F745D" w:rsidRPr="00A63D69" w:rsidRDefault="003F745D" w:rsidP="003F745D">
      <w:pPr>
        <w:keepNext/>
        <w:keepLines/>
        <w:rPr>
          <w:rFonts w:ascii="Tahoma" w:hAnsi="Tahoma" w:cs="Tahoma"/>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544"/>
      </w:tblGrid>
      <w:tr w:rsidR="003F745D" w:rsidRPr="00A63D69" w14:paraId="454F6FD8" w14:textId="77777777" w:rsidTr="00593ED8">
        <w:tc>
          <w:tcPr>
            <w:tcW w:w="5245" w:type="dxa"/>
            <w:shd w:val="clear" w:color="auto" w:fill="auto"/>
            <w:vAlign w:val="bottom"/>
          </w:tcPr>
          <w:p w14:paraId="706469A1" w14:textId="77777777" w:rsidR="003F745D" w:rsidRPr="00A63D69" w:rsidRDefault="003F745D" w:rsidP="00593ED8">
            <w:pPr>
              <w:keepNext/>
              <w:keepLines/>
              <w:rPr>
                <w:rFonts w:ascii="Tahoma" w:hAnsi="Tahoma" w:cs="Tahoma"/>
                <w:b/>
              </w:rPr>
            </w:pPr>
          </w:p>
          <w:p w14:paraId="5735295E" w14:textId="77777777" w:rsidR="003F745D" w:rsidRPr="00A63D69" w:rsidRDefault="003F745D" w:rsidP="00593ED8">
            <w:pPr>
              <w:keepNext/>
              <w:keepLines/>
              <w:rPr>
                <w:rFonts w:ascii="Tahoma" w:hAnsi="Tahoma" w:cs="Tahoma"/>
                <w:b/>
              </w:rPr>
            </w:pPr>
            <w:r w:rsidRPr="00A63D69">
              <w:rPr>
                <w:rFonts w:ascii="Tahoma" w:hAnsi="Tahoma" w:cs="Tahoma"/>
                <w:b/>
              </w:rPr>
              <w:t>SKUPNA PONUDBENA CENA</w:t>
            </w:r>
            <w:r>
              <w:rPr>
                <w:rFonts w:ascii="Tahoma" w:hAnsi="Tahoma" w:cs="Tahoma"/>
                <w:b/>
              </w:rPr>
              <w:t xml:space="preserve"> ZA OBDOBJE ENEGA LETA</w:t>
            </w:r>
            <w:r w:rsidRPr="00A63D69">
              <w:rPr>
                <w:rFonts w:ascii="Tahoma" w:hAnsi="Tahoma" w:cs="Tahoma"/>
                <w:b/>
              </w:rPr>
              <w:t xml:space="preserve"> brez DDV</w:t>
            </w:r>
          </w:p>
        </w:tc>
        <w:tc>
          <w:tcPr>
            <w:tcW w:w="3544" w:type="dxa"/>
            <w:shd w:val="clear" w:color="auto" w:fill="auto"/>
            <w:vAlign w:val="bottom"/>
          </w:tcPr>
          <w:p w14:paraId="2D80F0DD" w14:textId="77777777" w:rsidR="003F745D" w:rsidRPr="00A63D69" w:rsidRDefault="003F745D" w:rsidP="00593ED8">
            <w:pPr>
              <w:keepNext/>
              <w:keepLines/>
              <w:jc w:val="right"/>
              <w:rPr>
                <w:rFonts w:ascii="Tahoma" w:hAnsi="Tahoma" w:cs="Tahoma"/>
                <w:b/>
              </w:rPr>
            </w:pPr>
          </w:p>
          <w:p w14:paraId="46A50F79" w14:textId="77777777" w:rsidR="003F745D" w:rsidRPr="00A63D69" w:rsidRDefault="003F745D" w:rsidP="00593ED8">
            <w:pPr>
              <w:keepNext/>
              <w:keepLines/>
              <w:ind w:left="317"/>
              <w:jc w:val="right"/>
              <w:rPr>
                <w:rFonts w:ascii="Tahoma" w:hAnsi="Tahoma" w:cs="Tahoma"/>
                <w:b/>
              </w:rPr>
            </w:pPr>
            <w:r w:rsidRPr="00A63D69">
              <w:rPr>
                <w:rFonts w:ascii="Tahoma" w:hAnsi="Tahoma" w:cs="Tahoma"/>
                <w:b/>
              </w:rPr>
              <w:t>EUR</w:t>
            </w:r>
          </w:p>
        </w:tc>
      </w:tr>
      <w:tr w:rsidR="003F745D" w:rsidRPr="00A63D69" w14:paraId="4F9A286C" w14:textId="77777777" w:rsidTr="00593ED8">
        <w:trPr>
          <w:trHeight w:val="463"/>
        </w:trPr>
        <w:tc>
          <w:tcPr>
            <w:tcW w:w="5245" w:type="dxa"/>
            <w:shd w:val="clear" w:color="auto" w:fill="auto"/>
            <w:vAlign w:val="bottom"/>
          </w:tcPr>
          <w:p w14:paraId="138297F9" w14:textId="77777777" w:rsidR="003F745D" w:rsidRPr="00A63D69" w:rsidRDefault="003F745D" w:rsidP="00593ED8">
            <w:pPr>
              <w:keepNext/>
              <w:keepLines/>
              <w:rPr>
                <w:rFonts w:ascii="Tahoma" w:hAnsi="Tahoma" w:cs="Tahoma"/>
              </w:rPr>
            </w:pPr>
            <w:r w:rsidRPr="00A63D69">
              <w:rPr>
                <w:rFonts w:ascii="Tahoma" w:hAnsi="Tahoma" w:cs="Tahoma"/>
              </w:rPr>
              <w:t>DDV    ______ %</w:t>
            </w:r>
          </w:p>
        </w:tc>
        <w:tc>
          <w:tcPr>
            <w:tcW w:w="3544" w:type="dxa"/>
            <w:shd w:val="clear" w:color="auto" w:fill="auto"/>
            <w:vAlign w:val="bottom"/>
          </w:tcPr>
          <w:p w14:paraId="140CF185" w14:textId="77777777" w:rsidR="003F745D" w:rsidRPr="00A63D69" w:rsidRDefault="003F745D" w:rsidP="00593ED8">
            <w:pPr>
              <w:keepNext/>
              <w:keepLines/>
              <w:jc w:val="right"/>
              <w:rPr>
                <w:rFonts w:ascii="Tahoma" w:hAnsi="Tahoma" w:cs="Tahoma"/>
              </w:rPr>
            </w:pPr>
            <w:r w:rsidRPr="00A63D69">
              <w:rPr>
                <w:rFonts w:ascii="Tahoma" w:hAnsi="Tahoma" w:cs="Tahoma"/>
              </w:rPr>
              <w:t>EUR</w:t>
            </w:r>
          </w:p>
        </w:tc>
      </w:tr>
      <w:tr w:rsidR="003F745D" w:rsidRPr="00A63D69" w14:paraId="55B91C54" w14:textId="77777777" w:rsidTr="00593ED8">
        <w:trPr>
          <w:trHeight w:val="697"/>
        </w:trPr>
        <w:tc>
          <w:tcPr>
            <w:tcW w:w="5245" w:type="dxa"/>
            <w:shd w:val="clear" w:color="auto" w:fill="auto"/>
            <w:vAlign w:val="bottom"/>
          </w:tcPr>
          <w:p w14:paraId="680D9E69" w14:textId="77777777" w:rsidR="003F745D" w:rsidRPr="00A63D69" w:rsidRDefault="003F745D" w:rsidP="00593ED8">
            <w:pPr>
              <w:keepNext/>
              <w:keepLines/>
              <w:rPr>
                <w:rFonts w:ascii="Tahoma" w:hAnsi="Tahoma" w:cs="Tahoma"/>
              </w:rPr>
            </w:pPr>
            <w:r w:rsidRPr="00A63D69">
              <w:rPr>
                <w:rFonts w:ascii="Tahoma" w:hAnsi="Tahoma" w:cs="Tahoma"/>
              </w:rPr>
              <w:t>SKU</w:t>
            </w:r>
            <w:r>
              <w:rPr>
                <w:rFonts w:ascii="Tahoma" w:hAnsi="Tahoma" w:cs="Tahoma"/>
              </w:rPr>
              <w:t>PNA PONUDBENA CENA ZA OBDOBJE ENEGA LETA Z</w:t>
            </w:r>
            <w:r w:rsidRPr="00A63D69">
              <w:rPr>
                <w:rFonts w:ascii="Tahoma" w:hAnsi="Tahoma" w:cs="Tahoma"/>
              </w:rPr>
              <w:t xml:space="preserve"> DDV</w:t>
            </w:r>
          </w:p>
        </w:tc>
        <w:tc>
          <w:tcPr>
            <w:tcW w:w="3544" w:type="dxa"/>
            <w:shd w:val="clear" w:color="auto" w:fill="auto"/>
            <w:vAlign w:val="bottom"/>
          </w:tcPr>
          <w:p w14:paraId="6D83008D" w14:textId="77777777" w:rsidR="003F745D" w:rsidRPr="00A63D69" w:rsidRDefault="003F745D" w:rsidP="00593ED8">
            <w:pPr>
              <w:keepNext/>
              <w:keepLines/>
              <w:jc w:val="right"/>
              <w:rPr>
                <w:rFonts w:ascii="Tahoma" w:hAnsi="Tahoma" w:cs="Tahoma"/>
              </w:rPr>
            </w:pPr>
            <w:r w:rsidRPr="00A63D69">
              <w:rPr>
                <w:rFonts w:ascii="Tahoma" w:hAnsi="Tahoma" w:cs="Tahoma"/>
              </w:rPr>
              <w:t>EUR</w:t>
            </w:r>
          </w:p>
        </w:tc>
      </w:tr>
    </w:tbl>
    <w:p w14:paraId="3980AD24" w14:textId="77777777" w:rsidR="003F745D" w:rsidRPr="00A63D69" w:rsidRDefault="003F745D" w:rsidP="003F745D">
      <w:pPr>
        <w:keepNext/>
        <w:keepLines/>
        <w:rPr>
          <w:rFonts w:ascii="Tahoma" w:hAnsi="Tahoma" w:cs="Tahoma"/>
          <w:b/>
        </w:rPr>
      </w:pPr>
    </w:p>
    <w:p w14:paraId="5C5FE4B2" w14:textId="77777777" w:rsidR="003F745D" w:rsidRDefault="003F745D" w:rsidP="003F745D">
      <w:pPr>
        <w:pStyle w:val="Naslov8"/>
        <w:keepLines/>
        <w:ind w:left="0" w:firstLine="0"/>
        <w:rPr>
          <w:rFonts w:ascii="Tahoma" w:hAnsi="Tahoma" w:cs="Tahoma"/>
          <w:sz w:val="20"/>
        </w:rPr>
      </w:pPr>
    </w:p>
    <w:p w14:paraId="67B2A0C0" w14:textId="77777777" w:rsidR="003F745D" w:rsidRDefault="003F745D">
      <w:pPr>
        <w:rPr>
          <w:rFonts w:ascii="Tahoma" w:hAnsi="Tahoma" w:cs="Tahoma"/>
        </w:rPr>
      </w:pPr>
    </w:p>
    <w:p w14:paraId="45DA8DEA" w14:textId="77777777" w:rsidR="003F745D" w:rsidRPr="00A63D69" w:rsidRDefault="003F745D" w:rsidP="003F745D">
      <w:pPr>
        <w:pStyle w:val="Naslov8"/>
        <w:keepLines/>
        <w:numPr>
          <w:ilvl w:val="0"/>
          <w:numId w:val="26"/>
        </w:numPr>
        <w:rPr>
          <w:rFonts w:ascii="Tahoma" w:hAnsi="Tahoma" w:cs="Tahoma"/>
          <w:sz w:val="20"/>
        </w:rPr>
      </w:pPr>
      <w:r>
        <w:rPr>
          <w:rFonts w:ascii="Tahoma" w:hAnsi="Tahoma" w:cs="Tahoma"/>
          <w:sz w:val="20"/>
          <w:lang w:val="sl-SI"/>
        </w:rPr>
        <w:t>DOBAVNI ROK IN VELJAVNOST PONUDBE</w:t>
      </w:r>
    </w:p>
    <w:p w14:paraId="6C8335FA" w14:textId="77777777" w:rsidR="003F745D" w:rsidRPr="00A63D69" w:rsidRDefault="003F745D" w:rsidP="003F745D">
      <w:pPr>
        <w:keepNext/>
        <w:keepLines/>
        <w:rPr>
          <w:rFonts w:ascii="Tahoma" w:hAnsi="Tahoma"/>
          <w:b/>
          <w:color w:val="000000"/>
          <w:sz w:val="24"/>
        </w:rPr>
      </w:pPr>
    </w:p>
    <w:p w14:paraId="00BAAE36" w14:textId="77777777" w:rsidR="003F745D" w:rsidRDefault="003F745D" w:rsidP="003F745D">
      <w:pPr>
        <w:keepNext/>
        <w:keepLines/>
        <w:rPr>
          <w:rFonts w:ascii="Tahoma" w:hAnsi="Tahoma" w:cs="Tahoma"/>
          <w:snapToGrid w:val="0"/>
        </w:rPr>
      </w:pPr>
      <w:r>
        <w:rPr>
          <w:rFonts w:ascii="Tahoma" w:hAnsi="Tahoma" w:cs="Tahoma"/>
          <w:snapToGrid w:val="0"/>
        </w:rPr>
        <w:t>Dobavni rok znaša</w:t>
      </w:r>
      <w:r w:rsidRPr="00A63D69">
        <w:rPr>
          <w:rFonts w:ascii="Tahoma" w:hAnsi="Tahoma" w:cs="Tahoma"/>
          <w:snapToGrid w:val="0"/>
        </w:rPr>
        <w:t xml:space="preserve"> </w:t>
      </w:r>
      <w:r>
        <w:rPr>
          <w:rFonts w:ascii="Tahoma" w:hAnsi="Tahoma" w:cs="Tahoma"/>
          <w:snapToGrid w:val="0"/>
        </w:rPr>
        <w:t>največ 24 ur prejema naročila</w:t>
      </w:r>
      <w:r w:rsidRPr="00A63D69">
        <w:rPr>
          <w:rFonts w:ascii="Tahoma" w:hAnsi="Tahoma" w:cs="Tahoma"/>
          <w:snapToGrid w:val="0"/>
        </w:rPr>
        <w:t xml:space="preserve">.  </w:t>
      </w:r>
      <w:r w:rsidRPr="00A63D69">
        <w:rPr>
          <w:rFonts w:ascii="Tahoma" w:hAnsi="Tahoma" w:cs="Tahoma"/>
        </w:rPr>
        <w:t xml:space="preserve">Veljavnost ponudbe je </w:t>
      </w:r>
      <w:r>
        <w:rPr>
          <w:rFonts w:ascii="Tahoma" w:hAnsi="Tahoma" w:cs="Tahoma"/>
        </w:rPr>
        <w:t>štiri (4)</w:t>
      </w:r>
      <w:r w:rsidRPr="00A63D69">
        <w:rPr>
          <w:rFonts w:ascii="Tahoma" w:hAnsi="Tahoma" w:cs="Tahoma"/>
        </w:rPr>
        <w:t xml:space="preserve"> </w:t>
      </w:r>
      <w:r>
        <w:rPr>
          <w:rFonts w:ascii="Tahoma" w:hAnsi="Tahoma" w:cs="Tahoma"/>
        </w:rPr>
        <w:t>mesece, šteto od roka za predložitev ponudb.</w:t>
      </w:r>
    </w:p>
    <w:p w14:paraId="14BA00CC" w14:textId="77777777" w:rsidR="003F745D" w:rsidRPr="000E7FA8" w:rsidRDefault="003F745D" w:rsidP="003F745D">
      <w:pPr>
        <w:keepNext/>
        <w:keepLines/>
        <w:rPr>
          <w:rFonts w:ascii="Tahoma" w:hAnsi="Tahoma" w:cs="Tahoma"/>
          <w:snapToGrid w:val="0"/>
          <w:sz w:val="10"/>
          <w:szCs w:val="10"/>
        </w:rPr>
      </w:pPr>
      <w:r w:rsidRPr="000E7FA8">
        <w:rPr>
          <w:rFonts w:ascii="Tahoma" w:hAnsi="Tahoma" w:cs="Tahoma"/>
          <w:snapToGrid w:val="0"/>
          <w:sz w:val="10"/>
          <w:szCs w:val="10"/>
        </w:rPr>
        <w:t xml:space="preserve"> </w:t>
      </w:r>
    </w:p>
    <w:p w14:paraId="3EBD47E9" w14:textId="77777777" w:rsidR="003F745D" w:rsidRPr="00A63D69" w:rsidRDefault="003F745D" w:rsidP="003F745D">
      <w:pPr>
        <w:keepNext/>
        <w:keepLines/>
        <w:jc w:val="both"/>
        <w:rPr>
          <w:rFonts w:ascii="Tahoma" w:hAnsi="Tahoma" w:cs="Tahoma"/>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3F745D" w:rsidRPr="00A63D69" w14:paraId="4C78D8AB" w14:textId="77777777" w:rsidTr="00593ED8">
        <w:trPr>
          <w:trHeight w:val="235"/>
        </w:trPr>
        <w:tc>
          <w:tcPr>
            <w:tcW w:w="3430" w:type="dxa"/>
            <w:tcBorders>
              <w:bottom w:val="single" w:sz="4" w:space="0" w:color="auto"/>
            </w:tcBorders>
          </w:tcPr>
          <w:p w14:paraId="7E7C84A7" w14:textId="77777777" w:rsidR="003F745D" w:rsidRPr="00A63D69" w:rsidRDefault="003F745D" w:rsidP="00593ED8">
            <w:pPr>
              <w:keepNext/>
              <w:keepLines/>
              <w:jc w:val="both"/>
              <w:rPr>
                <w:rFonts w:ascii="Tahoma" w:hAnsi="Tahoma" w:cs="Tahoma"/>
                <w:snapToGrid w:val="0"/>
                <w:color w:val="000000"/>
              </w:rPr>
            </w:pPr>
          </w:p>
        </w:tc>
        <w:tc>
          <w:tcPr>
            <w:tcW w:w="2574" w:type="dxa"/>
          </w:tcPr>
          <w:p w14:paraId="09F9FC73" w14:textId="77777777" w:rsidR="003F745D" w:rsidRPr="00A63D69" w:rsidRDefault="003F745D" w:rsidP="00593ED8">
            <w:pPr>
              <w:keepNext/>
              <w:keepLines/>
              <w:jc w:val="center"/>
              <w:rPr>
                <w:rFonts w:ascii="Tahoma" w:hAnsi="Tahoma" w:cs="Tahoma"/>
                <w:snapToGrid w:val="0"/>
                <w:color w:val="000000"/>
              </w:rPr>
            </w:pPr>
          </w:p>
        </w:tc>
        <w:tc>
          <w:tcPr>
            <w:tcW w:w="3715" w:type="dxa"/>
            <w:tcBorders>
              <w:bottom w:val="single" w:sz="4" w:space="0" w:color="auto"/>
            </w:tcBorders>
          </w:tcPr>
          <w:p w14:paraId="56566BF7" w14:textId="77777777" w:rsidR="003F745D" w:rsidRPr="00A63D69" w:rsidRDefault="003F745D" w:rsidP="00593ED8">
            <w:pPr>
              <w:keepNext/>
              <w:keepLines/>
              <w:tabs>
                <w:tab w:val="left" w:pos="567"/>
                <w:tab w:val="num" w:pos="851"/>
                <w:tab w:val="left" w:pos="993"/>
              </w:tabs>
              <w:jc w:val="both"/>
              <w:rPr>
                <w:rFonts w:ascii="Tahoma" w:hAnsi="Tahoma" w:cs="Tahoma"/>
                <w:snapToGrid w:val="0"/>
                <w:color w:val="000000"/>
              </w:rPr>
            </w:pPr>
          </w:p>
        </w:tc>
      </w:tr>
      <w:tr w:rsidR="003F745D" w:rsidRPr="00A63D69" w14:paraId="63A07B44" w14:textId="77777777" w:rsidTr="00593ED8">
        <w:trPr>
          <w:trHeight w:val="235"/>
        </w:trPr>
        <w:tc>
          <w:tcPr>
            <w:tcW w:w="3430" w:type="dxa"/>
            <w:tcBorders>
              <w:top w:val="single" w:sz="4" w:space="0" w:color="auto"/>
            </w:tcBorders>
          </w:tcPr>
          <w:p w14:paraId="531CEE36" w14:textId="77777777" w:rsidR="003F745D" w:rsidRPr="00A63D69" w:rsidRDefault="003F745D" w:rsidP="00593ED8">
            <w:pPr>
              <w:keepNext/>
              <w:keepLines/>
              <w:jc w:val="center"/>
              <w:rPr>
                <w:rFonts w:ascii="Tahoma" w:hAnsi="Tahoma" w:cs="Tahoma"/>
                <w:snapToGrid w:val="0"/>
                <w:color w:val="000000"/>
              </w:rPr>
            </w:pPr>
            <w:r w:rsidRPr="00A63D69">
              <w:rPr>
                <w:rFonts w:ascii="Tahoma" w:hAnsi="Tahoma" w:cs="Tahoma"/>
                <w:snapToGrid w:val="0"/>
                <w:color w:val="000000"/>
              </w:rPr>
              <w:t>(kraj, datum)</w:t>
            </w:r>
          </w:p>
        </w:tc>
        <w:tc>
          <w:tcPr>
            <w:tcW w:w="2574" w:type="dxa"/>
          </w:tcPr>
          <w:p w14:paraId="17EB8282" w14:textId="77777777" w:rsidR="003F745D" w:rsidRPr="00A63D69" w:rsidRDefault="003F745D" w:rsidP="00593ED8">
            <w:pPr>
              <w:keepNext/>
              <w:keepLines/>
              <w:jc w:val="center"/>
              <w:rPr>
                <w:rFonts w:ascii="Tahoma" w:hAnsi="Tahoma" w:cs="Tahoma"/>
                <w:snapToGrid w:val="0"/>
                <w:color w:val="000000"/>
              </w:rPr>
            </w:pPr>
            <w:r w:rsidRPr="00A63D69">
              <w:rPr>
                <w:rFonts w:ascii="Tahoma" w:hAnsi="Tahoma" w:cs="Tahoma"/>
                <w:snapToGrid w:val="0"/>
                <w:color w:val="000000"/>
              </w:rPr>
              <w:t>žig</w:t>
            </w:r>
          </w:p>
        </w:tc>
        <w:tc>
          <w:tcPr>
            <w:tcW w:w="3715" w:type="dxa"/>
            <w:tcBorders>
              <w:top w:val="single" w:sz="4" w:space="0" w:color="auto"/>
            </w:tcBorders>
          </w:tcPr>
          <w:p w14:paraId="40FA767D" w14:textId="77777777" w:rsidR="003F745D" w:rsidRPr="00A63D69" w:rsidRDefault="003F745D" w:rsidP="00593ED8">
            <w:pPr>
              <w:keepNext/>
              <w:keepLines/>
              <w:jc w:val="both"/>
              <w:rPr>
                <w:rFonts w:ascii="Tahoma" w:hAnsi="Tahoma" w:cs="Tahoma"/>
                <w:snapToGrid w:val="0"/>
                <w:color w:val="000000"/>
              </w:rPr>
            </w:pPr>
            <w:r w:rsidRPr="00A63D69">
              <w:rPr>
                <w:rFonts w:ascii="Tahoma" w:hAnsi="Tahoma" w:cs="Tahoma"/>
                <w:snapToGrid w:val="0"/>
                <w:color w:val="000000"/>
              </w:rPr>
              <w:t>(Ime in priimek ter podpis ponudnika)</w:t>
            </w:r>
          </w:p>
        </w:tc>
      </w:tr>
    </w:tbl>
    <w:p w14:paraId="27E9A763" w14:textId="77777777" w:rsidR="003F745D" w:rsidRDefault="003F745D">
      <w:pPr>
        <w:rPr>
          <w:rFonts w:ascii="Tahoma" w:hAnsi="Tahoma" w:cs="Tahoma"/>
        </w:rPr>
      </w:pPr>
    </w:p>
    <w:p w14:paraId="39340FC5" w14:textId="7A299297" w:rsidR="003F745D" w:rsidRDefault="003F745D">
      <w:pPr>
        <w:rPr>
          <w:rFonts w:ascii="Tahoma" w:hAnsi="Tahoma" w:cs="Tahoma"/>
          <w:b/>
        </w:rPr>
      </w:pPr>
      <w:r>
        <w:rPr>
          <w:rFonts w:ascii="Tahoma" w:hAnsi="Tahoma" w:cs="Tahoma"/>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715ADB" w:rsidRPr="00A72BD0" w14:paraId="3BD73D1A" w14:textId="77777777" w:rsidTr="00AD6249">
        <w:tc>
          <w:tcPr>
            <w:tcW w:w="7725" w:type="dxa"/>
          </w:tcPr>
          <w:p w14:paraId="69AD5239" w14:textId="690A170B" w:rsidR="00715ADB" w:rsidRPr="00A72BD0" w:rsidRDefault="00715ADB" w:rsidP="00F22648">
            <w:pPr>
              <w:keepNext/>
              <w:keepLines/>
              <w:jc w:val="both"/>
              <w:rPr>
                <w:rFonts w:ascii="Tahoma" w:hAnsi="Tahoma" w:cs="Tahoma"/>
                <w:b/>
                <w:bCs/>
              </w:rPr>
            </w:pPr>
            <w:r w:rsidRPr="00A72BD0">
              <w:rPr>
                <w:rFonts w:ascii="Tahoma" w:hAnsi="Tahoma" w:cs="Tahoma"/>
                <w:b/>
                <w:bCs/>
              </w:rPr>
              <w:lastRenderedPageBreak/>
              <w:t>PONUDB</w:t>
            </w:r>
            <w:r w:rsidR="00FA37BA" w:rsidRPr="00A72BD0">
              <w:rPr>
                <w:rFonts w:ascii="Tahoma" w:hAnsi="Tahoma" w:cs="Tahoma"/>
                <w:b/>
                <w:bCs/>
              </w:rPr>
              <w:t>ENI PREDRAČUN</w:t>
            </w:r>
          </w:p>
        </w:tc>
        <w:tc>
          <w:tcPr>
            <w:tcW w:w="1626" w:type="dxa"/>
          </w:tcPr>
          <w:p w14:paraId="393831B2" w14:textId="5155367B" w:rsidR="00715ADB" w:rsidRPr="00A72BD0" w:rsidRDefault="00715ADB" w:rsidP="00F22648">
            <w:pPr>
              <w:keepNext/>
              <w:keepLines/>
              <w:ind w:left="-211" w:firstLine="211"/>
              <w:jc w:val="both"/>
              <w:rPr>
                <w:rFonts w:ascii="Tahoma" w:hAnsi="Tahoma" w:cs="Tahoma"/>
                <w:b/>
                <w:i/>
              </w:rPr>
            </w:pPr>
            <w:r w:rsidRPr="00A72BD0">
              <w:rPr>
                <w:rFonts w:ascii="Tahoma" w:hAnsi="Tahoma" w:cs="Tahoma"/>
                <w:b/>
                <w:i/>
              </w:rPr>
              <w:t>Priloga 2/2</w:t>
            </w:r>
          </w:p>
        </w:tc>
      </w:tr>
    </w:tbl>
    <w:p w14:paraId="103D689B" w14:textId="77777777" w:rsidR="00F97B9B" w:rsidRPr="00A72BD0" w:rsidRDefault="00F97B9B" w:rsidP="00AF65C5">
      <w:pPr>
        <w:keepNext/>
        <w:keepLines/>
      </w:pPr>
    </w:p>
    <w:p w14:paraId="0C0D4F01" w14:textId="77777777" w:rsidR="008E1D2F" w:rsidRPr="00A72BD0" w:rsidRDefault="008E1D2F" w:rsidP="00AF65C5">
      <w:pPr>
        <w:keepNext/>
        <w:keepLines/>
      </w:pPr>
    </w:p>
    <w:p w14:paraId="6F847FE5" w14:textId="77777777" w:rsidR="00715ADB" w:rsidRPr="00A72BD0" w:rsidRDefault="00715ADB" w:rsidP="00715ADB">
      <w:pPr>
        <w:keepNext/>
        <w:keepLines/>
        <w:jc w:val="both"/>
        <w:rPr>
          <w:rFonts w:ascii="Tahoma" w:hAnsi="Tahoma" w:cs="Tahoma"/>
        </w:rPr>
      </w:pPr>
      <w:r w:rsidRPr="00A72BD0">
        <w:rPr>
          <w:rFonts w:ascii="Tahoma" w:hAnsi="Tahoma" w:cs="Tahoma"/>
        </w:rPr>
        <w:t>Obrazec predračuna je sestavni in neločljivi del razpisne dokumentacije</w:t>
      </w:r>
      <w:r w:rsidRPr="00A72BD0">
        <w:t xml:space="preserve"> </w:t>
      </w:r>
      <w:r w:rsidRPr="00A72BD0">
        <w:rPr>
          <w:rFonts w:ascii="Tahoma" w:hAnsi="Tahoma" w:cs="Tahoma"/>
        </w:rPr>
        <w:t xml:space="preserve">in je na voljo v elektronski (Excel) obliki na spletni strani, na mestu kjer je objavljena razpisna dokumentacija. </w:t>
      </w:r>
    </w:p>
    <w:p w14:paraId="492B7392" w14:textId="77777777" w:rsidR="00715ADB" w:rsidRPr="00A72BD0" w:rsidRDefault="00715ADB" w:rsidP="00715ADB">
      <w:pPr>
        <w:keepNext/>
        <w:keepLines/>
        <w:jc w:val="both"/>
        <w:rPr>
          <w:rFonts w:ascii="Tahoma" w:hAnsi="Tahoma" w:cs="Tahoma"/>
          <w:sz w:val="16"/>
        </w:rPr>
      </w:pPr>
    </w:p>
    <w:p w14:paraId="22FD79CA" w14:textId="77777777" w:rsidR="00715ADB" w:rsidRPr="00A72BD0" w:rsidRDefault="00715ADB" w:rsidP="00715ADB">
      <w:pPr>
        <w:keepNext/>
        <w:keepLines/>
        <w:jc w:val="both"/>
        <w:rPr>
          <w:rFonts w:ascii="Tahoma" w:hAnsi="Tahoma" w:cs="Tahoma"/>
          <w:u w:val="single"/>
        </w:rPr>
      </w:pPr>
      <w:r w:rsidRPr="00A72BD0">
        <w:rPr>
          <w:rFonts w:ascii="Tahoma" w:hAnsi="Tahoma" w:cs="Tahoma"/>
          <w:u w:val="single"/>
        </w:rPr>
        <w:t>Ponudnik mora v celice v stolpcih cena (»Cena na enoto v EUR brez DDV«) vnesti cene za vse postavke predračuna</w:t>
      </w:r>
      <w:r w:rsidRPr="00A72BD0">
        <w:rPr>
          <w:rFonts w:ascii="Tahoma" w:hAnsi="Tahoma" w:cs="Tahoma"/>
        </w:rPr>
        <w:t xml:space="preserve">. Cene morajo biti izražene v EUR brez DDV (vsebovati morajo vse stroške in popuste), zaokrožene na 2 decimalki. </w:t>
      </w:r>
      <w:r w:rsidRPr="00A72BD0">
        <w:rPr>
          <w:rFonts w:ascii="Tahoma" w:hAnsi="Tahoma" w:cs="Tahoma"/>
          <w:u w:val="single"/>
        </w:rPr>
        <w:t>V primeru, da ponudnik v obrazec predračuna (v posamezno/e postavko/e) ne vnese cene na enoto, bo naročnik štel, da je vrednost navedene postavke upoštevana v skupni ponudbeni vrednosti in da je ponudnik za navedeno/e postavko/e ponudil ceno/e v vrednosti 0 EUR.</w:t>
      </w:r>
    </w:p>
    <w:p w14:paraId="7135F460" w14:textId="77777777" w:rsidR="00715ADB" w:rsidRPr="00A72BD0" w:rsidRDefault="00715ADB" w:rsidP="00715ADB">
      <w:pPr>
        <w:keepNext/>
        <w:keepLines/>
        <w:jc w:val="both"/>
        <w:rPr>
          <w:rFonts w:ascii="Tahoma" w:hAnsi="Tahoma" w:cs="Tahoma"/>
          <w:sz w:val="16"/>
        </w:rPr>
      </w:pPr>
    </w:p>
    <w:p w14:paraId="3DECF758" w14:textId="540F807E" w:rsidR="00715ADB" w:rsidRPr="00A72BD0" w:rsidRDefault="00715ADB" w:rsidP="00715ADB">
      <w:pPr>
        <w:keepNext/>
        <w:keepLines/>
        <w:jc w:val="both"/>
        <w:rPr>
          <w:rFonts w:ascii="Tahoma" w:hAnsi="Tahoma" w:cs="Tahoma"/>
        </w:rPr>
      </w:pPr>
      <w:r w:rsidRPr="008C6BC1">
        <w:rPr>
          <w:rFonts w:ascii="Tahoma" w:hAnsi="Tahoma" w:cs="Tahoma"/>
        </w:rPr>
        <w:t xml:space="preserve">Ponudnik mora v obrazec predračuna </w:t>
      </w:r>
      <w:r w:rsidRPr="008C6BC1">
        <w:rPr>
          <w:rFonts w:ascii="Tahoma" w:hAnsi="Tahoma" w:cs="Tahoma"/>
          <w:b/>
        </w:rPr>
        <w:t>vpisati ceno na kos (enoto) brez DDV</w:t>
      </w:r>
      <w:r w:rsidRPr="008C6BC1">
        <w:rPr>
          <w:rFonts w:ascii="Tahoma" w:hAnsi="Tahoma" w:cs="Tahoma"/>
        </w:rPr>
        <w:t xml:space="preserve">. </w:t>
      </w:r>
      <w:r w:rsidRPr="008C6BC1">
        <w:rPr>
          <w:rFonts w:ascii="Tahoma" w:hAnsi="Tahoma" w:cs="Tahoma"/>
          <w:u w:val="single"/>
        </w:rPr>
        <w:t>Iz ponudbenega predračuna in ostale ponudbene dokumentacije</w:t>
      </w:r>
      <w:r w:rsidRPr="008C6BC1">
        <w:rPr>
          <w:rFonts w:ascii="Tahoma" w:hAnsi="Tahoma" w:cs="Tahoma"/>
          <w:b/>
        </w:rPr>
        <w:t xml:space="preserve"> mora biti jasno in nedvoumno razvidno (konkretizirano) katere (posamezne) proizvode ponudnik ponuja v svoji ponudbi in po kakšni ceni na enoto.</w:t>
      </w:r>
      <w:r w:rsidRPr="00A72BD0">
        <w:rPr>
          <w:rFonts w:ascii="Tahoma" w:hAnsi="Tahoma" w:cs="Tahoma"/>
          <w:b/>
        </w:rPr>
        <w:t xml:space="preserve">   </w:t>
      </w:r>
    </w:p>
    <w:p w14:paraId="46D9B72C" w14:textId="77777777" w:rsidR="00715ADB" w:rsidRPr="00A72BD0" w:rsidRDefault="00715ADB" w:rsidP="00715ADB">
      <w:pPr>
        <w:keepNext/>
        <w:keepLines/>
        <w:jc w:val="both"/>
        <w:rPr>
          <w:rFonts w:ascii="Tahoma" w:hAnsi="Tahoma" w:cs="Tahoma"/>
          <w:sz w:val="16"/>
        </w:rPr>
      </w:pPr>
      <w:r w:rsidRPr="00A72BD0">
        <w:rPr>
          <w:rFonts w:ascii="Tahoma" w:hAnsi="Tahoma" w:cs="Tahoma"/>
          <w:sz w:val="16"/>
        </w:rPr>
        <w:t xml:space="preserve"> </w:t>
      </w:r>
    </w:p>
    <w:p w14:paraId="2954E269" w14:textId="77777777" w:rsidR="00715ADB" w:rsidRPr="00A72BD0" w:rsidRDefault="00715ADB" w:rsidP="00715ADB">
      <w:pPr>
        <w:keepNext/>
        <w:keepLines/>
        <w:jc w:val="both"/>
        <w:rPr>
          <w:rFonts w:ascii="Tahoma" w:hAnsi="Tahoma" w:cs="Tahoma"/>
        </w:rPr>
      </w:pPr>
      <w:r w:rsidRPr="00A72BD0">
        <w:rPr>
          <w:rFonts w:ascii="Tahoma" w:hAnsi="Tahoma" w:cs="Tahoma"/>
        </w:rPr>
        <w:t>Zmnožek količin in cen, vsoto postavk oz. ostale računske operacije izvrši računalniški program avtomatsko po vnosu cen v obrazec predračuna.</w:t>
      </w:r>
    </w:p>
    <w:p w14:paraId="387E9E4D" w14:textId="77777777" w:rsidR="00715ADB" w:rsidRPr="00A72BD0" w:rsidRDefault="00715ADB" w:rsidP="00715ADB">
      <w:pPr>
        <w:keepNext/>
        <w:keepLines/>
        <w:jc w:val="both"/>
        <w:rPr>
          <w:rFonts w:ascii="Tahoma" w:hAnsi="Tahoma" w:cs="Tahoma"/>
        </w:rPr>
      </w:pPr>
    </w:p>
    <w:p w14:paraId="6C8BC6BD" w14:textId="77777777" w:rsidR="00715ADB" w:rsidRPr="00A72BD0" w:rsidRDefault="00715ADB" w:rsidP="00715ADB">
      <w:pPr>
        <w:keepNext/>
        <w:keepLines/>
        <w:jc w:val="both"/>
      </w:pPr>
      <w:r w:rsidRPr="00A72BD0">
        <w:rPr>
          <w:rFonts w:ascii="Tahoma" w:hAnsi="Tahoma" w:cs="Tahoma"/>
        </w:rPr>
        <w:t xml:space="preserve">Ponudnik </w:t>
      </w:r>
      <w:r w:rsidRPr="00A72BD0">
        <w:rPr>
          <w:rFonts w:ascii="Tahoma" w:hAnsi="Tahoma" w:cs="Tahoma"/>
          <w:b/>
        </w:rPr>
        <w:t>mora</w:t>
      </w:r>
      <w:r w:rsidRPr="00A72BD0">
        <w:rPr>
          <w:rFonts w:ascii="Tahoma" w:hAnsi="Tahoma" w:cs="Tahoma"/>
        </w:rPr>
        <w:t xml:space="preserve"> v prilogi priložiti izpolnjen, natisnjen in podpisan predračun, ki ga je natisnil iz elektronske (Excel) oblike, </w:t>
      </w:r>
      <w:r w:rsidRPr="00A72BD0">
        <w:rPr>
          <w:rFonts w:ascii="Tahoma" w:hAnsi="Tahoma" w:cs="Tahoma"/>
          <w:b/>
          <w:u w:val="single"/>
        </w:rPr>
        <w:t>ter</w:t>
      </w:r>
      <w:r w:rsidRPr="00A72BD0">
        <w:rPr>
          <w:rFonts w:ascii="Tahoma" w:hAnsi="Tahoma" w:cs="Tahoma"/>
        </w:rPr>
        <w:t xml:space="preserve"> identičnega priloži tudi v elektronski obliki (</w:t>
      </w:r>
      <w:r w:rsidRPr="00A72BD0">
        <w:rPr>
          <w:rFonts w:ascii="Tahoma" w:hAnsi="Tahoma" w:cs="Tahoma"/>
          <w:b/>
          <w:u w:val="single"/>
        </w:rPr>
        <w:t>v Excel obliki</w:t>
      </w:r>
      <w:r w:rsidRPr="00A72BD0">
        <w:rPr>
          <w:rFonts w:ascii="Tahoma" w:hAnsi="Tahoma" w:cs="Tahoma"/>
        </w:rPr>
        <w:t>).</w:t>
      </w:r>
    </w:p>
    <w:p w14:paraId="49542789" w14:textId="77777777" w:rsidR="00715ADB" w:rsidRPr="00A72BD0" w:rsidRDefault="00715ADB" w:rsidP="00715ADB">
      <w:pPr>
        <w:keepNext/>
        <w:keepLines/>
        <w:jc w:val="both"/>
        <w:rPr>
          <w:rFonts w:ascii="Tahoma" w:hAnsi="Tahoma" w:cs="Tahoma"/>
        </w:rPr>
      </w:pPr>
    </w:p>
    <w:p w14:paraId="3C7D9BBF" w14:textId="77777777" w:rsidR="00715ADB" w:rsidRPr="00A72BD0" w:rsidRDefault="00715ADB" w:rsidP="00715ADB">
      <w:pPr>
        <w:keepNext/>
        <w:keepLines/>
        <w:jc w:val="both"/>
        <w:rPr>
          <w:rFonts w:ascii="Tahoma" w:hAnsi="Tahoma" w:cs="Tahoma"/>
          <w:i/>
        </w:rPr>
      </w:pPr>
      <w:r w:rsidRPr="00A72BD0">
        <w:rPr>
          <w:rFonts w:ascii="Tahoma" w:hAnsi="Tahoma" w:cs="Tahoma"/>
          <w:i/>
        </w:rPr>
        <w:t>V primeru razlikovanja med tiskano (</w:t>
      </w:r>
      <w:proofErr w:type="spellStart"/>
      <w:r w:rsidRPr="00A72BD0">
        <w:rPr>
          <w:rFonts w:ascii="Tahoma" w:hAnsi="Tahoma" w:cs="Tahoma"/>
          <w:i/>
        </w:rPr>
        <w:t>pdf</w:t>
      </w:r>
      <w:proofErr w:type="spellEnd"/>
      <w:r w:rsidRPr="00A72BD0">
        <w:rPr>
          <w:rFonts w:ascii="Tahoma" w:hAnsi="Tahoma" w:cs="Tahoma"/>
          <w:i/>
        </w:rPr>
        <w:t>) podpisano in elektronsko verzijo, bo naročnik upošteval tiskano (</w:t>
      </w:r>
      <w:proofErr w:type="spellStart"/>
      <w:r w:rsidRPr="00A72BD0">
        <w:rPr>
          <w:rFonts w:ascii="Tahoma" w:hAnsi="Tahoma" w:cs="Tahoma"/>
          <w:i/>
        </w:rPr>
        <w:t>pdf</w:t>
      </w:r>
      <w:proofErr w:type="spellEnd"/>
      <w:r w:rsidRPr="00A72BD0">
        <w:rPr>
          <w:rFonts w:ascii="Tahoma" w:hAnsi="Tahoma" w:cs="Tahoma"/>
          <w:i/>
        </w:rPr>
        <w:t xml:space="preserve">) podpisano verzijo. </w:t>
      </w:r>
    </w:p>
    <w:p w14:paraId="39CCB438" w14:textId="77777777" w:rsidR="00715ADB" w:rsidRPr="00A72BD0" w:rsidRDefault="00715ADB" w:rsidP="00715ADB">
      <w:pPr>
        <w:keepNext/>
        <w:keepLines/>
        <w:jc w:val="both"/>
        <w:rPr>
          <w:rFonts w:ascii="Tahoma" w:hAnsi="Tahoma" w:cs="Tahoma"/>
          <w:i/>
        </w:rPr>
      </w:pPr>
    </w:p>
    <w:p w14:paraId="7D2AAD45" w14:textId="77777777" w:rsidR="00715ADB" w:rsidRPr="00A72BD0" w:rsidRDefault="00715ADB" w:rsidP="00715ADB">
      <w:pPr>
        <w:keepNext/>
        <w:keepLines/>
        <w:jc w:val="both"/>
        <w:rPr>
          <w:rFonts w:ascii="Tahoma" w:hAnsi="Tahoma" w:cs="Tahoma"/>
          <w:b/>
          <w:i/>
          <w:sz w:val="18"/>
        </w:rPr>
      </w:pPr>
      <w:r w:rsidRPr="00A72BD0">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6946239B" w14:textId="77777777" w:rsidR="00715ADB" w:rsidRPr="00A72BD0" w:rsidRDefault="00715ADB" w:rsidP="00715ADB">
      <w:pPr>
        <w:keepNext/>
        <w:keepLines/>
        <w:rPr>
          <w:rFonts w:ascii="Tahoma" w:hAnsi="Tahoma" w:cs="Tahoma"/>
        </w:rPr>
      </w:pPr>
    </w:p>
    <w:p w14:paraId="42D0CEBF" w14:textId="77777777" w:rsidR="00715ADB" w:rsidRPr="00A72BD0" w:rsidRDefault="00715ADB" w:rsidP="00715ADB">
      <w:pPr>
        <w:keepNext/>
        <w:keepLines/>
        <w:rPr>
          <w:rFonts w:ascii="Tahoma" w:hAnsi="Tahoma" w:cs="Tahoma"/>
        </w:rPr>
      </w:pPr>
    </w:p>
    <w:p w14:paraId="5F983C44" w14:textId="77777777" w:rsidR="00715ADB" w:rsidRPr="00A72BD0" w:rsidRDefault="00715ADB" w:rsidP="00715ADB">
      <w:pPr>
        <w:keepNext/>
        <w:keepLines/>
        <w:rPr>
          <w:rFonts w:ascii="Tahoma" w:hAnsi="Tahoma" w:cs="Tahoma"/>
        </w:rPr>
      </w:pPr>
    </w:p>
    <w:p w14:paraId="6E4CF676" w14:textId="77777777" w:rsidR="00715ADB" w:rsidRPr="00A72BD0" w:rsidRDefault="00715ADB" w:rsidP="00715ADB">
      <w:pPr>
        <w:keepNext/>
        <w:keepLines/>
        <w:tabs>
          <w:tab w:val="left" w:pos="6525"/>
        </w:tabs>
        <w:spacing w:line="276" w:lineRule="auto"/>
        <w:jc w:val="both"/>
        <w:rPr>
          <w:rFonts w:ascii="Tahoma" w:hAnsi="Tahoma" w:cs="Tahoma"/>
          <w:b/>
          <w:i/>
          <w:sz w:val="16"/>
          <w:szCs w:val="24"/>
        </w:rPr>
      </w:pPr>
      <w:r w:rsidRPr="00A72BD0">
        <w:rPr>
          <w:rFonts w:ascii="Tahoma" w:hAnsi="Tahoma" w:cs="Tahoma"/>
          <w:b/>
          <w:i/>
          <w:sz w:val="16"/>
          <w:szCs w:val="24"/>
        </w:rPr>
        <w:t xml:space="preserve">Navodilo: </w:t>
      </w:r>
    </w:p>
    <w:p w14:paraId="1997ED14" w14:textId="77777777" w:rsidR="00715ADB" w:rsidRPr="005A2BF0" w:rsidRDefault="00715ADB" w:rsidP="00715ADB">
      <w:pPr>
        <w:keepNext/>
        <w:keepLines/>
        <w:tabs>
          <w:tab w:val="left" w:pos="6525"/>
        </w:tabs>
        <w:spacing w:line="276" w:lineRule="auto"/>
        <w:jc w:val="both"/>
        <w:rPr>
          <w:rFonts w:ascii="Tahoma" w:hAnsi="Tahoma" w:cs="Tahoma"/>
          <w:b/>
          <w:i/>
          <w:sz w:val="16"/>
          <w:szCs w:val="24"/>
          <w:u w:val="single"/>
        </w:rPr>
      </w:pPr>
      <w:r w:rsidRPr="00A72BD0">
        <w:rPr>
          <w:rFonts w:ascii="Tahoma" w:hAnsi="Tahoma" w:cs="Tahoma"/>
          <w:i/>
          <w:sz w:val="16"/>
          <w:szCs w:val="24"/>
        </w:rPr>
        <w:t xml:space="preserve">Ponudnik </w:t>
      </w:r>
      <w:r w:rsidRPr="00A72BD0">
        <w:rPr>
          <w:rFonts w:ascii="Tahoma" w:hAnsi="Tahoma" w:cs="Tahoma"/>
          <w:i/>
          <w:sz w:val="16"/>
          <w:szCs w:val="24"/>
          <w:u w:val="single"/>
        </w:rPr>
        <w:t>mora ponudbeni predračun</w:t>
      </w:r>
      <w:r w:rsidRPr="00A72BD0">
        <w:rPr>
          <w:rFonts w:ascii="Tahoma" w:hAnsi="Tahoma" w:cs="Tahoma"/>
          <w:i/>
          <w:sz w:val="16"/>
          <w:szCs w:val="24"/>
        </w:rPr>
        <w:t xml:space="preserve"> v </w:t>
      </w:r>
      <w:proofErr w:type="spellStart"/>
      <w:r w:rsidRPr="00A72BD0">
        <w:rPr>
          <w:rFonts w:ascii="Tahoma" w:hAnsi="Tahoma" w:cs="Tahoma"/>
          <w:i/>
          <w:sz w:val="16"/>
          <w:szCs w:val="24"/>
        </w:rPr>
        <w:t>pdf</w:t>
      </w:r>
      <w:proofErr w:type="spellEnd"/>
      <w:r w:rsidRPr="00A72BD0">
        <w:rPr>
          <w:rFonts w:ascii="Tahoma" w:hAnsi="Tahoma" w:cs="Tahoma"/>
          <w:i/>
          <w:sz w:val="16"/>
          <w:szCs w:val="24"/>
        </w:rPr>
        <w:t xml:space="preserve">. in </w:t>
      </w:r>
      <w:proofErr w:type="spellStart"/>
      <w:r w:rsidRPr="00A72BD0">
        <w:rPr>
          <w:rFonts w:ascii="Tahoma" w:hAnsi="Tahoma" w:cs="Tahoma"/>
          <w:i/>
          <w:sz w:val="16"/>
          <w:szCs w:val="24"/>
        </w:rPr>
        <w:t>xlsx</w:t>
      </w:r>
      <w:proofErr w:type="spellEnd"/>
      <w:r w:rsidRPr="00A72BD0">
        <w:rPr>
          <w:rFonts w:ascii="Tahoma" w:hAnsi="Tahoma" w:cs="Tahoma"/>
          <w:i/>
          <w:sz w:val="16"/>
          <w:szCs w:val="24"/>
        </w:rPr>
        <w:t>. obliki/</w:t>
      </w:r>
      <w:r w:rsidRPr="00A72BD0">
        <w:rPr>
          <w:rFonts w:ascii="Tahoma" w:hAnsi="Tahoma" w:cs="Tahoma"/>
          <w:sz w:val="16"/>
          <w:szCs w:val="24"/>
        </w:rPr>
        <w:t xml:space="preserve">formatu v </w:t>
      </w:r>
      <w:r w:rsidRPr="00A72BD0">
        <w:rPr>
          <w:rFonts w:ascii="Tahoma" w:hAnsi="Tahoma" w:cs="Tahoma"/>
          <w:sz w:val="16"/>
          <w:szCs w:val="24"/>
          <w:u w:val="single"/>
        </w:rPr>
        <w:t>okviru</w:t>
      </w:r>
      <w:r w:rsidRPr="00A72BD0">
        <w:rPr>
          <w:rFonts w:ascii="Tahoma" w:hAnsi="Tahoma" w:cs="Tahoma"/>
          <w:i/>
          <w:sz w:val="16"/>
          <w:szCs w:val="24"/>
          <w:u w:val="single"/>
        </w:rPr>
        <w:t xml:space="preserve"> sistema e-JN naložiti </w:t>
      </w:r>
      <w:r w:rsidRPr="00A72BD0">
        <w:rPr>
          <w:rFonts w:ascii="Tahoma" w:hAnsi="Tahoma" w:cs="Tahoma"/>
          <w:b/>
          <w:i/>
          <w:sz w:val="16"/>
          <w:szCs w:val="24"/>
          <w:u w:val="single"/>
        </w:rPr>
        <w:t>v razdelek »DOKUMENTI«, del »Ostale priloge«</w:t>
      </w:r>
    </w:p>
    <w:p w14:paraId="746ED46E" w14:textId="77777777" w:rsidR="00715ADB" w:rsidRPr="005A2BF0" w:rsidRDefault="00715ADB" w:rsidP="00715ADB">
      <w:pPr>
        <w:keepNext/>
        <w:keepLines/>
        <w:rPr>
          <w:rFonts w:ascii="Tahoma" w:hAnsi="Tahoma" w:cs="Tahoma"/>
        </w:rPr>
      </w:pPr>
      <w:r w:rsidRPr="005A2BF0">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8073"/>
        <w:gridCol w:w="1351"/>
      </w:tblGrid>
      <w:tr w:rsidR="00AE3954" w:rsidRPr="00A42A28" w14:paraId="20F10221" w14:textId="77777777" w:rsidTr="00F96795">
        <w:trPr>
          <w:trHeight w:val="339"/>
        </w:trPr>
        <w:tc>
          <w:tcPr>
            <w:tcW w:w="8073" w:type="dxa"/>
            <w:tcBorders>
              <w:top w:val="single" w:sz="4" w:space="0" w:color="000000"/>
              <w:left w:val="single" w:sz="4" w:space="0" w:color="000000"/>
              <w:bottom w:val="single" w:sz="4" w:space="0" w:color="000000"/>
            </w:tcBorders>
          </w:tcPr>
          <w:p w14:paraId="565E65DB" w14:textId="35B498F1" w:rsidR="00AE3954" w:rsidRPr="006808AD" w:rsidRDefault="00AE3954" w:rsidP="00AF65C5">
            <w:pPr>
              <w:keepNext/>
              <w:keepLines/>
              <w:jc w:val="both"/>
              <w:outlineLvl w:val="1"/>
              <w:rPr>
                <w:rFonts w:ascii="Tahoma" w:hAnsi="Tahoma" w:cs="Tahoma"/>
                <w:b/>
                <w:bCs/>
                <w:sz w:val="22"/>
                <w:szCs w:val="22"/>
              </w:rPr>
            </w:pPr>
            <w:r w:rsidRPr="00A42A28">
              <w:rPr>
                <w:rFonts w:ascii="Tahoma" w:hAnsi="Tahoma" w:cs="Tahoma"/>
                <w:b/>
                <w:sz w:val="22"/>
                <w:szCs w:val="22"/>
              </w:rPr>
              <w:lastRenderedPageBreak/>
              <w:br w:type="page"/>
            </w:r>
            <w:r w:rsidRPr="00A42A28">
              <w:rPr>
                <w:rFonts w:ascii="Tahoma" w:hAnsi="Tahoma" w:cs="Tahoma"/>
                <w:b/>
                <w:sz w:val="22"/>
                <w:szCs w:val="22"/>
              </w:rPr>
              <w:br w:type="page"/>
            </w:r>
            <w:r w:rsidRPr="006808AD">
              <w:rPr>
                <w:rFonts w:ascii="Tahoma" w:hAnsi="Tahoma" w:cs="Tahoma"/>
                <w:b/>
                <w:bCs/>
                <w:szCs w:val="22"/>
              </w:rPr>
              <w:t>IZJAVA O UDELEŽBI FIZIČNIH IN PRAVNIH OSEB V LASTNIŠTVU PONUDNIKA</w:t>
            </w:r>
          </w:p>
        </w:tc>
        <w:tc>
          <w:tcPr>
            <w:tcW w:w="1351" w:type="dxa"/>
            <w:tcBorders>
              <w:top w:val="single" w:sz="4" w:space="0" w:color="000000"/>
              <w:left w:val="single" w:sz="4" w:space="0" w:color="808080"/>
              <w:bottom w:val="single" w:sz="4" w:space="0" w:color="000000"/>
              <w:right w:val="single" w:sz="4" w:space="0" w:color="000000"/>
            </w:tcBorders>
          </w:tcPr>
          <w:p w14:paraId="7E767199" w14:textId="1746F375" w:rsidR="00AE3954" w:rsidRPr="00A42A28" w:rsidRDefault="00AE3954" w:rsidP="00AF65C5">
            <w:pPr>
              <w:keepNext/>
              <w:keepLines/>
              <w:jc w:val="center"/>
              <w:rPr>
                <w:rFonts w:ascii="Tahoma" w:hAnsi="Tahoma" w:cs="Tahoma"/>
                <w:b/>
                <w:sz w:val="22"/>
                <w:szCs w:val="22"/>
              </w:rPr>
            </w:pPr>
            <w:r w:rsidRPr="00C8579C">
              <w:rPr>
                <w:rFonts w:ascii="Tahoma" w:hAnsi="Tahoma" w:cs="Tahoma"/>
                <w:b/>
                <w:i/>
              </w:rPr>
              <w:t>Priloga</w:t>
            </w:r>
            <w:r>
              <w:rPr>
                <w:rFonts w:ascii="Tahoma" w:hAnsi="Tahoma" w:cs="Tahoma"/>
                <w:b/>
                <w:i/>
              </w:rPr>
              <w:t xml:space="preserve"> 3/1</w:t>
            </w:r>
          </w:p>
        </w:tc>
      </w:tr>
    </w:tbl>
    <w:p w14:paraId="149E42B8" w14:textId="77777777" w:rsidR="00AE3954" w:rsidRPr="00A42A28" w:rsidRDefault="00AE3954" w:rsidP="00AF65C5">
      <w:pPr>
        <w:keepNext/>
        <w:keepLines/>
        <w:tabs>
          <w:tab w:val="left" w:pos="284"/>
        </w:tabs>
        <w:jc w:val="both"/>
        <w:rPr>
          <w:rFonts w:ascii="Tahoma" w:hAnsi="Tahoma" w:cs="Tahoma"/>
          <w:sz w:val="22"/>
          <w:szCs w:val="22"/>
        </w:rPr>
      </w:pPr>
    </w:p>
    <w:p w14:paraId="1E23D4C7" w14:textId="77777777" w:rsidR="00A42A28" w:rsidRPr="00A42A28" w:rsidRDefault="00A42A28" w:rsidP="00AF65C5">
      <w:pPr>
        <w:keepNext/>
        <w:keepLines/>
        <w:ind w:right="1"/>
        <w:jc w:val="both"/>
        <w:rPr>
          <w:rFonts w:ascii="Tahoma" w:hAnsi="Tahoma" w:cs="Tahoma"/>
          <w:i/>
        </w:rPr>
      </w:pPr>
      <w:r w:rsidRPr="00A42A28">
        <w:rPr>
          <w:rFonts w:ascii="Tahoma" w:hAnsi="Tahoma" w:cs="Tahoma"/>
          <w:i/>
        </w:rPr>
        <w:t>Podatki o pravni osebi (gospodarskem subjektu):</w:t>
      </w:r>
    </w:p>
    <w:p w14:paraId="5FA686FF" w14:textId="77777777" w:rsidR="00A42A28" w:rsidRPr="00A42A28" w:rsidRDefault="00A42A28" w:rsidP="00AF65C5">
      <w:pPr>
        <w:keepNext/>
        <w:keepLines/>
        <w:spacing w:before="240" w:after="240"/>
        <w:ind w:right="1"/>
        <w:jc w:val="both"/>
        <w:rPr>
          <w:rFonts w:ascii="Tahoma" w:hAnsi="Tahoma" w:cs="Tahoma"/>
        </w:rPr>
      </w:pPr>
      <w:r w:rsidRPr="00A42A28">
        <w:rPr>
          <w:rFonts w:ascii="Tahoma" w:hAnsi="Tahoma" w:cs="Tahoma"/>
          <w:bCs/>
        </w:rPr>
        <w:t>Polno ime podjetja</w:t>
      </w:r>
      <w:r w:rsidRPr="00A42A28">
        <w:rPr>
          <w:rFonts w:ascii="Tahoma" w:hAnsi="Tahoma" w:cs="Tahoma"/>
        </w:rPr>
        <w:t>: _________________________________________________________________</w:t>
      </w:r>
    </w:p>
    <w:p w14:paraId="1295C107" w14:textId="77777777" w:rsidR="00A42A28" w:rsidRPr="00A42A28" w:rsidRDefault="00A42A28" w:rsidP="00AF65C5">
      <w:pPr>
        <w:keepNext/>
        <w:keepLines/>
        <w:spacing w:before="240" w:after="240"/>
        <w:ind w:right="1"/>
        <w:jc w:val="both"/>
        <w:rPr>
          <w:rFonts w:ascii="Tahoma" w:hAnsi="Tahoma" w:cs="Tahoma"/>
        </w:rPr>
      </w:pPr>
      <w:r w:rsidRPr="00A42A28">
        <w:rPr>
          <w:rFonts w:ascii="Tahoma" w:hAnsi="Tahoma" w:cs="Tahoma"/>
          <w:bCs/>
        </w:rPr>
        <w:t>Sedež podjetja</w:t>
      </w:r>
      <w:r w:rsidRPr="00A42A28">
        <w:rPr>
          <w:rFonts w:ascii="Tahoma" w:hAnsi="Tahoma" w:cs="Tahoma"/>
        </w:rPr>
        <w:t>: ____________________________________________________________________</w:t>
      </w:r>
    </w:p>
    <w:p w14:paraId="161ADB99" w14:textId="77777777" w:rsidR="00A42A28" w:rsidRPr="00A42A28" w:rsidRDefault="00A42A28" w:rsidP="00AF65C5">
      <w:pPr>
        <w:keepNext/>
        <w:keepLines/>
        <w:spacing w:before="240" w:after="240"/>
        <w:ind w:right="1"/>
        <w:jc w:val="both"/>
        <w:rPr>
          <w:rFonts w:ascii="Tahoma" w:hAnsi="Tahoma" w:cs="Tahoma"/>
        </w:rPr>
      </w:pPr>
      <w:r w:rsidRPr="00A42A28">
        <w:rPr>
          <w:rFonts w:ascii="Tahoma" w:hAnsi="Tahoma" w:cs="Tahoma"/>
          <w:bCs/>
        </w:rPr>
        <w:t>Občina sedeža podjetja</w:t>
      </w:r>
      <w:r w:rsidRPr="00A42A28">
        <w:rPr>
          <w:rFonts w:ascii="Tahoma" w:hAnsi="Tahoma" w:cs="Tahoma"/>
        </w:rPr>
        <w:t>:______________________________________________________________</w:t>
      </w:r>
    </w:p>
    <w:p w14:paraId="1F673CF3" w14:textId="77777777" w:rsidR="00A42A28" w:rsidRPr="00A42A28" w:rsidRDefault="00A42A28" w:rsidP="00AF65C5">
      <w:pPr>
        <w:keepNext/>
        <w:keepLines/>
        <w:spacing w:before="240" w:after="240"/>
        <w:ind w:right="1"/>
        <w:jc w:val="both"/>
        <w:rPr>
          <w:rFonts w:ascii="Tahoma" w:hAnsi="Tahoma" w:cs="Tahoma"/>
        </w:rPr>
      </w:pPr>
      <w:r w:rsidRPr="00A42A28">
        <w:rPr>
          <w:rFonts w:ascii="Tahoma" w:hAnsi="Tahoma" w:cs="Tahoma"/>
          <w:bCs/>
        </w:rPr>
        <w:t>Številka vpisa v sodni register (št. vložka)</w:t>
      </w:r>
      <w:r w:rsidRPr="00A42A28">
        <w:rPr>
          <w:rFonts w:ascii="Tahoma" w:hAnsi="Tahoma" w:cs="Tahoma"/>
        </w:rPr>
        <w:t>: _______________________________________________</w:t>
      </w:r>
    </w:p>
    <w:p w14:paraId="5699EAE0" w14:textId="77777777" w:rsidR="00A42A28" w:rsidRPr="00A42A28" w:rsidRDefault="00A42A28" w:rsidP="00AF65C5">
      <w:pPr>
        <w:keepNext/>
        <w:keepLines/>
        <w:spacing w:before="240" w:after="240"/>
        <w:ind w:right="1"/>
        <w:jc w:val="both"/>
        <w:rPr>
          <w:rFonts w:ascii="Tahoma" w:hAnsi="Tahoma" w:cs="Tahoma"/>
        </w:rPr>
      </w:pPr>
      <w:r w:rsidRPr="00A42A28">
        <w:rPr>
          <w:rFonts w:ascii="Tahoma" w:hAnsi="Tahoma" w:cs="Tahoma"/>
          <w:bCs/>
        </w:rPr>
        <w:t>Matična številka podjetja</w:t>
      </w:r>
      <w:r w:rsidRPr="00A42A28">
        <w:rPr>
          <w:rFonts w:ascii="Tahoma" w:hAnsi="Tahoma" w:cs="Tahoma"/>
        </w:rPr>
        <w:t>: ____________________________________________________________</w:t>
      </w:r>
    </w:p>
    <w:p w14:paraId="69D480D8" w14:textId="77777777" w:rsidR="00A42A28" w:rsidRPr="00A42A28" w:rsidRDefault="00A42A28" w:rsidP="00AF65C5">
      <w:pPr>
        <w:keepNext/>
        <w:keepLines/>
        <w:spacing w:before="240" w:after="240"/>
        <w:ind w:right="1"/>
        <w:jc w:val="both"/>
        <w:rPr>
          <w:rFonts w:ascii="Tahoma" w:hAnsi="Tahoma" w:cs="Tahoma"/>
        </w:rPr>
      </w:pPr>
      <w:r w:rsidRPr="00A42A28">
        <w:rPr>
          <w:rFonts w:ascii="Tahoma" w:hAnsi="Tahoma" w:cs="Tahoma"/>
          <w:bCs/>
        </w:rPr>
        <w:t>ID ZA DDV:</w:t>
      </w:r>
      <w:r w:rsidRPr="00A42A28">
        <w:rPr>
          <w:rFonts w:ascii="Tahoma" w:hAnsi="Tahoma" w:cs="Tahoma"/>
        </w:rPr>
        <w:t xml:space="preserve"> _______________________________________________________________________</w:t>
      </w:r>
    </w:p>
    <w:p w14:paraId="185FC6C6" w14:textId="6C1228A4" w:rsidR="00A42A28" w:rsidRPr="00A42A28" w:rsidRDefault="00A42A28" w:rsidP="00AF65C5">
      <w:pPr>
        <w:keepNext/>
        <w:keepLines/>
        <w:tabs>
          <w:tab w:val="left" w:pos="284"/>
        </w:tabs>
        <w:jc w:val="both"/>
        <w:rPr>
          <w:rFonts w:ascii="Tahoma" w:hAnsi="Tahoma" w:cs="Tahoma"/>
          <w:b/>
        </w:rPr>
      </w:pPr>
      <w:r w:rsidRPr="00A42A28">
        <w:rPr>
          <w:rFonts w:ascii="Tahoma" w:hAnsi="Tahoma" w:cs="Tahoma"/>
        </w:rPr>
        <w:t xml:space="preserve">V zvezi z javnim naročilom </w:t>
      </w:r>
      <w:r w:rsidR="003D1A84" w:rsidRPr="003D1A84">
        <w:rPr>
          <w:rFonts w:ascii="Tahoma" w:hAnsi="Tahoma" w:cs="Tahoma"/>
          <w:b/>
        </w:rPr>
        <w:t>VKS-136/26 – Dobava železovega III sulfata (</w:t>
      </w:r>
      <w:proofErr w:type="spellStart"/>
      <w:r w:rsidR="003D1A84" w:rsidRPr="003D1A84">
        <w:rPr>
          <w:rFonts w:ascii="Tahoma" w:hAnsi="Tahoma" w:cs="Tahoma"/>
          <w:b/>
        </w:rPr>
        <w:t>ferikola</w:t>
      </w:r>
      <w:proofErr w:type="spellEnd"/>
      <w:r w:rsidR="003D1A84" w:rsidRPr="003D1A84">
        <w:rPr>
          <w:rFonts w:ascii="Tahoma" w:hAnsi="Tahoma" w:cs="Tahoma"/>
          <w:b/>
        </w:rPr>
        <w:t xml:space="preserve">) za obdobje 4 let </w:t>
      </w:r>
      <w:r w:rsidRPr="00A42A28">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2D59476A" w14:textId="77777777" w:rsidR="00A42A28" w:rsidRPr="00A42A28" w:rsidRDefault="00A42A28" w:rsidP="00AF65C5">
      <w:pPr>
        <w:keepNext/>
        <w:keepLines/>
        <w:tabs>
          <w:tab w:val="left" w:pos="284"/>
        </w:tabs>
        <w:jc w:val="both"/>
        <w:rPr>
          <w:rFonts w:ascii="Tahoma" w:hAnsi="Tahoma" w:cs="Tahoma"/>
        </w:rPr>
      </w:pPr>
      <w:r w:rsidRPr="00A42A28">
        <w:rPr>
          <w:rFonts w:ascii="Tahoma" w:hAnsi="Tahoma" w:cs="Tahoma"/>
        </w:rPr>
        <w:t xml:space="preserve"> </w:t>
      </w:r>
    </w:p>
    <w:p w14:paraId="55156ACC" w14:textId="77777777" w:rsidR="00A42A28" w:rsidRPr="00A42A28" w:rsidRDefault="00A42A28" w:rsidP="00AF65C5">
      <w:pPr>
        <w:keepNext/>
        <w:keepLines/>
        <w:tabs>
          <w:tab w:val="left" w:pos="284"/>
        </w:tabs>
        <w:jc w:val="both"/>
        <w:rPr>
          <w:rFonts w:ascii="Tahoma" w:hAnsi="Tahoma" w:cs="Tahoma"/>
        </w:rPr>
      </w:pPr>
      <w:r w:rsidRPr="00A42A28">
        <w:rPr>
          <w:rFonts w:ascii="Tahoma" w:hAnsi="Tahoma" w:cs="Tahoma"/>
          <w:b/>
        </w:rPr>
        <w:t>IZJAVLJAMO</w:t>
      </w:r>
      <w:r w:rsidRPr="00A42A28">
        <w:rPr>
          <w:rFonts w:ascii="Tahoma" w:hAnsi="Tahoma" w:cs="Tahoma"/>
        </w:rPr>
        <w:t xml:space="preserve">, da so pri lastništvu zgoraj navedenega ponudnika udeležene naslednje </w:t>
      </w:r>
      <w:r w:rsidRPr="00A42A28">
        <w:rPr>
          <w:rFonts w:ascii="Tahoma" w:hAnsi="Tahoma" w:cs="Tahoma"/>
          <w:u w:val="single"/>
        </w:rPr>
        <w:t>pravne osebe</w:t>
      </w:r>
      <w:r w:rsidRPr="00A42A28">
        <w:rPr>
          <w:rFonts w:ascii="Tahoma" w:hAnsi="Tahoma" w:cs="Tahoma"/>
        </w:rPr>
        <w:t>, vključno z udeležbo tihih družbenikov:</w:t>
      </w:r>
    </w:p>
    <w:p w14:paraId="31AF0447" w14:textId="77777777" w:rsidR="00A42A28" w:rsidRPr="00A42A28" w:rsidRDefault="00A42A28" w:rsidP="00AF65C5">
      <w:pPr>
        <w:keepNext/>
        <w:keepLines/>
        <w:tabs>
          <w:tab w:val="left" w:pos="284"/>
        </w:tabs>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A42A28" w:rsidRPr="00A42A28" w14:paraId="08409518"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2243EE6A"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231E0B16"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529C15C5"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48FC0B0C"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Delež lastništva v %</w:t>
            </w:r>
          </w:p>
        </w:tc>
      </w:tr>
      <w:tr w:rsidR="00A42A28" w:rsidRPr="00A42A28" w14:paraId="684E2855"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30A46301"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2D76FA6D"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871F200" w14:textId="77777777" w:rsidR="00A42A28" w:rsidRPr="00A42A28" w:rsidRDefault="00A42A28" w:rsidP="00AF65C5">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65DD200" w14:textId="77777777" w:rsidR="00A42A28" w:rsidRPr="00A42A28" w:rsidRDefault="00A42A28" w:rsidP="00AF65C5">
            <w:pPr>
              <w:keepNext/>
              <w:keepLines/>
              <w:tabs>
                <w:tab w:val="left" w:pos="284"/>
              </w:tabs>
              <w:jc w:val="both"/>
              <w:rPr>
                <w:rFonts w:ascii="Tahoma" w:hAnsi="Tahoma" w:cs="Tahoma"/>
                <w:b/>
              </w:rPr>
            </w:pPr>
          </w:p>
        </w:tc>
      </w:tr>
      <w:tr w:rsidR="00A42A28" w:rsidRPr="00A42A28" w14:paraId="3B1EB56F"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196E3905"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348E3D20"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FCBB2F7" w14:textId="77777777" w:rsidR="00A42A28" w:rsidRPr="00A42A28" w:rsidRDefault="00A42A28" w:rsidP="00AF65C5">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49D8C5D" w14:textId="77777777" w:rsidR="00A42A28" w:rsidRPr="00A42A28" w:rsidRDefault="00A42A28" w:rsidP="00AF65C5">
            <w:pPr>
              <w:keepNext/>
              <w:keepLines/>
              <w:tabs>
                <w:tab w:val="left" w:pos="284"/>
              </w:tabs>
              <w:jc w:val="both"/>
              <w:rPr>
                <w:rFonts w:ascii="Tahoma" w:hAnsi="Tahoma" w:cs="Tahoma"/>
                <w:b/>
              </w:rPr>
            </w:pPr>
          </w:p>
        </w:tc>
      </w:tr>
      <w:tr w:rsidR="00A42A28" w:rsidRPr="00A42A28" w14:paraId="7968CF42"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24234183"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7794FE6D"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9F19283" w14:textId="77777777" w:rsidR="00A42A28" w:rsidRPr="00A42A28" w:rsidRDefault="00A42A28" w:rsidP="00AF65C5">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38E6942" w14:textId="77777777" w:rsidR="00A42A28" w:rsidRPr="00A42A28" w:rsidRDefault="00A42A28" w:rsidP="00AF65C5">
            <w:pPr>
              <w:keepNext/>
              <w:keepLines/>
              <w:tabs>
                <w:tab w:val="left" w:pos="284"/>
              </w:tabs>
              <w:jc w:val="both"/>
              <w:rPr>
                <w:rFonts w:ascii="Tahoma" w:hAnsi="Tahoma" w:cs="Tahoma"/>
                <w:b/>
              </w:rPr>
            </w:pPr>
          </w:p>
        </w:tc>
      </w:tr>
      <w:tr w:rsidR="00A42A28" w:rsidRPr="00A42A28" w14:paraId="381F861E"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44E3FF5A"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79C7FA95"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7E50CA2" w14:textId="77777777" w:rsidR="00A42A28" w:rsidRPr="00A42A28" w:rsidRDefault="00A42A28" w:rsidP="00AF65C5">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92268E8" w14:textId="77777777" w:rsidR="00A42A28" w:rsidRPr="00A42A28" w:rsidRDefault="00A42A28" w:rsidP="00AF65C5">
            <w:pPr>
              <w:keepNext/>
              <w:keepLines/>
              <w:tabs>
                <w:tab w:val="left" w:pos="284"/>
              </w:tabs>
              <w:jc w:val="both"/>
              <w:rPr>
                <w:rFonts w:ascii="Tahoma" w:hAnsi="Tahoma" w:cs="Tahoma"/>
                <w:b/>
              </w:rPr>
            </w:pPr>
          </w:p>
        </w:tc>
      </w:tr>
      <w:tr w:rsidR="00A42A28" w:rsidRPr="00A42A28" w14:paraId="79518B7D"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2C68EDDD"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5079FD44"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2F60C91" w14:textId="77777777" w:rsidR="00A42A28" w:rsidRPr="00A42A28" w:rsidRDefault="00A42A28" w:rsidP="00AF65C5">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44D01F9" w14:textId="77777777" w:rsidR="00A42A28" w:rsidRPr="00A42A28" w:rsidRDefault="00A42A28" w:rsidP="00AF65C5">
            <w:pPr>
              <w:keepNext/>
              <w:keepLines/>
              <w:tabs>
                <w:tab w:val="left" w:pos="284"/>
              </w:tabs>
              <w:jc w:val="both"/>
              <w:rPr>
                <w:rFonts w:ascii="Tahoma" w:hAnsi="Tahoma" w:cs="Tahoma"/>
                <w:b/>
              </w:rPr>
            </w:pPr>
          </w:p>
        </w:tc>
      </w:tr>
      <w:tr w:rsidR="00A42A28" w:rsidRPr="00A42A28" w14:paraId="2BD14988"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4861390A"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54D60D92"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2D38B2F" w14:textId="77777777" w:rsidR="00A42A28" w:rsidRPr="00A42A28" w:rsidRDefault="00A42A28" w:rsidP="00AF65C5">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88F4830" w14:textId="77777777" w:rsidR="00A42A28" w:rsidRPr="00A42A28" w:rsidRDefault="00A42A28" w:rsidP="00AF65C5">
            <w:pPr>
              <w:keepNext/>
              <w:keepLines/>
              <w:tabs>
                <w:tab w:val="left" w:pos="284"/>
              </w:tabs>
              <w:jc w:val="both"/>
              <w:rPr>
                <w:rFonts w:ascii="Tahoma" w:hAnsi="Tahoma" w:cs="Tahoma"/>
                <w:b/>
              </w:rPr>
            </w:pPr>
          </w:p>
        </w:tc>
      </w:tr>
    </w:tbl>
    <w:p w14:paraId="16FEB60F" w14:textId="77777777" w:rsidR="00A42A28" w:rsidRPr="00A42A28" w:rsidRDefault="00A42A28" w:rsidP="00AF65C5">
      <w:pPr>
        <w:keepNext/>
        <w:keepLines/>
        <w:tabs>
          <w:tab w:val="left" w:pos="284"/>
        </w:tabs>
        <w:jc w:val="both"/>
        <w:rPr>
          <w:rFonts w:ascii="Tahoma" w:hAnsi="Tahoma" w:cs="Tahoma"/>
          <w:b/>
        </w:rPr>
      </w:pPr>
    </w:p>
    <w:p w14:paraId="449B1426" w14:textId="77777777" w:rsidR="00A42A28" w:rsidRPr="00A42A28" w:rsidRDefault="00A42A28" w:rsidP="00AF65C5">
      <w:pPr>
        <w:keepNext/>
        <w:keepLines/>
        <w:tabs>
          <w:tab w:val="left" w:pos="284"/>
        </w:tabs>
        <w:jc w:val="both"/>
        <w:rPr>
          <w:rFonts w:ascii="Tahoma" w:hAnsi="Tahoma" w:cs="Tahoma"/>
        </w:rPr>
      </w:pPr>
      <w:r w:rsidRPr="00A42A28">
        <w:rPr>
          <w:rFonts w:ascii="Tahoma" w:hAnsi="Tahoma" w:cs="Tahoma"/>
          <w:b/>
        </w:rPr>
        <w:t>IZJAVLJAMO</w:t>
      </w:r>
      <w:r w:rsidRPr="00A42A28">
        <w:rPr>
          <w:rFonts w:ascii="Tahoma" w:hAnsi="Tahoma" w:cs="Tahoma"/>
        </w:rPr>
        <w:t xml:space="preserve">, da so pri lastništvu zgoraj navedenega ponudnika udeležene naslednje </w:t>
      </w:r>
      <w:r w:rsidRPr="00A42A28">
        <w:rPr>
          <w:rFonts w:ascii="Tahoma" w:hAnsi="Tahoma" w:cs="Tahoma"/>
          <w:u w:val="single"/>
        </w:rPr>
        <w:t>fizične osebe</w:t>
      </w:r>
      <w:r w:rsidRPr="00A42A28">
        <w:rPr>
          <w:rFonts w:ascii="Tahoma" w:hAnsi="Tahoma" w:cs="Tahoma"/>
        </w:rPr>
        <w:t>, vključno z udeležbo tihih družbenikov:</w:t>
      </w:r>
    </w:p>
    <w:p w14:paraId="0C60C036" w14:textId="77777777" w:rsidR="00A42A28" w:rsidRPr="00A42A28" w:rsidRDefault="00A42A28" w:rsidP="00AF65C5">
      <w:pPr>
        <w:keepNext/>
        <w:keepLines/>
        <w:tabs>
          <w:tab w:val="left" w:pos="284"/>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A42A28" w:rsidRPr="00A42A28" w14:paraId="1E9ECFDF" w14:textId="77777777" w:rsidTr="001D0EC4">
        <w:tc>
          <w:tcPr>
            <w:tcW w:w="534" w:type="dxa"/>
            <w:tcBorders>
              <w:top w:val="single" w:sz="4" w:space="0" w:color="auto"/>
              <w:left w:val="single" w:sz="4" w:space="0" w:color="auto"/>
              <w:bottom w:val="single" w:sz="4" w:space="0" w:color="auto"/>
              <w:right w:val="single" w:sz="4" w:space="0" w:color="auto"/>
            </w:tcBorders>
            <w:hideMark/>
          </w:tcPr>
          <w:p w14:paraId="76BA9940"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6F9630F2"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FE0A820"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189EC957"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Delež lastništva v %</w:t>
            </w:r>
          </w:p>
        </w:tc>
      </w:tr>
      <w:tr w:rsidR="00A42A28" w:rsidRPr="00A42A28" w14:paraId="15A3253C" w14:textId="77777777" w:rsidTr="001D0EC4">
        <w:tc>
          <w:tcPr>
            <w:tcW w:w="534" w:type="dxa"/>
            <w:tcBorders>
              <w:top w:val="single" w:sz="4" w:space="0" w:color="auto"/>
              <w:left w:val="single" w:sz="4" w:space="0" w:color="auto"/>
              <w:bottom w:val="single" w:sz="4" w:space="0" w:color="auto"/>
              <w:right w:val="single" w:sz="4" w:space="0" w:color="auto"/>
            </w:tcBorders>
            <w:hideMark/>
          </w:tcPr>
          <w:p w14:paraId="4D995981"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0F0B8C3F"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9101352" w14:textId="77777777" w:rsidR="00A42A28" w:rsidRPr="00A42A28" w:rsidRDefault="00A42A28" w:rsidP="00AF65C5">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8C200BE" w14:textId="77777777" w:rsidR="00A42A28" w:rsidRPr="00A42A28" w:rsidRDefault="00A42A28" w:rsidP="00AF65C5">
            <w:pPr>
              <w:keepNext/>
              <w:keepLines/>
              <w:tabs>
                <w:tab w:val="left" w:pos="284"/>
              </w:tabs>
              <w:jc w:val="both"/>
              <w:rPr>
                <w:rFonts w:ascii="Tahoma" w:hAnsi="Tahoma" w:cs="Tahoma"/>
                <w:b/>
              </w:rPr>
            </w:pPr>
          </w:p>
        </w:tc>
      </w:tr>
      <w:tr w:rsidR="00A42A28" w:rsidRPr="00A42A28" w14:paraId="0A5ACD95" w14:textId="77777777" w:rsidTr="001D0EC4">
        <w:tc>
          <w:tcPr>
            <w:tcW w:w="534" w:type="dxa"/>
            <w:tcBorders>
              <w:top w:val="single" w:sz="4" w:space="0" w:color="auto"/>
              <w:left w:val="single" w:sz="4" w:space="0" w:color="auto"/>
              <w:bottom w:val="single" w:sz="4" w:space="0" w:color="auto"/>
              <w:right w:val="single" w:sz="4" w:space="0" w:color="auto"/>
            </w:tcBorders>
            <w:hideMark/>
          </w:tcPr>
          <w:p w14:paraId="2ED828B8"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59EDDFB"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AB6B66F" w14:textId="77777777" w:rsidR="00A42A28" w:rsidRPr="00A42A28" w:rsidRDefault="00A42A28" w:rsidP="00AF65C5">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3E818868" w14:textId="77777777" w:rsidR="00A42A28" w:rsidRPr="00A42A28" w:rsidRDefault="00A42A28" w:rsidP="00AF65C5">
            <w:pPr>
              <w:keepNext/>
              <w:keepLines/>
              <w:tabs>
                <w:tab w:val="left" w:pos="284"/>
              </w:tabs>
              <w:jc w:val="both"/>
              <w:rPr>
                <w:rFonts w:ascii="Tahoma" w:hAnsi="Tahoma" w:cs="Tahoma"/>
                <w:b/>
              </w:rPr>
            </w:pPr>
          </w:p>
        </w:tc>
      </w:tr>
      <w:tr w:rsidR="00A42A28" w:rsidRPr="00A42A28" w14:paraId="315951D1" w14:textId="77777777" w:rsidTr="001D0EC4">
        <w:tc>
          <w:tcPr>
            <w:tcW w:w="534" w:type="dxa"/>
            <w:tcBorders>
              <w:top w:val="single" w:sz="4" w:space="0" w:color="auto"/>
              <w:left w:val="single" w:sz="4" w:space="0" w:color="auto"/>
              <w:bottom w:val="single" w:sz="4" w:space="0" w:color="auto"/>
              <w:right w:val="single" w:sz="4" w:space="0" w:color="auto"/>
            </w:tcBorders>
            <w:hideMark/>
          </w:tcPr>
          <w:p w14:paraId="588D91C3"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4A1DCE5D"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482AE88" w14:textId="77777777" w:rsidR="00A42A28" w:rsidRPr="00A42A28" w:rsidRDefault="00A42A28" w:rsidP="00AF65C5">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46E950F" w14:textId="77777777" w:rsidR="00A42A28" w:rsidRPr="00A42A28" w:rsidRDefault="00A42A28" w:rsidP="00AF65C5">
            <w:pPr>
              <w:keepNext/>
              <w:keepLines/>
              <w:tabs>
                <w:tab w:val="left" w:pos="284"/>
              </w:tabs>
              <w:jc w:val="both"/>
              <w:rPr>
                <w:rFonts w:ascii="Tahoma" w:hAnsi="Tahoma" w:cs="Tahoma"/>
                <w:b/>
              </w:rPr>
            </w:pPr>
          </w:p>
        </w:tc>
      </w:tr>
      <w:tr w:rsidR="00A42A28" w:rsidRPr="00A42A28" w14:paraId="497F5422" w14:textId="77777777" w:rsidTr="001D0EC4">
        <w:tc>
          <w:tcPr>
            <w:tcW w:w="534" w:type="dxa"/>
            <w:tcBorders>
              <w:top w:val="single" w:sz="4" w:space="0" w:color="auto"/>
              <w:left w:val="single" w:sz="4" w:space="0" w:color="auto"/>
              <w:bottom w:val="single" w:sz="4" w:space="0" w:color="auto"/>
              <w:right w:val="single" w:sz="4" w:space="0" w:color="auto"/>
            </w:tcBorders>
            <w:hideMark/>
          </w:tcPr>
          <w:p w14:paraId="4AA491F2"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267FD4A5"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10D8EB8" w14:textId="77777777" w:rsidR="00A42A28" w:rsidRPr="00A42A28" w:rsidRDefault="00A42A28" w:rsidP="00AF65C5">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028D4FA" w14:textId="77777777" w:rsidR="00A42A28" w:rsidRPr="00A42A28" w:rsidRDefault="00A42A28" w:rsidP="00AF65C5">
            <w:pPr>
              <w:keepNext/>
              <w:keepLines/>
              <w:tabs>
                <w:tab w:val="left" w:pos="284"/>
              </w:tabs>
              <w:jc w:val="both"/>
              <w:rPr>
                <w:rFonts w:ascii="Tahoma" w:hAnsi="Tahoma" w:cs="Tahoma"/>
                <w:b/>
              </w:rPr>
            </w:pPr>
          </w:p>
        </w:tc>
      </w:tr>
      <w:tr w:rsidR="00A42A28" w:rsidRPr="00A42A28" w14:paraId="637E7CFC" w14:textId="77777777" w:rsidTr="001D0EC4">
        <w:tc>
          <w:tcPr>
            <w:tcW w:w="534" w:type="dxa"/>
            <w:tcBorders>
              <w:top w:val="single" w:sz="4" w:space="0" w:color="auto"/>
              <w:left w:val="single" w:sz="4" w:space="0" w:color="auto"/>
              <w:bottom w:val="single" w:sz="4" w:space="0" w:color="auto"/>
              <w:right w:val="single" w:sz="4" w:space="0" w:color="auto"/>
            </w:tcBorders>
            <w:hideMark/>
          </w:tcPr>
          <w:p w14:paraId="34CB89F9"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7F78E554"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C02B97B" w14:textId="77777777" w:rsidR="00A42A28" w:rsidRPr="00A42A28" w:rsidRDefault="00A42A28" w:rsidP="00AF65C5">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F928829" w14:textId="77777777" w:rsidR="00A42A28" w:rsidRPr="00A42A28" w:rsidRDefault="00A42A28" w:rsidP="00AF65C5">
            <w:pPr>
              <w:keepNext/>
              <w:keepLines/>
              <w:tabs>
                <w:tab w:val="left" w:pos="284"/>
              </w:tabs>
              <w:jc w:val="both"/>
              <w:rPr>
                <w:rFonts w:ascii="Tahoma" w:hAnsi="Tahoma" w:cs="Tahoma"/>
                <w:b/>
              </w:rPr>
            </w:pPr>
          </w:p>
        </w:tc>
      </w:tr>
      <w:tr w:rsidR="00A42A28" w:rsidRPr="00A42A28" w14:paraId="5B3EC043" w14:textId="77777777" w:rsidTr="001D0EC4">
        <w:tc>
          <w:tcPr>
            <w:tcW w:w="534" w:type="dxa"/>
            <w:tcBorders>
              <w:top w:val="single" w:sz="4" w:space="0" w:color="auto"/>
              <w:left w:val="single" w:sz="4" w:space="0" w:color="auto"/>
              <w:bottom w:val="single" w:sz="4" w:space="0" w:color="auto"/>
              <w:right w:val="single" w:sz="4" w:space="0" w:color="auto"/>
            </w:tcBorders>
            <w:hideMark/>
          </w:tcPr>
          <w:p w14:paraId="068DC590"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07E0DC04"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865297E" w14:textId="77777777" w:rsidR="00A42A28" w:rsidRPr="00A42A28" w:rsidRDefault="00A42A28" w:rsidP="00AF65C5">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3BF5AEC6" w14:textId="77777777" w:rsidR="00A42A28" w:rsidRPr="00A42A28" w:rsidRDefault="00A42A28" w:rsidP="00AF65C5">
            <w:pPr>
              <w:keepNext/>
              <w:keepLines/>
              <w:tabs>
                <w:tab w:val="left" w:pos="284"/>
              </w:tabs>
              <w:jc w:val="both"/>
              <w:rPr>
                <w:rFonts w:ascii="Tahoma" w:hAnsi="Tahoma" w:cs="Tahoma"/>
                <w:b/>
              </w:rPr>
            </w:pPr>
          </w:p>
        </w:tc>
      </w:tr>
    </w:tbl>
    <w:p w14:paraId="1162BE7B" w14:textId="77777777" w:rsidR="00A42A28" w:rsidRPr="00A42A28" w:rsidRDefault="00A42A28" w:rsidP="00AF65C5">
      <w:pPr>
        <w:keepNext/>
        <w:keepLines/>
        <w:tabs>
          <w:tab w:val="left" w:pos="284"/>
        </w:tabs>
        <w:jc w:val="both"/>
        <w:rPr>
          <w:rFonts w:ascii="Tahoma" w:hAnsi="Tahoma" w:cs="Tahoma"/>
          <w:b/>
        </w:rPr>
      </w:pPr>
    </w:p>
    <w:p w14:paraId="14323CFE" w14:textId="77777777" w:rsidR="00A42A28" w:rsidRPr="00A42A28" w:rsidRDefault="00A42A28" w:rsidP="00AF65C5">
      <w:pPr>
        <w:keepNext/>
        <w:keepLines/>
        <w:tabs>
          <w:tab w:val="left" w:pos="284"/>
        </w:tabs>
        <w:jc w:val="both"/>
        <w:rPr>
          <w:rFonts w:ascii="Tahoma" w:hAnsi="Tahoma" w:cs="Tahoma"/>
        </w:rPr>
      </w:pPr>
      <w:r w:rsidRPr="00A42A28">
        <w:rPr>
          <w:rFonts w:ascii="Tahoma" w:hAnsi="Tahoma" w:cs="Tahoma"/>
          <w:b/>
        </w:rPr>
        <w:t>IZJAVLJAMO</w:t>
      </w:r>
      <w:r w:rsidRPr="00A42A28">
        <w:rPr>
          <w:rFonts w:ascii="Tahoma" w:hAnsi="Tahoma" w:cs="Tahoma"/>
        </w:rPr>
        <w:t xml:space="preserve">, da so skladno z določbami zakona, ki ureja gospodarske družbe, </w:t>
      </w:r>
      <w:r w:rsidRPr="00A42A28">
        <w:rPr>
          <w:rFonts w:ascii="Tahoma" w:hAnsi="Tahoma" w:cs="Tahoma"/>
          <w:u w:val="single"/>
        </w:rPr>
        <w:t>povezane družbe</w:t>
      </w:r>
      <w:r w:rsidRPr="00A42A28">
        <w:rPr>
          <w:rFonts w:ascii="Tahoma" w:hAnsi="Tahoma" w:cs="Tahoma"/>
        </w:rPr>
        <w:t xml:space="preserve"> z zgoraj navedenim ponudnikom, naslednji gospodarski subjekti:</w:t>
      </w:r>
    </w:p>
    <w:p w14:paraId="665A9A9D" w14:textId="77777777" w:rsidR="00A42A28" w:rsidRPr="00A42A28" w:rsidRDefault="00A42A28" w:rsidP="00AF65C5">
      <w:pPr>
        <w:keepNext/>
        <w:keepLines/>
        <w:tabs>
          <w:tab w:val="left" w:pos="284"/>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A42A28" w:rsidRPr="00A42A28" w14:paraId="172FEF31"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3CEA57AC"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053224C6"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6FB977C0"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933E6F4"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Matična številka</w:t>
            </w:r>
          </w:p>
        </w:tc>
      </w:tr>
      <w:tr w:rsidR="00A42A28" w:rsidRPr="00A42A28" w14:paraId="1C50EA7B"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24F7E865"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559B2A01" w14:textId="77777777" w:rsidR="00A42A28" w:rsidRPr="00A42A28" w:rsidRDefault="00A42A28" w:rsidP="00AF65C5">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CA754DC" w14:textId="77777777" w:rsidR="00A42A28" w:rsidRPr="00A42A28" w:rsidRDefault="00A42A28" w:rsidP="00AF65C5">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A6F565B" w14:textId="77777777" w:rsidR="00A42A28" w:rsidRPr="00A42A28" w:rsidRDefault="00A42A28" w:rsidP="00AF65C5">
            <w:pPr>
              <w:keepNext/>
              <w:keepLines/>
              <w:tabs>
                <w:tab w:val="left" w:pos="284"/>
              </w:tabs>
              <w:jc w:val="both"/>
              <w:rPr>
                <w:rFonts w:ascii="Tahoma" w:hAnsi="Tahoma" w:cs="Tahoma"/>
                <w:b/>
              </w:rPr>
            </w:pPr>
          </w:p>
        </w:tc>
      </w:tr>
      <w:tr w:rsidR="00A42A28" w:rsidRPr="00A42A28" w14:paraId="6E978842"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67402941"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237B81C6" w14:textId="77777777" w:rsidR="00A42A28" w:rsidRPr="00A42A28" w:rsidRDefault="00A42A28" w:rsidP="00AF65C5">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42E56A1" w14:textId="77777777" w:rsidR="00A42A28" w:rsidRPr="00A42A28" w:rsidRDefault="00A42A28" w:rsidP="00AF65C5">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0BE4631" w14:textId="77777777" w:rsidR="00A42A28" w:rsidRPr="00A42A28" w:rsidRDefault="00A42A28" w:rsidP="00AF65C5">
            <w:pPr>
              <w:keepNext/>
              <w:keepLines/>
              <w:tabs>
                <w:tab w:val="left" w:pos="284"/>
              </w:tabs>
              <w:jc w:val="both"/>
              <w:rPr>
                <w:rFonts w:ascii="Tahoma" w:hAnsi="Tahoma" w:cs="Tahoma"/>
                <w:b/>
              </w:rPr>
            </w:pPr>
          </w:p>
        </w:tc>
      </w:tr>
      <w:tr w:rsidR="00A42A28" w:rsidRPr="00A42A28" w14:paraId="0866456F"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46535099"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0547EAE8" w14:textId="77777777" w:rsidR="00A42A28" w:rsidRPr="00A42A28" w:rsidRDefault="00A42A28" w:rsidP="00AF65C5">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30B7A48" w14:textId="77777777" w:rsidR="00A42A28" w:rsidRPr="00A42A28" w:rsidRDefault="00A42A28" w:rsidP="00AF65C5">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5A5EF83E" w14:textId="77777777" w:rsidR="00A42A28" w:rsidRPr="00A42A28" w:rsidRDefault="00A42A28" w:rsidP="00AF65C5">
            <w:pPr>
              <w:keepNext/>
              <w:keepLines/>
              <w:tabs>
                <w:tab w:val="left" w:pos="284"/>
              </w:tabs>
              <w:jc w:val="both"/>
              <w:rPr>
                <w:rFonts w:ascii="Tahoma" w:hAnsi="Tahoma" w:cs="Tahoma"/>
                <w:b/>
              </w:rPr>
            </w:pPr>
          </w:p>
        </w:tc>
      </w:tr>
      <w:tr w:rsidR="00A42A28" w:rsidRPr="00A42A28" w14:paraId="14E1C2C9"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56825DCF"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6255A7A9" w14:textId="77777777" w:rsidR="00A42A28" w:rsidRPr="00A42A28" w:rsidRDefault="00A42A28" w:rsidP="00AF65C5">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B0DF9F4" w14:textId="77777777" w:rsidR="00A42A28" w:rsidRPr="00A42A28" w:rsidRDefault="00A42A28" w:rsidP="00AF65C5">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323ACD46" w14:textId="77777777" w:rsidR="00A42A28" w:rsidRPr="00A42A28" w:rsidRDefault="00A42A28" w:rsidP="00AF65C5">
            <w:pPr>
              <w:keepNext/>
              <w:keepLines/>
              <w:tabs>
                <w:tab w:val="left" w:pos="284"/>
              </w:tabs>
              <w:jc w:val="both"/>
              <w:rPr>
                <w:rFonts w:ascii="Tahoma" w:hAnsi="Tahoma" w:cs="Tahoma"/>
                <w:b/>
              </w:rPr>
            </w:pPr>
          </w:p>
        </w:tc>
      </w:tr>
      <w:tr w:rsidR="00A42A28" w:rsidRPr="00A42A28" w14:paraId="335B65BA"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33FA5005"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24DC8FBB" w14:textId="77777777" w:rsidR="00A42A28" w:rsidRPr="00A42A28" w:rsidRDefault="00A42A28" w:rsidP="00AF65C5">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C82D073" w14:textId="77777777" w:rsidR="00A42A28" w:rsidRPr="00A42A28" w:rsidRDefault="00A42A28" w:rsidP="00AF65C5">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183AB9D" w14:textId="77777777" w:rsidR="00A42A28" w:rsidRPr="00A42A28" w:rsidRDefault="00A42A28" w:rsidP="00AF65C5">
            <w:pPr>
              <w:keepNext/>
              <w:keepLines/>
              <w:tabs>
                <w:tab w:val="left" w:pos="284"/>
              </w:tabs>
              <w:jc w:val="both"/>
              <w:rPr>
                <w:rFonts w:ascii="Tahoma" w:hAnsi="Tahoma" w:cs="Tahoma"/>
                <w:b/>
              </w:rPr>
            </w:pPr>
          </w:p>
        </w:tc>
      </w:tr>
      <w:tr w:rsidR="00A42A28" w:rsidRPr="00A42A28" w14:paraId="34EF8336"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545A532F"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28360369" w14:textId="77777777" w:rsidR="00A42A28" w:rsidRPr="00A42A28" w:rsidRDefault="00A42A28" w:rsidP="00AF65C5">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B2DA052" w14:textId="77777777" w:rsidR="00A42A28" w:rsidRPr="00A42A28" w:rsidRDefault="00A42A28" w:rsidP="00AF65C5">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06C4713" w14:textId="77777777" w:rsidR="00A42A28" w:rsidRPr="00A42A28" w:rsidRDefault="00A42A28" w:rsidP="00AF65C5">
            <w:pPr>
              <w:keepNext/>
              <w:keepLines/>
              <w:tabs>
                <w:tab w:val="left" w:pos="284"/>
              </w:tabs>
              <w:jc w:val="both"/>
              <w:rPr>
                <w:rFonts w:ascii="Tahoma" w:hAnsi="Tahoma" w:cs="Tahoma"/>
                <w:b/>
              </w:rPr>
            </w:pPr>
          </w:p>
        </w:tc>
      </w:tr>
    </w:tbl>
    <w:p w14:paraId="7573FF1C" w14:textId="77777777" w:rsidR="00A42A28" w:rsidRPr="00A42A28" w:rsidRDefault="00A42A28" w:rsidP="00AF65C5">
      <w:pPr>
        <w:keepNext/>
        <w:keepLines/>
        <w:tabs>
          <w:tab w:val="left" w:pos="284"/>
        </w:tabs>
        <w:jc w:val="both"/>
        <w:rPr>
          <w:rFonts w:ascii="Tahoma" w:hAnsi="Tahoma" w:cs="Tahoma"/>
        </w:rPr>
      </w:pPr>
      <w:r w:rsidRPr="00A42A28">
        <w:rPr>
          <w:rFonts w:ascii="Tahoma" w:hAnsi="Tahoma" w:cs="Tahoma"/>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E0ED2C0" w14:textId="77777777" w:rsidR="00A42A28" w:rsidRPr="00A42A28" w:rsidRDefault="00A42A28" w:rsidP="00AF65C5">
      <w:pPr>
        <w:keepNext/>
        <w:keepLines/>
        <w:tabs>
          <w:tab w:val="left" w:pos="284"/>
        </w:tabs>
        <w:jc w:val="both"/>
        <w:rPr>
          <w:rFonts w:ascii="Tahoma" w:hAnsi="Tahoma" w:cs="Tahoma"/>
        </w:rPr>
      </w:pPr>
    </w:p>
    <w:p w14:paraId="19B7FA13" w14:textId="77777777" w:rsidR="00A42A28" w:rsidRPr="00A42A28" w:rsidRDefault="00A42A28" w:rsidP="00AF65C5">
      <w:pPr>
        <w:keepNext/>
        <w:keepLines/>
        <w:tabs>
          <w:tab w:val="left" w:pos="284"/>
        </w:tabs>
        <w:jc w:val="both"/>
        <w:rPr>
          <w:rFonts w:ascii="Tahoma" w:hAnsi="Tahoma" w:cs="Tahoma"/>
        </w:rPr>
      </w:pPr>
      <w:r w:rsidRPr="00A42A28">
        <w:rPr>
          <w:rFonts w:ascii="Tahoma" w:hAnsi="Tahoma" w:cs="Tahoma"/>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42017B27" w14:textId="77777777" w:rsidR="00A42A28" w:rsidRPr="00A42A28" w:rsidRDefault="00A42A28" w:rsidP="00AF65C5">
      <w:pPr>
        <w:keepNext/>
        <w:keepLines/>
        <w:tabs>
          <w:tab w:val="left" w:pos="284"/>
        </w:tabs>
        <w:jc w:val="both"/>
        <w:rPr>
          <w:rFonts w:ascii="Tahoma" w:hAnsi="Tahoma" w:cs="Tahoma"/>
          <w:b/>
        </w:rPr>
      </w:pPr>
    </w:p>
    <w:p w14:paraId="4DDE4F40" w14:textId="77777777" w:rsidR="00A42A28" w:rsidRPr="00A42A28" w:rsidRDefault="00A42A28" w:rsidP="00AF65C5">
      <w:pPr>
        <w:keepNext/>
        <w:keepLines/>
        <w:tabs>
          <w:tab w:val="left" w:pos="284"/>
        </w:tabs>
        <w:jc w:val="both"/>
        <w:rPr>
          <w:rFonts w:ascii="Tahoma" w:hAnsi="Tahoma" w:cs="Tahoma"/>
          <w:u w:val="single"/>
        </w:rPr>
      </w:pPr>
      <w:r w:rsidRPr="00A42A28">
        <w:rPr>
          <w:rFonts w:ascii="Tahoma" w:hAnsi="Tahoma" w:cs="Tahoma"/>
          <w:u w:val="single"/>
        </w:rPr>
        <w:t>Vse izjave podajamo pod kazensko in materialno odgovornostjo.</w:t>
      </w:r>
    </w:p>
    <w:p w14:paraId="64931A0C" w14:textId="77777777" w:rsidR="00A42A28" w:rsidRPr="00A42A28" w:rsidRDefault="00A42A28" w:rsidP="00AF65C5">
      <w:pPr>
        <w:keepNext/>
        <w:keepLines/>
        <w:tabs>
          <w:tab w:val="left" w:pos="284"/>
        </w:tabs>
        <w:jc w:val="both"/>
        <w:rPr>
          <w:rFonts w:ascii="Tahoma" w:hAnsi="Tahoma" w:cs="Tahoma"/>
          <w:b/>
        </w:rPr>
      </w:pPr>
    </w:p>
    <w:p w14:paraId="7A5B295B" w14:textId="77777777" w:rsidR="00A42A28" w:rsidRPr="00A42A28" w:rsidRDefault="00A42A28" w:rsidP="00AF65C5">
      <w:pPr>
        <w:keepNext/>
        <w:keepLines/>
        <w:tabs>
          <w:tab w:val="left" w:pos="284"/>
        </w:tabs>
        <w:jc w:val="both"/>
        <w:rPr>
          <w:rFonts w:ascii="Tahoma" w:hAnsi="Tahoma" w:cs="Tahoma"/>
          <w:b/>
        </w:rPr>
      </w:pPr>
    </w:p>
    <w:p w14:paraId="164E7096" w14:textId="77777777" w:rsidR="00A42A28" w:rsidRPr="00A42A28" w:rsidRDefault="00A42A28" w:rsidP="00AF65C5">
      <w:pPr>
        <w:keepNext/>
        <w:keepLines/>
        <w:tabs>
          <w:tab w:val="left" w:pos="284"/>
        </w:tabs>
        <w:jc w:val="both"/>
        <w:rPr>
          <w:rFonts w:ascii="Tahoma" w:hAnsi="Tahoma" w:cs="Tahoma"/>
          <w:b/>
        </w:rPr>
      </w:pPr>
    </w:p>
    <w:p w14:paraId="5A41ECF4" w14:textId="77777777" w:rsidR="00A42A28" w:rsidRPr="00A42A28" w:rsidRDefault="00A42A28" w:rsidP="00AF65C5">
      <w:pPr>
        <w:keepNext/>
        <w:keepLines/>
        <w:tabs>
          <w:tab w:val="left" w:pos="284"/>
        </w:tabs>
        <w:jc w:val="both"/>
        <w:rPr>
          <w:rFonts w:ascii="Tahoma" w:hAnsi="Tahoma" w:cs="Tahoma"/>
          <w:b/>
        </w:rPr>
      </w:pPr>
    </w:p>
    <w:p w14:paraId="2E2C2AE7" w14:textId="77777777" w:rsidR="00A42A28" w:rsidRPr="00A42A28" w:rsidRDefault="00A42A28" w:rsidP="00AF65C5">
      <w:pPr>
        <w:keepNext/>
        <w:keepLines/>
        <w:tabs>
          <w:tab w:val="left" w:pos="284"/>
        </w:tabs>
        <w:jc w:val="both"/>
        <w:rPr>
          <w:rFonts w:ascii="Tahoma" w:hAnsi="Tahoma" w:cs="Tahoma"/>
          <w:b/>
        </w:rPr>
      </w:pPr>
    </w:p>
    <w:p w14:paraId="6F76A6B9" w14:textId="77777777" w:rsidR="00A42A28" w:rsidRPr="00A42A28" w:rsidRDefault="00A42A28" w:rsidP="00AF65C5">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A42A28" w:rsidRPr="00A42A28" w14:paraId="1AA95482" w14:textId="77777777" w:rsidTr="001D0EC4">
        <w:trPr>
          <w:trHeight w:val="235"/>
        </w:trPr>
        <w:tc>
          <w:tcPr>
            <w:tcW w:w="2977" w:type="dxa"/>
            <w:tcBorders>
              <w:bottom w:val="single" w:sz="4" w:space="0" w:color="auto"/>
            </w:tcBorders>
          </w:tcPr>
          <w:p w14:paraId="35E6FA00" w14:textId="77777777" w:rsidR="00A42A28" w:rsidRPr="00A42A28" w:rsidRDefault="00A42A28" w:rsidP="00AF65C5">
            <w:pPr>
              <w:keepNext/>
              <w:keepLines/>
              <w:jc w:val="both"/>
              <w:rPr>
                <w:rFonts w:ascii="Tahoma" w:hAnsi="Tahoma" w:cs="Tahoma"/>
                <w:snapToGrid w:val="0"/>
                <w:color w:val="000000"/>
              </w:rPr>
            </w:pPr>
          </w:p>
        </w:tc>
        <w:tc>
          <w:tcPr>
            <w:tcW w:w="2694" w:type="dxa"/>
          </w:tcPr>
          <w:p w14:paraId="79118FF6" w14:textId="77777777" w:rsidR="00A42A28" w:rsidRPr="00A42A28" w:rsidRDefault="00A42A28" w:rsidP="00AF65C5">
            <w:pPr>
              <w:keepNext/>
              <w:keepLines/>
              <w:jc w:val="both"/>
              <w:rPr>
                <w:rFonts w:ascii="Tahoma" w:hAnsi="Tahoma" w:cs="Tahoma"/>
                <w:snapToGrid w:val="0"/>
                <w:color w:val="000000"/>
              </w:rPr>
            </w:pPr>
          </w:p>
        </w:tc>
        <w:tc>
          <w:tcPr>
            <w:tcW w:w="3685" w:type="dxa"/>
            <w:tcBorders>
              <w:bottom w:val="single" w:sz="4" w:space="0" w:color="auto"/>
            </w:tcBorders>
          </w:tcPr>
          <w:p w14:paraId="31CCD8E3" w14:textId="77777777" w:rsidR="00A42A28" w:rsidRPr="00A42A28" w:rsidRDefault="00A42A28" w:rsidP="00AF65C5">
            <w:pPr>
              <w:keepNext/>
              <w:keepLines/>
              <w:tabs>
                <w:tab w:val="left" w:pos="567"/>
                <w:tab w:val="num" w:pos="851"/>
                <w:tab w:val="left" w:pos="993"/>
              </w:tabs>
              <w:jc w:val="both"/>
              <w:rPr>
                <w:rFonts w:ascii="Tahoma" w:hAnsi="Tahoma" w:cs="Tahoma"/>
                <w:snapToGrid w:val="0"/>
                <w:color w:val="000000"/>
              </w:rPr>
            </w:pPr>
          </w:p>
        </w:tc>
      </w:tr>
      <w:tr w:rsidR="00A42A28" w:rsidRPr="00A42A28" w14:paraId="27FBD565" w14:textId="77777777" w:rsidTr="001D0EC4">
        <w:trPr>
          <w:trHeight w:val="235"/>
        </w:trPr>
        <w:tc>
          <w:tcPr>
            <w:tcW w:w="2977" w:type="dxa"/>
            <w:tcBorders>
              <w:top w:val="single" w:sz="4" w:space="0" w:color="auto"/>
            </w:tcBorders>
          </w:tcPr>
          <w:p w14:paraId="6D1BC31C" w14:textId="77777777" w:rsidR="00A42A28" w:rsidRPr="00A42A28" w:rsidRDefault="00A42A28" w:rsidP="00AF65C5">
            <w:pPr>
              <w:keepNext/>
              <w:keepLines/>
              <w:jc w:val="both"/>
              <w:rPr>
                <w:rFonts w:ascii="Tahoma" w:hAnsi="Tahoma" w:cs="Tahoma"/>
                <w:snapToGrid w:val="0"/>
                <w:color w:val="000000"/>
              </w:rPr>
            </w:pPr>
            <w:r w:rsidRPr="00A42A28">
              <w:rPr>
                <w:rFonts w:ascii="Tahoma" w:hAnsi="Tahoma" w:cs="Tahoma"/>
                <w:snapToGrid w:val="0"/>
                <w:color w:val="000000"/>
              </w:rPr>
              <w:t>(kraj, datum)</w:t>
            </w:r>
          </w:p>
        </w:tc>
        <w:tc>
          <w:tcPr>
            <w:tcW w:w="2694" w:type="dxa"/>
          </w:tcPr>
          <w:p w14:paraId="5D18F8BD" w14:textId="77777777" w:rsidR="00A42A28" w:rsidRPr="00A42A28" w:rsidRDefault="00A42A28" w:rsidP="00AF65C5">
            <w:pPr>
              <w:keepNext/>
              <w:keepLines/>
              <w:jc w:val="center"/>
              <w:rPr>
                <w:rFonts w:ascii="Tahoma" w:hAnsi="Tahoma" w:cs="Tahoma"/>
                <w:snapToGrid w:val="0"/>
                <w:color w:val="000000"/>
              </w:rPr>
            </w:pPr>
            <w:r w:rsidRPr="00A42A28">
              <w:rPr>
                <w:rFonts w:ascii="Tahoma" w:hAnsi="Tahoma" w:cs="Tahoma"/>
                <w:snapToGrid w:val="0"/>
                <w:color w:val="000000"/>
              </w:rPr>
              <w:t>žig</w:t>
            </w:r>
          </w:p>
        </w:tc>
        <w:tc>
          <w:tcPr>
            <w:tcW w:w="3685" w:type="dxa"/>
            <w:tcBorders>
              <w:top w:val="single" w:sz="4" w:space="0" w:color="auto"/>
            </w:tcBorders>
          </w:tcPr>
          <w:p w14:paraId="220B5656" w14:textId="77777777" w:rsidR="00A42A28" w:rsidRPr="00A42A28" w:rsidRDefault="00A42A28" w:rsidP="00AF65C5">
            <w:pPr>
              <w:keepNext/>
              <w:keepLines/>
              <w:jc w:val="both"/>
              <w:rPr>
                <w:rFonts w:ascii="Tahoma" w:hAnsi="Tahoma" w:cs="Tahoma"/>
                <w:snapToGrid w:val="0"/>
                <w:color w:val="000000"/>
              </w:rPr>
            </w:pPr>
            <w:r w:rsidRPr="00A42A28">
              <w:rPr>
                <w:rFonts w:ascii="Tahoma" w:hAnsi="Tahoma" w:cs="Tahoma"/>
                <w:snapToGrid w:val="0"/>
                <w:color w:val="000000"/>
              </w:rPr>
              <w:t>(i</w:t>
            </w:r>
            <w:r w:rsidRPr="00A42A28">
              <w:rPr>
                <w:rFonts w:ascii="Tahoma" w:eastAsia="Calibri" w:hAnsi="Tahoma" w:cs="Tahoma"/>
                <w:snapToGrid w:val="0"/>
                <w:color w:val="000000"/>
                <w:lang w:eastAsia="en-US"/>
              </w:rPr>
              <w:t xml:space="preserve">me in priimek </w:t>
            </w:r>
            <w:r w:rsidRPr="00A42A28">
              <w:rPr>
                <w:rFonts w:ascii="Tahoma" w:hAnsi="Tahoma" w:cs="Tahoma"/>
                <w:snapToGrid w:val="0"/>
                <w:color w:val="000000"/>
              </w:rPr>
              <w:t>odgovorne osebe</w:t>
            </w:r>
            <w:r w:rsidRPr="00A42A28">
              <w:rPr>
                <w:rFonts w:ascii="Tahoma" w:eastAsia="Calibri" w:hAnsi="Tahoma" w:cs="Tahoma"/>
                <w:snapToGrid w:val="0"/>
                <w:color w:val="000000"/>
                <w:lang w:eastAsia="en-US"/>
              </w:rPr>
              <w:t xml:space="preserve"> ter podpis gospodarskega subjekta</w:t>
            </w:r>
            <w:r w:rsidRPr="00A42A28">
              <w:rPr>
                <w:rFonts w:ascii="Tahoma" w:hAnsi="Tahoma" w:cs="Tahoma"/>
                <w:snapToGrid w:val="0"/>
                <w:color w:val="000000"/>
              </w:rPr>
              <w:t>)</w:t>
            </w:r>
          </w:p>
        </w:tc>
      </w:tr>
    </w:tbl>
    <w:p w14:paraId="0336475B" w14:textId="77777777" w:rsidR="00A42A28" w:rsidRPr="00A42A28" w:rsidRDefault="00A42A28" w:rsidP="00AF65C5">
      <w:pPr>
        <w:keepNext/>
        <w:keepLines/>
        <w:tabs>
          <w:tab w:val="left" w:pos="284"/>
        </w:tabs>
        <w:jc w:val="both"/>
        <w:rPr>
          <w:rFonts w:ascii="Tahoma" w:hAnsi="Tahoma" w:cs="Tahoma"/>
        </w:rPr>
      </w:pPr>
    </w:p>
    <w:p w14:paraId="545C225C" w14:textId="77777777" w:rsidR="00A42A28" w:rsidRPr="00A42A28" w:rsidRDefault="00A42A28" w:rsidP="00AF65C5">
      <w:pPr>
        <w:keepNext/>
        <w:keepLines/>
        <w:tabs>
          <w:tab w:val="left" w:pos="284"/>
        </w:tabs>
        <w:jc w:val="both"/>
        <w:rPr>
          <w:rFonts w:ascii="Tahoma" w:hAnsi="Tahoma" w:cs="Tahoma"/>
        </w:rPr>
      </w:pPr>
    </w:p>
    <w:p w14:paraId="6D9EF505" w14:textId="77777777" w:rsidR="00A42A28" w:rsidRPr="00A42A28" w:rsidRDefault="00A42A28" w:rsidP="00AF65C5">
      <w:pPr>
        <w:keepNext/>
        <w:keepLines/>
        <w:tabs>
          <w:tab w:val="left" w:pos="284"/>
        </w:tabs>
        <w:jc w:val="both"/>
        <w:rPr>
          <w:rFonts w:ascii="Tahoma" w:hAnsi="Tahoma" w:cs="Tahoma"/>
        </w:rPr>
      </w:pPr>
    </w:p>
    <w:p w14:paraId="062AAA3F" w14:textId="77777777" w:rsidR="00A42A28" w:rsidRPr="00A42A28" w:rsidRDefault="00A42A28" w:rsidP="00AF65C5">
      <w:pPr>
        <w:keepNext/>
        <w:keepLines/>
        <w:tabs>
          <w:tab w:val="left" w:pos="284"/>
        </w:tabs>
        <w:jc w:val="both"/>
        <w:rPr>
          <w:rFonts w:ascii="Tahoma" w:hAnsi="Tahoma" w:cs="Tahoma"/>
        </w:rPr>
      </w:pPr>
    </w:p>
    <w:p w14:paraId="2DD1D5E1" w14:textId="77777777" w:rsidR="00A42A28" w:rsidRPr="00A42A28" w:rsidRDefault="00A42A28" w:rsidP="00AF65C5">
      <w:pPr>
        <w:keepNext/>
        <w:keepLines/>
        <w:tabs>
          <w:tab w:val="left" w:pos="284"/>
        </w:tabs>
        <w:jc w:val="both"/>
        <w:rPr>
          <w:rFonts w:ascii="Tahoma" w:hAnsi="Tahoma" w:cs="Tahoma"/>
        </w:rPr>
      </w:pPr>
    </w:p>
    <w:p w14:paraId="6606EBE8" w14:textId="77777777" w:rsidR="00A42A28" w:rsidRPr="00A42A28" w:rsidRDefault="00A42A28" w:rsidP="00AF65C5">
      <w:pPr>
        <w:keepNext/>
        <w:keepLines/>
        <w:tabs>
          <w:tab w:val="left" w:pos="284"/>
        </w:tabs>
        <w:jc w:val="both"/>
        <w:rPr>
          <w:rFonts w:ascii="Tahoma" w:hAnsi="Tahoma" w:cs="Tahoma"/>
        </w:rPr>
      </w:pPr>
    </w:p>
    <w:p w14:paraId="329514F3" w14:textId="77777777" w:rsidR="00A42A28" w:rsidRPr="00A42A28" w:rsidRDefault="00A42A28" w:rsidP="00AF65C5">
      <w:pPr>
        <w:keepNext/>
        <w:keepLines/>
        <w:tabs>
          <w:tab w:val="left" w:pos="284"/>
        </w:tabs>
        <w:jc w:val="both"/>
        <w:rPr>
          <w:rFonts w:ascii="Tahoma" w:hAnsi="Tahoma" w:cs="Tahoma"/>
          <w:i/>
          <w:sz w:val="18"/>
          <w:szCs w:val="18"/>
        </w:rPr>
      </w:pPr>
    </w:p>
    <w:p w14:paraId="1C5176CF" w14:textId="77777777" w:rsidR="00A42A28" w:rsidRPr="00A42A28" w:rsidRDefault="00A42A28" w:rsidP="00AF65C5">
      <w:pPr>
        <w:keepNext/>
        <w:keepLines/>
        <w:tabs>
          <w:tab w:val="left" w:pos="284"/>
        </w:tabs>
        <w:jc w:val="both"/>
        <w:rPr>
          <w:rFonts w:ascii="Tahoma" w:hAnsi="Tahoma" w:cs="Tahoma"/>
          <w:i/>
          <w:sz w:val="18"/>
          <w:szCs w:val="18"/>
        </w:rPr>
      </w:pPr>
    </w:p>
    <w:p w14:paraId="7C47B671" w14:textId="77777777" w:rsidR="00A42A28" w:rsidRPr="00A42A28" w:rsidRDefault="00A42A28" w:rsidP="00AF65C5">
      <w:pPr>
        <w:keepNext/>
        <w:keepLines/>
        <w:tabs>
          <w:tab w:val="left" w:pos="284"/>
        </w:tabs>
        <w:jc w:val="both"/>
        <w:rPr>
          <w:rFonts w:ascii="Tahoma" w:hAnsi="Tahoma" w:cs="Tahoma"/>
          <w:i/>
          <w:sz w:val="18"/>
          <w:szCs w:val="18"/>
        </w:rPr>
      </w:pPr>
      <w:r w:rsidRPr="00A42A28">
        <w:rPr>
          <w:rFonts w:ascii="Tahoma" w:hAnsi="Tahoma" w:cs="Tahoma"/>
          <w:b/>
          <w:i/>
          <w:sz w:val="18"/>
          <w:szCs w:val="18"/>
        </w:rPr>
        <w:t>Navodilo:</w:t>
      </w:r>
      <w:r w:rsidRPr="00A42A28">
        <w:rPr>
          <w:rFonts w:ascii="Tahoma" w:hAnsi="Tahoma" w:cs="Tahoma"/>
          <w:i/>
          <w:sz w:val="18"/>
          <w:szCs w:val="18"/>
        </w:rPr>
        <w:t xml:space="preserve"> </w:t>
      </w:r>
    </w:p>
    <w:p w14:paraId="662F05AF" w14:textId="77777777" w:rsidR="00A42A28" w:rsidRPr="00A42A28" w:rsidRDefault="00A42A28" w:rsidP="00AF65C5">
      <w:pPr>
        <w:keepNext/>
        <w:keepLines/>
        <w:numPr>
          <w:ilvl w:val="0"/>
          <w:numId w:val="3"/>
        </w:numPr>
        <w:tabs>
          <w:tab w:val="num" w:pos="1070"/>
        </w:tabs>
        <w:spacing w:after="200" w:line="276" w:lineRule="auto"/>
        <w:ind w:left="284" w:hanging="284"/>
        <w:jc w:val="both"/>
        <w:rPr>
          <w:rFonts w:ascii="Tahoma" w:hAnsi="Tahoma" w:cs="Tahoma"/>
          <w:i/>
          <w:iCs/>
          <w:sz w:val="18"/>
          <w:szCs w:val="18"/>
        </w:rPr>
      </w:pPr>
      <w:r w:rsidRPr="00A42A28">
        <w:rPr>
          <w:rFonts w:ascii="Tahoma" w:hAnsi="Tahoma" w:cs="Tahoma"/>
          <w:i/>
          <w:iCs/>
          <w:sz w:val="18"/>
          <w:szCs w:val="18"/>
        </w:rPr>
        <w:t xml:space="preserve">Izjavo izpolni in podpiše </w:t>
      </w:r>
      <w:r w:rsidRPr="00A42A28">
        <w:rPr>
          <w:rFonts w:ascii="Tahoma" w:hAnsi="Tahoma" w:cs="Tahoma"/>
          <w:i/>
          <w:iCs/>
          <w:sz w:val="18"/>
          <w:szCs w:val="18"/>
          <w:u w:val="single"/>
        </w:rPr>
        <w:t>ponudnik</w:t>
      </w:r>
      <w:r w:rsidRPr="00A42A28">
        <w:rPr>
          <w:rFonts w:ascii="Tahoma" w:hAnsi="Tahoma" w:cs="Tahoma"/>
          <w:i/>
          <w:iCs/>
          <w:sz w:val="18"/>
          <w:szCs w:val="18"/>
        </w:rPr>
        <w:t xml:space="preserve">, kot tudi vsi </w:t>
      </w:r>
      <w:r w:rsidRPr="00A42A28">
        <w:rPr>
          <w:rFonts w:ascii="Tahoma" w:hAnsi="Tahoma" w:cs="Tahoma"/>
          <w:i/>
          <w:iCs/>
          <w:sz w:val="18"/>
          <w:szCs w:val="18"/>
          <w:u w:val="single"/>
        </w:rPr>
        <w:t>posamezni člani skupine ponudnikov</w:t>
      </w:r>
      <w:r w:rsidRPr="00A42A28">
        <w:rPr>
          <w:rFonts w:ascii="Tahoma" w:hAnsi="Tahoma" w:cs="Tahoma"/>
          <w:i/>
          <w:iCs/>
          <w:sz w:val="18"/>
          <w:szCs w:val="18"/>
        </w:rPr>
        <w:t xml:space="preserve"> (partnerji) v primeru skupne ponudbe, vsi </w:t>
      </w:r>
      <w:r w:rsidRPr="00A42A28">
        <w:rPr>
          <w:rFonts w:ascii="Tahoma" w:hAnsi="Tahoma" w:cs="Tahoma"/>
          <w:i/>
          <w:iCs/>
          <w:sz w:val="18"/>
          <w:szCs w:val="18"/>
          <w:u w:val="single"/>
        </w:rPr>
        <w:t>podizvajalci</w:t>
      </w:r>
      <w:r w:rsidRPr="00A42A28">
        <w:rPr>
          <w:rFonts w:ascii="Tahoma" w:hAnsi="Tahoma" w:cs="Tahoma"/>
          <w:i/>
          <w:iCs/>
          <w:sz w:val="18"/>
          <w:szCs w:val="18"/>
        </w:rPr>
        <w:t xml:space="preserve"> (če ponudnik izvaja javno naročilo s podizvajalci) ter vsi </w:t>
      </w:r>
      <w:r w:rsidRPr="00A42A28">
        <w:rPr>
          <w:rFonts w:ascii="Tahoma" w:hAnsi="Tahoma" w:cs="Tahoma"/>
          <w:bCs/>
          <w:i/>
          <w:iCs/>
          <w:sz w:val="18"/>
          <w:szCs w:val="18"/>
          <w:u w:val="single"/>
        </w:rPr>
        <w:t>gospodarski subjekti, katerih zmogljivosti uporablja ponudnik</w:t>
      </w:r>
      <w:r w:rsidRPr="00A42A28">
        <w:rPr>
          <w:rFonts w:ascii="Tahoma" w:hAnsi="Tahoma" w:cs="Tahoma"/>
          <w:i/>
          <w:iCs/>
          <w:sz w:val="18"/>
          <w:szCs w:val="18"/>
        </w:rPr>
        <w:t>.</w:t>
      </w:r>
    </w:p>
    <w:p w14:paraId="34F9F57F" w14:textId="77777777" w:rsidR="00A42A28" w:rsidRPr="00A42A28" w:rsidRDefault="00A42A28" w:rsidP="00AF65C5">
      <w:pPr>
        <w:keepNext/>
        <w:keepLines/>
        <w:tabs>
          <w:tab w:val="left" w:pos="284"/>
        </w:tabs>
        <w:jc w:val="both"/>
        <w:rPr>
          <w:rFonts w:ascii="Tahoma" w:hAnsi="Tahoma" w:cs="Tahoma"/>
          <w:i/>
          <w:sz w:val="18"/>
          <w:szCs w:val="18"/>
        </w:rPr>
      </w:pPr>
    </w:p>
    <w:p w14:paraId="744BEAB1" w14:textId="77777777" w:rsidR="00A42A28" w:rsidRPr="00A42A28" w:rsidRDefault="00A42A28" w:rsidP="00AF65C5">
      <w:pPr>
        <w:keepNext/>
        <w:keepLines/>
        <w:tabs>
          <w:tab w:val="left" w:pos="284"/>
        </w:tabs>
        <w:jc w:val="both"/>
        <w:rPr>
          <w:rFonts w:ascii="Tahoma" w:hAnsi="Tahoma" w:cs="Tahoma"/>
          <w:i/>
          <w:sz w:val="18"/>
          <w:szCs w:val="18"/>
        </w:rPr>
      </w:pPr>
    </w:p>
    <w:p w14:paraId="1F77752D" w14:textId="77777777" w:rsidR="00A42A28" w:rsidRPr="00A42A28" w:rsidRDefault="00A42A28" w:rsidP="00AF65C5">
      <w:pPr>
        <w:keepNext/>
        <w:keepLines/>
        <w:tabs>
          <w:tab w:val="left" w:pos="284"/>
        </w:tabs>
        <w:jc w:val="both"/>
        <w:rPr>
          <w:rFonts w:ascii="Tahoma" w:hAnsi="Tahoma" w:cs="Tahoma"/>
          <w:bCs/>
          <w:i/>
          <w:sz w:val="18"/>
          <w:szCs w:val="18"/>
        </w:rPr>
      </w:pPr>
      <w:r w:rsidRPr="00A42A28">
        <w:rPr>
          <w:rFonts w:ascii="Tahoma" w:hAnsi="Tahoma" w:cs="Tahoma"/>
          <w:b/>
          <w:bCs/>
          <w:i/>
          <w:sz w:val="18"/>
          <w:szCs w:val="18"/>
        </w:rPr>
        <w:t>Opomba:</w:t>
      </w:r>
      <w:r w:rsidRPr="00A42A28">
        <w:rPr>
          <w:rFonts w:ascii="Tahoma" w:hAnsi="Tahoma" w:cs="Tahoma"/>
          <w:bCs/>
          <w:i/>
          <w:sz w:val="18"/>
          <w:szCs w:val="18"/>
        </w:rPr>
        <w:t xml:space="preserve"> </w:t>
      </w:r>
    </w:p>
    <w:p w14:paraId="4396B7C3" w14:textId="77777777" w:rsidR="00F47C8C" w:rsidRDefault="00F47C8C" w:rsidP="00F47C8C">
      <w:pPr>
        <w:keepNext/>
        <w:keepLines/>
        <w:numPr>
          <w:ilvl w:val="0"/>
          <w:numId w:val="3"/>
        </w:numPr>
        <w:tabs>
          <w:tab w:val="left" w:pos="284"/>
          <w:tab w:val="num" w:pos="1070"/>
        </w:tabs>
        <w:spacing w:line="276" w:lineRule="auto"/>
        <w:jc w:val="both"/>
        <w:rPr>
          <w:rFonts w:ascii="Tahoma" w:hAnsi="Tahoma" w:cs="Tahoma"/>
          <w:i/>
          <w:iCs/>
          <w:sz w:val="18"/>
          <w:szCs w:val="18"/>
        </w:rPr>
      </w:pPr>
      <w:r w:rsidRPr="00F47C8C">
        <w:rPr>
          <w:rFonts w:ascii="Tahoma" w:hAnsi="Tahoma" w:cs="Tahoma"/>
          <w:i/>
          <w:iCs/>
          <w:sz w:val="18"/>
          <w:szCs w:val="18"/>
        </w:rPr>
        <w:t xml:space="preserve">V skladu </w:t>
      </w:r>
      <w:r w:rsidRPr="00F47C8C">
        <w:rPr>
          <w:rFonts w:ascii="Tahoma" w:eastAsia="Calibri" w:hAnsi="Tahoma" w:cs="Tahoma"/>
          <w:i/>
          <w:iCs/>
          <w:sz w:val="18"/>
          <w:szCs w:val="22"/>
          <w:lang w:eastAsia="en-US"/>
        </w:rPr>
        <w:t xml:space="preserve">s Sistemskim pojasnilom o dolžnosti razkritja lastništva ponudnika, ki sklepa posel z organi ali organizacijami javnega sektorja št. 06272-2/2012-3 z dne 20. 7. 2022 Komisije za preprečevanje korupcije, </w:t>
      </w:r>
      <w:r w:rsidRPr="00F47C8C">
        <w:rPr>
          <w:rFonts w:ascii="Tahoma" w:hAnsi="Tahoma" w:cs="Tahoma"/>
          <w:i/>
          <w:iCs/>
          <w:sz w:val="18"/>
          <w:szCs w:val="18"/>
        </w:rPr>
        <w:t xml:space="preserve">v primeru, ko je ponudnik ali katera od družb v njegovi lastniški strukturi delniška družba, </w:t>
      </w:r>
      <w:r w:rsidRPr="00F47C8C">
        <w:rPr>
          <w:rFonts w:ascii="Open Sans" w:hAnsi="Open Sans" w:cs="Open Sans"/>
          <w:i/>
          <w:iCs/>
          <w:sz w:val="18"/>
          <w:szCs w:val="18"/>
        </w:rPr>
        <w:t>za izpolnjevanje zakonske obveznosti v tem delu zadostuje, da se v izjavi zajamejo</w:t>
      </w:r>
      <w:r w:rsidRPr="00F47C8C">
        <w:rPr>
          <w:rFonts w:ascii="Tahoma" w:hAnsi="Tahoma" w:cs="Tahoma"/>
          <w:i/>
          <w:iCs/>
          <w:sz w:val="18"/>
          <w:szCs w:val="18"/>
        </w:rPr>
        <w:t xml:space="preserve"> le tisti delničarji ponudnika, ki so posredno ali neposredno imetniki več kakor 5 % delnic oziroma so udeleženi z več kakor 5% deležem pri ustanoviteljskih pravicah, upravljanju ali kapitalu delniške družbe. </w:t>
      </w:r>
    </w:p>
    <w:p w14:paraId="72FF40F4" w14:textId="77777777" w:rsidR="00F47C8C" w:rsidRPr="00A26E5A" w:rsidRDefault="00F47C8C" w:rsidP="00F47C8C">
      <w:pPr>
        <w:pStyle w:val="Odstavekseznama"/>
        <w:numPr>
          <w:ilvl w:val="0"/>
          <w:numId w:val="3"/>
        </w:numPr>
        <w:jc w:val="both"/>
        <w:rPr>
          <w:rFonts w:ascii="Open Sans" w:hAnsi="Open Sans" w:cs="Open Sans"/>
          <w:i/>
          <w:sz w:val="18"/>
        </w:rPr>
      </w:pPr>
      <w:r>
        <w:rPr>
          <w:rFonts w:ascii="Open Sans" w:hAnsi="Open Sans" w:cs="Open Sans"/>
          <w:i/>
          <w:sz w:val="18"/>
        </w:rPr>
        <w:t>*</w:t>
      </w:r>
      <w:r w:rsidRPr="00A26E5A">
        <w:rPr>
          <w:rFonts w:ascii="Tahoma" w:hAnsi="Tahoma" w:cs="Tahoma"/>
          <w:i/>
          <w:sz w:val="18"/>
          <w:szCs w:val="18"/>
        </w:rPr>
        <w:t xml:space="preserve"> </w:t>
      </w:r>
      <w:r w:rsidRPr="00A26E5A">
        <w:rPr>
          <w:rFonts w:ascii="Open Sans" w:hAnsi="Open Sans" w:cs="Open Sans"/>
          <w:i/>
          <w:sz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A26E5A">
        <w:rPr>
          <w:rFonts w:ascii="Open Sans" w:hAnsi="Open Sans" w:cs="Open Sans"/>
          <w:i/>
          <w:sz w:val="18"/>
        </w:rPr>
        <w:t>ZIntPK</w:t>
      </w:r>
      <w:proofErr w:type="spellEnd"/>
      <w:r w:rsidRPr="00A26E5A">
        <w:rPr>
          <w:rFonts w:ascii="Open Sans" w:hAnsi="Open Sans" w:cs="Open Sans"/>
          <w:i/>
          <w:sz w:val="18"/>
        </w:rPr>
        <w:t xml:space="preserve">, ki določa kot obvezno sestavino izjave o lastniški strukturi tudi navedbo o tihih družbenikih, ne pride več v poštev. Določba še vedno nespremenjeno velja za tuje družbe, če po tujem pravu institut tihe družbe obstaja. </w:t>
      </w:r>
    </w:p>
    <w:p w14:paraId="74EE760A" w14:textId="77777777" w:rsidR="00F47C8C" w:rsidRPr="00F47C8C" w:rsidRDefault="00F47C8C" w:rsidP="00F47C8C">
      <w:pPr>
        <w:keepNext/>
        <w:keepLines/>
        <w:tabs>
          <w:tab w:val="left" w:pos="284"/>
        </w:tabs>
        <w:spacing w:after="200" w:line="276" w:lineRule="auto"/>
        <w:ind w:left="360"/>
        <w:jc w:val="both"/>
        <w:rPr>
          <w:rFonts w:ascii="Tahoma" w:hAnsi="Tahoma" w:cs="Tahoma"/>
          <w:i/>
          <w:iCs/>
          <w:sz w:val="18"/>
          <w:szCs w:val="18"/>
        </w:rPr>
      </w:pPr>
    </w:p>
    <w:p w14:paraId="7FD843B1" w14:textId="374A0F10" w:rsidR="00A42A28" w:rsidRPr="00A42A28" w:rsidRDefault="00A42A28" w:rsidP="00AF65C5">
      <w:pPr>
        <w:keepNext/>
        <w:keepLines/>
        <w:jc w:val="both"/>
        <w:rPr>
          <w:rFonts w:ascii="Tahoma" w:hAnsi="Tahoma" w:cs="Tahoma"/>
          <w:bCs/>
          <w:i/>
          <w:sz w:val="18"/>
          <w:szCs w:val="22"/>
        </w:rPr>
      </w:pPr>
      <w:r w:rsidRPr="00A42A28">
        <w:rPr>
          <w:rFonts w:ascii="Tahoma" w:hAnsi="Tahoma" w:cs="Tahoma"/>
          <w:i/>
          <w:sz w:val="18"/>
          <w:szCs w:val="22"/>
        </w:rPr>
        <w:t xml:space="preserve"> </w:t>
      </w:r>
      <w:r w:rsidRPr="00A42A28">
        <w:rPr>
          <w:rFonts w:ascii="Tahoma" w:hAnsi="Tahoma" w:cs="Tahoma"/>
          <w:i/>
          <w:sz w:val="18"/>
          <w:szCs w:val="22"/>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8073"/>
        <w:gridCol w:w="1351"/>
      </w:tblGrid>
      <w:tr w:rsidR="00A42A28" w:rsidRPr="00A42A28" w14:paraId="6B462B0A" w14:textId="77777777" w:rsidTr="00CC44F4">
        <w:trPr>
          <w:trHeight w:val="339"/>
        </w:trPr>
        <w:tc>
          <w:tcPr>
            <w:tcW w:w="8073" w:type="dxa"/>
            <w:tcBorders>
              <w:top w:val="single" w:sz="4" w:space="0" w:color="000000"/>
              <w:left w:val="single" w:sz="4" w:space="0" w:color="000000"/>
              <w:bottom w:val="single" w:sz="4" w:space="0" w:color="000000"/>
            </w:tcBorders>
          </w:tcPr>
          <w:p w14:paraId="26A9EA05" w14:textId="16DB1265" w:rsidR="00A42A28" w:rsidRPr="006808AD" w:rsidRDefault="00A42A28" w:rsidP="006808AD">
            <w:pPr>
              <w:keepNext/>
              <w:keepLines/>
              <w:jc w:val="both"/>
              <w:outlineLvl w:val="1"/>
              <w:rPr>
                <w:rFonts w:ascii="Tahoma" w:hAnsi="Tahoma" w:cs="Tahoma"/>
                <w:sz w:val="22"/>
                <w:szCs w:val="22"/>
              </w:rPr>
            </w:pPr>
            <w:r w:rsidRPr="00A42A28">
              <w:rPr>
                <w:rFonts w:ascii="Tahoma" w:hAnsi="Tahoma" w:cs="Tahoma"/>
                <w:b/>
                <w:sz w:val="22"/>
                <w:szCs w:val="22"/>
              </w:rPr>
              <w:lastRenderedPageBreak/>
              <w:br w:type="page"/>
            </w:r>
            <w:r w:rsidRPr="00A42A28">
              <w:rPr>
                <w:rFonts w:ascii="Tahoma" w:hAnsi="Tahoma" w:cs="Tahoma"/>
                <w:b/>
                <w:sz w:val="22"/>
                <w:szCs w:val="22"/>
              </w:rPr>
              <w:br w:type="page"/>
            </w:r>
            <w:r w:rsidRPr="006808AD">
              <w:rPr>
                <w:rFonts w:ascii="Tahoma" w:hAnsi="Tahoma" w:cs="Tahoma"/>
                <w:b/>
                <w:bCs/>
                <w:szCs w:val="22"/>
              </w:rPr>
              <w:t xml:space="preserve">POOBLASTILO ZA PRIDOBITEV DOKAZILA IZ URADNIH EVIDENCE – </w:t>
            </w:r>
            <w:r w:rsidR="006808AD" w:rsidRPr="006808AD">
              <w:rPr>
                <w:rFonts w:ascii="Tahoma" w:hAnsi="Tahoma" w:cs="Tahoma"/>
                <w:b/>
                <w:bCs/>
                <w:szCs w:val="22"/>
              </w:rPr>
              <w:t>za fizične osebe</w:t>
            </w:r>
          </w:p>
        </w:tc>
        <w:tc>
          <w:tcPr>
            <w:tcW w:w="1351" w:type="dxa"/>
            <w:tcBorders>
              <w:top w:val="single" w:sz="4" w:space="0" w:color="000000"/>
              <w:left w:val="single" w:sz="4" w:space="0" w:color="808080"/>
              <w:bottom w:val="single" w:sz="4" w:space="0" w:color="000000"/>
              <w:right w:val="single" w:sz="4" w:space="0" w:color="000000"/>
            </w:tcBorders>
          </w:tcPr>
          <w:p w14:paraId="6D337CC3" w14:textId="62406701" w:rsidR="00A42A28" w:rsidRPr="00A42A28" w:rsidRDefault="00CC44F4" w:rsidP="00AF65C5">
            <w:pPr>
              <w:keepNext/>
              <w:keepLines/>
              <w:jc w:val="center"/>
              <w:rPr>
                <w:rFonts w:ascii="Tahoma" w:hAnsi="Tahoma" w:cs="Tahoma"/>
                <w:b/>
                <w:sz w:val="22"/>
                <w:szCs w:val="22"/>
              </w:rPr>
            </w:pPr>
            <w:r w:rsidRPr="00C8579C">
              <w:rPr>
                <w:rFonts w:ascii="Tahoma" w:hAnsi="Tahoma" w:cs="Tahoma"/>
                <w:b/>
                <w:i/>
              </w:rPr>
              <w:t>Priloga</w:t>
            </w:r>
            <w:r>
              <w:rPr>
                <w:rFonts w:ascii="Tahoma" w:hAnsi="Tahoma" w:cs="Tahoma"/>
                <w:b/>
                <w:i/>
              </w:rPr>
              <w:t xml:space="preserve"> 3/2</w:t>
            </w:r>
          </w:p>
        </w:tc>
      </w:tr>
    </w:tbl>
    <w:p w14:paraId="19118253" w14:textId="0CB7C6A1" w:rsidR="00CC44F4" w:rsidRPr="00A42A28" w:rsidRDefault="00CC44F4" w:rsidP="00AF65C5">
      <w:pPr>
        <w:keepNext/>
        <w:keepLines/>
        <w:tabs>
          <w:tab w:val="left" w:pos="567"/>
          <w:tab w:val="num" w:pos="851"/>
          <w:tab w:val="left" w:pos="993"/>
        </w:tabs>
        <w:jc w:val="both"/>
        <w:rPr>
          <w:rFonts w:ascii="Tahoma" w:hAnsi="Tahoma" w:cs="Tahoma"/>
        </w:rPr>
      </w:pPr>
    </w:p>
    <w:p w14:paraId="31BD5987" w14:textId="77777777" w:rsidR="00A42A28" w:rsidRPr="00A42A28" w:rsidRDefault="00A42A28" w:rsidP="00AF65C5">
      <w:pPr>
        <w:keepNext/>
        <w:keepLines/>
        <w:tabs>
          <w:tab w:val="left" w:pos="567"/>
          <w:tab w:val="num" w:pos="851"/>
          <w:tab w:val="left" w:pos="993"/>
        </w:tabs>
        <w:jc w:val="both"/>
        <w:rPr>
          <w:rFonts w:ascii="Tahoma" w:hAnsi="Tahoma" w:cs="Tahoma"/>
        </w:rPr>
      </w:pPr>
      <w:r w:rsidRPr="00A42A28">
        <w:rPr>
          <w:rFonts w:ascii="Tahoma" w:hAnsi="Tahoma" w:cs="Tahoma"/>
        </w:rPr>
        <w:t xml:space="preserve">Ime in priimek _____________________________________________________________________ </w:t>
      </w:r>
    </w:p>
    <w:p w14:paraId="48205667" w14:textId="77777777" w:rsidR="00A42A28" w:rsidRPr="00A42A28" w:rsidRDefault="00A42A28" w:rsidP="00AF65C5">
      <w:pPr>
        <w:keepNext/>
        <w:keepLines/>
        <w:tabs>
          <w:tab w:val="left" w:pos="567"/>
          <w:tab w:val="num" w:pos="851"/>
          <w:tab w:val="left" w:pos="993"/>
        </w:tabs>
        <w:jc w:val="both"/>
        <w:rPr>
          <w:rFonts w:ascii="Tahoma" w:hAnsi="Tahoma" w:cs="Tahoma"/>
        </w:rPr>
      </w:pPr>
    </w:p>
    <w:p w14:paraId="1B9F7667" w14:textId="77777777" w:rsidR="00A42A28" w:rsidRPr="00A42A28" w:rsidRDefault="00A42A28" w:rsidP="00AF65C5">
      <w:pPr>
        <w:keepNext/>
        <w:keepLines/>
        <w:tabs>
          <w:tab w:val="left" w:pos="567"/>
          <w:tab w:val="num" w:pos="851"/>
          <w:tab w:val="left" w:pos="993"/>
        </w:tabs>
        <w:jc w:val="both"/>
        <w:rPr>
          <w:rFonts w:ascii="Tahoma" w:hAnsi="Tahoma" w:cs="Tahoma"/>
        </w:rPr>
      </w:pPr>
      <w:r w:rsidRPr="00A42A28">
        <w:rPr>
          <w:rFonts w:ascii="Tahoma" w:hAnsi="Tahoma" w:cs="Tahoma"/>
        </w:rPr>
        <w:t>EMŠO ____________________________________________________________________________</w:t>
      </w:r>
    </w:p>
    <w:p w14:paraId="4F8DFDBF" w14:textId="77777777" w:rsidR="00A42A28" w:rsidRPr="00A42A28" w:rsidRDefault="00A42A28" w:rsidP="00AF65C5">
      <w:pPr>
        <w:keepNext/>
        <w:keepLines/>
        <w:tabs>
          <w:tab w:val="left" w:pos="567"/>
          <w:tab w:val="num" w:pos="851"/>
          <w:tab w:val="left" w:pos="993"/>
        </w:tabs>
        <w:jc w:val="both"/>
        <w:rPr>
          <w:rFonts w:ascii="Tahoma" w:hAnsi="Tahoma" w:cs="Tahoma"/>
        </w:rPr>
      </w:pPr>
    </w:p>
    <w:p w14:paraId="154C684C" w14:textId="77777777" w:rsidR="00A42A28" w:rsidRPr="00A42A28" w:rsidRDefault="00A42A28" w:rsidP="00AF65C5">
      <w:pPr>
        <w:keepNext/>
        <w:keepLines/>
        <w:tabs>
          <w:tab w:val="left" w:pos="567"/>
          <w:tab w:val="num" w:pos="851"/>
          <w:tab w:val="left" w:pos="993"/>
        </w:tabs>
        <w:jc w:val="both"/>
        <w:rPr>
          <w:rFonts w:ascii="Tahoma" w:hAnsi="Tahoma" w:cs="Tahoma"/>
        </w:rPr>
      </w:pPr>
    </w:p>
    <w:p w14:paraId="2F49F245" w14:textId="77777777" w:rsidR="00A42A28" w:rsidRPr="00A42A28" w:rsidRDefault="00A42A28" w:rsidP="00AF65C5">
      <w:pPr>
        <w:keepNext/>
        <w:keepLines/>
        <w:tabs>
          <w:tab w:val="left" w:pos="567"/>
          <w:tab w:val="num" w:pos="851"/>
          <w:tab w:val="left" w:pos="993"/>
        </w:tabs>
        <w:jc w:val="both"/>
        <w:rPr>
          <w:rFonts w:ascii="Tahoma" w:hAnsi="Tahoma" w:cs="Tahoma"/>
        </w:rPr>
      </w:pPr>
      <w:r w:rsidRPr="00A42A28">
        <w:rPr>
          <w:rFonts w:ascii="Tahoma" w:hAnsi="Tahoma" w:cs="Tahoma"/>
        </w:rPr>
        <w:t xml:space="preserve">Spodaj podpisani/a, ki sem pri gospodarskemu subjektu </w:t>
      </w:r>
    </w:p>
    <w:p w14:paraId="42DFFF8F" w14:textId="77777777" w:rsidR="00A42A28" w:rsidRPr="00A42A28" w:rsidRDefault="00A42A28" w:rsidP="00AF65C5">
      <w:pPr>
        <w:keepNext/>
        <w:keepLines/>
        <w:tabs>
          <w:tab w:val="left" w:pos="567"/>
          <w:tab w:val="num" w:pos="851"/>
          <w:tab w:val="left" w:pos="993"/>
        </w:tabs>
        <w:jc w:val="both"/>
        <w:rPr>
          <w:rFonts w:ascii="Tahoma" w:hAnsi="Tahoma" w:cs="Tahoma"/>
        </w:rPr>
      </w:pPr>
      <w:r w:rsidRPr="00A42A28">
        <w:rPr>
          <w:rFonts w:ascii="Tahoma" w:hAnsi="Tahoma" w:cs="Tahoma"/>
        </w:rPr>
        <w:t>________________________________________</w:t>
      </w:r>
    </w:p>
    <w:p w14:paraId="265BD729" w14:textId="77777777" w:rsidR="00A42A28" w:rsidRPr="00A42A28" w:rsidRDefault="00A42A28" w:rsidP="00AF65C5">
      <w:pPr>
        <w:keepNext/>
        <w:keepLines/>
        <w:tabs>
          <w:tab w:val="left" w:pos="567"/>
          <w:tab w:val="num" w:pos="851"/>
          <w:tab w:val="left" w:pos="993"/>
        </w:tabs>
        <w:jc w:val="both"/>
        <w:rPr>
          <w:rFonts w:ascii="Tahoma" w:hAnsi="Tahoma" w:cs="Tahoma"/>
        </w:rPr>
      </w:pPr>
      <w:r w:rsidRPr="00A42A28">
        <w:rPr>
          <w:rFonts w:ascii="Tahoma" w:hAnsi="Tahoma" w:cs="Tahoma"/>
        </w:rPr>
        <w:t>član/ica (ustrezno obkrožiti/označiti):</w:t>
      </w:r>
    </w:p>
    <w:p w14:paraId="2C59FAF1" w14:textId="77777777" w:rsidR="00A42A28" w:rsidRPr="00A42A28" w:rsidRDefault="00A42A28" w:rsidP="007D1F55">
      <w:pPr>
        <w:keepNext/>
        <w:keepLines/>
        <w:numPr>
          <w:ilvl w:val="0"/>
          <w:numId w:val="15"/>
        </w:numPr>
        <w:tabs>
          <w:tab w:val="left" w:pos="567"/>
          <w:tab w:val="num" w:pos="851"/>
          <w:tab w:val="left" w:pos="993"/>
        </w:tabs>
        <w:jc w:val="both"/>
        <w:rPr>
          <w:rFonts w:ascii="Tahoma" w:hAnsi="Tahoma" w:cs="Tahoma"/>
        </w:rPr>
      </w:pPr>
      <w:r w:rsidRPr="00A42A28">
        <w:rPr>
          <w:rFonts w:ascii="Tahoma" w:hAnsi="Tahoma" w:cs="Tahoma"/>
        </w:rPr>
        <w:t xml:space="preserve">upravnega organa ali </w:t>
      </w:r>
    </w:p>
    <w:p w14:paraId="12FCA820" w14:textId="77777777" w:rsidR="00A42A28" w:rsidRPr="00A42A28" w:rsidRDefault="00A42A28" w:rsidP="007D1F55">
      <w:pPr>
        <w:keepNext/>
        <w:keepLines/>
        <w:numPr>
          <w:ilvl w:val="0"/>
          <w:numId w:val="15"/>
        </w:numPr>
        <w:tabs>
          <w:tab w:val="left" w:pos="567"/>
          <w:tab w:val="num" w:pos="851"/>
          <w:tab w:val="left" w:pos="993"/>
        </w:tabs>
        <w:jc w:val="both"/>
        <w:rPr>
          <w:rFonts w:ascii="Tahoma" w:hAnsi="Tahoma" w:cs="Tahoma"/>
        </w:rPr>
      </w:pPr>
      <w:r w:rsidRPr="00A42A28">
        <w:rPr>
          <w:rFonts w:ascii="Tahoma" w:hAnsi="Tahoma" w:cs="Tahoma"/>
        </w:rPr>
        <w:t>vodstvenega organa ali</w:t>
      </w:r>
    </w:p>
    <w:p w14:paraId="5279D8EF" w14:textId="16713A9B" w:rsidR="00A42A28" w:rsidRPr="00A42A28" w:rsidRDefault="00A42A28" w:rsidP="007D1F55">
      <w:pPr>
        <w:keepNext/>
        <w:keepLines/>
        <w:numPr>
          <w:ilvl w:val="0"/>
          <w:numId w:val="15"/>
        </w:numPr>
        <w:tabs>
          <w:tab w:val="left" w:pos="567"/>
          <w:tab w:val="num" w:pos="851"/>
          <w:tab w:val="left" w:pos="993"/>
        </w:tabs>
        <w:jc w:val="both"/>
        <w:rPr>
          <w:rFonts w:ascii="Tahoma" w:hAnsi="Tahoma" w:cs="Tahoma"/>
        </w:rPr>
      </w:pPr>
      <w:r w:rsidRPr="00A42A28">
        <w:rPr>
          <w:rFonts w:ascii="Tahoma" w:hAnsi="Tahoma" w:cs="Tahoma"/>
        </w:rPr>
        <w:t xml:space="preserve">nadzornega organa </w:t>
      </w:r>
    </w:p>
    <w:p w14:paraId="27843087" w14:textId="77777777" w:rsidR="00A42A28" w:rsidRPr="00A42A28" w:rsidRDefault="00A42A28" w:rsidP="00FF00D5">
      <w:pPr>
        <w:keepNext/>
        <w:keepLines/>
        <w:tabs>
          <w:tab w:val="left" w:pos="567"/>
          <w:tab w:val="num" w:pos="851"/>
          <w:tab w:val="left" w:pos="993"/>
        </w:tabs>
        <w:jc w:val="both"/>
        <w:rPr>
          <w:rFonts w:ascii="Tahoma" w:hAnsi="Tahoma" w:cs="Tahoma"/>
        </w:rPr>
      </w:pPr>
      <w:r w:rsidRPr="00A42A28">
        <w:rPr>
          <w:rFonts w:ascii="Tahoma" w:hAnsi="Tahoma" w:cs="Tahoma"/>
        </w:rPr>
        <w:t>oziroma imam pooblastila za (ustrezno obkrožiti/označiti):</w:t>
      </w:r>
    </w:p>
    <w:p w14:paraId="15468483" w14:textId="77777777" w:rsidR="00A42A28" w:rsidRPr="00A42A28" w:rsidRDefault="00A42A28" w:rsidP="007D1F55">
      <w:pPr>
        <w:keepNext/>
        <w:keepLines/>
        <w:numPr>
          <w:ilvl w:val="0"/>
          <w:numId w:val="15"/>
        </w:numPr>
        <w:tabs>
          <w:tab w:val="left" w:pos="567"/>
          <w:tab w:val="num" w:pos="851"/>
          <w:tab w:val="left" w:pos="993"/>
        </w:tabs>
        <w:jc w:val="both"/>
        <w:rPr>
          <w:rFonts w:ascii="Tahoma" w:hAnsi="Tahoma" w:cs="Tahoma"/>
        </w:rPr>
      </w:pPr>
      <w:r w:rsidRPr="00A42A28">
        <w:rPr>
          <w:rFonts w:ascii="Tahoma" w:hAnsi="Tahoma" w:cs="Tahoma"/>
        </w:rPr>
        <w:t>njegovo zastopanje ali</w:t>
      </w:r>
    </w:p>
    <w:p w14:paraId="4D56446B" w14:textId="77777777" w:rsidR="00A42A28" w:rsidRPr="00A42A28" w:rsidRDefault="00A42A28" w:rsidP="007D1F55">
      <w:pPr>
        <w:keepNext/>
        <w:keepLines/>
        <w:numPr>
          <w:ilvl w:val="0"/>
          <w:numId w:val="15"/>
        </w:numPr>
        <w:tabs>
          <w:tab w:val="left" w:pos="567"/>
          <w:tab w:val="num" w:pos="851"/>
          <w:tab w:val="left" w:pos="993"/>
        </w:tabs>
        <w:jc w:val="both"/>
        <w:rPr>
          <w:rFonts w:ascii="Tahoma" w:hAnsi="Tahoma" w:cs="Tahoma"/>
        </w:rPr>
      </w:pPr>
      <w:r w:rsidRPr="00A42A28">
        <w:rPr>
          <w:rFonts w:ascii="Tahoma" w:hAnsi="Tahoma" w:cs="Tahoma"/>
        </w:rPr>
        <w:t>odločanje ali</w:t>
      </w:r>
    </w:p>
    <w:p w14:paraId="6626D300" w14:textId="02B33BFF" w:rsidR="00A42A28" w:rsidRDefault="00A42A28" w:rsidP="007D1F55">
      <w:pPr>
        <w:keepNext/>
        <w:keepLines/>
        <w:numPr>
          <w:ilvl w:val="0"/>
          <w:numId w:val="15"/>
        </w:numPr>
        <w:tabs>
          <w:tab w:val="left" w:pos="567"/>
          <w:tab w:val="num" w:pos="851"/>
          <w:tab w:val="left" w:pos="993"/>
        </w:tabs>
        <w:jc w:val="both"/>
        <w:rPr>
          <w:rFonts w:ascii="Tahoma" w:hAnsi="Tahoma" w:cs="Tahoma"/>
        </w:rPr>
      </w:pPr>
      <w:r w:rsidRPr="00A42A28">
        <w:rPr>
          <w:rFonts w:ascii="Tahoma" w:hAnsi="Tahoma" w:cs="Tahoma"/>
        </w:rPr>
        <w:t>nadzor v njem,</w:t>
      </w:r>
    </w:p>
    <w:p w14:paraId="3111591D" w14:textId="77777777" w:rsidR="00D84424" w:rsidRPr="00A42A28" w:rsidRDefault="00D84424" w:rsidP="00D84424">
      <w:pPr>
        <w:keepNext/>
        <w:keepLines/>
        <w:tabs>
          <w:tab w:val="left" w:pos="567"/>
          <w:tab w:val="left" w:pos="993"/>
        </w:tabs>
        <w:ind w:left="720"/>
        <w:jc w:val="both"/>
        <w:rPr>
          <w:rFonts w:ascii="Tahoma" w:hAnsi="Tahoma" w:cs="Tahoma"/>
        </w:rPr>
      </w:pPr>
    </w:p>
    <w:p w14:paraId="7A79845C" w14:textId="77777777" w:rsidR="00A42A28" w:rsidRPr="00A42A28" w:rsidRDefault="00A42A28" w:rsidP="00AF65C5">
      <w:pPr>
        <w:keepNext/>
        <w:keepLines/>
        <w:tabs>
          <w:tab w:val="left" w:pos="567"/>
          <w:tab w:val="num" w:pos="851"/>
          <w:tab w:val="left" w:pos="993"/>
        </w:tabs>
        <w:jc w:val="both"/>
        <w:rPr>
          <w:rFonts w:ascii="Tahoma" w:hAnsi="Tahoma" w:cs="Tahoma"/>
        </w:rPr>
      </w:pPr>
      <w:r w:rsidRPr="00A42A28">
        <w:rPr>
          <w:rFonts w:ascii="Tahoma" w:hAnsi="Tahoma" w:cs="Tahoma"/>
          <w:b/>
        </w:rPr>
        <w:t>pod kazensko in materialno odgovornostjo</w:t>
      </w:r>
      <w:r w:rsidRPr="00A42A28">
        <w:rPr>
          <w:rFonts w:ascii="Tahoma" w:hAnsi="Tahoma" w:cs="Tahoma"/>
        </w:rPr>
        <w:t xml:space="preserve"> </w:t>
      </w:r>
    </w:p>
    <w:p w14:paraId="22D7AF2A" w14:textId="77777777" w:rsidR="00A42A28" w:rsidRPr="00A42A28" w:rsidRDefault="00A42A28" w:rsidP="00AF65C5">
      <w:pPr>
        <w:keepNext/>
        <w:keepLines/>
        <w:tabs>
          <w:tab w:val="left" w:pos="567"/>
          <w:tab w:val="num" w:pos="851"/>
          <w:tab w:val="left" w:pos="993"/>
        </w:tabs>
        <w:jc w:val="center"/>
        <w:rPr>
          <w:rFonts w:ascii="Tahoma" w:hAnsi="Tahoma" w:cs="Tahoma"/>
          <w:b/>
        </w:rPr>
      </w:pPr>
    </w:p>
    <w:p w14:paraId="4767ADE8" w14:textId="77777777" w:rsidR="00A42A28" w:rsidRPr="00A42A28" w:rsidRDefault="00A42A28" w:rsidP="00AF65C5">
      <w:pPr>
        <w:keepNext/>
        <w:keepLines/>
        <w:tabs>
          <w:tab w:val="left" w:pos="567"/>
          <w:tab w:val="num" w:pos="851"/>
          <w:tab w:val="left" w:pos="993"/>
        </w:tabs>
        <w:jc w:val="center"/>
        <w:rPr>
          <w:rFonts w:ascii="Tahoma" w:hAnsi="Tahoma" w:cs="Tahoma"/>
          <w:b/>
        </w:rPr>
      </w:pPr>
      <w:r w:rsidRPr="00A42A28">
        <w:rPr>
          <w:rFonts w:ascii="Tahoma" w:hAnsi="Tahoma" w:cs="Tahoma"/>
          <w:b/>
        </w:rPr>
        <w:t>IZJAVLJAM</w:t>
      </w:r>
    </w:p>
    <w:p w14:paraId="6F877A57" w14:textId="77777777" w:rsidR="00A42A28" w:rsidRPr="00A42A28" w:rsidRDefault="00A42A28" w:rsidP="00AF65C5">
      <w:pPr>
        <w:keepNext/>
        <w:keepLines/>
        <w:tabs>
          <w:tab w:val="left" w:pos="567"/>
          <w:tab w:val="num" w:pos="851"/>
          <w:tab w:val="left" w:pos="993"/>
        </w:tabs>
        <w:jc w:val="both"/>
        <w:rPr>
          <w:rFonts w:ascii="Tahoma" w:hAnsi="Tahoma" w:cs="Tahoma"/>
        </w:rPr>
      </w:pPr>
    </w:p>
    <w:p w14:paraId="3B6D4C60" w14:textId="78A2E4AA" w:rsidR="00A42A28" w:rsidRPr="00A42A28" w:rsidRDefault="00A42A28" w:rsidP="00AF65C5">
      <w:pPr>
        <w:keepNext/>
        <w:keepLines/>
        <w:tabs>
          <w:tab w:val="left" w:pos="567"/>
          <w:tab w:val="num" w:pos="851"/>
          <w:tab w:val="left" w:pos="993"/>
        </w:tabs>
        <w:jc w:val="both"/>
        <w:rPr>
          <w:rFonts w:ascii="Tahoma" w:hAnsi="Tahoma" w:cs="Tahoma"/>
        </w:rPr>
      </w:pPr>
      <w:r w:rsidRPr="00A42A28">
        <w:rPr>
          <w:rFonts w:ascii="Tahoma" w:hAnsi="Tahoma" w:cs="Tahoma"/>
        </w:rPr>
        <w:t>da mi ni bila izrečena pravnomočna sodba, ki ima elemente kaznivih</w:t>
      </w:r>
      <w:r w:rsidR="00E102E7">
        <w:rPr>
          <w:rFonts w:ascii="Tahoma" w:hAnsi="Tahoma" w:cs="Tahoma"/>
        </w:rPr>
        <w:t xml:space="preserve"> dejanj iz Kazenskega zakonika </w:t>
      </w:r>
      <w:r w:rsidR="00E102E7" w:rsidRPr="00E102E7">
        <w:rPr>
          <w:rFonts w:ascii="Tahoma" w:hAnsi="Tahoma" w:cs="Tahoma"/>
        </w:rPr>
        <w:t xml:space="preserve">(Uradni list RS, št. 50/12 – uradno prečiščeno besedilo, 6/16 – </w:t>
      </w:r>
      <w:proofErr w:type="spellStart"/>
      <w:r w:rsidR="00E102E7" w:rsidRPr="00E102E7">
        <w:rPr>
          <w:rFonts w:ascii="Tahoma" w:hAnsi="Tahoma" w:cs="Tahoma"/>
        </w:rPr>
        <w:t>popr</w:t>
      </w:r>
      <w:proofErr w:type="spellEnd"/>
      <w:r w:rsidR="00E102E7" w:rsidRPr="00E102E7">
        <w:rPr>
          <w:rFonts w:ascii="Tahoma" w:hAnsi="Tahoma" w:cs="Tahoma"/>
        </w:rPr>
        <w:t>., 54/15, 38/16, 27/17, 23/20, 91/20, 95/21, 186/21, 105/22 – ZZNŠPP in 16/23</w:t>
      </w:r>
      <w:r w:rsidRPr="00A42A28">
        <w:rPr>
          <w:rFonts w:ascii="Tahoma" w:hAnsi="Tahoma" w:cs="Tahoma"/>
        </w:rPr>
        <w:t xml:space="preserve">; v nadaljnjem besedilu: KZ-1), ki so opredeljena v prvem odstavku 75. člena ZJN-3 </w:t>
      </w:r>
    </w:p>
    <w:p w14:paraId="6B17C096" w14:textId="77777777" w:rsidR="00A42A28" w:rsidRPr="00A42A28" w:rsidRDefault="00A42A28" w:rsidP="00AF65C5">
      <w:pPr>
        <w:keepNext/>
        <w:keepLines/>
        <w:tabs>
          <w:tab w:val="left" w:pos="567"/>
          <w:tab w:val="num" w:pos="851"/>
          <w:tab w:val="left" w:pos="993"/>
        </w:tabs>
        <w:jc w:val="both"/>
        <w:rPr>
          <w:rFonts w:ascii="Tahoma" w:hAnsi="Tahoma" w:cs="Tahoma"/>
        </w:rPr>
      </w:pPr>
    </w:p>
    <w:p w14:paraId="15849EC4" w14:textId="4943630E" w:rsidR="00A42A28" w:rsidRPr="00A42A28" w:rsidRDefault="00A42A28" w:rsidP="00AF65C5">
      <w:pPr>
        <w:keepNext/>
        <w:keepLines/>
        <w:tabs>
          <w:tab w:val="left" w:pos="567"/>
          <w:tab w:val="num" w:pos="851"/>
          <w:tab w:val="left" w:pos="993"/>
        </w:tabs>
        <w:jc w:val="both"/>
        <w:rPr>
          <w:rFonts w:ascii="Tahoma" w:hAnsi="Tahoma" w:cs="Tahoma"/>
        </w:rPr>
      </w:pPr>
      <w:r w:rsidRPr="00A42A28">
        <w:rPr>
          <w:rFonts w:ascii="Tahoma" w:hAnsi="Tahoma" w:cs="Tahoma"/>
        </w:rPr>
        <w:t>in</w:t>
      </w:r>
    </w:p>
    <w:p w14:paraId="1BCB8DE3" w14:textId="77777777" w:rsidR="00A42A28" w:rsidRPr="00A42A28" w:rsidRDefault="00A42A28" w:rsidP="00AF65C5">
      <w:pPr>
        <w:keepNext/>
        <w:keepLines/>
        <w:tabs>
          <w:tab w:val="left" w:pos="567"/>
          <w:tab w:val="num" w:pos="851"/>
          <w:tab w:val="left" w:pos="993"/>
        </w:tabs>
        <w:jc w:val="center"/>
        <w:rPr>
          <w:rFonts w:ascii="Tahoma" w:hAnsi="Tahoma" w:cs="Tahoma"/>
          <w:b/>
        </w:rPr>
      </w:pPr>
      <w:r w:rsidRPr="00A42A28">
        <w:rPr>
          <w:rFonts w:ascii="Tahoma" w:hAnsi="Tahoma" w:cs="Tahoma"/>
          <w:b/>
        </w:rPr>
        <w:t>POOBLAŠČAM</w:t>
      </w:r>
    </w:p>
    <w:p w14:paraId="6B0EF848" w14:textId="77777777" w:rsidR="00A42A28" w:rsidRPr="00A42A28" w:rsidRDefault="00A42A28" w:rsidP="00AF65C5">
      <w:pPr>
        <w:keepNext/>
        <w:keepLines/>
        <w:tabs>
          <w:tab w:val="left" w:pos="567"/>
          <w:tab w:val="num" w:pos="851"/>
          <w:tab w:val="left" w:pos="993"/>
        </w:tabs>
        <w:jc w:val="both"/>
        <w:rPr>
          <w:rFonts w:ascii="Tahoma" w:hAnsi="Tahoma" w:cs="Tahoma"/>
        </w:rPr>
      </w:pPr>
    </w:p>
    <w:p w14:paraId="3857D28D" w14:textId="68E97F63" w:rsidR="00A42A28" w:rsidRPr="00A42A28" w:rsidRDefault="00A42A28" w:rsidP="00AF65C5">
      <w:pPr>
        <w:keepNext/>
        <w:keepLines/>
        <w:tabs>
          <w:tab w:val="left" w:pos="567"/>
          <w:tab w:val="left" w:pos="851"/>
          <w:tab w:val="left" w:pos="993"/>
        </w:tabs>
        <w:suppressAutoHyphens/>
        <w:jc w:val="both"/>
        <w:rPr>
          <w:rFonts w:ascii="Tahoma" w:hAnsi="Tahoma" w:cs="Tahoma"/>
          <w:b/>
          <w:noProof/>
        </w:rPr>
      </w:pPr>
      <w:r w:rsidRPr="00A42A28">
        <w:rPr>
          <w:rFonts w:ascii="Tahoma" w:hAnsi="Tahoma" w:cs="Tahoma"/>
        </w:rPr>
        <w:t xml:space="preserve">JAVNI HOLDING Ljubljana, </w:t>
      </w:r>
      <w:proofErr w:type="spellStart"/>
      <w:r w:rsidRPr="00A42A28">
        <w:rPr>
          <w:rFonts w:ascii="Tahoma" w:hAnsi="Tahoma" w:cs="Tahoma"/>
        </w:rPr>
        <w:t>d.o.o</w:t>
      </w:r>
      <w:proofErr w:type="spellEnd"/>
      <w:r w:rsidRPr="00A42A28">
        <w:rPr>
          <w:rFonts w:ascii="Tahoma" w:hAnsi="Tahoma" w:cs="Tahoma"/>
        </w:rPr>
        <w:t xml:space="preserve">., Verovškova ulica 70, 1000 Ljubljana, da za potrebe preverjanja izpolnjevanja pogojev v postopku oddaje javnega naročila št. </w:t>
      </w:r>
      <w:r w:rsidR="003D1A84" w:rsidRPr="003D1A84">
        <w:rPr>
          <w:rFonts w:ascii="Tahoma" w:hAnsi="Tahoma" w:cs="Tahoma"/>
          <w:b/>
        </w:rPr>
        <w:t>VKS-136/26 – Dobava železovega III sulfata (</w:t>
      </w:r>
      <w:proofErr w:type="spellStart"/>
      <w:r w:rsidR="003D1A84" w:rsidRPr="003D1A84">
        <w:rPr>
          <w:rFonts w:ascii="Tahoma" w:hAnsi="Tahoma" w:cs="Tahoma"/>
          <w:b/>
        </w:rPr>
        <w:t>ferikola</w:t>
      </w:r>
      <w:proofErr w:type="spellEnd"/>
      <w:r w:rsidR="003D1A84" w:rsidRPr="003D1A84">
        <w:rPr>
          <w:rFonts w:ascii="Tahoma" w:hAnsi="Tahoma" w:cs="Tahoma"/>
          <w:b/>
        </w:rPr>
        <w:t>) za obdobje 4 let</w:t>
      </w:r>
      <w:r w:rsidRPr="00A42A28">
        <w:rPr>
          <w:rFonts w:ascii="Tahoma" w:hAnsi="Tahoma" w:cs="Tahoma"/>
        </w:rPr>
        <w:t xml:space="preserve">, </w:t>
      </w:r>
      <w:r w:rsidR="00F0384B">
        <w:rPr>
          <w:rFonts w:ascii="Tahoma" w:hAnsi="Tahoma" w:cs="Tahoma"/>
        </w:rPr>
        <w:t>pridobi</w:t>
      </w:r>
      <w:r w:rsidR="00F0384B" w:rsidRPr="00F0384B">
        <w:rPr>
          <w:rFonts w:ascii="Tahoma" w:hAnsi="Tahoma" w:cs="Tahoma"/>
        </w:rPr>
        <w:t xml:space="preserve"> podatke za preveritev ponudbe/zahtev iz </w:t>
      </w:r>
      <w:r w:rsidR="00F0384B">
        <w:rPr>
          <w:rFonts w:ascii="Tahoma" w:hAnsi="Tahoma" w:cs="Tahoma"/>
        </w:rPr>
        <w:t>tč. 3.1. razpisne dokumentacije</w:t>
      </w:r>
      <w:r w:rsidR="00F0384B" w:rsidRPr="00F0384B">
        <w:rPr>
          <w:rFonts w:ascii="Tahoma" w:hAnsi="Tahoma" w:cs="Tahoma"/>
        </w:rPr>
        <w:t xml:space="preserve"> v enotnem informacijskem sistemu </w:t>
      </w:r>
      <w:proofErr w:type="spellStart"/>
      <w:r w:rsidR="00F0384B" w:rsidRPr="00F0384B">
        <w:rPr>
          <w:rFonts w:ascii="Tahoma" w:hAnsi="Tahoma" w:cs="Tahoma"/>
        </w:rPr>
        <w:t>eJN</w:t>
      </w:r>
      <w:proofErr w:type="spellEnd"/>
      <w:r w:rsidR="00F0384B" w:rsidRPr="00F0384B">
        <w:rPr>
          <w:rFonts w:ascii="Tahoma" w:hAnsi="Tahoma" w:cs="Tahoma"/>
        </w:rPr>
        <w:t xml:space="preserve"> – </w:t>
      </w:r>
      <w:proofErr w:type="spellStart"/>
      <w:r w:rsidR="00F0384B" w:rsidRPr="00F0384B">
        <w:rPr>
          <w:rFonts w:ascii="Tahoma" w:hAnsi="Tahoma" w:cs="Tahoma"/>
        </w:rPr>
        <w:t>eDosje</w:t>
      </w:r>
      <w:proofErr w:type="spellEnd"/>
      <w:r w:rsidR="00F0384B" w:rsidRPr="00F0384B">
        <w:rPr>
          <w:rFonts w:ascii="Tahoma" w:hAnsi="Tahoma" w:cs="Tahoma"/>
        </w:rPr>
        <w:t xml:space="preserve"> v povezavi z devetim odstavkom 77. člena ZJN-3</w:t>
      </w:r>
      <w:r w:rsidR="00F0384B">
        <w:rPr>
          <w:rFonts w:ascii="Tahoma" w:hAnsi="Tahoma" w:cs="Tahoma"/>
        </w:rPr>
        <w:t xml:space="preserve"> oziroma </w:t>
      </w:r>
      <w:r w:rsidRPr="00A42A28">
        <w:rPr>
          <w:rFonts w:ascii="Tahoma" w:hAnsi="Tahoma" w:cs="Tahoma"/>
        </w:rPr>
        <w:t>od Ministrstva za pravosodje pridobi potrdilo iz kazenske evidence</w:t>
      </w:r>
      <w:r w:rsidR="00F0384B">
        <w:rPr>
          <w:rFonts w:ascii="Tahoma" w:hAnsi="Tahoma" w:cs="Tahoma"/>
        </w:rPr>
        <w:t xml:space="preserve">, v kolikor podatkov ne bo mogoče pridobiti v enotnem informacijskem sistemu </w:t>
      </w:r>
      <w:proofErr w:type="spellStart"/>
      <w:r w:rsidR="00F0384B">
        <w:rPr>
          <w:rFonts w:ascii="Tahoma" w:hAnsi="Tahoma" w:cs="Tahoma"/>
        </w:rPr>
        <w:t>eJN</w:t>
      </w:r>
      <w:proofErr w:type="spellEnd"/>
      <w:r w:rsidR="00F0384B">
        <w:rPr>
          <w:rFonts w:ascii="Tahoma" w:hAnsi="Tahoma" w:cs="Tahoma"/>
        </w:rPr>
        <w:t xml:space="preserve"> – </w:t>
      </w:r>
      <w:proofErr w:type="spellStart"/>
      <w:r w:rsidR="00F0384B">
        <w:rPr>
          <w:rFonts w:ascii="Tahoma" w:hAnsi="Tahoma" w:cs="Tahoma"/>
        </w:rPr>
        <w:t>eDosje</w:t>
      </w:r>
      <w:proofErr w:type="spellEnd"/>
      <w:r w:rsidRPr="00A42A28">
        <w:rPr>
          <w:rFonts w:ascii="Tahoma" w:hAnsi="Tahoma" w:cs="Tahoma"/>
        </w:rPr>
        <w:t>.</w:t>
      </w:r>
    </w:p>
    <w:p w14:paraId="1C353062" w14:textId="77777777" w:rsidR="00A42A28" w:rsidRPr="00A42A28" w:rsidRDefault="00A42A28" w:rsidP="00AF65C5">
      <w:pPr>
        <w:keepNext/>
        <w:keepLines/>
        <w:tabs>
          <w:tab w:val="left" w:pos="567"/>
          <w:tab w:val="num" w:pos="851"/>
          <w:tab w:val="left" w:pos="993"/>
        </w:tabs>
        <w:jc w:val="both"/>
        <w:rPr>
          <w:rFonts w:ascii="Tahoma" w:hAnsi="Tahoma" w:cs="Tahoma"/>
          <w:sz w:val="18"/>
          <w:szCs w:val="18"/>
        </w:rPr>
      </w:pPr>
    </w:p>
    <w:p w14:paraId="3F8DEC2E" w14:textId="77777777" w:rsidR="00A42A28" w:rsidRPr="00A42A28" w:rsidRDefault="00A42A28" w:rsidP="00AF65C5">
      <w:pPr>
        <w:keepNext/>
        <w:keepLines/>
        <w:tabs>
          <w:tab w:val="left" w:pos="567"/>
          <w:tab w:val="num" w:pos="851"/>
          <w:tab w:val="left" w:pos="993"/>
        </w:tabs>
        <w:jc w:val="both"/>
        <w:rPr>
          <w:rFonts w:ascii="Tahoma" w:hAnsi="Tahoma" w:cs="Tahoma"/>
          <w:sz w:val="18"/>
          <w:szCs w:val="18"/>
        </w:rPr>
      </w:pPr>
    </w:p>
    <w:p w14:paraId="42AA6C9D" w14:textId="77777777" w:rsidR="00A42A28" w:rsidRPr="00A42A28" w:rsidRDefault="00A42A28" w:rsidP="00AF65C5">
      <w:pPr>
        <w:keepNext/>
        <w:keepLines/>
        <w:tabs>
          <w:tab w:val="left" w:pos="567"/>
          <w:tab w:val="num" w:pos="851"/>
          <w:tab w:val="left" w:pos="993"/>
        </w:tabs>
        <w:jc w:val="both"/>
        <w:rPr>
          <w:rFonts w:ascii="Tahoma" w:hAnsi="Tahoma" w:cs="Tahoma"/>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A42A28" w:rsidRPr="00A42A28" w14:paraId="24149C2E" w14:textId="77777777" w:rsidTr="001D0EC4">
        <w:trPr>
          <w:trHeight w:val="235"/>
        </w:trPr>
        <w:tc>
          <w:tcPr>
            <w:tcW w:w="3402" w:type="dxa"/>
            <w:tcBorders>
              <w:top w:val="single" w:sz="4" w:space="0" w:color="auto"/>
            </w:tcBorders>
          </w:tcPr>
          <w:p w14:paraId="1F159CF4" w14:textId="77777777" w:rsidR="00A42A28" w:rsidRPr="00A42A28" w:rsidRDefault="00A42A28" w:rsidP="00AF65C5">
            <w:pPr>
              <w:keepNext/>
              <w:keepLines/>
              <w:jc w:val="center"/>
              <w:rPr>
                <w:rFonts w:ascii="Tahoma" w:hAnsi="Tahoma" w:cs="Tahoma"/>
                <w:snapToGrid w:val="0"/>
                <w:color w:val="000000"/>
              </w:rPr>
            </w:pPr>
            <w:r w:rsidRPr="00A42A28">
              <w:rPr>
                <w:rFonts w:ascii="Tahoma" w:hAnsi="Tahoma" w:cs="Tahoma"/>
                <w:snapToGrid w:val="0"/>
                <w:color w:val="000000"/>
              </w:rPr>
              <w:t xml:space="preserve"> (Kraj, datum)</w:t>
            </w:r>
          </w:p>
        </w:tc>
        <w:tc>
          <w:tcPr>
            <w:tcW w:w="2410" w:type="dxa"/>
          </w:tcPr>
          <w:p w14:paraId="1B32EEEC" w14:textId="77777777" w:rsidR="00A42A28" w:rsidRPr="00A42A28" w:rsidRDefault="00A42A28" w:rsidP="00AF65C5">
            <w:pPr>
              <w:keepNext/>
              <w:keepLines/>
              <w:jc w:val="center"/>
              <w:rPr>
                <w:rFonts w:ascii="Tahoma" w:hAnsi="Tahoma" w:cs="Tahoma"/>
                <w:snapToGrid w:val="0"/>
                <w:color w:val="000000"/>
              </w:rPr>
            </w:pPr>
          </w:p>
        </w:tc>
        <w:tc>
          <w:tcPr>
            <w:tcW w:w="3686" w:type="dxa"/>
            <w:tcBorders>
              <w:top w:val="single" w:sz="4" w:space="0" w:color="auto"/>
            </w:tcBorders>
          </w:tcPr>
          <w:p w14:paraId="0C0482A5" w14:textId="77777777" w:rsidR="00A42A28" w:rsidRPr="00A42A28" w:rsidRDefault="00A42A28" w:rsidP="00AF65C5">
            <w:pPr>
              <w:keepNext/>
              <w:keepLines/>
              <w:jc w:val="center"/>
              <w:rPr>
                <w:rFonts w:ascii="Tahoma" w:hAnsi="Tahoma" w:cs="Tahoma"/>
                <w:snapToGrid w:val="0"/>
                <w:color w:val="000000"/>
              </w:rPr>
            </w:pPr>
            <w:r w:rsidRPr="00A42A28">
              <w:rPr>
                <w:rFonts w:ascii="Tahoma" w:hAnsi="Tahoma" w:cs="Tahoma"/>
                <w:snapToGrid w:val="0"/>
                <w:color w:val="000000"/>
              </w:rPr>
              <w:t>(Podpis fizične osebe)</w:t>
            </w:r>
          </w:p>
        </w:tc>
      </w:tr>
    </w:tbl>
    <w:p w14:paraId="45B858F1" w14:textId="77777777" w:rsidR="00A42A28" w:rsidRPr="00A42A28" w:rsidRDefault="00A42A28" w:rsidP="00AF65C5">
      <w:pPr>
        <w:keepNext/>
        <w:keepLines/>
        <w:tabs>
          <w:tab w:val="left" w:pos="284"/>
        </w:tabs>
        <w:jc w:val="both"/>
        <w:rPr>
          <w:rFonts w:ascii="Tahoma" w:hAnsi="Tahoma" w:cs="Tahoma"/>
        </w:rPr>
      </w:pPr>
    </w:p>
    <w:p w14:paraId="4C38F349" w14:textId="77777777" w:rsidR="00A42A28" w:rsidRPr="00A42A28" w:rsidRDefault="00A42A28" w:rsidP="00AF65C5">
      <w:pPr>
        <w:keepNext/>
        <w:keepLines/>
        <w:tabs>
          <w:tab w:val="left" w:pos="284"/>
        </w:tabs>
        <w:jc w:val="both"/>
        <w:rPr>
          <w:rFonts w:ascii="Tahoma" w:hAnsi="Tahoma" w:cs="Tahoma"/>
        </w:rPr>
      </w:pPr>
    </w:p>
    <w:p w14:paraId="3FDA1A46" w14:textId="77777777" w:rsidR="00A42A28" w:rsidRPr="00A42A28" w:rsidRDefault="00A42A28" w:rsidP="00AF65C5">
      <w:pPr>
        <w:keepNext/>
        <w:keepLines/>
        <w:tabs>
          <w:tab w:val="left" w:pos="284"/>
        </w:tabs>
        <w:jc w:val="both"/>
        <w:rPr>
          <w:rFonts w:ascii="Tahoma" w:hAnsi="Tahoma" w:cs="Tahoma"/>
          <w:i/>
          <w:sz w:val="16"/>
          <w:szCs w:val="18"/>
        </w:rPr>
      </w:pPr>
      <w:r w:rsidRPr="00A42A28">
        <w:rPr>
          <w:rFonts w:ascii="Tahoma" w:hAnsi="Tahoma" w:cs="Tahoma"/>
          <w:b/>
          <w:i/>
          <w:sz w:val="16"/>
          <w:szCs w:val="18"/>
        </w:rPr>
        <w:t>Navodilo:</w:t>
      </w:r>
      <w:r w:rsidRPr="00A42A28">
        <w:rPr>
          <w:rFonts w:ascii="Tahoma" w:hAnsi="Tahoma" w:cs="Tahoma"/>
          <w:i/>
          <w:sz w:val="16"/>
          <w:szCs w:val="18"/>
        </w:rPr>
        <w:t xml:space="preserve"> Izjavo izpolnijo in podpišejo VSE osebe, ki so:</w:t>
      </w:r>
    </w:p>
    <w:p w14:paraId="2D2ED8B5" w14:textId="77777777" w:rsidR="00A42A28" w:rsidRPr="00A42A28" w:rsidRDefault="00A42A28" w:rsidP="00AF65C5">
      <w:pPr>
        <w:keepNext/>
        <w:keepLines/>
        <w:numPr>
          <w:ilvl w:val="0"/>
          <w:numId w:val="3"/>
        </w:numPr>
        <w:tabs>
          <w:tab w:val="num" w:pos="284"/>
        </w:tabs>
        <w:spacing w:after="200" w:line="276" w:lineRule="auto"/>
        <w:ind w:left="284" w:hanging="284"/>
        <w:jc w:val="both"/>
        <w:rPr>
          <w:rFonts w:ascii="Tahoma" w:hAnsi="Tahoma" w:cs="Tahoma"/>
          <w:i/>
          <w:sz w:val="16"/>
          <w:szCs w:val="18"/>
        </w:rPr>
      </w:pPr>
      <w:r w:rsidRPr="00A42A28">
        <w:rPr>
          <w:rFonts w:ascii="Tahoma" w:hAnsi="Tahoma" w:cs="Tahoma"/>
          <w:i/>
          <w:sz w:val="16"/>
          <w:szCs w:val="18"/>
        </w:rPr>
        <w:t xml:space="preserve">člani upravnega, vodstvenega ali nadzornega organa ponudnika (v primeru skupne ponudbe velja za vse člane skupine ponudnikov – partnerje), podizvajalca </w:t>
      </w:r>
      <w:r w:rsidRPr="00A42A28">
        <w:rPr>
          <w:rFonts w:ascii="Tahoma" w:hAnsi="Tahoma" w:cs="Tahoma"/>
          <w:i/>
          <w:iCs/>
          <w:sz w:val="16"/>
          <w:szCs w:val="18"/>
        </w:rPr>
        <w:t>oz. subjekt, katerega zmogljivost uporablja ponudnik</w:t>
      </w:r>
      <w:r w:rsidRPr="00A42A28">
        <w:rPr>
          <w:rFonts w:ascii="Tahoma" w:hAnsi="Tahoma" w:cs="Tahoma"/>
          <w:i/>
          <w:sz w:val="16"/>
          <w:szCs w:val="18"/>
        </w:rPr>
        <w:t xml:space="preserve"> ali</w:t>
      </w:r>
    </w:p>
    <w:p w14:paraId="793C5318" w14:textId="77777777" w:rsidR="00A42A28" w:rsidRPr="00A42A28" w:rsidRDefault="00A42A28" w:rsidP="00AF65C5">
      <w:pPr>
        <w:keepNext/>
        <w:keepLines/>
        <w:numPr>
          <w:ilvl w:val="0"/>
          <w:numId w:val="3"/>
        </w:numPr>
        <w:tabs>
          <w:tab w:val="num" w:pos="284"/>
        </w:tabs>
        <w:spacing w:after="200" w:line="276" w:lineRule="auto"/>
        <w:ind w:left="284" w:hanging="284"/>
        <w:jc w:val="both"/>
        <w:rPr>
          <w:rFonts w:ascii="Tahoma" w:hAnsi="Tahoma" w:cs="Tahoma"/>
          <w:i/>
          <w:sz w:val="16"/>
          <w:szCs w:val="18"/>
        </w:rPr>
      </w:pPr>
      <w:r w:rsidRPr="00A42A28">
        <w:rPr>
          <w:rFonts w:ascii="Tahoma" w:hAnsi="Tahoma" w:cs="Tahoma"/>
          <w:i/>
          <w:sz w:val="16"/>
          <w:szCs w:val="18"/>
        </w:rPr>
        <w:t>ki imajo pooblastila za njegovo zastopanje ali odločanje ali nadzor v njem.</w:t>
      </w:r>
    </w:p>
    <w:p w14:paraId="1A4CBA87" w14:textId="77777777" w:rsidR="00A42A28" w:rsidRPr="00A42A28" w:rsidRDefault="00A42A28" w:rsidP="00AF65C5">
      <w:pPr>
        <w:keepNext/>
        <w:keepLines/>
        <w:tabs>
          <w:tab w:val="left" w:pos="0"/>
        </w:tabs>
        <w:jc w:val="both"/>
        <w:rPr>
          <w:rFonts w:ascii="Tahoma" w:hAnsi="Tahoma" w:cs="Tahoma"/>
          <w:i/>
          <w:sz w:val="16"/>
          <w:szCs w:val="18"/>
        </w:rPr>
      </w:pPr>
      <w:r w:rsidRPr="00A42A28">
        <w:rPr>
          <w:rFonts w:ascii="Tahoma" w:hAnsi="Tahoma" w:cs="Tahoma"/>
          <w:i/>
          <w:sz w:val="16"/>
          <w:szCs w:val="18"/>
        </w:rPr>
        <w:t>V kolikor oseba opravlja več funkcij hkrati, ustrezno označi vse funkcije, v katerih nastopa.</w:t>
      </w:r>
    </w:p>
    <w:p w14:paraId="0C9C9BCC" w14:textId="77777777" w:rsidR="00A42A28" w:rsidRPr="00A42A28" w:rsidRDefault="00A42A28" w:rsidP="00AF65C5">
      <w:pPr>
        <w:keepNext/>
        <w:keepLines/>
        <w:jc w:val="both"/>
        <w:rPr>
          <w:rFonts w:ascii="Tahoma" w:hAnsi="Tahoma" w:cs="Tahoma"/>
          <w:b/>
          <w:i/>
          <w:sz w:val="16"/>
          <w:szCs w:val="18"/>
        </w:rPr>
      </w:pPr>
    </w:p>
    <w:p w14:paraId="0FF13681" w14:textId="486443C7" w:rsidR="00A42A28" w:rsidRPr="00A42A28" w:rsidRDefault="00A42A28" w:rsidP="00AF65C5">
      <w:pPr>
        <w:keepNext/>
        <w:keepLines/>
        <w:jc w:val="both"/>
        <w:rPr>
          <w:rFonts w:ascii="Tahoma" w:hAnsi="Tahoma" w:cs="Tahoma"/>
          <w:i/>
          <w:sz w:val="16"/>
          <w:szCs w:val="18"/>
        </w:rPr>
      </w:pPr>
      <w:r w:rsidRPr="00A42A28">
        <w:rPr>
          <w:rFonts w:ascii="Tahoma" w:hAnsi="Tahoma" w:cs="Tahoma"/>
          <w:i/>
          <w:sz w:val="16"/>
          <w:szCs w:val="18"/>
        </w:rPr>
        <w:t>Obrazec se po potrebi fotokopira!</w:t>
      </w:r>
    </w:p>
    <w:p w14:paraId="33C4B015" w14:textId="692256BB" w:rsidR="00A42A28" w:rsidRDefault="00A42A28" w:rsidP="00AF65C5">
      <w:pPr>
        <w:keepNext/>
        <w:keepLines/>
        <w:jc w:val="both"/>
        <w:rPr>
          <w:rFonts w:ascii="Tahoma" w:hAnsi="Tahoma" w:cs="Tahoma"/>
          <w:i/>
          <w:sz w:val="16"/>
          <w:szCs w:val="18"/>
        </w:rPr>
      </w:pPr>
    </w:p>
    <w:p w14:paraId="65663659" w14:textId="725BC035" w:rsidR="00FF00D5" w:rsidRDefault="00FF00D5" w:rsidP="00AF65C5">
      <w:pPr>
        <w:keepNext/>
        <w:keepLines/>
        <w:jc w:val="both"/>
        <w:rPr>
          <w:rFonts w:ascii="Tahoma" w:hAnsi="Tahoma" w:cs="Tahoma"/>
          <w:i/>
          <w:sz w:val="16"/>
          <w:szCs w:val="18"/>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411930" w:rsidRPr="00F97B9B" w14:paraId="15EB4F76" w14:textId="77777777" w:rsidTr="006D5A32">
        <w:tc>
          <w:tcPr>
            <w:tcW w:w="7740" w:type="dxa"/>
            <w:tcBorders>
              <w:top w:val="single" w:sz="4" w:space="0" w:color="000000"/>
              <w:left w:val="single" w:sz="4" w:space="0" w:color="000000"/>
              <w:bottom w:val="single" w:sz="4" w:space="0" w:color="000000"/>
            </w:tcBorders>
          </w:tcPr>
          <w:p w14:paraId="3E7DF512" w14:textId="77777777" w:rsidR="00411930" w:rsidRPr="00F97B9B" w:rsidRDefault="00411930" w:rsidP="00411930">
            <w:pPr>
              <w:keepNext/>
              <w:keepLines/>
              <w:jc w:val="both"/>
              <w:outlineLvl w:val="1"/>
              <w:rPr>
                <w:rFonts w:ascii="Tahoma" w:hAnsi="Tahoma" w:cs="Tahoma"/>
                <w:b/>
              </w:rPr>
            </w:pPr>
            <w:r w:rsidRPr="00F97B9B">
              <w:rPr>
                <w:rFonts w:ascii="Tahoma" w:hAnsi="Tahoma" w:cs="Tahoma"/>
                <w:b/>
              </w:rPr>
              <w:lastRenderedPageBreak/>
              <w:br w:type="page"/>
            </w:r>
            <w:r w:rsidRPr="00F97B9B">
              <w:rPr>
                <w:rFonts w:ascii="Tahoma" w:hAnsi="Tahoma" w:cs="Tahoma"/>
                <w:b/>
              </w:rPr>
              <w:br w:type="page"/>
            </w:r>
            <w:bookmarkStart w:id="31" w:name="_Toc495914071"/>
            <w:r w:rsidRPr="00F97B9B">
              <w:rPr>
                <w:rFonts w:ascii="Tahoma" w:hAnsi="Tahoma" w:cs="Tahoma"/>
                <w:b/>
              </w:rPr>
              <w:t>UDELEŽBA PODIZVAJALCEV</w:t>
            </w:r>
            <w:bookmarkEnd w:id="31"/>
          </w:p>
        </w:tc>
        <w:tc>
          <w:tcPr>
            <w:tcW w:w="1684" w:type="dxa"/>
            <w:tcBorders>
              <w:top w:val="single" w:sz="4" w:space="0" w:color="000000"/>
              <w:left w:val="single" w:sz="4" w:space="0" w:color="808080"/>
              <w:bottom w:val="single" w:sz="4" w:space="0" w:color="000000"/>
              <w:right w:val="single" w:sz="4" w:space="0" w:color="000000"/>
            </w:tcBorders>
          </w:tcPr>
          <w:p w14:paraId="012F7D6C" w14:textId="77777777" w:rsidR="00411930" w:rsidRPr="00F97B9B" w:rsidRDefault="00411930" w:rsidP="00411930">
            <w:pPr>
              <w:keepNext/>
              <w:keepLines/>
              <w:jc w:val="both"/>
              <w:outlineLvl w:val="1"/>
              <w:rPr>
                <w:rFonts w:ascii="Tahoma" w:hAnsi="Tahoma" w:cs="Tahoma"/>
                <w:b/>
              </w:rPr>
            </w:pPr>
            <w:r w:rsidRPr="00F97B9B">
              <w:rPr>
                <w:rFonts w:ascii="Tahoma" w:hAnsi="Tahoma" w:cs="Tahoma"/>
                <w:b/>
              </w:rPr>
              <w:t>Priloga 4/1</w:t>
            </w:r>
          </w:p>
        </w:tc>
      </w:tr>
    </w:tbl>
    <w:p w14:paraId="7F541052" w14:textId="77777777" w:rsidR="00411930" w:rsidRPr="00F97B9B" w:rsidRDefault="00411930" w:rsidP="00411930">
      <w:pPr>
        <w:keepNext/>
        <w:keepLines/>
        <w:jc w:val="both"/>
        <w:rPr>
          <w:rFonts w:ascii="Tahoma" w:hAnsi="Tahoma" w:cs="Tahoma"/>
        </w:rPr>
      </w:pPr>
    </w:p>
    <w:p w14:paraId="570316CE" w14:textId="77777777" w:rsidR="00411930" w:rsidRPr="00F97B9B" w:rsidRDefault="00411930" w:rsidP="00411930">
      <w:pPr>
        <w:keepNext/>
        <w:keepLines/>
        <w:jc w:val="both"/>
        <w:rPr>
          <w:rFonts w:ascii="Tahoma" w:hAnsi="Tahoma" w:cs="Tahoma"/>
        </w:rPr>
      </w:pPr>
      <w:r w:rsidRPr="00F97B9B">
        <w:rPr>
          <w:rFonts w:ascii="Tahoma" w:hAnsi="Tahoma" w:cs="Tahoma"/>
        </w:rPr>
        <w:t>Ponudnik: _____________________________________________________________________</w:t>
      </w:r>
    </w:p>
    <w:p w14:paraId="2C8ECC8E" w14:textId="77777777" w:rsidR="00411930" w:rsidRPr="00F97B9B" w:rsidRDefault="00411930" w:rsidP="00411930">
      <w:pPr>
        <w:keepNext/>
        <w:keepLines/>
        <w:jc w:val="both"/>
        <w:rPr>
          <w:rFonts w:ascii="Tahoma" w:hAnsi="Tahoma" w:cs="Tahoma"/>
        </w:rPr>
      </w:pPr>
    </w:p>
    <w:p w14:paraId="7D4A36C1" w14:textId="0C7FD8C4" w:rsidR="00411930" w:rsidRPr="00F97B9B" w:rsidRDefault="00411930" w:rsidP="00411930">
      <w:pPr>
        <w:keepNext/>
        <w:keepLines/>
        <w:jc w:val="both"/>
        <w:rPr>
          <w:rFonts w:ascii="Tahoma" w:hAnsi="Tahoma" w:cs="Tahoma"/>
          <w:b/>
          <w:noProof/>
        </w:rPr>
      </w:pPr>
      <w:r w:rsidRPr="00F97B9B">
        <w:rPr>
          <w:rFonts w:ascii="Tahoma" w:hAnsi="Tahoma" w:cs="Tahoma"/>
          <w:b/>
          <w:lang w:eastAsia="en-US"/>
        </w:rPr>
        <w:t>Izjavljamo</w:t>
      </w:r>
      <w:r w:rsidRPr="00F97B9B">
        <w:rPr>
          <w:rFonts w:ascii="Tahoma" w:hAnsi="Tahoma" w:cs="Tahoma"/>
          <w:lang w:eastAsia="en-US"/>
        </w:rPr>
        <w:t>, da bomo pri izvedbi</w:t>
      </w:r>
      <w:r w:rsidRPr="00F97B9B">
        <w:rPr>
          <w:rFonts w:ascii="Tahoma" w:hAnsi="Tahoma" w:cs="Tahoma"/>
        </w:rPr>
        <w:t xml:space="preserve"> javnega naročila št. </w:t>
      </w:r>
      <w:r w:rsidR="003D1A84" w:rsidRPr="003D1A84">
        <w:rPr>
          <w:rFonts w:ascii="Tahoma" w:hAnsi="Tahoma" w:cs="Tahoma"/>
          <w:b/>
          <w:noProof/>
        </w:rPr>
        <w:t xml:space="preserve">VKS-136/26 – Dobava železovega III sulfata (ferikola) za obdobje 4 let </w:t>
      </w:r>
      <w:r w:rsidRPr="00F97B9B">
        <w:rPr>
          <w:rFonts w:ascii="Tahoma" w:hAnsi="Tahoma" w:cs="Tahoma"/>
        </w:rPr>
        <w:t>sodelovali z naslednjimi podizvajalci:</w:t>
      </w:r>
    </w:p>
    <w:p w14:paraId="23237BC8" w14:textId="77777777" w:rsidR="00411930" w:rsidRPr="00F97B9B" w:rsidRDefault="00411930" w:rsidP="00411930">
      <w:pPr>
        <w:keepNext/>
        <w:keepLines/>
        <w:jc w:val="both"/>
        <w:rPr>
          <w:rFonts w:ascii="Tahoma" w:hAnsi="Tahoma" w:cs="Tahoma"/>
          <w:b/>
        </w:rPr>
      </w:pPr>
      <w:r w:rsidRPr="00F97B9B">
        <w:rPr>
          <w:rFonts w:ascii="Tahoma" w:hAnsi="Tahoma" w:cs="Tahoma"/>
          <w:b/>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411930" w:rsidRPr="00F97B9B" w14:paraId="0522D9BD" w14:textId="77777777" w:rsidTr="006D5A32">
        <w:trPr>
          <w:trHeight w:val="460"/>
        </w:trPr>
        <w:tc>
          <w:tcPr>
            <w:tcW w:w="6062" w:type="dxa"/>
            <w:shd w:val="clear" w:color="auto" w:fill="auto"/>
            <w:vAlign w:val="center"/>
          </w:tcPr>
          <w:p w14:paraId="23507044" w14:textId="77777777" w:rsidR="00411930" w:rsidRPr="00F97B9B" w:rsidRDefault="00411930" w:rsidP="00411930">
            <w:pPr>
              <w:keepNext/>
              <w:keepLines/>
              <w:jc w:val="center"/>
              <w:rPr>
                <w:rFonts w:ascii="Tahoma" w:eastAsia="Calibri" w:hAnsi="Tahoma" w:cs="Tahoma"/>
                <w:lang w:eastAsia="en-US"/>
              </w:rPr>
            </w:pPr>
            <w:r w:rsidRPr="00F97B9B">
              <w:rPr>
                <w:rFonts w:ascii="Tahoma" w:eastAsia="Calibri" w:hAnsi="Tahoma" w:cs="Tahoma"/>
                <w:b/>
                <w:bCs/>
                <w:lang w:eastAsia="en-US"/>
              </w:rPr>
              <w:t>NAZIV IN NASLOV PODIZVAJALCA</w:t>
            </w:r>
          </w:p>
        </w:tc>
        <w:tc>
          <w:tcPr>
            <w:tcW w:w="3402" w:type="dxa"/>
            <w:shd w:val="clear" w:color="auto" w:fill="auto"/>
          </w:tcPr>
          <w:p w14:paraId="5FEF948D" w14:textId="77777777" w:rsidR="00411930" w:rsidRPr="00F97B9B" w:rsidRDefault="00411930" w:rsidP="00411930">
            <w:pPr>
              <w:keepNext/>
              <w:keepLines/>
              <w:jc w:val="center"/>
              <w:rPr>
                <w:rFonts w:ascii="Tahoma" w:eastAsia="Calibri" w:hAnsi="Tahoma" w:cs="Tahoma"/>
                <w:lang w:eastAsia="en-US"/>
              </w:rPr>
            </w:pPr>
            <w:r w:rsidRPr="00F97B9B">
              <w:rPr>
                <w:rFonts w:ascii="Tahoma" w:eastAsia="Calibri" w:hAnsi="Tahoma" w:cs="Tahoma"/>
                <w:lang w:eastAsia="en-US"/>
              </w:rPr>
              <w:t xml:space="preserve">Zahteva za neposredno plačilo od podizvajalca </w:t>
            </w:r>
            <w:r w:rsidRPr="00F97B9B">
              <w:rPr>
                <w:rFonts w:ascii="Tahoma" w:eastAsia="Calibri" w:hAnsi="Tahoma" w:cs="Tahoma"/>
                <w:b/>
                <w:lang w:eastAsia="en-US"/>
              </w:rPr>
              <w:t xml:space="preserve">DA </w:t>
            </w:r>
            <w:r w:rsidRPr="00F97B9B">
              <w:rPr>
                <w:rFonts w:ascii="Tahoma" w:eastAsia="Calibri" w:hAnsi="Tahoma" w:cs="Tahoma"/>
                <w:lang w:eastAsia="en-US"/>
              </w:rPr>
              <w:t xml:space="preserve">ali </w:t>
            </w:r>
            <w:r w:rsidRPr="00F97B9B">
              <w:rPr>
                <w:rFonts w:ascii="Tahoma" w:eastAsia="Calibri" w:hAnsi="Tahoma" w:cs="Tahoma"/>
                <w:b/>
                <w:lang w:eastAsia="en-US"/>
              </w:rPr>
              <w:t>NE</w:t>
            </w:r>
          </w:p>
        </w:tc>
      </w:tr>
      <w:tr w:rsidR="00411930" w:rsidRPr="00F97B9B" w14:paraId="656EFF18" w14:textId="77777777" w:rsidTr="006D5A32">
        <w:trPr>
          <w:trHeight w:val="460"/>
        </w:trPr>
        <w:tc>
          <w:tcPr>
            <w:tcW w:w="6062" w:type="dxa"/>
            <w:shd w:val="clear" w:color="auto" w:fill="auto"/>
          </w:tcPr>
          <w:p w14:paraId="2507EC72" w14:textId="77777777" w:rsidR="00411930" w:rsidRPr="00F97B9B" w:rsidRDefault="00411930" w:rsidP="00411930">
            <w:pPr>
              <w:keepNext/>
              <w:keepLines/>
              <w:jc w:val="both"/>
              <w:rPr>
                <w:rFonts w:ascii="Tahoma" w:eastAsia="Calibri" w:hAnsi="Tahoma" w:cs="Tahoma"/>
                <w:lang w:eastAsia="en-US"/>
              </w:rPr>
            </w:pPr>
          </w:p>
        </w:tc>
        <w:tc>
          <w:tcPr>
            <w:tcW w:w="3402" w:type="dxa"/>
            <w:shd w:val="clear" w:color="auto" w:fill="auto"/>
          </w:tcPr>
          <w:p w14:paraId="3C06A183" w14:textId="77777777" w:rsidR="00411930" w:rsidRPr="00F97B9B" w:rsidRDefault="00411930" w:rsidP="00411930">
            <w:pPr>
              <w:keepNext/>
              <w:keepLines/>
              <w:jc w:val="both"/>
              <w:rPr>
                <w:rFonts w:ascii="Tahoma" w:eastAsia="Calibri" w:hAnsi="Tahoma" w:cs="Tahoma"/>
                <w:lang w:eastAsia="en-US"/>
              </w:rPr>
            </w:pPr>
          </w:p>
        </w:tc>
      </w:tr>
    </w:tbl>
    <w:p w14:paraId="6E3D3A1F" w14:textId="77777777" w:rsidR="00411930" w:rsidRDefault="00411930" w:rsidP="00411930">
      <w:pPr>
        <w:keepNext/>
        <w:keepLines/>
        <w:jc w:val="both"/>
        <w:rPr>
          <w:rFonts w:ascii="Tahoma" w:eastAsia="Calibri" w:hAnsi="Tahoma" w:cs="Tahoma"/>
          <w:b/>
          <w:bCs/>
          <w:lang w:eastAsia="en-US"/>
        </w:rPr>
      </w:pPr>
    </w:p>
    <w:p w14:paraId="398CD16F" w14:textId="77777777" w:rsidR="00F97B9B" w:rsidRDefault="00F97B9B" w:rsidP="00411930">
      <w:pPr>
        <w:keepNext/>
        <w:keepLines/>
        <w:jc w:val="both"/>
        <w:rPr>
          <w:rFonts w:ascii="Tahoma" w:eastAsia="Calibri" w:hAnsi="Tahoma" w:cs="Tahoma"/>
          <w:b/>
          <w:bCs/>
          <w:lang w:eastAsia="en-US"/>
        </w:rPr>
      </w:pPr>
    </w:p>
    <w:p w14:paraId="09ADE791" w14:textId="77777777" w:rsidR="007C2116" w:rsidRPr="00F97B9B" w:rsidRDefault="007C2116" w:rsidP="00411930">
      <w:pPr>
        <w:keepNext/>
        <w:keepLines/>
        <w:jc w:val="both"/>
        <w:rPr>
          <w:rFonts w:ascii="Tahoma" w:eastAsia="Calibri" w:hAnsi="Tahoma" w:cs="Tahoma"/>
          <w:b/>
          <w:bCs/>
          <w:lang w:eastAsia="en-US"/>
        </w:rPr>
      </w:pPr>
    </w:p>
    <w:p w14:paraId="3DEBA183" w14:textId="77777777" w:rsidR="00411930" w:rsidRPr="00F97B9B" w:rsidRDefault="00411930" w:rsidP="00411930">
      <w:pPr>
        <w:keepNext/>
        <w:keepLines/>
        <w:jc w:val="center"/>
        <w:rPr>
          <w:rFonts w:ascii="Tahoma" w:eastAsia="Calibri" w:hAnsi="Tahoma" w:cs="Tahoma"/>
          <w:b/>
          <w:bCs/>
          <w:lang w:eastAsia="en-US"/>
        </w:rPr>
      </w:pPr>
      <w:r w:rsidRPr="00F97B9B">
        <w:rPr>
          <w:rFonts w:ascii="Tahoma" w:eastAsia="Calibri" w:hAnsi="Tahoma" w:cs="Tahoma"/>
          <w:b/>
          <w:bCs/>
          <w:lang w:eastAsia="en-US"/>
        </w:rPr>
        <w:t>Pooblastilo A: v primeru, da je pri podizvajalcu označeno z "DA" - dajemo</w:t>
      </w:r>
    </w:p>
    <w:p w14:paraId="139FE7F3" w14:textId="77777777" w:rsidR="00411930" w:rsidRPr="00F97B9B" w:rsidRDefault="00411930" w:rsidP="00411930">
      <w:pPr>
        <w:keepNext/>
        <w:keepLines/>
        <w:jc w:val="center"/>
        <w:rPr>
          <w:rFonts w:ascii="Tahoma" w:eastAsia="Calibri" w:hAnsi="Tahoma" w:cs="Tahoma"/>
          <w:b/>
          <w:bCs/>
          <w:lang w:eastAsia="en-US"/>
        </w:rPr>
      </w:pPr>
      <w:r w:rsidRPr="00F97B9B">
        <w:rPr>
          <w:rFonts w:ascii="Tahoma" w:eastAsia="Calibri" w:hAnsi="Tahoma" w:cs="Tahoma"/>
          <w:b/>
          <w:bCs/>
          <w:lang w:eastAsia="en-US"/>
        </w:rPr>
        <w:t>POOBLASTILO ZA NEPOSREDNO PLAČEVANJE PODIZVAJALCU</w:t>
      </w:r>
    </w:p>
    <w:p w14:paraId="78920215" w14:textId="77777777" w:rsidR="00411930" w:rsidRPr="00F97B9B" w:rsidRDefault="00411930" w:rsidP="00411930">
      <w:pPr>
        <w:keepNext/>
        <w:keepLines/>
        <w:jc w:val="both"/>
        <w:rPr>
          <w:rFonts w:ascii="Tahoma" w:eastAsia="Calibri" w:hAnsi="Tahoma" w:cs="Tahoma"/>
          <w:lang w:eastAsia="en-US"/>
        </w:rPr>
      </w:pPr>
    </w:p>
    <w:p w14:paraId="1466D14C" w14:textId="77777777" w:rsidR="00411930" w:rsidRPr="00F97B9B" w:rsidRDefault="00411930" w:rsidP="00411930">
      <w:pPr>
        <w:keepNext/>
        <w:keepLines/>
        <w:jc w:val="both"/>
        <w:rPr>
          <w:rFonts w:ascii="Tahoma" w:hAnsi="Tahoma" w:cs="Tahoma"/>
        </w:rPr>
      </w:pPr>
      <w:r w:rsidRPr="00F97B9B">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14:paraId="47781937" w14:textId="77777777" w:rsidR="00411930" w:rsidRPr="00F97B9B" w:rsidRDefault="00411930" w:rsidP="00411930">
      <w:pPr>
        <w:keepNext/>
        <w:keepLines/>
        <w:jc w:val="both"/>
        <w:rPr>
          <w:rFonts w:ascii="Tahoma" w:hAnsi="Tahoma" w:cs="Tahoma"/>
        </w:rPr>
      </w:pPr>
      <w:r w:rsidRPr="00F97B9B">
        <w:rPr>
          <w:rFonts w:ascii="Tahoma" w:hAnsi="Tahoma" w:cs="Tahoma"/>
        </w:rPr>
        <w:t>S plačilom posameznega zneska podizvajalcu obveznost naročnika za plačilo ponudniku ugasne do višine tako plačanega zneska podizvajalcu.</w:t>
      </w:r>
    </w:p>
    <w:p w14:paraId="656C2D31" w14:textId="77777777" w:rsidR="00411930" w:rsidRDefault="00411930" w:rsidP="00411930">
      <w:pPr>
        <w:keepNext/>
        <w:keepLines/>
        <w:tabs>
          <w:tab w:val="left" w:pos="2552"/>
        </w:tabs>
        <w:ind w:left="284" w:hanging="284"/>
        <w:jc w:val="both"/>
        <w:rPr>
          <w:rFonts w:ascii="Tahoma" w:hAnsi="Tahoma" w:cs="Tahoma"/>
        </w:rPr>
      </w:pPr>
    </w:p>
    <w:p w14:paraId="36F2FEF9" w14:textId="77777777" w:rsidR="00EE379E" w:rsidRPr="00F97B9B" w:rsidRDefault="00EE379E" w:rsidP="00411930">
      <w:pPr>
        <w:keepNext/>
        <w:keepLines/>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11930" w:rsidRPr="00F97B9B" w14:paraId="4811AFFB" w14:textId="77777777" w:rsidTr="006D5A32">
        <w:trPr>
          <w:trHeight w:val="235"/>
        </w:trPr>
        <w:tc>
          <w:tcPr>
            <w:tcW w:w="3402" w:type="dxa"/>
            <w:tcBorders>
              <w:bottom w:val="single" w:sz="4" w:space="0" w:color="auto"/>
            </w:tcBorders>
          </w:tcPr>
          <w:p w14:paraId="020EA552" w14:textId="77777777" w:rsidR="00411930" w:rsidRPr="00F97B9B" w:rsidRDefault="00411930" w:rsidP="00411930">
            <w:pPr>
              <w:keepNext/>
              <w:keepLines/>
              <w:jc w:val="both"/>
              <w:rPr>
                <w:rFonts w:ascii="Tahoma" w:hAnsi="Tahoma" w:cs="Tahoma"/>
                <w:snapToGrid w:val="0"/>
                <w:color w:val="000000"/>
              </w:rPr>
            </w:pPr>
          </w:p>
        </w:tc>
        <w:tc>
          <w:tcPr>
            <w:tcW w:w="2268" w:type="dxa"/>
          </w:tcPr>
          <w:p w14:paraId="06E8D937" w14:textId="77777777" w:rsidR="00411930" w:rsidRPr="00F97B9B" w:rsidRDefault="00411930" w:rsidP="00411930">
            <w:pPr>
              <w:keepNext/>
              <w:keepLines/>
              <w:jc w:val="both"/>
              <w:rPr>
                <w:rFonts w:ascii="Tahoma" w:hAnsi="Tahoma" w:cs="Tahoma"/>
                <w:snapToGrid w:val="0"/>
                <w:color w:val="000000"/>
              </w:rPr>
            </w:pPr>
          </w:p>
        </w:tc>
        <w:tc>
          <w:tcPr>
            <w:tcW w:w="3686" w:type="dxa"/>
            <w:tcBorders>
              <w:bottom w:val="single" w:sz="4" w:space="0" w:color="auto"/>
            </w:tcBorders>
          </w:tcPr>
          <w:p w14:paraId="2DE1BCB8" w14:textId="77777777" w:rsidR="00411930" w:rsidRPr="00F97B9B" w:rsidRDefault="00411930" w:rsidP="00411930">
            <w:pPr>
              <w:keepNext/>
              <w:keepLines/>
              <w:tabs>
                <w:tab w:val="left" w:pos="567"/>
                <w:tab w:val="num" w:pos="851"/>
                <w:tab w:val="left" w:pos="993"/>
              </w:tabs>
              <w:jc w:val="both"/>
              <w:rPr>
                <w:rFonts w:ascii="Tahoma" w:hAnsi="Tahoma" w:cs="Tahoma"/>
                <w:snapToGrid w:val="0"/>
                <w:color w:val="000000"/>
              </w:rPr>
            </w:pPr>
          </w:p>
        </w:tc>
      </w:tr>
      <w:tr w:rsidR="00411930" w:rsidRPr="00F97B9B" w14:paraId="13518BD1" w14:textId="77777777" w:rsidTr="006D5A32">
        <w:trPr>
          <w:trHeight w:val="235"/>
        </w:trPr>
        <w:tc>
          <w:tcPr>
            <w:tcW w:w="3402" w:type="dxa"/>
            <w:tcBorders>
              <w:top w:val="single" w:sz="4" w:space="0" w:color="auto"/>
            </w:tcBorders>
          </w:tcPr>
          <w:p w14:paraId="69991645" w14:textId="77777777" w:rsidR="00411930" w:rsidRPr="00F97B9B" w:rsidRDefault="00411930" w:rsidP="00411930">
            <w:pPr>
              <w:keepNext/>
              <w:keepLines/>
              <w:jc w:val="both"/>
              <w:rPr>
                <w:rFonts w:ascii="Tahoma" w:hAnsi="Tahoma" w:cs="Tahoma"/>
                <w:snapToGrid w:val="0"/>
                <w:color w:val="000000"/>
              </w:rPr>
            </w:pPr>
            <w:r w:rsidRPr="00F97B9B">
              <w:rPr>
                <w:rFonts w:ascii="Tahoma" w:hAnsi="Tahoma" w:cs="Tahoma"/>
                <w:snapToGrid w:val="0"/>
                <w:color w:val="000000"/>
              </w:rPr>
              <w:t>(kraj, datum)</w:t>
            </w:r>
          </w:p>
        </w:tc>
        <w:tc>
          <w:tcPr>
            <w:tcW w:w="2268" w:type="dxa"/>
          </w:tcPr>
          <w:p w14:paraId="30F854BF" w14:textId="77777777" w:rsidR="00411930" w:rsidRPr="00F97B9B" w:rsidRDefault="00411930" w:rsidP="00411930">
            <w:pPr>
              <w:keepNext/>
              <w:keepLines/>
              <w:jc w:val="center"/>
              <w:rPr>
                <w:rFonts w:ascii="Tahoma" w:hAnsi="Tahoma" w:cs="Tahoma"/>
                <w:snapToGrid w:val="0"/>
                <w:color w:val="000000"/>
              </w:rPr>
            </w:pPr>
            <w:r w:rsidRPr="00F97B9B">
              <w:rPr>
                <w:rFonts w:ascii="Tahoma" w:hAnsi="Tahoma" w:cs="Tahoma"/>
                <w:snapToGrid w:val="0"/>
                <w:color w:val="000000"/>
              </w:rPr>
              <w:t>žig</w:t>
            </w:r>
          </w:p>
        </w:tc>
        <w:tc>
          <w:tcPr>
            <w:tcW w:w="3686" w:type="dxa"/>
            <w:tcBorders>
              <w:top w:val="single" w:sz="4" w:space="0" w:color="auto"/>
            </w:tcBorders>
          </w:tcPr>
          <w:p w14:paraId="41D7EAA5" w14:textId="77777777" w:rsidR="00411930" w:rsidRPr="00F97B9B" w:rsidRDefault="00411930" w:rsidP="00411930">
            <w:pPr>
              <w:keepNext/>
              <w:keepLines/>
              <w:jc w:val="both"/>
              <w:rPr>
                <w:rFonts w:ascii="Tahoma" w:hAnsi="Tahoma" w:cs="Tahoma"/>
                <w:snapToGrid w:val="0"/>
                <w:color w:val="000000"/>
              </w:rPr>
            </w:pPr>
            <w:r w:rsidRPr="00F97B9B">
              <w:rPr>
                <w:rFonts w:ascii="Tahoma" w:hAnsi="Tahoma" w:cs="Tahoma"/>
                <w:snapToGrid w:val="0"/>
                <w:color w:val="000000"/>
              </w:rPr>
              <w:t>(</w:t>
            </w:r>
            <w:r w:rsidRPr="00F97B9B">
              <w:rPr>
                <w:rFonts w:ascii="Tahoma" w:hAnsi="Tahoma" w:cs="Tahoma"/>
                <w:snapToGrid w:val="0"/>
              </w:rPr>
              <w:t>i</w:t>
            </w:r>
            <w:r w:rsidRPr="00F97B9B">
              <w:rPr>
                <w:rFonts w:ascii="Tahoma" w:eastAsia="Calibri" w:hAnsi="Tahoma" w:cs="Tahoma"/>
                <w:snapToGrid w:val="0"/>
                <w:lang w:eastAsia="en-US"/>
              </w:rPr>
              <w:t xml:space="preserve">me in priimek ter podpis </w:t>
            </w:r>
            <w:r w:rsidRPr="00F97B9B">
              <w:rPr>
                <w:rFonts w:ascii="Tahoma" w:hAnsi="Tahoma" w:cs="Tahoma"/>
                <w:snapToGrid w:val="0"/>
              </w:rPr>
              <w:t>odgovorne osebe</w:t>
            </w:r>
            <w:r w:rsidRPr="00F97B9B">
              <w:rPr>
                <w:rFonts w:ascii="Tahoma" w:eastAsia="Calibri" w:hAnsi="Tahoma" w:cs="Tahoma"/>
                <w:snapToGrid w:val="0"/>
                <w:lang w:eastAsia="en-US"/>
              </w:rPr>
              <w:t xml:space="preserve"> ponudnika</w:t>
            </w:r>
            <w:r w:rsidRPr="00F97B9B">
              <w:rPr>
                <w:rFonts w:ascii="Tahoma" w:hAnsi="Tahoma" w:cs="Tahoma"/>
                <w:snapToGrid w:val="0"/>
                <w:color w:val="000000"/>
              </w:rPr>
              <w:t>)</w:t>
            </w:r>
          </w:p>
        </w:tc>
      </w:tr>
    </w:tbl>
    <w:p w14:paraId="3A6D9C87" w14:textId="77777777" w:rsidR="00411930" w:rsidRDefault="00411930" w:rsidP="00411930">
      <w:pPr>
        <w:keepNext/>
        <w:keepLines/>
        <w:jc w:val="both"/>
        <w:rPr>
          <w:rFonts w:ascii="Tahoma" w:eastAsia="Calibri" w:hAnsi="Tahoma" w:cs="Tahoma"/>
          <w:b/>
          <w:lang w:eastAsia="en-US"/>
        </w:rPr>
      </w:pPr>
    </w:p>
    <w:p w14:paraId="67884FA6" w14:textId="77777777" w:rsidR="007C2116" w:rsidRDefault="007C2116" w:rsidP="00411930">
      <w:pPr>
        <w:keepNext/>
        <w:keepLines/>
        <w:jc w:val="both"/>
        <w:rPr>
          <w:rFonts w:ascii="Tahoma" w:eastAsia="Calibri" w:hAnsi="Tahoma" w:cs="Tahoma"/>
          <w:b/>
          <w:lang w:eastAsia="en-US"/>
        </w:rPr>
      </w:pPr>
    </w:p>
    <w:p w14:paraId="7436B700" w14:textId="77777777" w:rsidR="007C2116" w:rsidRDefault="007C2116" w:rsidP="00411930">
      <w:pPr>
        <w:keepNext/>
        <w:keepLines/>
        <w:jc w:val="both"/>
        <w:rPr>
          <w:rFonts w:ascii="Tahoma" w:eastAsia="Calibri" w:hAnsi="Tahoma" w:cs="Tahoma"/>
          <w:b/>
          <w:lang w:eastAsia="en-US"/>
        </w:rPr>
      </w:pPr>
    </w:p>
    <w:p w14:paraId="675C60F7" w14:textId="77777777" w:rsidR="00F97B9B" w:rsidRPr="00F97B9B" w:rsidRDefault="00F97B9B" w:rsidP="00411930">
      <w:pPr>
        <w:keepNext/>
        <w:keepLines/>
        <w:jc w:val="both"/>
        <w:rPr>
          <w:rFonts w:ascii="Tahoma" w:eastAsia="Calibri" w:hAnsi="Tahoma" w:cs="Tahoma"/>
          <w:b/>
          <w:lang w:eastAsia="en-US"/>
        </w:rPr>
      </w:pPr>
    </w:p>
    <w:p w14:paraId="1A1ACB73" w14:textId="77777777" w:rsidR="00411930" w:rsidRPr="00F97B9B" w:rsidRDefault="00411930" w:rsidP="00411930">
      <w:pPr>
        <w:keepNext/>
        <w:keepLines/>
        <w:jc w:val="center"/>
        <w:rPr>
          <w:rFonts w:ascii="Tahoma" w:eastAsia="Calibri" w:hAnsi="Tahoma" w:cs="Tahoma"/>
          <w:b/>
          <w:bCs/>
          <w:lang w:eastAsia="en-US"/>
        </w:rPr>
      </w:pPr>
      <w:r w:rsidRPr="00F97B9B">
        <w:rPr>
          <w:rFonts w:ascii="Tahoma" w:eastAsia="Calibri" w:hAnsi="Tahoma" w:cs="Tahoma"/>
          <w:b/>
          <w:bCs/>
          <w:lang w:eastAsia="en-US"/>
        </w:rPr>
        <w:t>Pooblastilo B: v primeru, da je pri podizvajalcu označeno z "NE" – ne dajemo</w:t>
      </w:r>
    </w:p>
    <w:p w14:paraId="10FBBD8B" w14:textId="77777777" w:rsidR="00411930" w:rsidRPr="00F97B9B" w:rsidRDefault="00411930" w:rsidP="00411930">
      <w:pPr>
        <w:keepNext/>
        <w:keepLines/>
        <w:jc w:val="center"/>
        <w:rPr>
          <w:rFonts w:ascii="Tahoma" w:eastAsia="Calibri" w:hAnsi="Tahoma" w:cs="Tahoma"/>
          <w:b/>
          <w:bCs/>
          <w:lang w:eastAsia="en-US"/>
        </w:rPr>
      </w:pPr>
      <w:r w:rsidRPr="00F97B9B">
        <w:rPr>
          <w:rFonts w:ascii="Tahoma" w:eastAsia="Calibri" w:hAnsi="Tahoma" w:cs="Tahoma"/>
          <w:b/>
          <w:bCs/>
          <w:lang w:eastAsia="en-US"/>
        </w:rPr>
        <w:t>POOBLASTILA ZA NEPOSREDNO PLAČEVANJE PODIZVAJALCU</w:t>
      </w:r>
    </w:p>
    <w:p w14:paraId="24A32AE8" w14:textId="77777777" w:rsidR="00411930" w:rsidRPr="00F97B9B" w:rsidRDefault="00411930" w:rsidP="00411930">
      <w:pPr>
        <w:keepNext/>
        <w:keepLines/>
        <w:jc w:val="both"/>
        <w:rPr>
          <w:rFonts w:ascii="Tahoma" w:eastAsia="Calibri" w:hAnsi="Tahoma" w:cs="Tahoma"/>
          <w:b/>
          <w:lang w:eastAsia="en-US"/>
        </w:rPr>
      </w:pPr>
    </w:p>
    <w:p w14:paraId="22B1BC9B" w14:textId="77777777" w:rsidR="00411930" w:rsidRPr="00F97B9B" w:rsidRDefault="00411930" w:rsidP="00411930">
      <w:pPr>
        <w:keepNext/>
        <w:keepLines/>
        <w:jc w:val="both"/>
        <w:rPr>
          <w:rFonts w:ascii="Tahoma" w:hAnsi="Tahoma" w:cs="Tahoma"/>
        </w:rPr>
      </w:pPr>
      <w:r w:rsidRPr="00F97B9B">
        <w:rPr>
          <w:rFonts w:ascii="Tahoma" w:hAnsi="Tahoma" w:cs="Tahoma"/>
        </w:rPr>
        <w:t>Nastopamo s podizvajalcem, ki ne zahteva neposredno plačilo, kar pomeni, da s tem ni podana zahteva za neposredno plačilo podizvajalcu in naročnik plačuje ponudnikove obveznosti do podizvajalca ponudniku.</w:t>
      </w:r>
    </w:p>
    <w:p w14:paraId="179D543D" w14:textId="0AF3865E" w:rsidR="00411930" w:rsidRPr="00F97B9B" w:rsidRDefault="00411930" w:rsidP="00411930">
      <w:pPr>
        <w:keepNext/>
        <w:keepLines/>
        <w:jc w:val="both"/>
        <w:rPr>
          <w:rFonts w:ascii="Tahoma" w:hAnsi="Tahoma" w:cs="Tahoma"/>
        </w:rPr>
      </w:pPr>
      <w:r w:rsidRPr="00F97B9B">
        <w:rPr>
          <w:rFonts w:ascii="Tahoma" w:hAnsi="Tahoma" w:cs="Tahoma"/>
        </w:rPr>
        <w:t xml:space="preserve">V tem primeru bo naročnik od ponudnika zahteval, da mu najpozneje v 60 </w:t>
      </w:r>
      <w:r w:rsidR="00A31499" w:rsidRPr="00F97B9B">
        <w:rPr>
          <w:rFonts w:ascii="Tahoma" w:hAnsi="Tahoma" w:cs="Tahoma"/>
        </w:rPr>
        <w:t xml:space="preserve">koledarskih </w:t>
      </w:r>
      <w:r w:rsidRPr="00F97B9B">
        <w:rPr>
          <w:rFonts w:ascii="Tahoma" w:hAnsi="Tahoma" w:cs="Tahoma"/>
        </w:rPr>
        <w:t>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09B5580B" w14:textId="77777777" w:rsidR="00411930" w:rsidRDefault="00411930" w:rsidP="00411930">
      <w:pPr>
        <w:keepNext/>
        <w:keepLines/>
        <w:tabs>
          <w:tab w:val="left" w:pos="2552"/>
        </w:tabs>
        <w:ind w:left="284" w:hanging="284"/>
        <w:jc w:val="both"/>
        <w:rPr>
          <w:rFonts w:ascii="Tahoma" w:hAnsi="Tahoma" w:cs="Tahoma"/>
        </w:rPr>
      </w:pPr>
    </w:p>
    <w:p w14:paraId="4263A067" w14:textId="77777777" w:rsidR="00EE379E" w:rsidRPr="00F97B9B" w:rsidRDefault="00EE379E" w:rsidP="00411930">
      <w:pPr>
        <w:keepNext/>
        <w:keepLines/>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11930" w:rsidRPr="00F97B9B" w14:paraId="54FA520F" w14:textId="77777777" w:rsidTr="006D5A32">
        <w:trPr>
          <w:trHeight w:val="235"/>
        </w:trPr>
        <w:tc>
          <w:tcPr>
            <w:tcW w:w="3402" w:type="dxa"/>
            <w:tcBorders>
              <w:bottom w:val="single" w:sz="4" w:space="0" w:color="auto"/>
            </w:tcBorders>
          </w:tcPr>
          <w:p w14:paraId="0CFF5419" w14:textId="77777777" w:rsidR="00411930" w:rsidRPr="00F97B9B" w:rsidRDefault="00411930" w:rsidP="00411930">
            <w:pPr>
              <w:keepNext/>
              <w:keepLines/>
              <w:jc w:val="both"/>
              <w:rPr>
                <w:rFonts w:ascii="Tahoma" w:hAnsi="Tahoma" w:cs="Tahoma"/>
                <w:snapToGrid w:val="0"/>
                <w:color w:val="000000"/>
              </w:rPr>
            </w:pPr>
          </w:p>
        </w:tc>
        <w:tc>
          <w:tcPr>
            <w:tcW w:w="2268" w:type="dxa"/>
          </w:tcPr>
          <w:p w14:paraId="3A49FC1A" w14:textId="77777777" w:rsidR="00411930" w:rsidRPr="00F97B9B" w:rsidRDefault="00411930" w:rsidP="00411930">
            <w:pPr>
              <w:keepNext/>
              <w:keepLines/>
              <w:jc w:val="both"/>
              <w:rPr>
                <w:rFonts w:ascii="Tahoma" w:hAnsi="Tahoma" w:cs="Tahoma"/>
                <w:snapToGrid w:val="0"/>
                <w:color w:val="000000"/>
              </w:rPr>
            </w:pPr>
          </w:p>
        </w:tc>
        <w:tc>
          <w:tcPr>
            <w:tcW w:w="3686" w:type="dxa"/>
            <w:tcBorders>
              <w:bottom w:val="single" w:sz="4" w:space="0" w:color="auto"/>
            </w:tcBorders>
          </w:tcPr>
          <w:p w14:paraId="4359540D" w14:textId="77777777" w:rsidR="00411930" w:rsidRPr="00F97B9B" w:rsidRDefault="00411930" w:rsidP="00411930">
            <w:pPr>
              <w:keepNext/>
              <w:keepLines/>
              <w:tabs>
                <w:tab w:val="left" w:pos="567"/>
                <w:tab w:val="num" w:pos="851"/>
                <w:tab w:val="left" w:pos="993"/>
              </w:tabs>
              <w:jc w:val="both"/>
              <w:rPr>
                <w:rFonts w:ascii="Tahoma" w:hAnsi="Tahoma" w:cs="Tahoma"/>
                <w:snapToGrid w:val="0"/>
                <w:color w:val="000000"/>
              </w:rPr>
            </w:pPr>
          </w:p>
        </w:tc>
      </w:tr>
      <w:tr w:rsidR="00411930" w:rsidRPr="00F97B9B" w14:paraId="15AAD7A5" w14:textId="77777777" w:rsidTr="006D5A32">
        <w:trPr>
          <w:trHeight w:val="235"/>
        </w:trPr>
        <w:tc>
          <w:tcPr>
            <w:tcW w:w="3402" w:type="dxa"/>
            <w:tcBorders>
              <w:top w:val="single" w:sz="4" w:space="0" w:color="auto"/>
            </w:tcBorders>
          </w:tcPr>
          <w:p w14:paraId="222AF366" w14:textId="77777777" w:rsidR="00411930" w:rsidRPr="00F97B9B" w:rsidRDefault="00411930" w:rsidP="00411930">
            <w:pPr>
              <w:keepNext/>
              <w:keepLines/>
              <w:jc w:val="both"/>
              <w:rPr>
                <w:rFonts w:ascii="Tahoma" w:hAnsi="Tahoma" w:cs="Tahoma"/>
                <w:snapToGrid w:val="0"/>
                <w:color w:val="000000"/>
              </w:rPr>
            </w:pPr>
            <w:r w:rsidRPr="00F97B9B">
              <w:rPr>
                <w:rFonts w:ascii="Tahoma" w:hAnsi="Tahoma" w:cs="Tahoma"/>
                <w:snapToGrid w:val="0"/>
                <w:color w:val="000000"/>
              </w:rPr>
              <w:t>(kraj, datum)</w:t>
            </w:r>
          </w:p>
        </w:tc>
        <w:tc>
          <w:tcPr>
            <w:tcW w:w="2268" w:type="dxa"/>
          </w:tcPr>
          <w:p w14:paraId="64C863BF" w14:textId="77777777" w:rsidR="00411930" w:rsidRPr="00F97B9B" w:rsidRDefault="00411930" w:rsidP="00411930">
            <w:pPr>
              <w:keepNext/>
              <w:keepLines/>
              <w:jc w:val="center"/>
              <w:rPr>
                <w:rFonts w:ascii="Tahoma" w:hAnsi="Tahoma" w:cs="Tahoma"/>
                <w:snapToGrid w:val="0"/>
                <w:color w:val="000000"/>
              </w:rPr>
            </w:pPr>
            <w:r w:rsidRPr="00F97B9B">
              <w:rPr>
                <w:rFonts w:ascii="Tahoma" w:hAnsi="Tahoma" w:cs="Tahoma"/>
                <w:snapToGrid w:val="0"/>
                <w:color w:val="000000"/>
              </w:rPr>
              <w:t>žig</w:t>
            </w:r>
          </w:p>
        </w:tc>
        <w:tc>
          <w:tcPr>
            <w:tcW w:w="3686" w:type="dxa"/>
            <w:tcBorders>
              <w:top w:val="single" w:sz="4" w:space="0" w:color="auto"/>
            </w:tcBorders>
          </w:tcPr>
          <w:p w14:paraId="76A79277" w14:textId="77777777" w:rsidR="00411930" w:rsidRPr="00F97B9B" w:rsidRDefault="00411930" w:rsidP="00411930">
            <w:pPr>
              <w:keepNext/>
              <w:keepLines/>
              <w:jc w:val="both"/>
              <w:rPr>
                <w:rFonts w:ascii="Tahoma" w:hAnsi="Tahoma" w:cs="Tahoma"/>
                <w:snapToGrid w:val="0"/>
                <w:color w:val="000000"/>
              </w:rPr>
            </w:pPr>
            <w:r w:rsidRPr="00F97B9B">
              <w:rPr>
                <w:rFonts w:ascii="Tahoma" w:hAnsi="Tahoma" w:cs="Tahoma"/>
                <w:snapToGrid w:val="0"/>
                <w:color w:val="000000"/>
              </w:rPr>
              <w:t>(</w:t>
            </w:r>
            <w:r w:rsidRPr="00F97B9B">
              <w:rPr>
                <w:rFonts w:ascii="Tahoma" w:hAnsi="Tahoma" w:cs="Tahoma"/>
                <w:snapToGrid w:val="0"/>
              </w:rPr>
              <w:t>i</w:t>
            </w:r>
            <w:r w:rsidRPr="00F97B9B">
              <w:rPr>
                <w:rFonts w:ascii="Tahoma" w:eastAsia="Calibri" w:hAnsi="Tahoma" w:cs="Tahoma"/>
                <w:snapToGrid w:val="0"/>
                <w:lang w:eastAsia="en-US"/>
              </w:rPr>
              <w:t>me in priimek ter podpis</w:t>
            </w:r>
            <w:r w:rsidRPr="00F97B9B">
              <w:rPr>
                <w:rFonts w:ascii="Tahoma" w:hAnsi="Tahoma" w:cs="Tahoma"/>
                <w:snapToGrid w:val="0"/>
              </w:rPr>
              <w:t xml:space="preserve"> odgovorne osebe</w:t>
            </w:r>
            <w:r w:rsidRPr="00F97B9B">
              <w:rPr>
                <w:rFonts w:ascii="Tahoma" w:eastAsia="Calibri" w:hAnsi="Tahoma" w:cs="Tahoma"/>
                <w:snapToGrid w:val="0"/>
                <w:lang w:eastAsia="en-US"/>
              </w:rPr>
              <w:t xml:space="preserve"> ponudnika</w:t>
            </w:r>
            <w:r w:rsidRPr="00F97B9B">
              <w:rPr>
                <w:rFonts w:ascii="Tahoma" w:hAnsi="Tahoma" w:cs="Tahoma"/>
                <w:snapToGrid w:val="0"/>
                <w:color w:val="000000"/>
              </w:rPr>
              <w:t>)</w:t>
            </w:r>
          </w:p>
        </w:tc>
      </w:tr>
    </w:tbl>
    <w:p w14:paraId="561F8485" w14:textId="77777777" w:rsidR="00411930" w:rsidRPr="00F97B9B" w:rsidRDefault="00411930" w:rsidP="00411930">
      <w:pPr>
        <w:keepNext/>
        <w:keepLines/>
        <w:tabs>
          <w:tab w:val="left" w:pos="284"/>
        </w:tabs>
        <w:jc w:val="both"/>
        <w:rPr>
          <w:rFonts w:ascii="Tahoma" w:eastAsia="Calibri" w:hAnsi="Tahoma" w:cs="Tahoma"/>
          <w:b/>
          <w:i/>
          <w:lang w:eastAsia="en-US"/>
        </w:rPr>
      </w:pPr>
    </w:p>
    <w:p w14:paraId="34D52592" w14:textId="77777777" w:rsidR="00411930" w:rsidRDefault="00411930" w:rsidP="00411930">
      <w:pPr>
        <w:keepNext/>
        <w:keepLines/>
        <w:tabs>
          <w:tab w:val="left" w:pos="284"/>
        </w:tabs>
        <w:jc w:val="both"/>
        <w:rPr>
          <w:rFonts w:ascii="Tahoma" w:eastAsia="Calibri" w:hAnsi="Tahoma" w:cs="Tahoma"/>
          <w:b/>
          <w:i/>
          <w:sz w:val="16"/>
          <w:szCs w:val="16"/>
          <w:lang w:eastAsia="en-US"/>
        </w:rPr>
      </w:pPr>
    </w:p>
    <w:p w14:paraId="7ADCFC48" w14:textId="77777777" w:rsidR="00EE379E" w:rsidRPr="00411930" w:rsidRDefault="00EE379E" w:rsidP="00411930">
      <w:pPr>
        <w:keepNext/>
        <w:keepLines/>
        <w:tabs>
          <w:tab w:val="left" w:pos="284"/>
        </w:tabs>
        <w:jc w:val="both"/>
        <w:rPr>
          <w:rFonts w:ascii="Tahoma" w:eastAsia="Calibri" w:hAnsi="Tahoma" w:cs="Tahoma"/>
          <w:b/>
          <w:i/>
          <w:sz w:val="16"/>
          <w:szCs w:val="16"/>
          <w:lang w:eastAsia="en-US"/>
        </w:rPr>
      </w:pPr>
    </w:p>
    <w:p w14:paraId="700F3325" w14:textId="77777777" w:rsidR="00411930" w:rsidRPr="00411930" w:rsidRDefault="00411930" w:rsidP="00411930">
      <w:pPr>
        <w:keepNext/>
        <w:keepLines/>
        <w:tabs>
          <w:tab w:val="left" w:pos="284"/>
        </w:tabs>
        <w:jc w:val="both"/>
        <w:rPr>
          <w:rFonts w:ascii="Tahoma" w:eastAsia="Calibri" w:hAnsi="Tahoma" w:cs="Tahoma"/>
          <w:b/>
          <w:i/>
          <w:sz w:val="16"/>
          <w:szCs w:val="16"/>
          <w:lang w:eastAsia="en-US"/>
        </w:rPr>
      </w:pPr>
    </w:p>
    <w:p w14:paraId="1229FBDE" w14:textId="77777777" w:rsidR="00411930" w:rsidRPr="00411930" w:rsidRDefault="00411930" w:rsidP="00411930">
      <w:pPr>
        <w:keepNext/>
        <w:keepLines/>
        <w:tabs>
          <w:tab w:val="left" w:pos="284"/>
        </w:tabs>
        <w:jc w:val="both"/>
        <w:rPr>
          <w:rFonts w:ascii="Tahoma" w:eastAsia="Calibri" w:hAnsi="Tahoma" w:cs="Tahoma"/>
          <w:i/>
          <w:sz w:val="16"/>
          <w:szCs w:val="16"/>
          <w:lang w:eastAsia="en-US"/>
        </w:rPr>
      </w:pPr>
      <w:r w:rsidRPr="00411930">
        <w:rPr>
          <w:rFonts w:ascii="Tahoma" w:eastAsia="Calibri" w:hAnsi="Tahoma" w:cs="Tahoma"/>
          <w:b/>
          <w:i/>
          <w:sz w:val="16"/>
          <w:szCs w:val="16"/>
          <w:lang w:eastAsia="en-US"/>
        </w:rPr>
        <w:t>Opomba:</w:t>
      </w:r>
      <w:r w:rsidRPr="00411930">
        <w:rPr>
          <w:rFonts w:ascii="Tahoma" w:eastAsia="Calibri" w:hAnsi="Tahoma" w:cs="Tahoma"/>
          <w:i/>
          <w:sz w:val="16"/>
          <w:szCs w:val="16"/>
          <w:lang w:eastAsia="en-US"/>
        </w:rPr>
        <w:t xml:space="preserve"> </w:t>
      </w:r>
    </w:p>
    <w:p w14:paraId="3BFE60F0" w14:textId="77777777" w:rsidR="00411930" w:rsidRDefault="00411930" w:rsidP="00411930">
      <w:pPr>
        <w:keepNext/>
        <w:keepLines/>
        <w:numPr>
          <w:ilvl w:val="0"/>
          <w:numId w:val="3"/>
        </w:numPr>
        <w:tabs>
          <w:tab w:val="clear" w:pos="360"/>
        </w:tabs>
        <w:ind w:left="283" w:hanging="215"/>
        <w:jc w:val="both"/>
        <w:rPr>
          <w:rFonts w:ascii="Tahoma" w:eastAsia="Calibri" w:hAnsi="Tahoma" w:cs="Tahoma"/>
          <w:i/>
          <w:iCs/>
          <w:sz w:val="16"/>
          <w:szCs w:val="16"/>
          <w:lang w:eastAsia="en-US"/>
        </w:rPr>
      </w:pPr>
      <w:r w:rsidRPr="0041193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14:paraId="57212288" w14:textId="03BB1AC3" w:rsidR="00411930" w:rsidRPr="00411930" w:rsidRDefault="00411930" w:rsidP="00411930">
      <w:pPr>
        <w:keepNext/>
        <w:keepLines/>
        <w:numPr>
          <w:ilvl w:val="0"/>
          <w:numId w:val="3"/>
        </w:numPr>
        <w:tabs>
          <w:tab w:val="clear" w:pos="360"/>
        </w:tabs>
        <w:ind w:left="283" w:hanging="215"/>
        <w:jc w:val="both"/>
        <w:rPr>
          <w:rFonts w:ascii="Tahoma" w:eastAsia="Calibri" w:hAnsi="Tahoma" w:cs="Tahoma"/>
          <w:i/>
          <w:iCs/>
          <w:sz w:val="16"/>
          <w:szCs w:val="16"/>
          <w:lang w:eastAsia="en-US"/>
        </w:rPr>
      </w:pPr>
      <w:r w:rsidRPr="00411930">
        <w:rPr>
          <w:rFonts w:ascii="Tahoma" w:eastAsia="Calibri" w:hAnsi="Tahoma" w:cs="Tahoma"/>
          <w:i/>
          <w:iCs/>
          <w:sz w:val="16"/>
          <w:szCs w:val="16"/>
          <w:lang w:eastAsia="en-US"/>
        </w:rPr>
        <w:t>Obrazec se izpolni za vsakega podizvajalca posebej.</w:t>
      </w:r>
    </w:p>
    <w:p w14:paraId="2D36AD39" w14:textId="77777777" w:rsidR="00411930" w:rsidRPr="00411930" w:rsidRDefault="00411930" w:rsidP="00411930">
      <w:pPr>
        <w:keepNext/>
        <w:keepLines/>
        <w:numPr>
          <w:ilvl w:val="0"/>
          <w:numId w:val="3"/>
        </w:numPr>
        <w:tabs>
          <w:tab w:val="clear" w:pos="360"/>
        </w:tabs>
        <w:ind w:left="283" w:hanging="215"/>
        <w:jc w:val="both"/>
        <w:rPr>
          <w:rFonts w:ascii="Tahoma" w:eastAsia="Calibri" w:hAnsi="Tahoma" w:cs="Tahoma"/>
          <w:i/>
          <w:iCs/>
          <w:sz w:val="16"/>
          <w:szCs w:val="16"/>
          <w:lang w:eastAsia="en-US"/>
        </w:rPr>
      </w:pPr>
      <w:r w:rsidRPr="00411930">
        <w:rPr>
          <w:rFonts w:ascii="Tahoma" w:eastAsia="Calibri" w:hAnsi="Tahoma" w:cs="Tahoma"/>
          <w:i/>
          <w:iCs/>
          <w:sz w:val="16"/>
          <w:szCs w:val="16"/>
          <w:lang w:eastAsia="en-US"/>
        </w:rPr>
        <w:t xml:space="preserve">V primeru, da ponudnik ne namerava izvesti javno naročilo s podizvajalcem, obrazca ni potrebno izpolniti ter predložiti.  </w:t>
      </w:r>
    </w:p>
    <w:p w14:paraId="25A03A2D" w14:textId="77777777" w:rsidR="00411930" w:rsidRPr="00411930" w:rsidRDefault="00411930" w:rsidP="00411930">
      <w:pPr>
        <w:keepNext/>
        <w:keepLines/>
        <w:tabs>
          <w:tab w:val="left" w:pos="567"/>
          <w:tab w:val="num" w:pos="851"/>
          <w:tab w:val="left" w:pos="993"/>
        </w:tabs>
        <w:jc w:val="both"/>
        <w:rPr>
          <w:rFonts w:ascii="Tahoma" w:eastAsia="Calibri" w:hAnsi="Tahoma" w:cs="Tahoma"/>
          <w:b/>
          <w:i/>
          <w:sz w:val="12"/>
          <w:szCs w:val="12"/>
          <w:lang w:eastAsia="en-US"/>
        </w:rPr>
      </w:pPr>
    </w:p>
    <w:p w14:paraId="0B830192" w14:textId="2A330C19" w:rsidR="000003AE" w:rsidRDefault="00411930" w:rsidP="00411930">
      <w:pPr>
        <w:keepNext/>
        <w:keepLines/>
        <w:tabs>
          <w:tab w:val="left" w:pos="567"/>
          <w:tab w:val="num" w:pos="851"/>
          <w:tab w:val="left" w:pos="993"/>
        </w:tabs>
        <w:jc w:val="both"/>
        <w:rPr>
          <w:rFonts w:ascii="Tahoma" w:eastAsia="Calibri" w:hAnsi="Tahoma" w:cs="Tahoma"/>
          <w:i/>
          <w:sz w:val="16"/>
          <w:szCs w:val="16"/>
          <w:lang w:eastAsia="en-US"/>
        </w:rPr>
      </w:pPr>
      <w:r w:rsidRPr="00411930">
        <w:rPr>
          <w:rFonts w:ascii="Tahoma" w:eastAsia="Calibri" w:hAnsi="Tahoma" w:cs="Tahoma"/>
          <w:b/>
          <w:i/>
          <w:sz w:val="16"/>
          <w:szCs w:val="16"/>
          <w:lang w:eastAsia="en-US"/>
        </w:rPr>
        <w:t xml:space="preserve">Navodilo: </w:t>
      </w:r>
      <w:r w:rsidRPr="00411930">
        <w:rPr>
          <w:rFonts w:ascii="Tahoma" w:eastAsia="Calibri" w:hAnsi="Tahoma" w:cs="Tahoma"/>
          <w:i/>
          <w:sz w:val="16"/>
          <w:szCs w:val="16"/>
          <w:lang w:eastAsia="en-US"/>
        </w:rPr>
        <w:t>Obrazec se po potrebi kopira!</w:t>
      </w:r>
    </w:p>
    <w:p w14:paraId="0363E5DD" w14:textId="07F3B703" w:rsidR="00411930" w:rsidRDefault="00411930" w:rsidP="00411930">
      <w:pPr>
        <w:keepNext/>
        <w:keepLines/>
        <w:tabs>
          <w:tab w:val="left" w:pos="567"/>
          <w:tab w:val="num" w:pos="851"/>
          <w:tab w:val="left" w:pos="993"/>
        </w:tabs>
        <w:jc w:val="both"/>
        <w:rPr>
          <w:rFonts w:ascii="Tahoma" w:eastAsia="Calibri" w:hAnsi="Tahoma" w:cs="Tahoma"/>
          <w:i/>
          <w:sz w:val="16"/>
          <w:szCs w:val="16"/>
          <w:lang w:eastAsia="en-US"/>
        </w:rPr>
      </w:pPr>
    </w:p>
    <w:p w14:paraId="2BC09DE5" w14:textId="6B9052D0" w:rsidR="00411930" w:rsidRDefault="00411930" w:rsidP="00411930">
      <w:pPr>
        <w:keepNext/>
        <w:keepLines/>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003AE" w:rsidRPr="00F97B9B" w14:paraId="226F433A" w14:textId="77777777" w:rsidTr="006D5A32">
        <w:tc>
          <w:tcPr>
            <w:tcW w:w="8008" w:type="dxa"/>
            <w:tcBorders>
              <w:top w:val="single" w:sz="4" w:space="0" w:color="auto"/>
              <w:bottom w:val="single" w:sz="4" w:space="0" w:color="auto"/>
            </w:tcBorders>
          </w:tcPr>
          <w:p w14:paraId="3BDFFCAE" w14:textId="77777777" w:rsidR="000003AE" w:rsidRPr="00F97B9B" w:rsidRDefault="000003AE" w:rsidP="000003AE">
            <w:pPr>
              <w:keepNext/>
              <w:keepLines/>
              <w:jc w:val="both"/>
              <w:rPr>
                <w:rFonts w:ascii="Tahoma" w:hAnsi="Tahoma" w:cs="Tahoma"/>
                <w:b/>
                <w:bCs/>
                <w:noProof/>
              </w:rPr>
            </w:pPr>
            <w:bookmarkStart w:id="32" w:name="_Toc495914072"/>
            <w:r w:rsidRPr="00F97B9B">
              <w:rPr>
                <w:rFonts w:ascii="Tahoma" w:hAnsi="Tahoma" w:cs="Tahoma"/>
                <w:b/>
                <w:bCs/>
                <w:noProof/>
              </w:rPr>
              <w:lastRenderedPageBreak/>
              <w:t>SOGLASJE PODIZVAJALCA ZA NEPOSREDNA PLAČILA</w:t>
            </w:r>
            <w:bookmarkEnd w:id="32"/>
          </w:p>
        </w:tc>
        <w:tc>
          <w:tcPr>
            <w:tcW w:w="1418" w:type="dxa"/>
            <w:tcBorders>
              <w:top w:val="single" w:sz="4" w:space="0" w:color="auto"/>
              <w:bottom w:val="single" w:sz="4" w:space="0" w:color="auto"/>
            </w:tcBorders>
          </w:tcPr>
          <w:p w14:paraId="1AED735C" w14:textId="77777777" w:rsidR="000003AE" w:rsidRPr="00F97B9B" w:rsidRDefault="000003AE" w:rsidP="000003AE">
            <w:pPr>
              <w:keepNext/>
              <w:keepLines/>
              <w:jc w:val="both"/>
              <w:rPr>
                <w:rFonts w:ascii="Tahoma" w:hAnsi="Tahoma" w:cs="Tahoma"/>
                <w:b/>
                <w:bCs/>
                <w:i/>
                <w:noProof/>
              </w:rPr>
            </w:pPr>
            <w:r w:rsidRPr="00F97B9B">
              <w:rPr>
                <w:rFonts w:ascii="Tahoma" w:hAnsi="Tahoma" w:cs="Tahoma"/>
                <w:b/>
                <w:bCs/>
                <w:i/>
                <w:noProof/>
              </w:rPr>
              <w:t>Priloga 4/2</w:t>
            </w:r>
          </w:p>
        </w:tc>
      </w:tr>
    </w:tbl>
    <w:p w14:paraId="2172C165" w14:textId="77777777" w:rsidR="000003AE" w:rsidRPr="00F97B9B" w:rsidRDefault="000003AE" w:rsidP="000003AE">
      <w:pPr>
        <w:keepNext/>
        <w:keepLines/>
        <w:jc w:val="both"/>
        <w:rPr>
          <w:rFonts w:ascii="Tahoma" w:hAnsi="Tahoma" w:cs="Tahoma"/>
          <w:bCs/>
          <w:noProof/>
        </w:rPr>
      </w:pPr>
    </w:p>
    <w:p w14:paraId="049A5457" w14:textId="4621142B" w:rsidR="00F97B9B" w:rsidRDefault="003D1A84" w:rsidP="000003AE">
      <w:pPr>
        <w:keepNext/>
        <w:keepLines/>
        <w:jc w:val="both"/>
        <w:rPr>
          <w:rFonts w:ascii="Tahoma" w:hAnsi="Tahoma" w:cs="Tahoma"/>
          <w:b/>
        </w:rPr>
      </w:pPr>
      <w:r w:rsidRPr="003D1A84">
        <w:rPr>
          <w:rFonts w:ascii="Tahoma" w:hAnsi="Tahoma" w:cs="Tahoma"/>
          <w:b/>
        </w:rPr>
        <w:t>VKS-136/26 – Dobava železovega III sulfata (</w:t>
      </w:r>
      <w:proofErr w:type="spellStart"/>
      <w:r w:rsidRPr="003D1A84">
        <w:rPr>
          <w:rFonts w:ascii="Tahoma" w:hAnsi="Tahoma" w:cs="Tahoma"/>
          <w:b/>
        </w:rPr>
        <w:t>ferikola</w:t>
      </w:r>
      <w:proofErr w:type="spellEnd"/>
      <w:r w:rsidRPr="003D1A84">
        <w:rPr>
          <w:rFonts w:ascii="Tahoma" w:hAnsi="Tahoma" w:cs="Tahoma"/>
          <w:b/>
        </w:rPr>
        <w:t>) za obdobje 4 let</w:t>
      </w:r>
    </w:p>
    <w:p w14:paraId="370DA762" w14:textId="77777777" w:rsidR="003D1A84" w:rsidRPr="00F97B9B" w:rsidRDefault="003D1A84" w:rsidP="000003AE">
      <w:pPr>
        <w:keepNext/>
        <w:keepLines/>
        <w:jc w:val="both"/>
        <w:rPr>
          <w:rFonts w:ascii="Tahoma" w:hAnsi="Tahoma" w:cs="Tahoma"/>
          <w:bCs/>
          <w:noProof/>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952"/>
      </w:tblGrid>
      <w:tr w:rsidR="000003AE" w:rsidRPr="00F97B9B" w14:paraId="2877A4F8" w14:textId="77777777" w:rsidTr="008D186C">
        <w:trPr>
          <w:trHeight w:val="385"/>
          <w:jc w:val="center"/>
        </w:trPr>
        <w:tc>
          <w:tcPr>
            <w:tcW w:w="3256" w:type="dxa"/>
          </w:tcPr>
          <w:p w14:paraId="4594B526"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NAZIV PODIZVAJALCA</w:t>
            </w:r>
          </w:p>
          <w:p w14:paraId="74F65EC6" w14:textId="77777777" w:rsidR="000003AE" w:rsidRPr="00F97B9B" w:rsidRDefault="000003AE" w:rsidP="000003AE">
            <w:pPr>
              <w:keepNext/>
              <w:keepLines/>
              <w:jc w:val="both"/>
              <w:rPr>
                <w:rFonts w:ascii="Tahoma" w:hAnsi="Tahoma" w:cs="Tahoma"/>
                <w:bCs/>
                <w:noProof/>
              </w:rPr>
            </w:pPr>
          </w:p>
        </w:tc>
        <w:tc>
          <w:tcPr>
            <w:tcW w:w="5952" w:type="dxa"/>
          </w:tcPr>
          <w:p w14:paraId="2A9EC851" w14:textId="77777777" w:rsidR="000003AE" w:rsidRPr="00F97B9B" w:rsidRDefault="000003AE" w:rsidP="000003AE">
            <w:pPr>
              <w:keepNext/>
              <w:keepLines/>
              <w:jc w:val="both"/>
              <w:rPr>
                <w:rFonts w:ascii="Tahoma" w:hAnsi="Tahoma" w:cs="Tahoma"/>
                <w:bCs/>
                <w:noProof/>
              </w:rPr>
            </w:pPr>
          </w:p>
        </w:tc>
      </w:tr>
      <w:tr w:rsidR="000003AE" w:rsidRPr="00F97B9B" w14:paraId="5D7D39BC" w14:textId="77777777" w:rsidTr="008D186C">
        <w:trPr>
          <w:jc w:val="center"/>
        </w:trPr>
        <w:tc>
          <w:tcPr>
            <w:tcW w:w="3256" w:type="dxa"/>
          </w:tcPr>
          <w:p w14:paraId="110073E5"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POLNI NASLOV</w:t>
            </w:r>
          </w:p>
          <w:p w14:paraId="596ADBB3" w14:textId="77777777" w:rsidR="000003AE" w:rsidRPr="00F97B9B" w:rsidRDefault="000003AE" w:rsidP="000003AE">
            <w:pPr>
              <w:keepNext/>
              <w:keepLines/>
              <w:jc w:val="both"/>
              <w:rPr>
                <w:rFonts w:ascii="Tahoma" w:hAnsi="Tahoma" w:cs="Tahoma"/>
                <w:bCs/>
                <w:noProof/>
              </w:rPr>
            </w:pPr>
          </w:p>
        </w:tc>
        <w:tc>
          <w:tcPr>
            <w:tcW w:w="5952" w:type="dxa"/>
          </w:tcPr>
          <w:p w14:paraId="737B551D" w14:textId="77777777" w:rsidR="000003AE" w:rsidRPr="00F97B9B" w:rsidRDefault="000003AE" w:rsidP="000003AE">
            <w:pPr>
              <w:keepNext/>
              <w:keepLines/>
              <w:jc w:val="both"/>
              <w:rPr>
                <w:rFonts w:ascii="Tahoma" w:hAnsi="Tahoma" w:cs="Tahoma"/>
                <w:bCs/>
                <w:noProof/>
              </w:rPr>
            </w:pPr>
          </w:p>
        </w:tc>
      </w:tr>
      <w:tr w:rsidR="000003AE" w:rsidRPr="00F97B9B" w14:paraId="2737CD47" w14:textId="77777777" w:rsidTr="008D186C">
        <w:trPr>
          <w:jc w:val="center"/>
        </w:trPr>
        <w:tc>
          <w:tcPr>
            <w:tcW w:w="3256" w:type="dxa"/>
          </w:tcPr>
          <w:p w14:paraId="281CD969"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TELEFON</w:t>
            </w:r>
          </w:p>
          <w:p w14:paraId="75CD4B23" w14:textId="77777777" w:rsidR="000003AE" w:rsidRPr="00F97B9B" w:rsidRDefault="000003AE" w:rsidP="000003AE">
            <w:pPr>
              <w:keepNext/>
              <w:keepLines/>
              <w:jc w:val="both"/>
              <w:rPr>
                <w:rFonts w:ascii="Tahoma" w:hAnsi="Tahoma" w:cs="Tahoma"/>
                <w:bCs/>
                <w:noProof/>
              </w:rPr>
            </w:pPr>
          </w:p>
        </w:tc>
        <w:tc>
          <w:tcPr>
            <w:tcW w:w="5952" w:type="dxa"/>
          </w:tcPr>
          <w:p w14:paraId="5FC86E2E" w14:textId="77777777" w:rsidR="000003AE" w:rsidRPr="00F97B9B" w:rsidRDefault="000003AE" w:rsidP="000003AE">
            <w:pPr>
              <w:keepNext/>
              <w:keepLines/>
              <w:jc w:val="both"/>
              <w:rPr>
                <w:rFonts w:ascii="Tahoma" w:hAnsi="Tahoma" w:cs="Tahoma"/>
                <w:bCs/>
                <w:noProof/>
              </w:rPr>
            </w:pPr>
          </w:p>
        </w:tc>
      </w:tr>
      <w:tr w:rsidR="000003AE" w:rsidRPr="00F97B9B" w14:paraId="4BE84D44" w14:textId="77777777" w:rsidTr="008D186C">
        <w:trPr>
          <w:jc w:val="center"/>
        </w:trPr>
        <w:tc>
          <w:tcPr>
            <w:tcW w:w="3256" w:type="dxa"/>
            <w:tcBorders>
              <w:top w:val="single" w:sz="4" w:space="0" w:color="auto"/>
              <w:left w:val="single" w:sz="4" w:space="0" w:color="auto"/>
              <w:bottom w:val="single" w:sz="4" w:space="0" w:color="auto"/>
              <w:right w:val="single" w:sz="4" w:space="0" w:color="auto"/>
            </w:tcBorders>
          </w:tcPr>
          <w:p w14:paraId="22CAEC38"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KONTAKTNA OSEBA</w:t>
            </w:r>
          </w:p>
        </w:tc>
        <w:tc>
          <w:tcPr>
            <w:tcW w:w="5952" w:type="dxa"/>
            <w:tcBorders>
              <w:top w:val="single" w:sz="4" w:space="0" w:color="auto"/>
              <w:left w:val="single" w:sz="4" w:space="0" w:color="auto"/>
              <w:bottom w:val="single" w:sz="4" w:space="0" w:color="auto"/>
              <w:right w:val="single" w:sz="4" w:space="0" w:color="auto"/>
            </w:tcBorders>
          </w:tcPr>
          <w:p w14:paraId="5DD4E880" w14:textId="77777777" w:rsidR="000003AE" w:rsidRPr="00F97B9B" w:rsidRDefault="000003AE" w:rsidP="000003AE">
            <w:pPr>
              <w:keepNext/>
              <w:keepLines/>
              <w:jc w:val="both"/>
              <w:rPr>
                <w:rFonts w:ascii="Tahoma" w:hAnsi="Tahoma" w:cs="Tahoma"/>
                <w:bCs/>
                <w:noProof/>
              </w:rPr>
            </w:pPr>
          </w:p>
        </w:tc>
      </w:tr>
      <w:tr w:rsidR="000003AE" w:rsidRPr="00F97B9B" w14:paraId="58326241" w14:textId="77777777" w:rsidTr="008D186C">
        <w:trPr>
          <w:jc w:val="center"/>
        </w:trPr>
        <w:tc>
          <w:tcPr>
            <w:tcW w:w="3256" w:type="dxa"/>
            <w:tcBorders>
              <w:top w:val="single" w:sz="4" w:space="0" w:color="auto"/>
              <w:left w:val="single" w:sz="4" w:space="0" w:color="auto"/>
              <w:bottom w:val="single" w:sz="4" w:space="0" w:color="auto"/>
              <w:right w:val="single" w:sz="4" w:space="0" w:color="auto"/>
            </w:tcBorders>
          </w:tcPr>
          <w:p w14:paraId="14F6ECFD" w14:textId="69D82C96" w:rsidR="000003AE" w:rsidRPr="00F97B9B" w:rsidRDefault="00D66F0F" w:rsidP="000003AE">
            <w:pPr>
              <w:keepNext/>
              <w:keepLines/>
              <w:jc w:val="both"/>
              <w:rPr>
                <w:rFonts w:ascii="Tahoma" w:hAnsi="Tahoma" w:cs="Tahoma"/>
                <w:bCs/>
                <w:noProof/>
              </w:rPr>
            </w:pPr>
            <w:r>
              <w:rPr>
                <w:rFonts w:ascii="Tahoma" w:hAnsi="Tahoma" w:cs="Tahoma"/>
                <w:bCs/>
                <w:noProof/>
              </w:rPr>
              <w:t xml:space="preserve">Vse osebe, ki so člani </w:t>
            </w:r>
            <w:r w:rsidRPr="0026412F">
              <w:rPr>
                <w:rFonts w:ascii="Tahoma" w:hAnsi="Tahoma" w:cs="Tahoma"/>
              </w:rPr>
              <w:t xml:space="preserve"> upravnega, vodstvenega ali nadzornega organa tega gospodarskega subjekta ali ki ima pooblastila za njegovo zastopanje ali odločanje ali nadzor v njem</w:t>
            </w:r>
          </w:p>
        </w:tc>
        <w:tc>
          <w:tcPr>
            <w:tcW w:w="5952" w:type="dxa"/>
            <w:tcBorders>
              <w:top w:val="single" w:sz="4" w:space="0" w:color="auto"/>
              <w:left w:val="single" w:sz="4" w:space="0" w:color="auto"/>
              <w:bottom w:val="single" w:sz="4" w:space="0" w:color="auto"/>
              <w:right w:val="single" w:sz="4" w:space="0" w:color="auto"/>
            </w:tcBorders>
          </w:tcPr>
          <w:p w14:paraId="5FEE68AB" w14:textId="77777777" w:rsidR="000003AE" w:rsidRPr="00F97B9B" w:rsidRDefault="000003AE" w:rsidP="000003AE">
            <w:pPr>
              <w:keepNext/>
              <w:keepLines/>
              <w:jc w:val="both"/>
              <w:rPr>
                <w:rFonts w:ascii="Tahoma" w:hAnsi="Tahoma" w:cs="Tahoma"/>
                <w:bCs/>
                <w:noProof/>
              </w:rPr>
            </w:pPr>
          </w:p>
        </w:tc>
      </w:tr>
      <w:tr w:rsidR="000003AE" w:rsidRPr="00F97B9B" w14:paraId="45EDBCCC" w14:textId="77777777" w:rsidTr="008D186C">
        <w:trPr>
          <w:trHeight w:val="163"/>
          <w:jc w:val="center"/>
        </w:trPr>
        <w:tc>
          <w:tcPr>
            <w:tcW w:w="3256" w:type="dxa"/>
          </w:tcPr>
          <w:p w14:paraId="1FF0344D"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MATIČNA ŠTEVILKA</w:t>
            </w:r>
          </w:p>
        </w:tc>
        <w:tc>
          <w:tcPr>
            <w:tcW w:w="5952" w:type="dxa"/>
          </w:tcPr>
          <w:p w14:paraId="5D133BE6" w14:textId="77777777" w:rsidR="000003AE" w:rsidRPr="00F97B9B" w:rsidRDefault="000003AE" w:rsidP="000003AE">
            <w:pPr>
              <w:keepNext/>
              <w:keepLines/>
              <w:jc w:val="both"/>
              <w:rPr>
                <w:rFonts w:ascii="Tahoma" w:hAnsi="Tahoma" w:cs="Tahoma"/>
                <w:bCs/>
                <w:noProof/>
              </w:rPr>
            </w:pPr>
          </w:p>
        </w:tc>
      </w:tr>
      <w:tr w:rsidR="000003AE" w:rsidRPr="00F97B9B" w14:paraId="2310DBD8" w14:textId="77777777" w:rsidTr="008D186C">
        <w:trPr>
          <w:jc w:val="center"/>
        </w:trPr>
        <w:tc>
          <w:tcPr>
            <w:tcW w:w="3256" w:type="dxa"/>
          </w:tcPr>
          <w:p w14:paraId="4C70BA92"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DAVČNA ŠTEVILKA</w:t>
            </w:r>
          </w:p>
        </w:tc>
        <w:tc>
          <w:tcPr>
            <w:tcW w:w="5952" w:type="dxa"/>
          </w:tcPr>
          <w:p w14:paraId="1BB2526D" w14:textId="77777777" w:rsidR="000003AE" w:rsidRPr="00F97B9B" w:rsidRDefault="000003AE" w:rsidP="000003AE">
            <w:pPr>
              <w:keepNext/>
              <w:keepLines/>
              <w:jc w:val="both"/>
              <w:rPr>
                <w:rFonts w:ascii="Tahoma" w:hAnsi="Tahoma" w:cs="Tahoma"/>
                <w:bCs/>
                <w:noProof/>
              </w:rPr>
            </w:pPr>
          </w:p>
        </w:tc>
      </w:tr>
      <w:tr w:rsidR="000003AE" w:rsidRPr="00F97B9B" w14:paraId="08F1DAB3" w14:textId="77777777" w:rsidTr="008D186C">
        <w:trPr>
          <w:jc w:val="center"/>
        </w:trPr>
        <w:tc>
          <w:tcPr>
            <w:tcW w:w="3256" w:type="dxa"/>
          </w:tcPr>
          <w:p w14:paraId="58CEA271"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TRANSAKCIJSKI RAČUN in navedba banke</w:t>
            </w:r>
          </w:p>
        </w:tc>
        <w:tc>
          <w:tcPr>
            <w:tcW w:w="5952" w:type="dxa"/>
          </w:tcPr>
          <w:p w14:paraId="0A3AB301" w14:textId="77777777" w:rsidR="000003AE" w:rsidRPr="00F97B9B" w:rsidRDefault="000003AE" w:rsidP="000003AE">
            <w:pPr>
              <w:keepNext/>
              <w:keepLines/>
              <w:jc w:val="both"/>
              <w:rPr>
                <w:rFonts w:ascii="Tahoma" w:hAnsi="Tahoma" w:cs="Tahoma"/>
                <w:bCs/>
                <w:noProof/>
              </w:rPr>
            </w:pPr>
          </w:p>
        </w:tc>
      </w:tr>
      <w:tr w:rsidR="000003AE" w:rsidRPr="00F97B9B" w14:paraId="492E2093" w14:textId="77777777" w:rsidTr="008D186C">
        <w:trPr>
          <w:trHeight w:val="1276"/>
          <w:jc w:val="center"/>
        </w:trPr>
        <w:tc>
          <w:tcPr>
            <w:tcW w:w="3256" w:type="dxa"/>
          </w:tcPr>
          <w:p w14:paraId="415FB462"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Vsak del javnega naročila (storitev/gradnja/blago), ki se oddaja v podizvajanje (vrsta/opis del)</w:t>
            </w:r>
          </w:p>
        </w:tc>
        <w:tc>
          <w:tcPr>
            <w:tcW w:w="5952" w:type="dxa"/>
          </w:tcPr>
          <w:p w14:paraId="0F97E5A7" w14:textId="77777777" w:rsidR="000003AE" w:rsidRPr="00F97B9B" w:rsidRDefault="000003AE" w:rsidP="000003AE">
            <w:pPr>
              <w:keepNext/>
              <w:keepLines/>
              <w:jc w:val="both"/>
              <w:rPr>
                <w:rFonts w:ascii="Tahoma" w:hAnsi="Tahoma" w:cs="Tahoma"/>
                <w:bCs/>
                <w:noProof/>
              </w:rPr>
            </w:pPr>
          </w:p>
          <w:p w14:paraId="5151E72C" w14:textId="77777777" w:rsidR="000003AE" w:rsidRPr="00F97B9B" w:rsidRDefault="000003AE" w:rsidP="000003AE">
            <w:pPr>
              <w:keepNext/>
              <w:keepLines/>
              <w:jc w:val="both"/>
              <w:rPr>
                <w:rFonts w:ascii="Tahoma" w:hAnsi="Tahoma" w:cs="Tahoma"/>
                <w:bCs/>
                <w:noProof/>
              </w:rPr>
            </w:pPr>
          </w:p>
          <w:p w14:paraId="4E1E62F8" w14:textId="77777777" w:rsidR="000003AE" w:rsidRPr="00F97B9B" w:rsidRDefault="000003AE" w:rsidP="000003AE">
            <w:pPr>
              <w:keepNext/>
              <w:keepLines/>
              <w:jc w:val="both"/>
              <w:rPr>
                <w:rFonts w:ascii="Tahoma" w:hAnsi="Tahoma" w:cs="Tahoma"/>
                <w:bCs/>
                <w:noProof/>
              </w:rPr>
            </w:pPr>
          </w:p>
          <w:p w14:paraId="7EC791B7" w14:textId="77777777" w:rsidR="000003AE" w:rsidRPr="00F97B9B" w:rsidRDefault="000003AE" w:rsidP="000003AE">
            <w:pPr>
              <w:keepNext/>
              <w:keepLines/>
              <w:jc w:val="both"/>
              <w:rPr>
                <w:rFonts w:ascii="Tahoma" w:hAnsi="Tahoma" w:cs="Tahoma"/>
                <w:bCs/>
                <w:noProof/>
              </w:rPr>
            </w:pPr>
          </w:p>
        </w:tc>
      </w:tr>
      <w:tr w:rsidR="000003AE" w:rsidRPr="00F97B9B" w14:paraId="4514B090" w14:textId="77777777" w:rsidTr="008D186C">
        <w:trPr>
          <w:trHeight w:val="208"/>
          <w:jc w:val="center"/>
        </w:trPr>
        <w:tc>
          <w:tcPr>
            <w:tcW w:w="3256" w:type="dxa"/>
          </w:tcPr>
          <w:p w14:paraId="09A4946D"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Količina/Delež (%) javnega naročila, ki se oddaja v podizvajanje</w:t>
            </w:r>
          </w:p>
        </w:tc>
        <w:tc>
          <w:tcPr>
            <w:tcW w:w="5952" w:type="dxa"/>
          </w:tcPr>
          <w:p w14:paraId="09DED817" w14:textId="77777777" w:rsidR="000003AE" w:rsidRPr="00F97B9B" w:rsidRDefault="000003AE" w:rsidP="000003AE">
            <w:pPr>
              <w:keepNext/>
              <w:keepLines/>
              <w:jc w:val="both"/>
              <w:rPr>
                <w:rFonts w:ascii="Tahoma" w:hAnsi="Tahoma" w:cs="Tahoma"/>
                <w:bCs/>
                <w:noProof/>
              </w:rPr>
            </w:pPr>
          </w:p>
        </w:tc>
      </w:tr>
    </w:tbl>
    <w:p w14:paraId="04FDD5CF" w14:textId="77777777" w:rsidR="000003AE" w:rsidRDefault="000003AE" w:rsidP="000003AE">
      <w:pPr>
        <w:keepNext/>
        <w:keepLines/>
        <w:jc w:val="both"/>
        <w:rPr>
          <w:rFonts w:ascii="Tahoma" w:hAnsi="Tahoma" w:cs="Tahoma"/>
          <w:bCs/>
          <w:noProof/>
        </w:rPr>
      </w:pPr>
    </w:p>
    <w:p w14:paraId="3ED84288" w14:textId="77777777" w:rsidR="003F745D" w:rsidRPr="00F97B9B" w:rsidRDefault="003F745D" w:rsidP="000003AE">
      <w:pPr>
        <w:keepNext/>
        <w:keepLines/>
        <w:jc w:val="both"/>
        <w:rPr>
          <w:rFonts w:ascii="Tahoma" w:hAnsi="Tahoma" w:cs="Tahoma"/>
          <w:bCs/>
          <w:noProof/>
        </w:rPr>
      </w:pPr>
    </w:p>
    <w:p w14:paraId="190028AA" w14:textId="77777777" w:rsidR="000003AE" w:rsidRPr="00F97B9B" w:rsidRDefault="000003AE" w:rsidP="000003AE">
      <w:pPr>
        <w:keepNext/>
        <w:keepLines/>
        <w:jc w:val="both"/>
        <w:rPr>
          <w:rFonts w:ascii="Tahoma" w:hAnsi="Tahoma" w:cs="Tahoma"/>
          <w:b/>
          <w:bCs/>
          <w:noProof/>
        </w:rPr>
      </w:pPr>
      <w:r w:rsidRPr="00F97B9B">
        <w:rPr>
          <w:rFonts w:ascii="Tahoma" w:hAnsi="Tahoma" w:cs="Tahoma"/>
          <w:b/>
          <w:bCs/>
          <w:noProof/>
        </w:rPr>
        <w:t>SOGLASJE ZA NEPOSREDNO PLAČEVANJE PODIZVAJALCEM</w:t>
      </w:r>
    </w:p>
    <w:p w14:paraId="3624B9A8" w14:textId="77777777" w:rsidR="000003AE" w:rsidRPr="00F97B9B" w:rsidRDefault="000003AE" w:rsidP="000003AE">
      <w:pPr>
        <w:keepNext/>
        <w:keepLines/>
        <w:jc w:val="both"/>
        <w:rPr>
          <w:rFonts w:ascii="Tahoma" w:hAnsi="Tahoma" w:cs="Tahoma"/>
          <w:b/>
          <w:bCs/>
          <w:noProof/>
        </w:rPr>
      </w:pPr>
    </w:p>
    <w:p w14:paraId="39F328D7"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0003AE" w:rsidRPr="00F97B9B" w14:paraId="05C90B75" w14:textId="77777777" w:rsidTr="006D5A32">
        <w:tc>
          <w:tcPr>
            <w:tcW w:w="4820" w:type="dxa"/>
          </w:tcPr>
          <w:p w14:paraId="40728C88" w14:textId="77777777" w:rsidR="000003AE" w:rsidRPr="00F97B9B" w:rsidRDefault="000003AE" w:rsidP="007D1F55">
            <w:pPr>
              <w:keepNext/>
              <w:keepLines/>
              <w:numPr>
                <w:ilvl w:val="0"/>
                <w:numId w:val="8"/>
              </w:numPr>
              <w:jc w:val="both"/>
              <w:rPr>
                <w:rFonts w:ascii="Tahoma" w:hAnsi="Tahoma" w:cs="Tahoma"/>
                <w:b/>
                <w:bCs/>
                <w:noProof/>
              </w:rPr>
            </w:pPr>
            <w:r w:rsidRPr="00F97B9B">
              <w:rPr>
                <w:rFonts w:ascii="Tahoma" w:hAnsi="Tahoma" w:cs="Tahoma"/>
                <w:bCs/>
                <w:noProof/>
              </w:rPr>
              <w:t>zahtevam in soglašam,</w:t>
            </w:r>
          </w:p>
        </w:tc>
        <w:tc>
          <w:tcPr>
            <w:tcW w:w="4394" w:type="dxa"/>
          </w:tcPr>
          <w:p w14:paraId="058621BD" w14:textId="77777777" w:rsidR="000003AE" w:rsidRPr="00F97B9B" w:rsidRDefault="000003AE" w:rsidP="007D1F55">
            <w:pPr>
              <w:keepNext/>
              <w:keepLines/>
              <w:numPr>
                <w:ilvl w:val="0"/>
                <w:numId w:val="8"/>
              </w:numPr>
              <w:jc w:val="both"/>
              <w:rPr>
                <w:rFonts w:ascii="Tahoma" w:hAnsi="Tahoma" w:cs="Tahoma"/>
                <w:b/>
                <w:bCs/>
                <w:noProof/>
              </w:rPr>
            </w:pPr>
            <w:r w:rsidRPr="00F97B9B">
              <w:rPr>
                <w:rFonts w:ascii="Tahoma" w:hAnsi="Tahoma" w:cs="Tahoma"/>
                <w:bCs/>
                <w:noProof/>
              </w:rPr>
              <w:t>ne soglašam,</w:t>
            </w:r>
          </w:p>
        </w:tc>
      </w:tr>
    </w:tbl>
    <w:p w14:paraId="3CD918CB" w14:textId="77777777" w:rsidR="000B44AB" w:rsidRDefault="000B44AB" w:rsidP="000003AE">
      <w:pPr>
        <w:keepNext/>
        <w:keepLines/>
        <w:jc w:val="both"/>
        <w:rPr>
          <w:rFonts w:ascii="Tahoma" w:hAnsi="Tahoma" w:cs="Tahoma"/>
          <w:bCs/>
          <w:noProof/>
        </w:rPr>
      </w:pPr>
    </w:p>
    <w:p w14:paraId="0CC93909" w14:textId="04DA115F" w:rsidR="000003AE" w:rsidRPr="00F97B9B" w:rsidRDefault="000003AE" w:rsidP="000003AE">
      <w:pPr>
        <w:keepNext/>
        <w:keepLines/>
        <w:jc w:val="both"/>
        <w:rPr>
          <w:rFonts w:ascii="Tahoma" w:hAnsi="Tahoma" w:cs="Tahoma"/>
          <w:bCs/>
          <w:noProof/>
        </w:rPr>
      </w:pPr>
      <w:r w:rsidRPr="00F97B9B">
        <w:rPr>
          <w:rFonts w:ascii="Tahoma" w:hAnsi="Tahoma" w:cs="Tahoma"/>
          <w:bCs/>
          <w:noProof/>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1E9DC438" w14:textId="77777777" w:rsidR="000003AE" w:rsidRPr="00F97B9B" w:rsidRDefault="000003AE" w:rsidP="000003AE">
      <w:pPr>
        <w:keepNext/>
        <w:keepLines/>
        <w:jc w:val="both"/>
        <w:rPr>
          <w:rFonts w:ascii="Tahoma" w:hAnsi="Tahoma" w:cs="Tahoma"/>
          <w:bCs/>
          <w:noProof/>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0003AE" w:rsidRPr="00F97B9B" w14:paraId="722F17CE" w14:textId="77777777" w:rsidTr="006D5A32">
        <w:trPr>
          <w:trHeight w:val="235"/>
        </w:trPr>
        <w:tc>
          <w:tcPr>
            <w:tcW w:w="3374" w:type="dxa"/>
            <w:tcBorders>
              <w:bottom w:val="single" w:sz="4" w:space="0" w:color="auto"/>
            </w:tcBorders>
          </w:tcPr>
          <w:p w14:paraId="257D69CB" w14:textId="77777777" w:rsidR="000003AE" w:rsidRPr="00F97B9B" w:rsidRDefault="000003AE" w:rsidP="000003AE">
            <w:pPr>
              <w:keepNext/>
              <w:keepLines/>
              <w:jc w:val="both"/>
              <w:rPr>
                <w:rFonts w:ascii="Tahoma" w:hAnsi="Tahoma" w:cs="Tahoma"/>
                <w:bCs/>
                <w:noProof/>
              </w:rPr>
            </w:pPr>
          </w:p>
        </w:tc>
        <w:tc>
          <w:tcPr>
            <w:tcW w:w="2977" w:type="dxa"/>
          </w:tcPr>
          <w:p w14:paraId="5750553B" w14:textId="77777777" w:rsidR="000003AE" w:rsidRPr="00F97B9B" w:rsidRDefault="000003AE" w:rsidP="000003AE">
            <w:pPr>
              <w:keepNext/>
              <w:keepLines/>
              <w:jc w:val="both"/>
              <w:rPr>
                <w:rFonts w:ascii="Tahoma" w:hAnsi="Tahoma" w:cs="Tahoma"/>
                <w:bCs/>
                <w:noProof/>
              </w:rPr>
            </w:pPr>
          </w:p>
        </w:tc>
        <w:tc>
          <w:tcPr>
            <w:tcW w:w="3119" w:type="dxa"/>
            <w:tcBorders>
              <w:bottom w:val="single" w:sz="4" w:space="0" w:color="auto"/>
            </w:tcBorders>
          </w:tcPr>
          <w:p w14:paraId="3FE29306" w14:textId="77777777" w:rsidR="000003AE" w:rsidRPr="00F97B9B" w:rsidRDefault="000003AE" w:rsidP="000003AE">
            <w:pPr>
              <w:keepNext/>
              <w:keepLines/>
              <w:jc w:val="both"/>
              <w:rPr>
                <w:rFonts w:ascii="Tahoma" w:hAnsi="Tahoma" w:cs="Tahoma"/>
                <w:bCs/>
                <w:noProof/>
              </w:rPr>
            </w:pPr>
          </w:p>
        </w:tc>
      </w:tr>
      <w:tr w:rsidR="000003AE" w:rsidRPr="00F97B9B" w14:paraId="5961CEC3" w14:textId="77777777" w:rsidTr="006D5A32">
        <w:trPr>
          <w:trHeight w:val="235"/>
        </w:trPr>
        <w:tc>
          <w:tcPr>
            <w:tcW w:w="3374" w:type="dxa"/>
            <w:tcBorders>
              <w:top w:val="single" w:sz="4" w:space="0" w:color="auto"/>
            </w:tcBorders>
          </w:tcPr>
          <w:p w14:paraId="13B136BF" w14:textId="7C3B0BA1" w:rsidR="000003AE" w:rsidRPr="00F97B9B" w:rsidRDefault="000003AE" w:rsidP="000003AE">
            <w:pPr>
              <w:keepNext/>
              <w:keepLines/>
              <w:jc w:val="both"/>
              <w:rPr>
                <w:rFonts w:ascii="Tahoma" w:hAnsi="Tahoma" w:cs="Tahoma"/>
                <w:bCs/>
                <w:noProof/>
              </w:rPr>
            </w:pPr>
            <w:r w:rsidRPr="00F97B9B">
              <w:rPr>
                <w:rFonts w:ascii="Tahoma" w:hAnsi="Tahoma" w:cs="Tahoma"/>
                <w:bCs/>
                <w:noProof/>
              </w:rPr>
              <w:t>kraj, datum</w:t>
            </w:r>
            <w:r w:rsidR="00F97B9B">
              <w:rPr>
                <w:rFonts w:ascii="Tahoma" w:hAnsi="Tahoma" w:cs="Tahoma"/>
                <w:bCs/>
                <w:noProof/>
              </w:rPr>
              <w:t xml:space="preserve"> </w:t>
            </w:r>
          </w:p>
        </w:tc>
        <w:tc>
          <w:tcPr>
            <w:tcW w:w="2977" w:type="dxa"/>
          </w:tcPr>
          <w:p w14:paraId="108DE913" w14:textId="0565A73B" w:rsidR="000003AE" w:rsidRPr="00F97B9B" w:rsidRDefault="00F97B9B" w:rsidP="000003AE">
            <w:pPr>
              <w:keepNext/>
              <w:keepLines/>
              <w:jc w:val="both"/>
              <w:rPr>
                <w:rFonts w:ascii="Tahoma" w:hAnsi="Tahoma" w:cs="Tahoma"/>
                <w:bCs/>
                <w:noProof/>
              </w:rPr>
            </w:pPr>
            <w:r>
              <w:rPr>
                <w:rFonts w:ascii="Tahoma" w:hAnsi="Tahoma" w:cs="Tahoma"/>
                <w:bCs/>
                <w:noProof/>
              </w:rPr>
              <w:t xml:space="preserve">              </w:t>
            </w:r>
            <w:r w:rsidR="000003AE" w:rsidRPr="00F97B9B">
              <w:rPr>
                <w:rFonts w:ascii="Tahoma" w:hAnsi="Tahoma" w:cs="Tahoma"/>
                <w:bCs/>
                <w:noProof/>
              </w:rPr>
              <w:t>žig</w:t>
            </w:r>
          </w:p>
        </w:tc>
        <w:tc>
          <w:tcPr>
            <w:tcW w:w="3119" w:type="dxa"/>
            <w:tcBorders>
              <w:top w:val="single" w:sz="4" w:space="0" w:color="auto"/>
            </w:tcBorders>
          </w:tcPr>
          <w:p w14:paraId="2F332D69"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ime in priimek ter podpis odgovorne osebe podizvajalca</w:t>
            </w:r>
          </w:p>
        </w:tc>
      </w:tr>
    </w:tbl>
    <w:p w14:paraId="184602D5" w14:textId="77777777" w:rsidR="000003AE" w:rsidRPr="000E7FA8" w:rsidRDefault="000003AE" w:rsidP="000003AE">
      <w:pPr>
        <w:keepNext/>
        <w:keepLines/>
        <w:jc w:val="both"/>
        <w:rPr>
          <w:rFonts w:ascii="Tahoma" w:hAnsi="Tahoma" w:cs="Tahoma"/>
          <w:bCs/>
          <w:noProof/>
          <w:sz w:val="16"/>
          <w:szCs w:val="16"/>
        </w:rPr>
      </w:pPr>
    </w:p>
    <w:p w14:paraId="50E75FBF" w14:textId="77777777" w:rsidR="000003AE" w:rsidRPr="000E7FA8" w:rsidRDefault="000003AE" w:rsidP="000003AE">
      <w:pPr>
        <w:keepNext/>
        <w:keepLines/>
        <w:jc w:val="both"/>
        <w:rPr>
          <w:rFonts w:ascii="Tahoma" w:hAnsi="Tahoma" w:cs="Tahoma"/>
          <w:bCs/>
          <w:i/>
          <w:iCs/>
          <w:noProof/>
          <w:sz w:val="16"/>
          <w:szCs w:val="16"/>
        </w:rPr>
      </w:pPr>
      <w:r w:rsidRPr="000E7FA8">
        <w:rPr>
          <w:rFonts w:ascii="Tahoma" w:hAnsi="Tahoma" w:cs="Tahoma"/>
          <w:b/>
          <w:bCs/>
          <w:i/>
          <w:iCs/>
          <w:noProof/>
          <w:sz w:val="16"/>
          <w:szCs w:val="16"/>
        </w:rPr>
        <w:t>Opomba:</w:t>
      </w:r>
      <w:r w:rsidRPr="000E7FA8">
        <w:rPr>
          <w:rFonts w:ascii="Tahoma" w:hAnsi="Tahoma" w:cs="Tahoma"/>
          <w:bCs/>
          <w:i/>
          <w:iCs/>
          <w:noProof/>
          <w:sz w:val="16"/>
          <w:szCs w:val="16"/>
        </w:rPr>
        <w:t xml:space="preserve"> </w:t>
      </w:r>
    </w:p>
    <w:p w14:paraId="57510F55" w14:textId="77777777" w:rsidR="000003AE" w:rsidRPr="000E7FA8" w:rsidRDefault="000003AE" w:rsidP="000003AE">
      <w:pPr>
        <w:keepNext/>
        <w:keepLines/>
        <w:numPr>
          <w:ilvl w:val="0"/>
          <w:numId w:val="3"/>
        </w:numPr>
        <w:jc w:val="both"/>
        <w:rPr>
          <w:rFonts w:ascii="Tahoma" w:hAnsi="Tahoma" w:cs="Tahoma"/>
          <w:bCs/>
          <w:i/>
          <w:iCs/>
          <w:noProof/>
          <w:sz w:val="16"/>
          <w:szCs w:val="16"/>
        </w:rPr>
      </w:pPr>
      <w:r w:rsidRPr="000E7FA8">
        <w:rPr>
          <w:rFonts w:ascii="Tahoma" w:hAnsi="Tahoma" w:cs="Tahoma"/>
          <w:bCs/>
          <w:i/>
          <w:iCs/>
          <w:noProof/>
          <w:sz w:val="16"/>
          <w:szCs w:val="16"/>
        </w:rPr>
        <w:t>Obrazec se izpolni za vsakega podizvajalca posebej.</w:t>
      </w:r>
    </w:p>
    <w:p w14:paraId="5BC60DC3" w14:textId="77777777" w:rsidR="000003AE" w:rsidRPr="000E7FA8" w:rsidRDefault="000003AE" w:rsidP="000003AE">
      <w:pPr>
        <w:keepNext/>
        <w:keepLines/>
        <w:jc w:val="both"/>
        <w:rPr>
          <w:rFonts w:ascii="Tahoma" w:hAnsi="Tahoma" w:cs="Tahoma"/>
          <w:b/>
          <w:bCs/>
          <w:i/>
          <w:iCs/>
          <w:noProof/>
          <w:sz w:val="16"/>
          <w:szCs w:val="16"/>
        </w:rPr>
      </w:pPr>
    </w:p>
    <w:p w14:paraId="580AE288" w14:textId="77777777" w:rsidR="000003AE" w:rsidRPr="000E7FA8" w:rsidRDefault="000003AE" w:rsidP="000003AE">
      <w:pPr>
        <w:keepNext/>
        <w:keepLines/>
        <w:jc w:val="both"/>
        <w:rPr>
          <w:rFonts w:ascii="Tahoma" w:hAnsi="Tahoma" w:cs="Tahoma"/>
          <w:bCs/>
          <w:i/>
          <w:iCs/>
          <w:noProof/>
          <w:sz w:val="16"/>
          <w:szCs w:val="16"/>
        </w:rPr>
      </w:pPr>
      <w:r w:rsidRPr="000E7FA8">
        <w:rPr>
          <w:rFonts w:ascii="Tahoma" w:hAnsi="Tahoma" w:cs="Tahoma"/>
          <w:b/>
          <w:bCs/>
          <w:i/>
          <w:iCs/>
          <w:noProof/>
          <w:sz w:val="16"/>
          <w:szCs w:val="16"/>
        </w:rPr>
        <w:t>Navodilo</w:t>
      </w:r>
      <w:r w:rsidRPr="000E7FA8">
        <w:rPr>
          <w:rFonts w:ascii="Tahoma" w:hAnsi="Tahoma" w:cs="Tahoma"/>
          <w:bCs/>
          <w:i/>
          <w:iCs/>
          <w:noProof/>
          <w:sz w:val="16"/>
          <w:szCs w:val="16"/>
        </w:rPr>
        <w:t>: Obrazec se po potrebi kopira!</w:t>
      </w:r>
    </w:p>
    <w:p w14:paraId="34A15C70" w14:textId="77777777" w:rsidR="000003AE" w:rsidRPr="00681C44" w:rsidRDefault="000003AE" w:rsidP="000003AE">
      <w:pPr>
        <w:keepNext/>
        <w:keepLines/>
        <w:jc w:val="both"/>
        <w:rPr>
          <w:rFonts w:ascii="Tahoma" w:hAnsi="Tahoma" w:cs="Tahoma"/>
          <w:bCs/>
          <w:i/>
          <w:iCs/>
          <w:noProof/>
        </w:rPr>
      </w:pPr>
    </w:p>
    <w:p w14:paraId="5614EF4F" w14:textId="416CF0DA" w:rsidR="00094688" w:rsidRPr="00F97B9B" w:rsidRDefault="00094688" w:rsidP="00AF65C5">
      <w:pPr>
        <w:keepNext/>
        <w:keepLines/>
        <w:jc w:val="both"/>
        <w:rPr>
          <w:rFonts w:ascii="Tahoma" w:hAnsi="Tahoma" w:cs="Tahoma"/>
          <w:bCs/>
          <w:i/>
          <w:noProof/>
          <w:sz w:val="22"/>
          <w:szCs w:val="22"/>
        </w:rPr>
      </w:pPr>
    </w:p>
    <w:p w14:paraId="7C2D85C8" w14:textId="77777777" w:rsidR="00094688" w:rsidRPr="00F97B9B" w:rsidRDefault="00094688" w:rsidP="00AF65C5">
      <w:pPr>
        <w:keepNext/>
        <w:keepLines/>
        <w:jc w:val="both"/>
        <w:rPr>
          <w:rFonts w:ascii="Tahoma" w:hAnsi="Tahoma" w:cs="Tahoma"/>
          <w:sz w:val="22"/>
          <w:szCs w:val="22"/>
        </w:rPr>
      </w:pPr>
    </w:p>
    <w:p w14:paraId="797252EC" w14:textId="77777777" w:rsidR="00094688" w:rsidRPr="00C8579C" w:rsidRDefault="00094688" w:rsidP="00AF65C5">
      <w:pPr>
        <w:keepNext/>
        <w:keepLines/>
        <w:jc w:val="both"/>
        <w:rPr>
          <w:rFonts w:ascii="Tahoma" w:hAnsi="Tahoma" w:cs="Tahoma"/>
        </w:rPr>
      </w:pPr>
    </w:p>
    <w:p w14:paraId="31E41EF2" w14:textId="77777777" w:rsidR="00D92424" w:rsidRPr="00C8579C" w:rsidRDefault="00D92424" w:rsidP="00AF65C5">
      <w:pPr>
        <w:keepNext/>
        <w:keepLines/>
        <w:rPr>
          <w:rFonts w:ascii="Tahoma" w:hAnsi="Tahoma" w:cs="Tahoma"/>
        </w:rPr>
      </w:pPr>
    </w:p>
    <w:p w14:paraId="2EA62630" w14:textId="77777777" w:rsidR="000E7FA8" w:rsidRDefault="000E7FA8">
      <w:bookmarkStart w:id="33" w:name="_Hlk233633138"/>
      <w:r>
        <w:br w:type="page"/>
      </w: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B976DC" w:rsidRPr="00C8579C" w14:paraId="6E5E6270" w14:textId="77777777" w:rsidTr="009229D0">
        <w:tc>
          <w:tcPr>
            <w:tcW w:w="7725" w:type="dxa"/>
          </w:tcPr>
          <w:p w14:paraId="68636144" w14:textId="44FCBB31" w:rsidR="00B976DC" w:rsidRPr="00EB74B1" w:rsidRDefault="006729AE" w:rsidP="00AF65C5">
            <w:pPr>
              <w:keepNext/>
              <w:keepLines/>
              <w:jc w:val="both"/>
              <w:rPr>
                <w:rFonts w:ascii="Tahoma" w:hAnsi="Tahoma" w:cs="Tahoma"/>
                <w:b/>
                <w:bCs/>
              </w:rPr>
            </w:pPr>
            <w:r w:rsidRPr="00EB74B1">
              <w:rPr>
                <w:rFonts w:ascii="Tahoma" w:hAnsi="Tahoma" w:cs="Tahoma"/>
                <w:b/>
                <w:bCs/>
              </w:rPr>
              <w:lastRenderedPageBreak/>
              <w:t xml:space="preserve">SEZNAM SUBJEKTOV, KATERIH ZMOGLJIVOST UPORABLJA PONUDNIK  </w:t>
            </w:r>
          </w:p>
        </w:tc>
        <w:tc>
          <w:tcPr>
            <w:tcW w:w="912" w:type="dxa"/>
            <w:tcBorders>
              <w:right w:val="nil"/>
            </w:tcBorders>
          </w:tcPr>
          <w:p w14:paraId="479754F4" w14:textId="77777777" w:rsidR="00B976DC" w:rsidRPr="00C8579C" w:rsidRDefault="00B976DC" w:rsidP="00AF65C5">
            <w:pPr>
              <w:keepNext/>
              <w:keepLines/>
              <w:jc w:val="both"/>
              <w:rPr>
                <w:rFonts w:ascii="Tahoma" w:hAnsi="Tahoma" w:cs="Tahoma"/>
                <w:b/>
              </w:rPr>
            </w:pPr>
            <w:r w:rsidRPr="00C8579C">
              <w:rPr>
                <w:rFonts w:ascii="Tahoma" w:hAnsi="Tahoma" w:cs="Tahoma"/>
                <w:b/>
                <w:i/>
              </w:rPr>
              <w:t xml:space="preserve">Priloga </w:t>
            </w:r>
          </w:p>
        </w:tc>
        <w:tc>
          <w:tcPr>
            <w:tcW w:w="551" w:type="dxa"/>
            <w:tcBorders>
              <w:left w:val="nil"/>
            </w:tcBorders>
          </w:tcPr>
          <w:p w14:paraId="13A2FA06" w14:textId="017A7803" w:rsidR="00B976DC" w:rsidRPr="00C8579C" w:rsidRDefault="00B976DC" w:rsidP="00FF00D5">
            <w:pPr>
              <w:keepNext/>
              <w:keepLines/>
              <w:jc w:val="both"/>
              <w:rPr>
                <w:rFonts w:ascii="Tahoma" w:hAnsi="Tahoma" w:cs="Tahoma"/>
                <w:b/>
                <w:i/>
              </w:rPr>
            </w:pPr>
            <w:r w:rsidRPr="00C8579C">
              <w:rPr>
                <w:rFonts w:ascii="Tahoma" w:hAnsi="Tahoma" w:cs="Tahoma"/>
                <w:b/>
                <w:i/>
              </w:rPr>
              <w:t>4/</w:t>
            </w:r>
            <w:r w:rsidR="000003AE">
              <w:rPr>
                <w:rFonts w:ascii="Tahoma" w:hAnsi="Tahoma" w:cs="Tahoma"/>
                <w:b/>
                <w:i/>
              </w:rPr>
              <w:t>3</w:t>
            </w:r>
          </w:p>
        </w:tc>
      </w:tr>
      <w:bookmarkEnd w:id="33"/>
    </w:tbl>
    <w:p w14:paraId="35F34D9C" w14:textId="77777777" w:rsidR="00D92424" w:rsidRPr="00C8579C" w:rsidRDefault="00D92424" w:rsidP="00AF65C5">
      <w:pPr>
        <w:keepNext/>
        <w:keepLines/>
      </w:pPr>
    </w:p>
    <w:p w14:paraId="6AA0A089" w14:textId="1223ED17" w:rsidR="001F1A87" w:rsidRDefault="003D1A84" w:rsidP="00AF65C5">
      <w:pPr>
        <w:keepNext/>
        <w:keepLines/>
        <w:tabs>
          <w:tab w:val="left" w:pos="567"/>
          <w:tab w:val="left" w:pos="851"/>
          <w:tab w:val="left" w:pos="993"/>
        </w:tabs>
        <w:jc w:val="both"/>
        <w:rPr>
          <w:rFonts w:ascii="Tahoma" w:hAnsi="Tahoma" w:cs="Tahoma"/>
          <w:b/>
          <w:color w:val="000000" w:themeColor="text1"/>
        </w:rPr>
      </w:pPr>
      <w:r w:rsidRPr="003D1A84">
        <w:rPr>
          <w:rFonts w:ascii="Tahoma" w:hAnsi="Tahoma" w:cs="Tahoma"/>
          <w:b/>
          <w:color w:val="000000" w:themeColor="text1"/>
        </w:rPr>
        <w:t>VKS-136/26 – Dobava železovega III sulfata (</w:t>
      </w:r>
      <w:proofErr w:type="spellStart"/>
      <w:r w:rsidRPr="003D1A84">
        <w:rPr>
          <w:rFonts w:ascii="Tahoma" w:hAnsi="Tahoma" w:cs="Tahoma"/>
          <w:b/>
          <w:color w:val="000000" w:themeColor="text1"/>
        </w:rPr>
        <w:t>ferikola</w:t>
      </w:r>
      <w:proofErr w:type="spellEnd"/>
      <w:r w:rsidRPr="003D1A84">
        <w:rPr>
          <w:rFonts w:ascii="Tahoma" w:hAnsi="Tahoma" w:cs="Tahoma"/>
          <w:b/>
          <w:color w:val="000000" w:themeColor="text1"/>
        </w:rPr>
        <w:t>) za obdobje 4 let</w:t>
      </w:r>
    </w:p>
    <w:p w14:paraId="6F5404EA" w14:textId="77777777" w:rsidR="003D1A84" w:rsidRPr="00C8579C" w:rsidRDefault="003D1A84" w:rsidP="00AF65C5">
      <w:pPr>
        <w:keepNext/>
        <w:keepLines/>
        <w:tabs>
          <w:tab w:val="left" w:pos="567"/>
          <w:tab w:val="left" w:pos="851"/>
          <w:tab w:val="left" w:pos="993"/>
        </w:tabs>
        <w:jc w:val="both"/>
        <w:rPr>
          <w:rFonts w:ascii="Tahoma" w:hAnsi="Tahoma" w:cs="Tahoma"/>
          <w:lang w:eastAsia="ar-SA"/>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657"/>
      </w:tblGrid>
      <w:tr w:rsidR="00B976DC" w:rsidRPr="00C8579C" w14:paraId="7EC6132A" w14:textId="77777777" w:rsidTr="00FD7DCE">
        <w:trPr>
          <w:trHeight w:val="385"/>
          <w:jc w:val="center"/>
        </w:trPr>
        <w:tc>
          <w:tcPr>
            <w:tcW w:w="3397" w:type="dxa"/>
            <w:vAlign w:val="center"/>
          </w:tcPr>
          <w:p w14:paraId="00B9BA5D" w14:textId="77777777" w:rsidR="00B976DC" w:rsidRPr="00C8579C" w:rsidRDefault="00B976DC" w:rsidP="00AF65C5">
            <w:pPr>
              <w:keepNext/>
              <w:keepLines/>
              <w:rPr>
                <w:rFonts w:ascii="Tahoma" w:hAnsi="Tahoma" w:cs="Tahoma"/>
                <w:sz w:val="18"/>
                <w:szCs w:val="18"/>
              </w:rPr>
            </w:pPr>
            <w:r w:rsidRPr="00C8579C">
              <w:rPr>
                <w:rFonts w:ascii="Tahoma" w:hAnsi="Tahoma" w:cs="Tahoma"/>
                <w:sz w:val="18"/>
                <w:szCs w:val="18"/>
              </w:rPr>
              <w:t>Naziv subjekta</w:t>
            </w:r>
          </w:p>
        </w:tc>
        <w:tc>
          <w:tcPr>
            <w:tcW w:w="5657" w:type="dxa"/>
            <w:vAlign w:val="center"/>
          </w:tcPr>
          <w:p w14:paraId="702F2A3E" w14:textId="77777777" w:rsidR="00B976DC" w:rsidRPr="00C8579C" w:rsidRDefault="00B976DC" w:rsidP="00AF65C5">
            <w:pPr>
              <w:keepNext/>
              <w:keepLines/>
              <w:rPr>
                <w:rFonts w:ascii="Tahoma" w:hAnsi="Tahoma" w:cs="Tahoma"/>
                <w:sz w:val="18"/>
                <w:szCs w:val="18"/>
              </w:rPr>
            </w:pPr>
          </w:p>
          <w:p w14:paraId="5C749006" w14:textId="77777777" w:rsidR="00B976DC" w:rsidRPr="00C8579C" w:rsidRDefault="00B976DC" w:rsidP="00AF65C5">
            <w:pPr>
              <w:keepNext/>
              <w:keepLines/>
              <w:rPr>
                <w:rFonts w:ascii="Tahoma" w:hAnsi="Tahoma" w:cs="Tahoma"/>
                <w:sz w:val="18"/>
                <w:szCs w:val="18"/>
              </w:rPr>
            </w:pPr>
          </w:p>
        </w:tc>
      </w:tr>
      <w:tr w:rsidR="00B976DC" w:rsidRPr="00C8579C" w14:paraId="61FCBB47" w14:textId="77777777" w:rsidTr="00FD7DCE">
        <w:trPr>
          <w:jc w:val="center"/>
        </w:trPr>
        <w:tc>
          <w:tcPr>
            <w:tcW w:w="3397" w:type="dxa"/>
            <w:vAlign w:val="center"/>
          </w:tcPr>
          <w:p w14:paraId="0FDA1C0F" w14:textId="77777777" w:rsidR="00B976DC" w:rsidRPr="00C8579C" w:rsidRDefault="00B976DC" w:rsidP="00AF65C5">
            <w:pPr>
              <w:keepNext/>
              <w:keepLines/>
              <w:rPr>
                <w:rFonts w:ascii="Tahoma" w:hAnsi="Tahoma" w:cs="Tahoma"/>
                <w:sz w:val="18"/>
                <w:szCs w:val="18"/>
              </w:rPr>
            </w:pPr>
            <w:r w:rsidRPr="00C8579C">
              <w:rPr>
                <w:rFonts w:ascii="Tahoma" w:hAnsi="Tahoma" w:cs="Tahoma"/>
                <w:sz w:val="18"/>
                <w:szCs w:val="18"/>
              </w:rPr>
              <w:t>Polni naslov</w:t>
            </w:r>
          </w:p>
        </w:tc>
        <w:tc>
          <w:tcPr>
            <w:tcW w:w="5657" w:type="dxa"/>
            <w:vAlign w:val="center"/>
          </w:tcPr>
          <w:p w14:paraId="3D733135" w14:textId="77777777" w:rsidR="00B976DC" w:rsidRPr="00C8579C" w:rsidRDefault="00B976DC" w:rsidP="00AF65C5">
            <w:pPr>
              <w:keepNext/>
              <w:keepLines/>
              <w:rPr>
                <w:rFonts w:ascii="Tahoma" w:hAnsi="Tahoma" w:cs="Tahoma"/>
                <w:sz w:val="18"/>
                <w:szCs w:val="18"/>
              </w:rPr>
            </w:pPr>
          </w:p>
          <w:p w14:paraId="07339C38" w14:textId="77777777" w:rsidR="00B976DC" w:rsidRPr="00C8579C" w:rsidRDefault="00B976DC" w:rsidP="00AF65C5">
            <w:pPr>
              <w:keepNext/>
              <w:keepLines/>
              <w:rPr>
                <w:rFonts w:ascii="Tahoma" w:hAnsi="Tahoma" w:cs="Tahoma"/>
                <w:sz w:val="18"/>
                <w:szCs w:val="18"/>
              </w:rPr>
            </w:pPr>
          </w:p>
        </w:tc>
      </w:tr>
      <w:tr w:rsidR="005E1556" w:rsidRPr="00C8579C" w14:paraId="73798C4C" w14:textId="77777777" w:rsidTr="00FD7DCE">
        <w:trPr>
          <w:jc w:val="center"/>
        </w:trPr>
        <w:tc>
          <w:tcPr>
            <w:tcW w:w="3397" w:type="dxa"/>
            <w:vAlign w:val="center"/>
          </w:tcPr>
          <w:p w14:paraId="5C321C7E" w14:textId="1C97049F" w:rsidR="005E1556" w:rsidRPr="00C8579C" w:rsidRDefault="005E1556" w:rsidP="00AF65C5">
            <w:pPr>
              <w:keepNext/>
              <w:keepLines/>
              <w:spacing w:before="120" w:after="120"/>
              <w:rPr>
                <w:rFonts w:ascii="Tahoma" w:hAnsi="Tahoma" w:cs="Tahoma"/>
                <w:sz w:val="18"/>
                <w:szCs w:val="18"/>
              </w:rPr>
            </w:pPr>
            <w:r w:rsidRPr="005E1556">
              <w:rPr>
                <w:rFonts w:ascii="Tahoma" w:hAnsi="Tahoma" w:cs="Tahoma"/>
                <w:sz w:val="18"/>
                <w:szCs w:val="18"/>
              </w:rPr>
              <w:t>Matična številka subjekta</w:t>
            </w:r>
          </w:p>
        </w:tc>
        <w:tc>
          <w:tcPr>
            <w:tcW w:w="5657" w:type="dxa"/>
            <w:vAlign w:val="center"/>
          </w:tcPr>
          <w:p w14:paraId="097BF52E" w14:textId="77777777" w:rsidR="005E1556" w:rsidRPr="00C8579C" w:rsidRDefault="005E1556" w:rsidP="00AF65C5">
            <w:pPr>
              <w:keepNext/>
              <w:keepLines/>
              <w:rPr>
                <w:rFonts w:ascii="Tahoma" w:hAnsi="Tahoma" w:cs="Tahoma"/>
                <w:sz w:val="18"/>
                <w:szCs w:val="18"/>
              </w:rPr>
            </w:pPr>
          </w:p>
        </w:tc>
      </w:tr>
      <w:tr w:rsidR="005E1556" w:rsidRPr="00C8579C" w14:paraId="0D763FA3" w14:textId="77777777" w:rsidTr="00FD7DCE">
        <w:trPr>
          <w:jc w:val="center"/>
        </w:trPr>
        <w:tc>
          <w:tcPr>
            <w:tcW w:w="3397" w:type="dxa"/>
            <w:vAlign w:val="center"/>
          </w:tcPr>
          <w:p w14:paraId="6E4FA440" w14:textId="36C86209" w:rsidR="005E1556" w:rsidRPr="00C8579C" w:rsidRDefault="005E1556" w:rsidP="00AF65C5">
            <w:pPr>
              <w:keepNext/>
              <w:keepLines/>
              <w:spacing w:before="120" w:after="120"/>
              <w:rPr>
                <w:rFonts w:ascii="Tahoma" w:hAnsi="Tahoma" w:cs="Tahoma"/>
                <w:sz w:val="18"/>
                <w:szCs w:val="18"/>
              </w:rPr>
            </w:pPr>
            <w:r w:rsidRPr="005E1556">
              <w:rPr>
                <w:rFonts w:ascii="Tahoma" w:hAnsi="Tahoma" w:cs="Tahoma"/>
                <w:sz w:val="18"/>
                <w:szCs w:val="18"/>
              </w:rPr>
              <w:t>Davčna številka subjekta</w:t>
            </w:r>
          </w:p>
        </w:tc>
        <w:tc>
          <w:tcPr>
            <w:tcW w:w="5657" w:type="dxa"/>
            <w:vAlign w:val="center"/>
          </w:tcPr>
          <w:p w14:paraId="005D1188" w14:textId="77777777" w:rsidR="005E1556" w:rsidRPr="00C8579C" w:rsidRDefault="005E1556" w:rsidP="00AF65C5">
            <w:pPr>
              <w:keepNext/>
              <w:keepLines/>
              <w:rPr>
                <w:rFonts w:ascii="Tahoma" w:hAnsi="Tahoma" w:cs="Tahoma"/>
                <w:sz w:val="18"/>
                <w:szCs w:val="18"/>
              </w:rPr>
            </w:pPr>
          </w:p>
        </w:tc>
      </w:tr>
      <w:tr w:rsidR="00E818DE" w:rsidRPr="00C8579C" w14:paraId="788135C2" w14:textId="77777777" w:rsidTr="00FD7DCE">
        <w:trPr>
          <w:jc w:val="center"/>
        </w:trPr>
        <w:tc>
          <w:tcPr>
            <w:tcW w:w="3397" w:type="dxa"/>
            <w:vAlign w:val="center"/>
          </w:tcPr>
          <w:p w14:paraId="06DB1074" w14:textId="49F40CEC" w:rsidR="00E818DE" w:rsidRPr="005E1556" w:rsidRDefault="00E818DE" w:rsidP="00AF65C5">
            <w:pPr>
              <w:keepNext/>
              <w:keepLines/>
              <w:spacing w:before="120" w:after="120"/>
              <w:rPr>
                <w:rFonts w:ascii="Tahoma" w:hAnsi="Tahoma" w:cs="Tahoma"/>
                <w:sz w:val="18"/>
                <w:szCs w:val="18"/>
              </w:rPr>
            </w:pPr>
            <w:r>
              <w:rPr>
                <w:rFonts w:ascii="Tahoma" w:hAnsi="Tahoma" w:cs="Tahoma"/>
                <w:sz w:val="18"/>
                <w:szCs w:val="18"/>
              </w:rPr>
              <w:t xml:space="preserve">Navedba VSEH oseb, ki je člani </w:t>
            </w:r>
            <w:r w:rsidRPr="00452EB4">
              <w:rPr>
                <w:rFonts w:ascii="Tahoma" w:hAnsi="Tahoma" w:cs="Tahoma"/>
                <w:sz w:val="18"/>
                <w:szCs w:val="18"/>
              </w:rPr>
              <w:t>upravnega, vodstvenega ali nadzornega organa gospodarskega subjekta ali ki ima</w:t>
            </w:r>
            <w:r>
              <w:rPr>
                <w:rFonts w:ascii="Tahoma" w:hAnsi="Tahoma" w:cs="Tahoma"/>
                <w:sz w:val="18"/>
                <w:szCs w:val="18"/>
              </w:rPr>
              <w:t>jo</w:t>
            </w:r>
            <w:r w:rsidRPr="00452EB4">
              <w:rPr>
                <w:rFonts w:ascii="Tahoma" w:hAnsi="Tahoma" w:cs="Tahoma"/>
                <w:sz w:val="18"/>
                <w:szCs w:val="18"/>
              </w:rPr>
              <w:t xml:space="preserve"> pooblastila za njegovo zastopanje ali odločanje ali nadzor v njem</w:t>
            </w:r>
          </w:p>
        </w:tc>
        <w:tc>
          <w:tcPr>
            <w:tcW w:w="5657" w:type="dxa"/>
            <w:vAlign w:val="center"/>
          </w:tcPr>
          <w:p w14:paraId="1D12E252" w14:textId="77777777" w:rsidR="00E818DE" w:rsidRPr="00C8579C" w:rsidRDefault="00E818DE" w:rsidP="00AF65C5">
            <w:pPr>
              <w:keepNext/>
              <w:keepLines/>
              <w:rPr>
                <w:rFonts w:ascii="Tahoma" w:hAnsi="Tahoma" w:cs="Tahoma"/>
                <w:sz w:val="18"/>
                <w:szCs w:val="18"/>
              </w:rPr>
            </w:pPr>
          </w:p>
        </w:tc>
      </w:tr>
      <w:tr w:rsidR="00B976DC" w:rsidRPr="00C8579C" w14:paraId="2E35C9CD" w14:textId="77777777" w:rsidTr="00FD7DCE">
        <w:trPr>
          <w:jc w:val="center"/>
        </w:trPr>
        <w:tc>
          <w:tcPr>
            <w:tcW w:w="3397" w:type="dxa"/>
            <w:vAlign w:val="center"/>
          </w:tcPr>
          <w:p w14:paraId="37A96FB4" w14:textId="77777777" w:rsidR="00B976DC" w:rsidRPr="00C8579C" w:rsidRDefault="00B976DC" w:rsidP="00AF65C5">
            <w:pPr>
              <w:keepNext/>
              <w:keepLines/>
              <w:jc w:val="center"/>
              <w:rPr>
                <w:rFonts w:ascii="Tahoma" w:hAnsi="Tahoma" w:cs="Tahoma"/>
                <w:sz w:val="18"/>
                <w:szCs w:val="18"/>
              </w:rPr>
            </w:pPr>
          </w:p>
          <w:p w14:paraId="7A2F2F38" w14:textId="77777777" w:rsidR="00B976DC" w:rsidRPr="00C8579C" w:rsidRDefault="00B976DC" w:rsidP="00AF65C5">
            <w:pPr>
              <w:keepNext/>
              <w:keepLines/>
              <w:jc w:val="center"/>
              <w:rPr>
                <w:rFonts w:ascii="Tahoma" w:hAnsi="Tahoma" w:cs="Tahoma"/>
                <w:sz w:val="18"/>
                <w:szCs w:val="18"/>
              </w:rPr>
            </w:pPr>
          </w:p>
          <w:p w14:paraId="7F336795" w14:textId="77777777" w:rsidR="00B976DC" w:rsidRPr="00C8579C" w:rsidRDefault="00B976DC" w:rsidP="00AF65C5">
            <w:pPr>
              <w:keepNext/>
              <w:keepLines/>
              <w:rPr>
                <w:rFonts w:ascii="Tahoma" w:hAnsi="Tahoma" w:cs="Tahoma"/>
                <w:sz w:val="18"/>
                <w:szCs w:val="18"/>
              </w:rPr>
            </w:pPr>
          </w:p>
          <w:p w14:paraId="7219C33A" w14:textId="7171B8FB" w:rsidR="00B976DC" w:rsidRPr="00C8579C" w:rsidRDefault="00B976DC" w:rsidP="00AF65C5">
            <w:pPr>
              <w:keepNext/>
              <w:keepLines/>
              <w:rPr>
                <w:rFonts w:ascii="Tahoma" w:hAnsi="Tahoma" w:cs="Tahoma"/>
                <w:sz w:val="18"/>
                <w:szCs w:val="18"/>
              </w:rPr>
            </w:pPr>
            <w:r w:rsidRPr="00C8579C">
              <w:rPr>
                <w:rFonts w:ascii="Tahoma" w:hAnsi="Tahoma" w:cs="Tahoma"/>
                <w:sz w:val="18"/>
                <w:szCs w:val="18"/>
              </w:rPr>
              <w:t>Vsak del javnega naročila, za katere</w:t>
            </w:r>
            <w:r w:rsidR="00472C62">
              <w:rPr>
                <w:rFonts w:ascii="Tahoma" w:hAnsi="Tahoma" w:cs="Tahoma"/>
                <w:sz w:val="18"/>
                <w:szCs w:val="18"/>
              </w:rPr>
              <w:t>ga</w:t>
            </w:r>
            <w:r w:rsidRPr="00C8579C">
              <w:rPr>
                <w:rFonts w:ascii="Tahoma" w:hAnsi="Tahoma" w:cs="Tahoma"/>
                <w:sz w:val="18"/>
                <w:szCs w:val="18"/>
              </w:rPr>
              <w:t xml:space="preserve"> namerava ponudnik uporabiti zmogljivost subjekta</w:t>
            </w:r>
          </w:p>
          <w:p w14:paraId="61636AE6" w14:textId="77777777" w:rsidR="00B976DC" w:rsidRPr="00C8579C" w:rsidRDefault="00B976DC" w:rsidP="00AF65C5">
            <w:pPr>
              <w:keepNext/>
              <w:keepLines/>
              <w:jc w:val="center"/>
              <w:rPr>
                <w:rFonts w:ascii="Tahoma" w:hAnsi="Tahoma" w:cs="Tahoma"/>
                <w:sz w:val="18"/>
                <w:szCs w:val="18"/>
              </w:rPr>
            </w:pPr>
          </w:p>
          <w:p w14:paraId="3E08E9DF" w14:textId="77777777" w:rsidR="00B976DC" w:rsidRPr="00C8579C" w:rsidRDefault="00B976DC" w:rsidP="00AF65C5">
            <w:pPr>
              <w:keepNext/>
              <w:keepLines/>
              <w:rPr>
                <w:rFonts w:ascii="Tahoma" w:hAnsi="Tahoma" w:cs="Tahoma"/>
                <w:sz w:val="18"/>
                <w:szCs w:val="18"/>
              </w:rPr>
            </w:pPr>
          </w:p>
          <w:p w14:paraId="7700F490" w14:textId="77777777" w:rsidR="00B976DC" w:rsidRPr="00C8579C" w:rsidRDefault="00B976DC" w:rsidP="00AF65C5">
            <w:pPr>
              <w:keepNext/>
              <w:keepLines/>
              <w:rPr>
                <w:rFonts w:ascii="Tahoma" w:hAnsi="Tahoma" w:cs="Tahoma"/>
                <w:sz w:val="18"/>
                <w:szCs w:val="18"/>
              </w:rPr>
            </w:pPr>
          </w:p>
        </w:tc>
        <w:tc>
          <w:tcPr>
            <w:tcW w:w="5657" w:type="dxa"/>
            <w:vAlign w:val="center"/>
          </w:tcPr>
          <w:p w14:paraId="7AB32F5F" w14:textId="77777777" w:rsidR="00B976DC" w:rsidRPr="00C8579C" w:rsidRDefault="00B976DC" w:rsidP="00AF65C5">
            <w:pPr>
              <w:keepNext/>
              <w:keepLines/>
              <w:rPr>
                <w:sz w:val="18"/>
                <w:szCs w:val="18"/>
              </w:rPr>
            </w:pPr>
          </w:p>
          <w:p w14:paraId="472D417A" w14:textId="77777777" w:rsidR="00B976DC" w:rsidRPr="00C8579C" w:rsidRDefault="00B976DC" w:rsidP="00AF65C5">
            <w:pPr>
              <w:keepNext/>
              <w:keepLines/>
              <w:rPr>
                <w:sz w:val="18"/>
                <w:szCs w:val="18"/>
              </w:rPr>
            </w:pPr>
          </w:p>
        </w:tc>
      </w:tr>
      <w:tr w:rsidR="00B976DC" w:rsidRPr="00C8579C" w14:paraId="78F65491" w14:textId="77777777" w:rsidTr="00FD7DCE">
        <w:trPr>
          <w:trHeight w:val="525"/>
          <w:jc w:val="center"/>
        </w:trPr>
        <w:tc>
          <w:tcPr>
            <w:tcW w:w="3397" w:type="dxa"/>
            <w:vAlign w:val="center"/>
          </w:tcPr>
          <w:p w14:paraId="608B8733" w14:textId="77777777" w:rsidR="00B976DC" w:rsidRPr="00C8579C" w:rsidRDefault="00B976DC" w:rsidP="00AF65C5">
            <w:pPr>
              <w:keepNext/>
              <w:keepLines/>
              <w:rPr>
                <w:rFonts w:ascii="Tahoma" w:hAnsi="Tahoma" w:cs="Tahoma"/>
                <w:sz w:val="18"/>
                <w:szCs w:val="18"/>
              </w:rPr>
            </w:pPr>
            <w:r w:rsidRPr="00C8579C">
              <w:rPr>
                <w:rFonts w:ascii="Tahoma" w:hAnsi="Tahoma" w:cs="Tahoma"/>
                <w:sz w:val="18"/>
                <w:szCs w:val="18"/>
              </w:rPr>
              <w:t>Količina/Delež (%) javnega naročila</w:t>
            </w:r>
          </w:p>
        </w:tc>
        <w:tc>
          <w:tcPr>
            <w:tcW w:w="5657" w:type="dxa"/>
            <w:vAlign w:val="center"/>
          </w:tcPr>
          <w:p w14:paraId="63CEA58A" w14:textId="77777777" w:rsidR="00B976DC" w:rsidRPr="00C8579C" w:rsidRDefault="00B976DC" w:rsidP="00AF65C5">
            <w:pPr>
              <w:keepNext/>
              <w:keepLines/>
              <w:rPr>
                <w:sz w:val="18"/>
                <w:szCs w:val="18"/>
              </w:rPr>
            </w:pPr>
          </w:p>
          <w:p w14:paraId="09B17C33" w14:textId="77777777" w:rsidR="00B976DC" w:rsidRPr="00C8579C" w:rsidRDefault="00B976DC" w:rsidP="00AF65C5">
            <w:pPr>
              <w:keepNext/>
              <w:keepLines/>
              <w:rPr>
                <w:sz w:val="18"/>
                <w:szCs w:val="18"/>
              </w:rPr>
            </w:pPr>
          </w:p>
        </w:tc>
      </w:tr>
    </w:tbl>
    <w:p w14:paraId="1D1726AE" w14:textId="77777777" w:rsidR="00B976DC" w:rsidRPr="00C8579C" w:rsidRDefault="00B976DC" w:rsidP="00AF65C5">
      <w:pPr>
        <w:keepNext/>
        <w:keepLines/>
        <w:tabs>
          <w:tab w:val="left" w:pos="567"/>
          <w:tab w:val="left" w:pos="851"/>
          <w:tab w:val="left" w:pos="993"/>
        </w:tabs>
        <w:jc w:val="both"/>
        <w:rPr>
          <w:rFonts w:ascii="Tahoma" w:hAnsi="Tahoma" w:cs="Tahoma"/>
          <w:lang w:eastAsia="ar-SA"/>
        </w:rPr>
      </w:pPr>
    </w:p>
    <w:p w14:paraId="1C33992F" w14:textId="77777777" w:rsidR="00D92424" w:rsidRPr="00C8579C" w:rsidRDefault="00D92424" w:rsidP="00AF65C5">
      <w:pPr>
        <w:keepNext/>
        <w:keepLines/>
        <w:tabs>
          <w:tab w:val="left" w:pos="5400"/>
        </w:tabs>
        <w:rPr>
          <w:rFonts w:ascii="Tahoma" w:hAnsi="Tahoma" w:cs="Tahoma"/>
        </w:rPr>
      </w:pPr>
      <w:r w:rsidRPr="00C8579C">
        <w:rPr>
          <w:rFonts w:ascii="Tahoma" w:hAnsi="Tahoma" w:cs="Tahoma"/>
        </w:rPr>
        <w:t>Datum:.........................</w:t>
      </w:r>
      <w:r w:rsidRPr="00C8579C">
        <w:rPr>
          <w:rFonts w:ascii="Tahoma" w:hAnsi="Tahoma" w:cs="Tahoma"/>
        </w:rPr>
        <w:tab/>
        <w:t>Datum:.........................</w:t>
      </w:r>
    </w:p>
    <w:p w14:paraId="02886DDB" w14:textId="77777777" w:rsidR="00D92424" w:rsidRPr="00C8579C" w:rsidRDefault="00D92424" w:rsidP="00AF65C5">
      <w:pPr>
        <w:keepNext/>
        <w:keepLines/>
        <w:tabs>
          <w:tab w:val="left" w:pos="5400"/>
        </w:tabs>
        <w:jc w:val="both"/>
        <w:rPr>
          <w:rFonts w:ascii="Tahoma" w:hAnsi="Tahoma" w:cs="Tahoma"/>
        </w:rPr>
      </w:pPr>
    </w:p>
    <w:p w14:paraId="46EB0C80" w14:textId="77777777" w:rsidR="00D92424" w:rsidRPr="00C8579C" w:rsidRDefault="00D92424" w:rsidP="00AF65C5">
      <w:pPr>
        <w:keepNext/>
        <w:keepLines/>
        <w:tabs>
          <w:tab w:val="left" w:pos="5400"/>
        </w:tabs>
        <w:jc w:val="both"/>
        <w:rPr>
          <w:rFonts w:ascii="Tahoma" w:hAnsi="Tahoma" w:cs="Tahoma"/>
        </w:rPr>
      </w:pPr>
    </w:p>
    <w:p w14:paraId="7720A1BD" w14:textId="21BACFE8" w:rsidR="00D504E5" w:rsidRDefault="00D504E5" w:rsidP="00AF65C5">
      <w:pPr>
        <w:keepNext/>
        <w:keepLines/>
        <w:tabs>
          <w:tab w:val="left" w:pos="5400"/>
        </w:tabs>
        <w:ind w:left="5387" w:hanging="5387"/>
        <w:jc w:val="both"/>
        <w:rPr>
          <w:rFonts w:ascii="Tahoma" w:hAnsi="Tahoma" w:cs="Tahoma"/>
          <w:snapToGrid w:val="0"/>
          <w:color w:val="000000"/>
        </w:rPr>
      </w:pPr>
      <w:r>
        <w:rPr>
          <w:rFonts w:ascii="Tahoma" w:hAnsi="Tahoma" w:cs="Tahoma"/>
          <w:snapToGrid w:val="0"/>
          <w:color w:val="000000"/>
        </w:rPr>
        <w:t xml:space="preserve">Ime in priimek ter </w:t>
      </w:r>
      <w:r w:rsidRPr="00C8579C">
        <w:rPr>
          <w:rFonts w:ascii="Tahoma" w:hAnsi="Tahoma" w:cs="Tahoma"/>
          <w:snapToGrid w:val="0"/>
          <w:color w:val="000000"/>
        </w:rPr>
        <w:t xml:space="preserve">podpis </w:t>
      </w:r>
      <w:r>
        <w:rPr>
          <w:rFonts w:ascii="Tahoma" w:hAnsi="Tahoma" w:cs="Tahoma"/>
          <w:snapToGrid w:val="0"/>
          <w:color w:val="000000"/>
        </w:rPr>
        <w:t xml:space="preserve">zakonitega </w:t>
      </w:r>
      <w:r>
        <w:rPr>
          <w:rFonts w:ascii="Tahoma" w:hAnsi="Tahoma" w:cs="Tahoma"/>
          <w:snapToGrid w:val="0"/>
          <w:color w:val="000000"/>
        </w:rPr>
        <w:tab/>
        <w:t xml:space="preserve">Ime in priimek ter podpis zakonitega </w:t>
      </w:r>
    </w:p>
    <w:p w14:paraId="424B6F35" w14:textId="7FD5E4A3" w:rsidR="00D92424" w:rsidRPr="00C8579C" w:rsidRDefault="00D504E5" w:rsidP="00AF65C5">
      <w:pPr>
        <w:keepNext/>
        <w:keepLines/>
        <w:tabs>
          <w:tab w:val="left" w:pos="5400"/>
        </w:tabs>
        <w:ind w:left="5387" w:hanging="5387"/>
        <w:jc w:val="both"/>
        <w:rPr>
          <w:rFonts w:ascii="Tahoma" w:hAnsi="Tahoma" w:cs="Tahoma"/>
        </w:rPr>
      </w:pPr>
      <w:r>
        <w:rPr>
          <w:rFonts w:ascii="Tahoma" w:hAnsi="Tahoma" w:cs="Tahoma"/>
          <w:snapToGrid w:val="0"/>
          <w:color w:val="000000"/>
        </w:rPr>
        <w:t xml:space="preserve">zastopnika </w:t>
      </w:r>
      <w:r w:rsidRPr="00C8579C">
        <w:rPr>
          <w:rFonts w:ascii="Tahoma" w:hAnsi="Tahoma" w:cs="Tahoma"/>
          <w:snapToGrid w:val="0"/>
          <w:color w:val="000000"/>
        </w:rPr>
        <w:t>ponudnika</w:t>
      </w:r>
      <w:r w:rsidR="00D92424" w:rsidRPr="00C8579C">
        <w:rPr>
          <w:rFonts w:ascii="Tahoma" w:hAnsi="Tahoma" w:cs="Tahoma"/>
        </w:rPr>
        <w:tab/>
      </w:r>
      <w:r w:rsidR="00D5152D">
        <w:rPr>
          <w:rFonts w:ascii="Tahoma" w:hAnsi="Tahoma" w:cs="Tahoma"/>
          <w:snapToGrid w:val="0"/>
          <w:color w:val="000000"/>
        </w:rPr>
        <w:t xml:space="preserve">zastopnika </w:t>
      </w:r>
      <w:r w:rsidR="00D92424" w:rsidRPr="00C8579C">
        <w:rPr>
          <w:rFonts w:ascii="Tahoma" w:hAnsi="Tahoma" w:cs="Tahoma"/>
        </w:rPr>
        <w:t>subjekta</w:t>
      </w:r>
    </w:p>
    <w:p w14:paraId="62F61387" w14:textId="77777777" w:rsidR="00D92424" w:rsidRPr="00C8579C" w:rsidRDefault="00D92424" w:rsidP="00AF65C5">
      <w:pPr>
        <w:keepNext/>
        <w:keepLines/>
        <w:tabs>
          <w:tab w:val="left" w:pos="5400"/>
        </w:tabs>
        <w:rPr>
          <w:rFonts w:ascii="Tahoma" w:hAnsi="Tahoma" w:cs="Tahoma"/>
        </w:rPr>
      </w:pPr>
    </w:p>
    <w:p w14:paraId="155802A1" w14:textId="77777777" w:rsidR="00D92424" w:rsidRPr="00C8579C" w:rsidRDefault="00D92424" w:rsidP="00AF65C5">
      <w:pPr>
        <w:keepNext/>
        <w:keepLines/>
        <w:rPr>
          <w:rFonts w:ascii="Tahoma" w:hAnsi="Tahoma" w:cs="Tahoma"/>
        </w:rPr>
      </w:pPr>
      <w:r w:rsidRPr="00C8579C">
        <w:rPr>
          <w:rFonts w:ascii="Tahoma" w:hAnsi="Tahoma" w:cs="Tahoma"/>
        </w:rPr>
        <w:t>..........................................</w:t>
      </w:r>
      <w:r w:rsidRPr="00C8579C">
        <w:rPr>
          <w:rFonts w:ascii="Tahoma" w:hAnsi="Tahoma" w:cs="Tahoma"/>
        </w:rPr>
        <w:tab/>
      </w:r>
      <w:r w:rsidRPr="00C8579C">
        <w:rPr>
          <w:rFonts w:ascii="Tahoma" w:hAnsi="Tahoma" w:cs="Tahoma"/>
        </w:rPr>
        <w:tab/>
      </w:r>
      <w:r w:rsidRPr="00C8579C">
        <w:rPr>
          <w:rFonts w:ascii="Tahoma" w:hAnsi="Tahoma" w:cs="Tahoma"/>
        </w:rPr>
        <w:tab/>
        <w:t xml:space="preserve">                   ………………………………………………</w:t>
      </w:r>
    </w:p>
    <w:p w14:paraId="6C699322" w14:textId="77777777" w:rsidR="00D92424" w:rsidRPr="00C8579C" w:rsidRDefault="00D92424" w:rsidP="00AF65C5">
      <w:pPr>
        <w:keepNext/>
        <w:keepLines/>
        <w:tabs>
          <w:tab w:val="left" w:pos="284"/>
        </w:tabs>
        <w:jc w:val="both"/>
        <w:rPr>
          <w:rFonts w:ascii="Tahoma" w:hAnsi="Tahoma" w:cs="Tahoma"/>
          <w:b/>
        </w:rPr>
      </w:pPr>
      <w:r w:rsidRPr="00C8579C">
        <w:rPr>
          <w:rFonts w:ascii="Tahoma" w:hAnsi="Tahoma" w:cs="Tahoma"/>
          <w:b/>
        </w:rPr>
        <w:tab/>
      </w:r>
      <w:r w:rsidRPr="00C8579C">
        <w:rPr>
          <w:rFonts w:ascii="Tahoma" w:hAnsi="Tahoma" w:cs="Tahoma"/>
          <w:b/>
        </w:rPr>
        <w:tab/>
      </w:r>
      <w:r w:rsidRPr="00C8579C">
        <w:rPr>
          <w:rFonts w:ascii="Tahoma" w:hAnsi="Tahoma" w:cs="Tahoma"/>
        </w:rPr>
        <w:t xml:space="preserve">Žig: </w:t>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00530115" w:rsidRPr="00C8579C">
        <w:rPr>
          <w:rFonts w:ascii="Tahoma" w:hAnsi="Tahoma" w:cs="Tahoma"/>
        </w:rPr>
        <w:t xml:space="preserve">     </w:t>
      </w:r>
      <w:r w:rsidRPr="00C8579C">
        <w:rPr>
          <w:rFonts w:ascii="Tahoma" w:hAnsi="Tahoma" w:cs="Tahoma"/>
        </w:rPr>
        <w:t>Žig:</w:t>
      </w:r>
    </w:p>
    <w:p w14:paraId="293E657B" w14:textId="77777777" w:rsidR="00D92424" w:rsidRPr="00C8579C" w:rsidRDefault="00D92424" w:rsidP="00AF65C5">
      <w:pPr>
        <w:keepNext/>
        <w:keepLines/>
        <w:tabs>
          <w:tab w:val="left" w:pos="567"/>
          <w:tab w:val="left" w:pos="851"/>
          <w:tab w:val="left" w:pos="993"/>
        </w:tabs>
        <w:jc w:val="both"/>
        <w:rPr>
          <w:rFonts w:ascii="Tahoma" w:hAnsi="Tahoma" w:cs="Tahoma"/>
          <w:b/>
          <w:i/>
          <w:sz w:val="18"/>
          <w:szCs w:val="18"/>
          <w:lang w:eastAsia="ar-SA"/>
        </w:rPr>
      </w:pPr>
    </w:p>
    <w:p w14:paraId="59C7E956" w14:textId="77777777" w:rsidR="00D92424" w:rsidRPr="00C8579C" w:rsidRDefault="00D92424" w:rsidP="00AF65C5">
      <w:pPr>
        <w:keepNext/>
        <w:keepLines/>
        <w:tabs>
          <w:tab w:val="left" w:pos="567"/>
          <w:tab w:val="left" w:pos="851"/>
          <w:tab w:val="left" w:pos="993"/>
        </w:tabs>
        <w:jc w:val="both"/>
        <w:rPr>
          <w:rFonts w:ascii="Tahoma" w:hAnsi="Tahoma" w:cs="Tahoma"/>
          <w:b/>
          <w:i/>
          <w:sz w:val="18"/>
          <w:szCs w:val="18"/>
          <w:lang w:eastAsia="ar-SA"/>
        </w:rPr>
      </w:pPr>
    </w:p>
    <w:p w14:paraId="654F7749" w14:textId="77777777" w:rsidR="00D92424" w:rsidRPr="00C8579C" w:rsidRDefault="00D92424" w:rsidP="00B40B0F">
      <w:pPr>
        <w:keepNext/>
        <w:keepLines/>
        <w:tabs>
          <w:tab w:val="left" w:pos="993"/>
        </w:tabs>
        <w:jc w:val="both"/>
        <w:rPr>
          <w:rFonts w:ascii="Tahoma" w:hAnsi="Tahoma" w:cs="Tahoma"/>
          <w:b/>
          <w:i/>
          <w:sz w:val="18"/>
          <w:szCs w:val="18"/>
          <w:lang w:eastAsia="ar-SA"/>
        </w:rPr>
      </w:pPr>
    </w:p>
    <w:p w14:paraId="34A00CB4" w14:textId="77777777" w:rsidR="00D92424" w:rsidRPr="00C8579C" w:rsidRDefault="00D92424" w:rsidP="00AF65C5">
      <w:pPr>
        <w:keepNext/>
        <w:keepLines/>
        <w:tabs>
          <w:tab w:val="left" w:pos="567"/>
          <w:tab w:val="left" w:pos="851"/>
          <w:tab w:val="left" w:pos="993"/>
        </w:tabs>
        <w:jc w:val="both"/>
        <w:rPr>
          <w:rFonts w:ascii="Tahoma" w:hAnsi="Tahoma" w:cs="Tahoma"/>
          <w:b/>
          <w:i/>
          <w:sz w:val="18"/>
          <w:szCs w:val="18"/>
          <w:lang w:eastAsia="ar-SA"/>
        </w:rPr>
      </w:pPr>
    </w:p>
    <w:p w14:paraId="7B141F6B" w14:textId="77777777" w:rsidR="00D92424" w:rsidRPr="000E7FA8" w:rsidRDefault="00D92424" w:rsidP="00AF65C5">
      <w:pPr>
        <w:keepNext/>
        <w:keepLines/>
        <w:spacing w:after="40"/>
        <w:jc w:val="both"/>
        <w:rPr>
          <w:rFonts w:ascii="Tahoma" w:hAnsi="Tahoma" w:cs="Tahoma"/>
          <w:b/>
          <w:i/>
          <w:sz w:val="16"/>
          <w:szCs w:val="16"/>
          <w:u w:val="single"/>
        </w:rPr>
      </w:pPr>
      <w:r w:rsidRPr="000E7FA8">
        <w:rPr>
          <w:rFonts w:ascii="Tahoma" w:hAnsi="Tahoma" w:cs="Tahoma"/>
          <w:b/>
          <w:i/>
          <w:sz w:val="16"/>
          <w:szCs w:val="16"/>
          <w:u w:val="single"/>
        </w:rPr>
        <w:t xml:space="preserve">Opomba: </w:t>
      </w:r>
    </w:p>
    <w:p w14:paraId="4E063765" w14:textId="77777777" w:rsidR="00D92424" w:rsidRPr="000E7FA8" w:rsidRDefault="00D92424" w:rsidP="00AF65C5">
      <w:pPr>
        <w:keepNext/>
        <w:keepLines/>
        <w:jc w:val="both"/>
        <w:rPr>
          <w:rFonts w:ascii="Tahoma" w:hAnsi="Tahoma" w:cs="Tahoma"/>
          <w:i/>
          <w:sz w:val="16"/>
          <w:szCs w:val="16"/>
        </w:rPr>
      </w:pPr>
      <w:r w:rsidRPr="000E7FA8">
        <w:rPr>
          <w:rFonts w:ascii="Tahoma" w:hAnsi="Tahoma" w:cs="Tahoma"/>
          <w:i/>
          <w:sz w:val="16"/>
          <w:szCs w:val="16"/>
        </w:rPr>
        <w:t>Prilogo je potrebno izpolniti</w:t>
      </w:r>
      <w:r w:rsidR="003724F1" w:rsidRPr="000E7FA8">
        <w:rPr>
          <w:rFonts w:ascii="Tahoma" w:hAnsi="Tahoma" w:cs="Tahoma"/>
          <w:i/>
          <w:sz w:val="16"/>
          <w:szCs w:val="16"/>
        </w:rPr>
        <w:t xml:space="preserve"> in priložiti v ponudbi</w:t>
      </w:r>
      <w:r w:rsidRPr="000E7FA8">
        <w:rPr>
          <w:rFonts w:ascii="Tahoma" w:hAnsi="Tahoma" w:cs="Tahoma"/>
          <w:i/>
          <w:sz w:val="16"/>
          <w:szCs w:val="16"/>
        </w:rPr>
        <w:t>, v kolikor ponudnik uporabi zmogljivost drugih subjektov za izvedbo javnega naročila.</w:t>
      </w:r>
    </w:p>
    <w:p w14:paraId="5F87EA57" w14:textId="77777777" w:rsidR="00D92424" w:rsidRPr="000E7FA8" w:rsidRDefault="00D92424" w:rsidP="00AF65C5">
      <w:pPr>
        <w:keepNext/>
        <w:keepLines/>
        <w:tabs>
          <w:tab w:val="left" w:pos="567"/>
          <w:tab w:val="left" w:pos="851"/>
          <w:tab w:val="left" w:pos="993"/>
        </w:tabs>
        <w:jc w:val="both"/>
        <w:rPr>
          <w:rFonts w:ascii="Tahoma" w:hAnsi="Tahoma" w:cs="Tahoma"/>
          <w:b/>
          <w:i/>
          <w:sz w:val="16"/>
          <w:szCs w:val="16"/>
          <w:lang w:eastAsia="ar-SA"/>
        </w:rPr>
      </w:pPr>
    </w:p>
    <w:p w14:paraId="7C3604D6" w14:textId="77777777" w:rsidR="00D92424" w:rsidRPr="000E7FA8" w:rsidRDefault="00D92424" w:rsidP="00AF65C5">
      <w:pPr>
        <w:keepNext/>
        <w:keepLines/>
        <w:spacing w:after="40"/>
        <w:jc w:val="both"/>
        <w:rPr>
          <w:rFonts w:ascii="Tahoma" w:hAnsi="Tahoma" w:cs="Tahoma"/>
          <w:b/>
          <w:i/>
          <w:sz w:val="16"/>
          <w:szCs w:val="16"/>
          <w:u w:val="single"/>
        </w:rPr>
      </w:pPr>
      <w:r w:rsidRPr="000E7FA8">
        <w:rPr>
          <w:rFonts w:ascii="Tahoma" w:hAnsi="Tahoma" w:cs="Tahoma"/>
          <w:b/>
          <w:i/>
          <w:sz w:val="16"/>
          <w:szCs w:val="16"/>
          <w:u w:val="single"/>
        </w:rPr>
        <w:t xml:space="preserve">Navodilo: </w:t>
      </w:r>
    </w:p>
    <w:p w14:paraId="3F6481E6" w14:textId="77777777" w:rsidR="00D92424" w:rsidRPr="000E7FA8" w:rsidRDefault="00D92424" w:rsidP="00AF65C5">
      <w:pPr>
        <w:keepNext/>
        <w:keepLines/>
        <w:jc w:val="both"/>
        <w:rPr>
          <w:rFonts w:ascii="Tahoma" w:hAnsi="Tahoma" w:cs="Tahoma"/>
          <w:i/>
          <w:sz w:val="16"/>
          <w:szCs w:val="16"/>
        </w:rPr>
      </w:pPr>
      <w:r w:rsidRPr="000E7FA8">
        <w:rPr>
          <w:rFonts w:ascii="Tahoma" w:hAnsi="Tahoma" w:cs="Tahoma"/>
          <w:i/>
          <w:sz w:val="16"/>
          <w:szCs w:val="16"/>
        </w:rPr>
        <w:t>Obrazec se po potrebi kopira!</w:t>
      </w:r>
    </w:p>
    <w:p w14:paraId="25403A40" w14:textId="77777777" w:rsidR="00D31772" w:rsidRDefault="00D31772" w:rsidP="00AF65C5">
      <w:pPr>
        <w:keepNext/>
        <w:keepLines/>
        <w:rPr>
          <w:rFonts w:ascii="Tahoma" w:hAnsi="Tahoma" w:cs="Tahoma"/>
        </w:rPr>
      </w:pPr>
    </w:p>
    <w:p w14:paraId="092C3414" w14:textId="77777777" w:rsidR="00D31772" w:rsidRDefault="00D31772" w:rsidP="00AF65C5">
      <w:pPr>
        <w:keepNext/>
        <w:keepLines/>
        <w:rPr>
          <w:rFonts w:ascii="Tahoma" w:hAnsi="Tahoma" w:cs="Tahoma"/>
        </w:rPr>
      </w:pPr>
    </w:p>
    <w:p w14:paraId="6D708944" w14:textId="77777777" w:rsidR="00D31772" w:rsidRDefault="00D31772" w:rsidP="00AF65C5">
      <w:pPr>
        <w:keepNext/>
        <w:keepLines/>
        <w:rPr>
          <w:rFonts w:ascii="Tahoma" w:hAnsi="Tahoma" w:cs="Tahoma"/>
        </w:rPr>
      </w:pPr>
    </w:p>
    <w:p w14:paraId="4DEAFDB9" w14:textId="77777777" w:rsidR="00D31772" w:rsidRDefault="00D31772" w:rsidP="00AF65C5">
      <w:pPr>
        <w:keepNext/>
        <w:keepLines/>
        <w:rPr>
          <w:rFonts w:ascii="Tahoma" w:hAnsi="Tahoma" w:cs="Tahoma"/>
        </w:rPr>
      </w:pPr>
    </w:p>
    <w:p w14:paraId="2549B529" w14:textId="77777777" w:rsidR="00D31772" w:rsidRDefault="00D31772" w:rsidP="00AF65C5">
      <w:pPr>
        <w:keepNext/>
        <w:keepLines/>
        <w:rPr>
          <w:rFonts w:ascii="Tahoma" w:hAnsi="Tahoma" w:cs="Tahoma"/>
        </w:rPr>
      </w:pPr>
    </w:p>
    <w:p w14:paraId="56A5D80B" w14:textId="77777777" w:rsidR="00D31772" w:rsidRDefault="00D31772" w:rsidP="00AF65C5">
      <w:pPr>
        <w:keepNext/>
        <w:keepLines/>
        <w:rPr>
          <w:rFonts w:ascii="Tahoma" w:hAnsi="Tahoma" w:cs="Tahoma"/>
        </w:rPr>
      </w:pPr>
    </w:p>
    <w:p w14:paraId="7E9F211A" w14:textId="77777777" w:rsidR="00D31772" w:rsidRDefault="00D31772" w:rsidP="00AF65C5">
      <w:pPr>
        <w:keepNext/>
        <w:keepLines/>
        <w:rPr>
          <w:rFonts w:ascii="Tahoma" w:hAnsi="Tahoma" w:cs="Tahoma"/>
        </w:rPr>
      </w:pPr>
    </w:p>
    <w:p w14:paraId="0D9EFDAC" w14:textId="77777777" w:rsidR="00D31772" w:rsidRDefault="00D31772" w:rsidP="00AF65C5">
      <w:pPr>
        <w:keepNext/>
        <w:keepLines/>
        <w:rPr>
          <w:rFonts w:ascii="Tahoma" w:hAnsi="Tahoma" w:cs="Tahoma"/>
        </w:rPr>
      </w:pPr>
    </w:p>
    <w:p w14:paraId="0EC350E9" w14:textId="77777777" w:rsidR="00681C44" w:rsidRDefault="00681C44" w:rsidP="00AF65C5">
      <w:pPr>
        <w:keepNext/>
        <w:keepLines/>
        <w:rPr>
          <w:rFonts w:ascii="Tahoma" w:hAnsi="Tahoma" w:cs="Tahoma"/>
        </w:rPr>
      </w:pPr>
    </w:p>
    <w:p w14:paraId="6B9B679F" w14:textId="6750CE65" w:rsidR="00F40A4D" w:rsidRPr="009E6E73" w:rsidRDefault="00F40A4D" w:rsidP="00F40A4D">
      <w:pPr>
        <w:keepNext/>
        <w:keepLines/>
        <w:tabs>
          <w:tab w:val="left" w:pos="5550"/>
        </w:tabs>
        <w:ind w:left="5387" w:hanging="5387"/>
        <w:rPr>
          <w:rFonts w:ascii="Tahoma" w:hAnsi="Tahoma" w:cs="Tahoma"/>
        </w:rPr>
      </w:pPr>
    </w:p>
    <w:p w14:paraId="5F170C99" w14:textId="77777777" w:rsidR="000E7FA8" w:rsidRDefault="000E7FA8">
      <w: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782C3D" w:rsidRPr="00C8579C" w14:paraId="5C0CA7EF" w14:textId="77777777" w:rsidTr="00782C3D">
        <w:tc>
          <w:tcPr>
            <w:tcW w:w="7725" w:type="dxa"/>
            <w:tcBorders>
              <w:right w:val="single" w:sz="4" w:space="0" w:color="auto"/>
            </w:tcBorders>
          </w:tcPr>
          <w:p w14:paraId="64E82A28" w14:textId="1AA5A0D0" w:rsidR="00782C3D" w:rsidRPr="005E6714" w:rsidRDefault="00470D62" w:rsidP="00F22648">
            <w:pPr>
              <w:keepNext/>
              <w:keepLines/>
              <w:jc w:val="both"/>
              <w:rPr>
                <w:rFonts w:ascii="Tahoma" w:hAnsi="Tahoma" w:cs="Tahoma"/>
                <w:b/>
                <w:bCs/>
              </w:rPr>
            </w:pPr>
            <w:r>
              <w:rPr>
                <w:rFonts w:ascii="Tahoma" w:hAnsi="Tahoma" w:cs="Tahoma"/>
                <w:b/>
                <w:bCs/>
              </w:rPr>
              <w:lastRenderedPageBreak/>
              <w:t>SPECIFIKACIJA KEMIKALIJ IN VARNOSTNI LISTI</w:t>
            </w:r>
          </w:p>
        </w:tc>
        <w:tc>
          <w:tcPr>
            <w:tcW w:w="1626" w:type="dxa"/>
            <w:tcBorders>
              <w:top w:val="single" w:sz="4" w:space="0" w:color="auto"/>
              <w:left w:val="single" w:sz="4" w:space="0" w:color="auto"/>
              <w:bottom w:val="single" w:sz="4" w:space="0" w:color="auto"/>
              <w:right w:val="single" w:sz="4" w:space="0" w:color="auto"/>
            </w:tcBorders>
          </w:tcPr>
          <w:p w14:paraId="39A62037" w14:textId="18858BAE" w:rsidR="00782C3D" w:rsidRPr="005E6714" w:rsidRDefault="00782C3D" w:rsidP="00F22648">
            <w:pPr>
              <w:keepNext/>
              <w:keepLines/>
              <w:jc w:val="both"/>
              <w:rPr>
                <w:rFonts w:ascii="Tahoma" w:hAnsi="Tahoma" w:cs="Tahoma"/>
                <w:b/>
              </w:rPr>
            </w:pPr>
            <w:r w:rsidRPr="005E6714">
              <w:rPr>
                <w:rFonts w:ascii="Tahoma" w:hAnsi="Tahoma" w:cs="Tahoma"/>
                <w:b/>
                <w:i/>
              </w:rPr>
              <w:t>Priloga</w:t>
            </w:r>
            <w:r>
              <w:rPr>
                <w:rFonts w:ascii="Tahoma" w:hAnsi="Tahoma" w:cs="Tahoma"/>
                <w:b/>
                <w:i/>
              </w:rPr>
              <w:t xml:space="preserve"> </w:t>
            </w:r>
            <w:r w:rsidR="00A72BD0">
              <w:rPr>
                <w:rFonts w:ascii="Tahoma" w:hAnsi="Tahoma" w:cs="Tahoma"/>
                <w:b/>
                <w:i/>
              </w:rPr>
              <w:t>5</w:t>
            </w:r>
            <w:r w:rsidRPr="005E6714">
              <w:rPr>
                <w:rFonts w:ascii="Tahoma" w:hAnsi="Tahoma" w:cs="Tahoma"/>
                <w:b/>
                <w:i/>
              </w:rPr>
              <w:t xml:space="preserve"> </w:t>
            </w:r>
          </w:p>
        </w:tc>
      </w:tr>
    </w:tbl>
    <w:p w14:paraId="5EEE07A7" w14:textId="77777777" w:rsidR="00A77DDC" w:rsidRDefault="00A77DDC" w:rsidP="00AF65C5">
      <w:pPr>
        <w:keepNext/>
        <w:keepLines/>
        <w:jc w:val="both"/>
        <w:rPr>
          <w:rFonts w:ascii="Tahoma" w:hAnsi="Tahoma" w:cs="Tahoma"/>
        </w:rPr>
      </w:pPr>
    </w:p>
    <w:p w14:paraId="268CC454" w14:textId="77777777" w:rsidR="00470D62" w:rsidRDefault="00470D62" w:rsidP="00AF65C5">
      <w:pPr>
        <w:keepNext/>
        <w:keepLines/>
        <w:jc w:val="both"/>
        <w:rPr>
          <w:rFonts w:ascii="Tahoma" w:hAnsi="Tahoma" w:cs="Tahoma"/>
        </w:rPr>
      </w:pPr>
    </w:p>
    <w:p w14:paraId="246EE88C" w14:textId="77777777" w:rsidR="00470D62" w:rsidRDefault="00470D62" w:rsidP="00AF65C5">
      <w:pPr>
        <w:keepNext/>
        <w:keepLines/>
        <w:jc w:val="both"/>
        <w:rPr>
          <w:rFonts w:ascii="Tahoma" w:hAnsi="Tahoma" w:cs="Tahoma"/>
        </w:rPr>
      </w:pPr>
    </w:p>
    <w:p w14:paraId="157BBD07" w14:textId="6340C9E3" w:rsidR="00A77DDC" w:rsidRDefault="003D1A84" w:rsidP="00AF65C5">
      <w:pPr>
        <w:keepNext/>
        <w:keepLines/>
        <w:jc w:val="both"/>
        <w:rPr>
          <w:rFonts w:ascii="Tahoma" w:hAnsi="Tahoma" w:cs="Tahoma"/>
          <w:b/>
          <w:color w:val="000000" w:themeColor="text1"/>
        </w:rPr>
      </w:pPr>
      <w:bookmarkStart w:id="34" w:name="_Hlk236135577"/>
      <w:r w:rsidRPr="003D1A84">
        <w:rPr>
          <w:rFonts w:ascii="Tahoma" w:hAnsi="Tahoma" w:cs="Tahoma"/>
          <w:b/>
          <w:color w:val="000000" w:themeColor="text1"/>
        </w:rPr>
        <w:t>VKS-136/26 – Dobava železovega III sulfata (</w:t>
      </w:r>
      <w:proofErr w:type="spellStart"/>
      <w:r w:rsidRPr="003D1A84">
        <w:rPr>
          <w:rFonts w:ascii="Tahoma" w:hAnsi="Tahoma" w:cs="Tahoma"/>
          <w:b/>
          <w:color w:val="000000" w:themeColor="text1"/>
        </w:rPr>
        <w:t>ferikola</w:t>
      </w:r>
      <w:proofErr w:type="spellEnd"/>
      <w:r w:rsidRPr="003D1A84">
        <w:rPr>
          <w:rFonts w:ascii="Tahoma" w:hAnsi="Tahoma" w:cs="Tahoma"/>
          <w:b/>
          <w:color w:val="000000" w:themeColor="text1"/>
        </w:rPr>
        <w:t>) za obdobje 4 let</w:t>
      </w:r>
    </w:p>
    <w:bookmarkEnd w:id="34"/>
    <w:p w14:paraId="294799A8" w14:textId="77777777" w:rsidR="003D1A84" w:rsidRDefault="003D1A84" w:rsidP="00AF65C5">
      <w:pPr>
        <w:keepNext/>
        <w:keepLines/>
        <w:jc w:val="both"/>
        <w:rPr>
          <w:rFonts w:ascii="Tahoma" w:hAnsi="Tahoma" w:cs="Tahoma"/>
        </w:rPr>
      </w:pPr>
    </w:p>
    <w:p w14:paraId="0CE78300" w14:textId="77777777" w:rsidR="00470D62" w:rsidRDefault="00470D62" w:rsidP="00AF65C5">
      <w:pPr>
        <w:keepNext/>
        <w:keepLines/>
        <w:jc w:val="both"/>
        <w:rPr>
          <w:rFonts w:ascii="Tahoma" w:hAnsi="Tahoma" w:cs="Tahoma"/>
        </w:rPr>
      </w:pPr>
    </w:p>
    <w:p w14:paraId="1F37B48D" w14:textId="77777777" w:rsidR="00470D62" w:rsidRDefault="00470D62" w:rsidP="00AF65C5">
      <w:pPr>
        <w:keepNext/>
        <w:keepLines/>
        <w:jc w:val="both"/>
        <w:rPr>
          <w:rFonts w:ascii="Tahoma" w:hAnsi="Tahoma" w:cs="Tahoma"/>
        </w:rPr>
      </w:pPr>
    </w:p>
    <w:p w14:paraId="52C2BFBD" w14:textId="7137CAE7" w:rsidR="00A77DDC" w:rsidRPr="00982AAD" w:rsidRDefault="00A77DDC" w:rsidP="00841EEB">
      <w:pPr>
        <w:keepNext/>
        <w:keepLines/>
        <w:jc w:val="both"/>
        <w:rPr>
          <w:rFonts w:ascii="Tahoma" w:hAnsi="Tahoma" w:cs="Tahoma"/>
        </w:rPr>
      </w:pPr>
      <w:r>
        <w:rPr>
          <w:rFonts w:ascii="Tahoma" w:hAnsi="Tahoma" w:cs="Tahoma"/>
        </w:rPr>
        <w:t xml:space="preserve">Ponudnik mora za to prilogo </w:t>
      </w:r>
      <w:r w:rsidR="00841EEB" w:rsidRPr="00841EEB">
        <w:rPr>
          <w:rFonts w:ascii="Tahoma" w:hAnsi="Tahoma" w:cs="Tahoma"/>
        </w:rPr>
        <w:t>za vsako kemikalij</w:t>
      </w:r>
      <w:r w:rsidR="00841EEB">
        <w:rPr>
          <w:rFonts w:ascii="Tahoma" w:hAnsi="Tahoma" w:cs="Tahoma"/>
        </w:rPr>
        <w:t>o</w:t>
      </w:r>
      <w:r w:rsidR="00841EEB" w:rsidRPr="00841EEB">
        <w:rPr>
          <w:rFonts w:ascii="Tahoma" w:hAnsi="Tahoma" w:cs="Tahoma"/>
        </w:rPr>
        <w:t xml:space="preserve"> predložiti specifikacijo ter varnostni list za </w:t>
      </w:r>
      <w:proofErr w:type="spellStart"/>
      <w:r w:rsidR="00841EEB" w:rsidRPr="00841EEB">
        <w:rPr>
          <w:rFonts w:ascii="Tahoma" w:hAnsi="Tahoma" w:cs="Tahoma"/>
        </w:rPr>
        <w:t>ferikol</w:t>
      </w:r>
      <w:proofErr w:type="spellEnd"/>
      <w:r w:rsidR="00841EEB" w:rsidRPr="00841EEB">
        <w:rPr>
          <w:rFonts w:ascii="Tahoma" w:hAnsi="Tahoma" w:cs="Tahoma"/>
        </w:rPr>
        <w:t xml:space="preserve">. </w:t>
      </w:r>
    </w:p>
    <w:p w14:paraId="1442871C" w14:textId="77777777" w:rsidR="00A77DDC" w:rsidRPr="00982AAD" w:rsidRDefault="00A77DDC" w:rsidP="00AF65C5">
      <w:pPr>
        <w:keepNext/>
        <w:keepLines/>
        <w:rPr>
          <w:rFonts w:ascii="Tahoma" w:hAnsi="Tahoma" w:cs="Tahoma"/>
        </w:rPr>
      </w:pPr>
    </w:p>
    <w:p w14:paraId="574601A8" w14:textId="77777777" w:rsidR="00A77DDC" w:rsidRPr="00982AAD" w:rsidRDefault="00A77DDC" w:rsidP="00AF65C5">
      <w:pPr>
        <w:keepNext/>
        <w:keepLines/>
        <w:rPr>
          <w:rFonts w:ascii="Tahoma" w:hAnsi="Tahoma" w:cs="Tahoma"/>
        </w:rPr>
      </w:pPr>
    </w:p>
    <w:p w14:paraId="53BDAACF" w14:textId="77777777" w:rsidR="00A77DDC" w:rsidRPr="00982AAD" w:rsidRDefault="00A77DDC" w:rsidP="00AF65C5">
      <w:pPr>
        <w:keepNext/>
        <w:keepLines/>
        <w:jc w:val="both"/>
        <w:rPr>
          <w:rFonts w:ascii="Tahoma" w:hAnsi="Tahoma" w:cs="Tahoma"/>
        </w:rPr>
      </w:pPr>
    </w:p>
    <w:p w14:paraId="2E4EA11D" w14:textId="77777777" w:rsidR="00A77DDC" w:rsidRPr="00982AAD" w:rsidRDefault="00A77DDC" w:rsidP="00AF65C5">
      <w:pPr>
        <w:keepNext/>
        <w:keepLines/>
        <w:rPr>
          <w:rFonts w:ascii="Tahoma" w:hAnsi="Tahoma" w:cs="Tahoma"/>
        </w:rPr>
      </w:pPr>
    </w:p>
    <w:p w14:paraId="1987AE2E" w14:textId="77777777" w:rsidR="00A77DDC" w:rsidRPr="00982AAD" w:rsidRDefault="00A77DDC" w:rsidP="00AF65C5">
      <w:pPr>
        <w:keepNext/>
        <w:keepLines/>
        <w:rPr>
          <w:rFonts w:ascii="Tahoma" w:hAnsi="Tahoma" w:cs="Tahoma"/>
        </w:rPr>
      </w:pPr>
    </w:p>
    <w:p w14:paraId="0531C99F" w14:textId="77777777" w:rsidR="00A77DDC" w:rsidRDefault="00A77DDC" w:rsidP="00AF65C5">
      <w:pPr>
        <w:keepNext/>
        <w:keepLines/>
        <w:rPr>
          <w:rFonts w:ascii="Tahoma" w:hAnsi="Tahoma" w:cs="Tahoma"/>
        </w:rPr>
      </w:pPr>
    </w:p>
    <w:p w14:paraId="621080FF" w14:textId="77777777" w:rsidR="00A77DDC" w:rsidRDefault="00A77DDC" w:rsidP="00AF65C5">
      <w:pPr>
        <w:keepNext/>
        <w:keepLines/>
        <w:rPr>
          <w:rFonts w:ascii="Tahoma" w:hAnsi="Tahoma" w:cs="Tahoma"/>
        </w:rPr>
      </w:pPr>
    </w:p>
    <w:p w14:paraId="2E31A53B" w14:textId="77777777" w:rsidR="00A77DDC" w:rsidRDefault="00A77DDC" w:rsidP="00AF65C5">
      <w:pPr>
        <w:keepNext/>
        <w:keepLines/>
        <w:rPr>
          <w:rFonts w:ascii="Tahoma" w:hAnsi="Tahoma" w:cs="Tahoma"/>
        </w:rPr>
      </w:pPr>
    </w:p>
    <w:p w14:paraId="419CA62B" w14:textId="77777777" w:rsidR="00A77DDC" w:rsidRDefault="00A77DDC" w:rsidP="00AF65C5">
      <w:pPr>
        <w:keepNext/>
        <w:keepLines/>
        <w:rPr>
          <w:rFonts w:ascii="Tahoma" w:hAnsi="Tahoma" w:cs="Tahoma"/>
        </w:rPr>
      </w:pPr>
    </w:p>
    <w:p w14:paraId="319FA261" w14:textId="77777777" w:rsidR="00A77DDC" w:rsidRDefault="00A77DDC" w:rsidP="00AF65C5">
      <w:pPr>
        <w:keepNext/>
        <w:keepLines/>
        <w:rPr>
          <w:rFonts w:ascii="Tahoma" w:hAnsi="Tahoma" w:cs="Tahoma"/>
        </w:rPr>
      </w:pPr>
    </w:p>
    <w:p w14:paraId="3B68627E" w14:textId="77777777" w:rsidR="00F40A4D" w:rsidRPr="00572898" w:rsidRDefault="00F40A4D" w:rsidP="00F40A4D">
      <w:pPr>
        <w:keepNext/>
        <w:keepLines/>
        <w:tabs>
          <w:tab w:val="left" w:pos="567"/>
          <w:tab w:val="num" w:pos="851"/>
          <w:tab w:val="left" w:pos="993"/>
        </w:tabs>
        <w:jc w:val="both"/>
        <w:rPr>
          <w:rFonts w:ascii="Tahoma" w:hAnsi="Tahoma" w:cs="Tahoma"/>
          <w:sz w:val="18"/>
        </w:rPr>
      </w:pPr>
      <w:r w:rsidRPr="00572898">
        <w:rPr>
          <w:rFonts w:ascii="Tahoma" w:hAnsi="Tahoma" w:cs="Tahoma"/>
        </w:rPr>
        <w:t xml:space="preserve">Prilogo je potrebno naložiti v </w:t>
      </w:r>
      <w:r w:rsidRPr="00572898">
        <w:rPr>
          <w:rFonts w:ascii="Tahoma" w:hAnsi="Tahoma" w:cs="Tahoma"/>
          <w:b/>
          <w:sz w:val="18"/>
          <w:szCs w:val="18"/>
        </w:rPr>
        <w:t>Razdelek</w:t>
      </w:r>
      <w:r w:rsidRPr="00572898">
        <w:rPr>
          <w:rFonts w:ascii="Tahoma" w:hAnsi="Tahoma" w:cs="Tahoma"/>
          <w:b/>
          <w:sz w:val="18"/>
        </w:rPr>
        <w:t xml:space="preserve"> »DOKUMENTI«, del »Ostale priloge«.</w:t>
      </w:r>
    </w:p>
    <w:p w14:paraId="2E9742BB" w14:textId="77777777" w:rsidR="00F40A4D" w:rsidRPr="00572898" w:rsidRDefault="00F40A4D" w:rsidP="00F40A4D">
      <w:pPr>
        <w:keepNext/>
        <w:keepLines/>
        <w:jc w:val="both"/>
        <w:rPr>
          <w:rFonts w:ascii="Tahoma" w:hAnsi="Tahoma" w:cs="Tahoma"/>
          <w:u w:val="single"/>
        </w:rPr>
      </w:pPr>
    </w:p>
    <w:p w14:paraId="7BE7DA4B" w14:textId="77777777" w:rsidR="00F40A4D" w:rsidRPr="00572898" w:rsidRDefault="00F40A4D" w:rsidP="00F40A4D">
      <w:pPr>
        <w:keepNext/>
        <w:keepLines/>
        <w:jc w:val="both"/>
        <w:rPr>
          <w:rFonts w:ascii="Tahoma" w:hAnsi="Tahoma" w:cs="Tahoma"/>
          <w:u w:val="single"/>
        </w:rPr>
      </w:pPr>
    </w:p>
    <w:p w14:paraId="08AE71B3" w14:textId="77777777" w:rsidR="00F40A4D" w:rsidRPr="00572898" w:rsidRDefault="00F40A4D" w:rsidP="00F40A4D">
      <w:pPr>
        <w:keepNext/>
        <w:keepLines/>
        <w:jc w:val="both"/>
        <w:rPr>
          <w:rFonts w:ascii="Tahoma" w:hAnsi="Tahoma" w:cs="Tahoma"/>
          <w:u w:val="single"/>
        </w:rPr>
      </w:pPr>
    </w:p>
    <w:p w14:paraId="274C9CA5" w14:textId="77777777" w:rsidR="00F40A4D" w:rsidRPr="00572898" w:rsidRDefault="00F40A4D" w:rsidP="00F40A4D">
      <w:pPr>
        <w:keepNext/>
        <w:keepLines/>
        <w:jc w:val="both"/>
        <w:rPr>
          <w:rFonts w:ascii="Tahoma" w:hAnsi="Tahoma" w:cs="Tahoma"/>
          <w:u w:val="single"/>
        </w:rPr>
      </w:pPr>
    </w:p>
    <w:p w14:paraId="41223DC2" w14:textId="77777777" w:rsidR="00F40A4D" w:rsidRPr="00572898" w:rsidRDefault="00F40A4D" w:rsidP="00F40A4D">
      <w:pPr>
        <w:keepNext/>
        <w:keepLines/>
        <w:jc w:val="both"/>
        <w:rPr>
          <w:rFonts w:ascii="Tahoma" w:hAnsi="Tahoma" w:cs="Tahoma"/>
          <w:u w:val="single"/>
        </w:rPr>
      </w:pPr>
    </w:p>
    <w:p w14:paraId="59A810D2" w14:textId="77777777" w:rsidR="00F40A4D" w:rsidRPr="00572898" w:rsidRDefault="00F40A4D" w:rsidP="00F40A4D">
      <w:pPr>
        <w:keepNext/>
        <w:keepLines/>
        <w:jc w:val="both"/>
        <w:rPr>
          <w:rFonts w:ascii="Tahoma" w:hAnsi="Tahoma" w:cs="Tahoma"/>
          <w:u w:val="single"/>
        </w:rPr>
      </w:pPr>
    </w:p>
    <w:p w14:paraId="1F9A1DDC" w14:textId="77777777" w:rsidR="00F40A4D" w:rsidRPr="00572898" w:rsidRDefault="00F40A4D" w:rsidP="00F40A4D">
      <w:pPr>
        <w:keepNext/>
        <w:keepLines/>
        <w:jc w:val="both"/>
        <w:rPr>
          <w:rFonts w:ascii="Tahoma" w:hAnsi="Tahoma" w:cs="Tahoma"/>
          <w:u w:val="single"/>
        </w:rPr>
      </w:pPr>
    </w:p>
    <w:p w14:paraId="76784507" w14:textId="77777777" w:rsidR="00F40A4D" w:rsidRPr="00572898" w:rsidRDefault="00F40A4D" w:rsidP="00F40A4D">
      <w:pPr>
        <w:keepNext/>
        <w:keepLines/>
        <w:jc w:val="both"/>
        <w:rPr>
          <w:rFonts w:ascii="Tahoma" w:hAnsi="Tahoma" w:cs="Tahoma"/>
          <w:u w:val="single"/>
        </w:rPr>
      </w:pPr>
    </w:p>
    <w:p w14:paraId="7EFD2203" w14:textId="77777777" w:rsidR="00F40A4D" w:rsidRPr="00572898" w:rsidRDefault="00F40A4D" w:rsidP="00F40A4D">
      <w:pPr>
        <w:keepNext/>
        <w:keepLines/>
        <w:jc w:val="both"/>
        <w:rPr>
          <w:rFonts w:ascii="Tahoma" w:hAnsi="Tahoma" w:cs="Tahoma"/>
          <w:u w:val="single"/>
        </w:rPr>
      </w:pPr>
    </w:p>
    <w:p w14:paraId="500ED2B0" w14:textId="77777777" w:rsidR="00F40A4D" w:rsidRPr="00572898" w:rsidRDefault="00F40A4D" w:rsidP="00F40A4D">
      <w:pPr>
        <w:keepNext/>
        <w:keepLines/>
        <w:jc w:val="both"/>
        <w:rPr>
          <w:rFonts w:ascii="Tahoma" w:hAnsi="Tahoma" w:cs="Tahoma"/>
          <w:u w:val="single"/>
        </w:rPr>
      </w:pPr>
    </w:p>
    <w:p w14:paraId="63B57EAE" w14:textId="77777777" w:rsidR="00F40A4D" w:rsidRPr="00572898" w:rsidRDefault="00F40A4D" w:rsidP="00F40A4D">
      <w:pPr>
        <w:keepNext/>
        <w:keepLines/>
        <w:jc w:val="both"/>
        <w:rPr>
          <w:rFonts w:ascii="Tahoma" w:hAnsi="Tahoma" w:cs="Tahoma"/>
          <w:u w:val="single"/>
        </w:rPr>
      </w:pPr>
    </w:p>
    <w:p w14:paraId="44C9C3C2" w14:textId="77777777" w:rsidR="00F40A4D" w:rsidRPr="00572898" w:rsidRDefault="00F40A4D" w:rsidP="00F40A4D">
      <w:pPr>
        <w:keepNext/>
        <w:keepLines/>
        <w:jc w:val="both"/>
        <w:rPr>
          <w:rFonts w:ascii="Tahoma" w:hAnsi="Tahoma" w:cs="Tahoma"/>
          <w:u w:val="single"/>
        </w:rPr>
      </w:pPr>
    </w:p>
    <w:p w14:paraId="0B67CE8F" w14:textId="77777777" w:rsidR="00F40A4D" w:rsidRPr="00572898" w:rsidRDefault="00F40A4D" w:rsidP="00F40A4D">
      <w:pPr>
        <w:keepNext/>
        <w:keepLines/>
        <w:jc w:val="both"/>
        <w:rPr>
          <w:rFonts w:ascii="Tahoma" w:hAnsi="Tahoma" w:cs="Tahoma"/>
          <w:u w:val="single"/>
        </w:rPr>
      </w:pPr>
    </w:p>
    <w:p w14:paraId="286BF8B3" w14:textId="77777777" w:rsidR="00F40A4D" w:rsidRPr="00572898" w:rsidRDefault="00F40A4D" w:rsidP="00F40A4D">
      <w:pPr>
        <w:keepNext/>
        <w:keepLines/>
        <w:jc w:val="both"/>
        <w:rPr>
          <w:rFonts w:ascii="Tahoma" w:hAnsi="Tahoma" w:cs="Tahoma"/>
          <w:u w:val="single"/>
        </w:rPr>
      </w:pPr>
    </w:p>
    <w:p w14:paraId="5130C012" w14:textId="77777777" w:rsidR="00F40A4D" w:rsidRPr="00572898" w:rsidRDefault="00F40A4D" w:rsidP="00F40A4D">
      <w:pPr>
        <w:keepNext/>
        <w:keepLines/>
        <w:jc w:val="both"/>
        <w:rPr>
          <w:rFonts w:ascii="Tahoma" w:hAnsi="Tahoma" w:cs="Tahoma"/>
          <w:u w:val="single"/>
        </w:rPr>
      </w:pPr>
    </w:p>
    <w:p w14:paraId="56455299" w14:textId="77777777" w:rsidR="00F40A4D" w:rsidRPr="00572898" w:rsidRDefault="00F40A4D" w:rsidP="00F40A4D">
      <w:pPr>
        <w:keepNext/>
        <w:keepLines/>
        <w:jc w:val="both"/>
        <w:rPr>
          <w:rFonts w:ascii="Tahoma" w:hAnsi="Tahoma" w:cs="Tahoma"/>
          <w:u w:val="single"/>
        </w:rPr>
      </w:pPr>
    </w:p>
    <w:p w14:paraId="3C7E8C2D" w14:textId="77777777" w:rsidR="00F40A4D" w:rsidRPr="00572898" w:rsidRDefault="00F40A4D" w:rsidP="00F40A4D">
      <w:pPr>
        <w:keepNext/>
        <w:keepLines/>
        <w:jc w:val="both"/>
        <w:rPr>
          <w:rFonts w:ascii="Tahoma" w:hAnsi="Tahoma" w:cs="Tahoma"/>
          <w:u w:val="single"/>
        </w:rPr>
      </w:pPr>
    </w:p>
    <w:p w14:paraId="5DD476F5" w14:textId="77777777" w:rsidR="00F40A4D" w:rsidRPr="00572898" w:rsidRDefault="00F40A4D" w:rsidP="00F40A4D">
      <w:pPr>
        <w:keepNext/>
        <w:keepLines/>
        <w:jc w:val="both"/>
        <w:rPr>
          <w:rFonts w:ascii="Tahoma" w:hAnsi="Tahoma" w:cs="Tahoma"/>
          <w:u w:val="single"/>
        </w:rPr>
      </w:pPr>
    </w:p>
    <w:p w14:paraId="3AE48253" w14:textId="77777777" w:rsidR="00F40A4D" w:rsidRPr="00572898" w:rsidRDefault="00F40A4D" w:rsidP="00F40A4D">
      <w:pPr>
        <w:keepNext/>
        <w:keepLines/>
        <w:jc w:val="both"/>
        <w:rPr>
          <w:rFonts w:ascii="Tahoma" w:hAnsi="Tahoma" w:cs="Tahoma"/>
          <w:u w:val="single"/>
        </w:rPr>
      </w:pPr>
    </w:p>
    <w:p w14:paraId="6B688483" w14:textId="77777777" w:rsidR="00F40A4D" w:rsidRPr="00572898" w:rsidRDefault="00F40A4D" w:rsidP="00F40A4D">
      <w:pPr>
        <w:keepNext/>
        <w:keepLines/>
        <w:jc w:val="both"/>
        <w:rPr>
          <w:rFonts w:ascii="Tahoma" w:hAnsi="Tahoma" w:cs="Tahoma"/>
          <w:u w:val="single"/>
        </w:rPr>
      </w:pPr>
    </w:p>
    <w:p w14:paraId="23B0980B" w14:textId="77777777" w:rsidR="00F40A4D" w:rsidRPr="00572898" w:rsidRDefault="00F40A4D" w:rsidP="00F40A4D">
      <w:pPr>
        <w:keepNext/>
        <w:keepLines/>
        <w:jc w:val="both"/>
        <w:rPr>
          <w:rFonts w:ascii="Tahoma" w:hAnsi="Tahoma" w:cs="Tahoma"/>
          <w:u w:val="single"/>
        </w:rPr>
      </w:pPr>
    </w:p>
    <w:p w14:paraId="48C59A9D" w14:textId="77777777" w:rsidR="00F40A4D" w:rsidRPr="00572898" w:rsidRDefault="00F40A4D" w:rsidP="00F40A4D">
      <w:pPr>
        <w:keepNext/>
        <w:keepLines/>
        <w:jc w:val="both"/>
        <w:rPr>
          <w:rFonts w:ascii="Tahoma" w:hAnsi="Tahoma" w:cs="Tahoma"/>
          <w:u w:val="single"/>
        </w:rPr>
      </w:pPr>
    </w:p>
    <w:p w14:paraId="5FC950D9" w14:textId="77777777" w:rsidR="00F40A4D" w:rsidRPr="00572898" w:rsidRDefault="00F40A4D" w:rsidP="00F40A4D">
      <w:pPr>
        <w:keepNext/>
        <w:keepLines/>
        <w:jc w:val="both"/>
        <w:rPr>
          <w:rFonts w:ascii="Tahoma" w:hAnsi="Tahoma" w:cs="Tahoma"/>
          <w:u w:val="single"/>
        </w:rPr>
      </w:pPr>
    </w:p>
    <w:p w14:paraId="492F908A" w14:textId="77777777" w:rsidR="00F40A4D" w:rsidRPr="00572898" w:rsidRDefault="00F40A4D" w:rsidP="00F40A4D">
      <w:pPr>
        <w:keepNext/>
        <w:keepLines/>
        <w:jc w:val="both"/>
        <w:rPr>
          <w:rFonts w:ascii="Tahoma" w:hAnsi="Tahoma" w:cs="Tahoma"/>
          <w:u w:val="single"/>
        </w:rPr>
      </w:pPr>
    </w:p>
    <w:p w14:paraId="40C8D3B4" w14:textId="77777777" w:rsidR="00F40A4D" w:rsidRPr="00572898" w:rsidRDefault="00F40A4D" w:rsidP="00F40A4D">
      <w:pPr>
        <w:keepNext/>
        <w:keepLines/>
        <w:jc w:val="both"/>
        <w:rPr>
          <w:rFonts w:ascii="Tahoma" w:hAnsi="Tahoma" w:cs="Tahoma"/>
          <w:u w:val="single"/>
        </w:rPr>
      </w:pPr>
    </w:p>
    <w:p w14:paraId="736E647F" w14:textId="20251D75" w:rsidR="008C6BC1" w:rsidRDefault="008C6BC1">
      <w:pPr>
        <w:rPr>
          <w:rFonts w:ascii="Tahoma" w:hAnsi="Tahoma" w:cs="Tahoma"/>
          <w:u w:val="single"/>
        </w:rPr>
      </w:pPr>
      <w:r>
        <w:rPr>
          <w:rFonts w:ascii="Tahoma" w:hAnsi="Tahoma" w:cs="Tahoma"/>
          <w:u w:val="single"/>
        </w:rPr>
        <w:br w:type="page"/>
      </w: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28"/>
        <w:gridCol w:w="1418"/>
      </w:tblGrid>
      <w:tr w:rsidR="008C6BC1" w:rsidRPr="00495F77" w14:paraId="186234E1" w14:textId="77777777" w:rsidTr="008C6BC1">
        <w:tc>
          <w:tcPr>
            <w:tcW w:w="7928" w:type="dxa"/>
            <w:tcBorders>
              <w:top w:val="single" w:sz="4" w:space="0" w:color="auto"/>
              <w:left w:val="single" w:sz="4" w:space="0" w:color="auto"/>
              <w:bottom w:val="single" w:sz="4" w:space="0" w:color="auto"/>
              <w:right w:val="single" w:sz="4" w:space="0" w:color="auto"/>
            </w:tcBorders>
          </w:tcPr>
          <w:p w14:paraId="5DD53274" w14:textId="77777777" w:rsidR="008C6BC1" w:rsidRPr="008C6BC1" w:rsidRDefault="008C6BC1" w:rsidP="009C65A8">
            <w:pPr>
              <w:keepNext/>
              <w:keepLines/>
              <w:jc w:val="both"/>
              <w:rPr>
                <w:rFonts w:ascii="Tahoma" w:hAnsi="Tahoma" w:cs="Tahoma"/>
                <w:b/>
                <w:bCs/>
              </w:rPr>
            </w:pPr>
            <w:r w:rsidRPr="008C6BC1">
              <w:rPr>
                <w:rFonts w:ascii="Tahoma" w:hAnsi="Tahoma" w:cs="Tahoma"/>
                <w:b/>
                <w:bCs/>
              </w:rPr>
              <w:lastRenderedPageBreak/>
              <w:t>POOBLAŠČENEC ZA RAVNANJE Z NEVARNIMI KEMIKALIJAMI IN DOVOLJENJA ZA PROMET Z NEVARNIMI KEMIKALIJAMI</w:t>
            </w:r>
          </w:p>
        </w:tc>
        <w:tc>
          <w:tcPr>
            <w:tcW w:w="1418" w:type="dxa"/>
            <w:tcBorders>
              <w:top w:val="single" w:sz="4" w:space="0" w:color="auto"/>
              <w:left w:val="single" w:sz="4" w:space="0" w:color="auto"/>
              <w:bottom w:val="single" w:sz="4" w:space="0" w:color="auto"/>
              <w:right w:val="single" w:sz="4" w:space="0" w:color="auto"/>
            </w:tcBorders>
          </w:tcPr>
          <w:p w14:paraId="56FD75CA" w14:textId="6967A83F" w:rsidR="008C6BC1" w:rsidRPr="008C6BC1" w:rsidRDefault="008C6BC1" w:rsidP="009C65A8">
            <w:pPr>
              <w:keepNext/>
              <w:keepLines/>
              <w:rPr>
                <w:rFonts w:ascii="Tahoma" w:hAnsi="Tahoma" w:cs="Tahoma"/>
                <w:b/>
                <w:i/>
              </w:rPr>
            </w:pPr>
            <w:r w:rsidRPr="008C6BC1">
              <w:rPr>
                <w:rFonts w:ascii="Tahoma" w:hAnsi="Tahoma" w:cs="Tahoma"/>
                <w:b/>
                <w:i/>
              </w:rPr>
              <w:t>Priloga 6</w:t>
            </w:r>
          </w:p>
        </w:tc>
      </w:tr>
    </w:tbl>
    <w:p w14:paraId="0A936C4A" w14:textId="77777777" w:rsidR="008C6BC1" w:rsidRPr="008169FD" w:rsidRDefault="008C6BC1" w:rsidP="008C6BC1">
      <w:pPr>
        <w:keepNext/>
        <w:keepLines/>
        <w:jc w:val="both"/>
        <w:rPr>
          <w:rFonts w:ascii="Tahoma" w:hAnsi="Tahoma" w:cs="Tahoma"/>
          <w:sz w:val="24"/>
          <w:szCs w:val="24"/>
        </w:rPr>
      </w:pPr>
    </w:p>
    <w:p w14:paraId="54AE1079" w14:textId="5530537E" w:rsidR="008C6BC1" w:rsidRPr="00026AB7" w:rsidRDefault="008C6BC1" w:rsidP="008C6BC1">
      <w:pPr>
        <w:keepNext/>
        <w:keepLines/>
        <w:jc w:val="both"/>
        <w:rPr>
          <w:rFonts w:ascii="Tahoma" w:hAnsi="Tahoma" w:cs="Tahoma"/>
        </w:rPr>
      </w:pPr>
      <w:r w:rsidRPr="00026AB7">
        <w:rPr>
          <w:rFonts w:ascii="Tahoma" w:hAnsi="Tahoma" w:cs="Tahoma"/>
        </w:rPr>
        <w:t xml:space="preserve">Ponudnik ___________________________________________________________________, ki oddajamo ponudbo za javno naročilo št. </w:t>
      </w:r>
      <w:bookmarkStart w:id="35" w:name="_Hlk236217985"/>
      <w:r w:rsidRPr="003D1A84">
        <w:rPr>
          <w:rFonts w:ascii="Tahoma" w:hAnsi="Tahoma" w:cs="Tahoma"/>
          <w:b/>
          <w:color w:val="000000" w:themeColor="text1"/>
        </w:rPr>
        <w:t>VKS-136/26 – Dobava železovega III sulfata (</w:t>
      </w:r>
      <w:proofErr w:type="spellStart"/>
      <w:r w:rsidRPr="003D1A84">
        <w:rPr>
          <w:rFonts w:ascii="Tahoma" w:hAnsi="Tahoma" w:cs="Tahoma"/>
          <w:b/>
          <w:color w:val="000000" w:themeColor="text1"/>
        </w:rPr>
        <w:t>ferikola</w:t>
      </w:r>
      <w:proofErr w:type="spellEnd"/>
      <w:r w:rsidRPr="003D1A84">
        <w:rPr>
          <w:rFonts w:ascii="Tahoma" w:hAnsi="Tahoma" w:cs="Tahoma"/>
          <w:b/>
          <w:color w:val="000000" w:themeColor="text1"/>
        </w:rPr>
        <w:t>) za obdobje 4 let</w:t>
      </w:r>
      <w:bookmarkEnd w:id="35"/>
      <w:r w:rsidRPr="00026AB7">
        <w:rPr>
          <w:rFonts w:ascii="Tahoma" w:hAnsi="Tahoma" w:cs="Tahoma"/>
        </w:rPr>
        <w:t xml:space="preserve">, </w:t>
      </w:r>
      <w:r w:rsidRPr="00E352AB">
        <w:rPr>
          <w:rFonts w:ascii="Tahoma" w:hAnsi="Tahoma" w:cs="Tahoma"/>
        </w:rPr>
        <w:t>z vso odgovornostjo izjavljamo</w:t>
      </w:r>
      <w:r>
        <w:rPr>
          <w:rFonts w:ascii="Tahoma" w:hAnsi="Tahoma" w:cs="Tahoma"/>
        </w:rPr>
        <w:t xml:space="preserve"> </w:t>
      </w:r>
      <w:bookmarkStart w:id="36" w:name="_Hlk195772818"/>
      <w:r>
        <w:rPr>
          <w:rFonts w:ascii="Tahoma" w:hAnsi="Tahoma" w:cs="Tahoma"/>
        </w:rPr>
        <w:t>in se zavezujemo</w:t>
      </w:r>
      <w:bookmarkEnd w:id="36"/>
      <w:r w:rsidRPr="00E352AB">
        <w:rPr>
          <w:rFonts w:ascii="Tahoma" w:hAnsi="Tahoma" w:cs="Tahoma"/>
        </w:rPr>
        <w:t xml:space="preserve">, da </w:t>
      </w:r>
      <w:r w:rsidRPr="00026AB7">
        <w:rPr>
          <w:rFonts w:ascii="Tahoma" w:hAnsi="Tahoma" w:cs="Tahoma"/>
        </w:rPr>
        <w:t>bomo pri izvedbi predmeta javnega naročila zagotovili pooblaščenca za ravnanje z nevarnimi kemikalijami, ki bo sodeloval pri izvedbi predmeta javnega naročila in ima opravljen preizkus ravnanja z nevarnimi kemikalijami:</w:t>
      </w:r>
      <w:r>
        <w:rPr>
          <w:rFonts w:ascii="Tahoma" w:hAnsi="Tahoma" w:cs="Tahoma"/>
        </w:rPr>
        <w:t xml:space="preserve"> </w:t>
      </w:r>
    </w:p>
    <w:p w14:paraId="34BAD7A3" w14:textId="77777777" w:rsidR="008C6BC1" w:rsidRDefault="008C6BC1" w:rsidP="008C6BC1">
      <w:pPr>
        <w:keepNext/>
        <w:keepLines/>
        <w:jc w:val="both"/>
        <w:rPr>
          <w:rFonts w:ascii="Tahoma" w:hAnsi="Tahoma" w:cs="Tahoma"/>
        </w:rPr>
      </w:pPr>
    </w:p>
    <w:tbl>
      <w:tblPr>
        <w:tblStyle w:val="Tabelamrea"/>
        <w:tblW w:w="0" w:type="auto"/>
        <w:tblLook w:val="04A0" w:firstRow="1" w:lastRow="0" w:firstColumn="1" w:lastColumn="0" w:noHBand="0" w:noVBand="1"/>
      </w:tblPr>
      <w:tblGrid>
        <w:gridCol w:w="4196"/>
        <w:gridCol w:w="5148"/>
      </w:tblGrid>
      <w:tr w:rsidR="008C6BC1" w14:paraId="5F4816B2" w14:textId="77777777" w:rsidTr="009C65A8">
        <w:trPr>
          <w:trHeight w:val="839"/>
        </w:trPr>
        <w:tc>
          <w:tcPr>
            <w:tcW w:w="4248" w:type="dxa"/>
            <w:vAlign w:val="center"/>
          </w:tcPr>
          <w:p w14:paraId="7EEF4E58" w14:textId="77777777" w:rsidR="008C6BC1" w:rsidRDefault="008C6BC1" w:rsidP="009C65A8">
            <w:pPr>
              <w:keepNext/>
              <w:keepLines/>
              <w:rPr>
                <w:rFonts w:ascii="Tahoma" w:hAnsi="Tahoma" w:cs="Tahoma"/>
              </w:rPr>
            </w:pPr>
            <w:r w:rsidRPr="008C05B1">
              <w:rPr>
                <w:rFonts w:ascii="Tahoma" w:hAnsi="Tahoma" w:cs="Tahoma"/>
              </w:rPr>
              <w:t>Ime in priimek:</w:t>
            </w:r>
          </w:p>
        </w:tc>
        <w:tc>
          <w:tcPr>
            <w:tcW w:w="5238" w:type="dxa"/>
            <w:vAlign w:val="center"/>
          </w:tcPr>
          <w:p w14:paraId="3D9D86C5" w14:textId="77777777" w:rsidR="008C6BC1" w:rsidRDefault="008C6BC1" w:rsidP="009C65A8">
            <w:pPr>
              <w:keepNext/>
              <w:keepLines/>
              <w:rPr>
                <w:rFonts w:ascii="Tahoma" w:hAnsi="Tahoma" w:cs="Tahoma"/>
              </w:rPr>
            </w:pPr>
          </w:p>
        </w:tc>
      </w:tr>
      <w:tr w:rsidR="008C6BC1" w14:paraId="02BD97DA" w14:textId="77777777" w:rsidTr="009C65A8">
        <w:trPr>
          <w:trHeight w:val="976"/>
        </w:trPr>
        <w:tc>
          <w:tcPr>
            <w:tcW w:w="4248" w:type="dxa"/>
            <w:vAlign w:val="center"/>
          </w:tcPr>
          <w:p w14:paraId="6B9B906A" w14:textId="77777777" w:rsidR="008C6BC1" w:rsidRDefault="008C6BC1" w:rsidP="009C65A8">
            <w:pPr>
              <w:keepNext/>
              <w:keepLines/>
              <w:rPr>
                <w:rFonts w:ascii="Tahoma" w:hAnsi="Tahoma" w:cs="Tahoma"/>
              </w:rPr>
            </w:pPr>
            <w:r w:rsidRPr="00107EDB">
              <w:rPr>
                <w:rFonts w:ascii="Tahoma" w:hAnsi="Tahoma" w:cs="Tahoma"/>
              </w:rPr>
              <w:t xml:space="preserve">Številka </w:t>
            </w:r>
            <w:r w:rsidRPr="0061019E">
              <w:rPr>
                <w:rFonts w:ascii="Tahoma" w:hAnsi="Tahoma" w:cs="Tahoma"/>
                <w:u w:val="single"/>
              </w:rPr>
              <w:t>in</w:t>
            </w:r>
            <w:r w:rsidRPr="00107EDB">
              <w:rPr>
                <w:rFonts w:ascii="Tahoma" w:hAnsi="Tahoma" w:cs="Tahoma"/>
              </w:rPr>
              <w:t xml:space="preserve"> datum opravljenega preizkusa znanja za ravnanje z nevarnimi kemikalijami:</w:t>
            </w:r>
          </w:p>
        </w:tc>
        <w:tc>
          <w:tcPr>
            <w:tcW w:w="5238" w:type="dxa"/>
            <w:vAlign w:val="center"/>
          </w:tcPr>
          <w:p w14:paraId="4A0025F9" w14:textId="77777777" w:rsidR="008C6BC1" w:rsidRDefault="008C6BC1" w:rsidP="009C65A8">
            <w:pPr>
              <w:keepNext/>
              <w:keepLines/>
              <w:rPr>
                <w:rFonts w:ascii="Tahoma" w:hAnsi="Tahoma" w:cs="Tahoma"/>
              </w:rPr>
            </w:pPr>
          </w:p>
        </w:tc>
      </w:tr>
      <w:tr w:rsidR="008C6BC1" w14:paraId="7D2251C2" w14:textId="77777777" w:rsidTr="009C65A8">
        <w:trPr>
          <w:trHeight w:val="846"/>
        </w:trPr>
        <w:tc>
          <w:tcPr>
            <w:tcW w:w="4248" w:type="dxa"/>
            <w:vAlign w:val="center"/>
          </w:tcPr>
          <w:p w14:paraId="3E774A3B" w14:textId="77777777" w:rsidR="008C6BC1" w:rsidRDefault="008C6BC1" w:rsidP="009C65A8">
            <w:pPr>
              <w:keepNext/>
              <w:keepLines/>
              <w:rPr>
                <w:rFonts w:ascii="Tahoma" w:hAnsi="Tahoma" w:cs="Tahoma"/>
              </w:rPr>
            </w:pPr>
            <w:r w:rsidRPr="00107EDB">
              <w:rPr>
                <w:rFonts w:ascii="Tahoma" w:hAnsi="Tahoma" w:cs="Tahoma"/>
              </w:rPr>
              <w:t xml:space="preserve">Opravljeni </w:t>
            </w:r>
            <w:r>
              <w:rPr>
                <w:rFonts w:ascii="Tahoma" w:hAnsi="Tahoma" w:cs="Tahoma"/>
              </w:rPr>
              <w:t xml:space="preserve">(morebitni) </w:t>
            </w:r>
            <w:r w:rsidRPr="00107EDB">
              <w:rPr>
                <w:rFonts w:ascii="Tahoma" w:hAnsi="Tahoma" w:cs="Tahoma"/>
              </w:rPr>
              <w:t>drugi izpiti:</w:t>
            </w:r>
          </w:p>
        </w:tc>
        <w:tc>
          <w:tcPr>
            <w:tcW w:w="5238" w:type="dxa"/>
            <w:vAlign w:val="center"/>
          </w:tcPr>
          <w:p w14:paraId="01679095" w14:textId="77777777" w:rsidR="008C6BC1" w:rsidRDefault="008C6BC1" w:rsidP="009C65A8">
            <w:pPr>
              <w:keepNext/>
              <w:keepLines/>
              <w:rPr>
                <w:rFonts w:ascii="Tahoma" w:hAnsi="Tahoma" w:cs="Tahoma"/>
              </w:rPr>
            </w:pPr>
          </w:p>
        </w:tc>
      </w:tr>
    </w:tbl>
    <w:p w14:paraId="28A77112" w14:textId="77777777" w:rsidR="008C6BC1" w:rsidRPr="00026AB7" w:rsidRDefault="008C6BC1" w:rsidP="008C6BC1">
      <w:pPr>
        <w:keepNext/>
        <w:keepLines/>
        <w:jc w:val="both"/>
        <w:rPr>
          <w:rFonts w:ascii="Tahoma" w:hAnsi="Tahoma" w:cs="Tahoma"/>
        </w:rPr>
      </w:pPr>
    </w:p>
    <w:p w14:paraId="3AA98CA4" w14:textId="77777777" w:rsidR="008C6BC1" w:rsidRPr="00313427" w:rsidRDefault="008C6BC1" w:rsidP="008C6BC1">
      <w:pPr>
        <w:keepNext/>
        <w:keepLines/>
        <w:rPr>
          <w:rFonts w:ascii="Tahoma" w:hAnsi="Tahoma" w:cs="Tahoma"/>
          <w:i/>
          <w:sz w:val="22"/>
          <w:szCs w:val="22"/>
          <w:shd w:val="clear" w:color="auto" w:fill="FFFFFF"/>
        </w:rPr>
      </w:pPr>
    </w:p>
    <w:p w14:paraId="158545E6" w14:textId="77777777" w:rsidR="008C6BC1" w:rsidRPr="00026AB7" w:rsidRDefault="008C6BC1" w:rsidP="008C6BC1">
      <w:pPr>
        <w:keepNext/>
        <w:keepLines/>
        <w:rPr>
          <w:rFonts w:ascii="Tahoma" w:hAnsi="Tahoma" w:cs="Tahoma"/>
        </w:rPr>
      </w:pPr>
      <w:r w:rsidRPr="00026AB7">
        <w:rPr>
          <w:rFonts w:ascii="Tahoma" w:hAnsi="Tahoma" w:cs="Tahoma"/>
          <w:i/>
          <w:sz w:val="18"/>
          <w:szCs w:val="18"/>
          <w:shd w:val="clear" w:color="auto" w:fill="FFFFFF"/>
        </w:rPr>
        <w:t xml:space="preserve"> </w:t>
      </w:r>
    </w:p>
    <w:p w14:paraId="34D7459F" w14:textId="77777777" w:rsidR="008C6BC1" w:rsidRPr="00026AB7" w:rsidRDefault="008C6BC1" w:rsidP="008C6BC1">
      <w:pPr>
        <w:keepNext/>
        <w:keepLine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694"/>
        <w:gridCol w:w="2693"/>
        <w:gridCol w:w="3685"/>
      </w:tblGrid>
      <w:tr w:rsidR="008C6BC1" w:rsidRPr="00545A9B" w14:paraId="729F3875" w14:textId="77777777" w:rsidTr="009C65A8">
        <w:trPr>
          <w:trHeight w:val="235"/>
        </w:trPr>
        <w:tc>
          <w:tcPr>
            <w:tcW w:w="2694" w:type="dxa"/>
            <w:tcBorders>
              <w:top w:val="single" w:sz="4" w:space="0" w:color="auto"/>
            </w:tcBorders>
          </w:tcPr>
          <w:p w14:paraId="4196C006" w14:textId="77777777" w:rsidR="008C6BC1" w:rsidRPr="00545A9B" w:rsidRDefault="008C6BC1" w:rsidP="009C65A8">
            <w:pPr>
              <w:keepNext/>
              <w:keepLines/>
              <w:ind w:right="140"/>
              <w:jc w:val="center"/>
              <w:rPr>
                <w:rFonts w:ascii="Tahoma" w:hAnsi="Tahoma" w:cs="Tahoma"/>
                <w:snapToGrid w:val="0"/>
                <w:color w:val="000000"/>
                <w:sz w:val="18"/>
                <w:szCs w:val="18"/>
              </w:rPr>
            </w:pPr>
            <w:r w:rsidRPr="00545A9B">
              <w:rPr>
                <w:rFonts w:ascii="Tahoma" w:hAnsi="Tahoma" w:cs="Tahoma"/>
                <w:snapToGrid w:val="0"/>
                <w:color w:val="000000"/>
                <w:sz w:val="18"/>
                <w:szCs w:val="18"/>
              </w:rPr>
              <w:t>(kraj, datum)</w:t>
            </w:r>
          </w:p>
        </w:tc>
        <w:tc>
          <w:tcPr>
            <w:tcW w:w="2693" w:type="dxa"/>
          </w:tcPr>
          <w:p w14:paraId="4F518929" w14:textId="77777777" w:rsidR="008C6BC1" w:rsidRPr="00545A9B" w:rsidRDefault="008C6BC1" w:rsidP="009C65A8">
            <w:pPr>
              <w:keepNext/>
              <w:keepLines/>
              <w:ind w:right="140"/>
              <w:jc w:val="center"/>
              <w:rPr>
                <w:rFonts w:ascii="Tahoma" w:hAnsi="Tahoma" w:cs="Tahoma"/>
                <w:snapToGrid w:val="0"/>
                <w:color w:val="000000"/>
                <w:sz w:val="18"/>
                <w:szCs w:val="18"/>
              </w:rPr>
            </w:pPr>
            <w:r w:rsidRPr="00545A9B">
              <w:rPr>
                <w:rFonts w:ascii="Tahoma" w:hAnsi="Tahoma" w:cs="Tahoma"/>
                <w:snapToGrid w:val="0"/>
                <w:color w:val="000000"/>
                <w:sz w:val="18"/>
                <w:szCs w:val="18"/>
              </w:rPr>
              <w:t>žig</w:t>
            </w:r>
          </w:p>
        </w:tc>
        <w:tc>
          <w:tcPr>
            <w:tcW w:w="3685" w:type="dxa"/>
            <w:tcBorders>
              <w:top w:val="single" w:sz="4" w:space="0" w:color="auto"/>
            </w:tcBorders>
          </w:tcPr>
          <w:p w14:paraId="0607C1B7" w14:textId="77777777" w:rsidR="008C6BC1" w:rsidRPr="00545A9B" w:rsidRDefault="008C6BC1" w:rsidP="009C65A8">
            <w:pPr>
              <w:keepNext/>
              <w:keepLines/>
              <w:ind w:right="140"/>
              <w:jc w:val="both"/>
              <w:rPr>
                <w:rFonts w:ascii="Tahoma" w:hAnsi="Tahoma" w:cs="Tahoma"/>
                <w:snapToGrid w:val="0"/>
                <w:color w:val="000000"/>
                <w:sz w:val="18"/>
                <w:szCs w:val="18"/>
              </w:rPr>
            </w:pPr>
            <w:r w:rsidRPr="00545A9B">
              <w:rPr>
                <w:rFonts w:ascii="Tahoma" w:hAnsi="Tahoma" w:cs="Tahoma"/>
                <w:snapToGrid w:val="0"/>
                <w:color w:val="000000"/>
                <w:sz w:val="18"/>
                <w:szCs w:val="18"/>
              </w:rPr>
              <w:t xml:space="preserve">    </w:t>
            </w:r>
            <w:r>
              <w:rPr>
                <w:rFonts w:ascii="Tahoma" w:hAnsi="Tahoma" w:cs="Tahoma"/>
                <w:snapToGrid w:val="0"/>
                <w:color w:val="000000"/>
                <w:sz w:val="18"/>
                <w:szCs w:val="18"/>
              </w:rPr>
              <w:t xml:space="preserve">   </w:t>
            </w:r>
            <w:r w:rsidRPr="00545A9B">
              <w:rPr>
                <w:rFonts w:ascii="Tahoma" w:hAnsi="Tahoma" w:cs="Tahoma"/>
                <w:snapToGrid w:val="0"/>
                <w:color w:val="000000"/>
                <w:sz w:val="18"/>
                <w:szCs w:val="18"/>
              </w:rPr>
              <w:t>(</w:t>
            </w:r>
            <w:r>
              <w:rPr>
                <w:rFonts w:ascii="Tahoma" w:hAnsi="Tahoma" w:cs="Tahoma"/>
                <w:snapToGrid w:val="0"/>
                <w:color w:val="000000"/>
                <w:sz w:val="18"/>
                <w:szCs w:val="18"/>
              </w:rPr>
              <w:t>P</w:t>
            </w:r>
            <w:r w:rsidRPr="00545A9B">
              <w:rPr>
                <w:rFonts w:ascii="Tahoma" w:hAnsi="Tahoma" w:cs="Tahoma"/>
                <w:snapToGrid w:val="0"/>
                <w:color w:val="000000"/>
                <w:sz w:val="18"/>
                <w:szCs w:val="18"/>
              </w:rPr>
              <w:t xml:space="preserve">odpis </w:t>
            </w:r>
            <w:r>
              <w:rPr>
                <w:rFonts w:ascii="Tahoma" w:hAnsi="Tahoma" w:cs="Tahoma"/>
                <w:snapToGrid w:val="0"/>
                <w:color w:val="000000"/>
                <w:sz w:val="18"/>
                <w:szCs w:val="18"/>
              </w:rPr>
              <w:t xml:space="preserve">odgovorne osebe </w:t>
            </w:r>
            <w:r w:rsidRPr="00545A9B">
              <w:rPr>
                <w:rFonts w:ascii="Tahoma" w:hAnsi="Tahoma" w:cs="Tahoma"/>
                <w:snapToGrid w:val="0"/>
                <w:color w:val="000000"/>
                <w:sz w:val="18"/>
                <w:szCs w:val="18"/>
              </w:rPr>
              <w:t>ponudnika)</w:t>
            </w:r>
          </w:p>
        </w:tc>
      </w:tr>
    </w:tbl>
    <w:p w14:paraId="6145DC6F" w14:textId="77777777" w:rsidR="008C6BC1" w:rsidRPr="00026AB7" w:rsidRDefault="008C6BC1" w:rsidP="008C6BC1">
      <w:pPr>
        <w:keepNext/>
        <w:keepLines/>
        <w:jc w:val="both"/>
        <w:rPr>
          <w:rFonts w:ascii="Tahoma" w:hAnsi="Tahoma" w:cs="Tahoma"/>
        </w:rPr>
      </w:pPr>
    </w:p>
    <w:p w14:paraId="502678F2" w14:textId="77777777" w:rsidR="008C6BC1" w:rsidRPr="00026AB7" w:rsidRDefault="008C6BC1" w:rsidP="008C6BC1">
      <w:pPr>
        <w:keepNext/>
        <w:keepLines/>
        <w:jc w:val="both"/>
        <w:rPr>
          <w:rFonts w:ascii="Tahoma" w:hAnsi="Tahoma" w:cs="Tahoma"/>
          <w:color w:val="FF0000"/>
        </w:rPr>
      </w:pPr>
    </w:p>
    <w:p w14:paraId="6EFAC7F5" w14:textId="77777777" w:rsidR="008C6BC1" w:rsidRPr="00026AB7" w:rsidRDefault="008C6BC1" w:rsidP="008C6BC1">
      <w:pPr>
        <w:keepNext/>
        <w:keepLines/>
        <w:jc w:val="both"/>
        <w:rPr>
          <w:rFonts w:ascii="Tahoma" w:hAnsi="Tahoma" w:cs="Tahoma"/>
        </w:rPr>
      </w:pPr>
    </w:p>
    <w:p w14:paraId="25D5FF5C" w14:textId="77777777" w:rsidR="008C6BC1" w:rsidRPr="00026AB7" w:rsidRDefault="008C6BC1" w:rsidP="008C6BC1">
      <w:pPr>
        <w:keepNext/>
        <w:keepLines/>
        <w:jc w:val="both"/>
        <w:rPr>
          <w:rFonts w:ascii="Tahoma" w:hAnsi="Tahoma" w:cs="Tahoma"/>
        </w:rPr>
      </w:pPr>
    </w:p>
    <w:p w14:paraId="1DB241EB" w14:textId="77777777" w:rsidR="008C6BC1" w:rsidRPr="00026AB7" w:rsidRDefault="008C6BC1" w:rsidP="008C6BC1">
      <w:pPr>
        <w:keepNext/>
        <w:keepLines/>
        <w:tabs>
          <w:tab w:val="left" w:pos="284"/>
        </w:tabs>
        <w:jc w:val="both"/>
        <w:rPr>
          <w:rFonts w:ascii="Tahoma" w:hAnsi="Tahoma" w:cs="Tahoma"/>
        </w:rPr>
      </w:pPr>
    </w:p>
    <w:p w14:paraId="5A979183" w14:textId="77777777" w:rsidR="008C6BC1" w:rsidRPr="00026AB7" w:rsidRDefault="008C6BC1" w:rsidP="008C6BC1">
      <w:pPr>
        <w:keepNext/>
        <w:keepLines/>
        <w:spacing w:after="40"/>
        <w:jc w:val="both"/>
        <w:rPr>
          <w:rFonts w:ascii="Tahoma" w:hAnsi="Tahoma" w:cs="Tahoma"/>
          <w:i/>
          <w:szCs w:val="18"/>
        </w:rPr>
      </w:pPr>
      <w:bookmarkStart w:id="37" w:name="_Hlk195508088"/>
      <w:r w:rsidRPr="00026AB7">
        <w:rPr>
          <w:rFonts w:ascii="Tahoma" w:hAnsi="Tahoma" w:cs="Tahoma"/>
          <w:b/>
          <w:i/>
          <w:szCs w:val="18"/>
        </w:rPr>
        <w:t>Opomba:</w:t>
      </w:r>
      <w:r w:rsidRPr="00026AB7">
        <w:rPr>
          <w:rFonts w:ascii="Tahoma" w:hAnsi="Tahoma" w:cs="Tahoma"/>
          <w:i/>
          <w:szCs w:val="18"/>
        </w:rPr>
        <w:t xml:space="preserve"> </w:t>
      </w:r>
    </w:p>
    <w:bookmarkEnd w:id="37"/>
    <w:p w14:paraId="03B630D3" w14:textId="77777777" w:rsidR="008C6BC1" w:rsidRPr="00A86F77" w:rsidRDefault="008C6BC1" w:rsidP="008C6BC1">
      <w:pPr>
        <w:pStyle w:val="Odstavekseznama"/>
        <w:keepNext/>
        <w:keepLines/>
        <w:numPr>
          <w:ilvl w:val="0"/>
          <w:numId w:val="32"/>
        </w:numPr>
        <w:ind w:left="567"/>
        <w:jc w:val="both"/>
        <w:rPr>
          <w:rFonts w:ascii="Tahoma" w:hAnsi="Tahoma" w:cs="Tahoma"/>
          <w:b/>
          <w:iCs/>
        </w:rPr>
      </w:pPr>
      <w:r w:rsidRPr="00A86F77">
        <w:rPr>
          <w:rFonts w:ascii="Tahoma" w:hAnsi="Tahoma" w:cs="Tahoma"/>
          <w:iCs/>
        </w:rPr>
        <w:t xml:space="preserve">Ponudnik </w:t>
      </w:r>
      <w:r w:rsidRPr="00A86F77">
        <w:rPr>
          <w:rFonts w:ascii="Tahoma" w:hAnsi="Tahoma" w:cs="Tahoma"/>
          <w:b/>
          <w:iCs/>
          <w:u w:val="single"/>
        </w:rPr>
        <w:t>mora</w:t>
      </w:r>
      <w:r w:rsidRPr="00A86F77">
        <w:rPr>
          <w:rFonts w:ascii="Tahoma" w:hAnsi="Tahoma" w:cs="Tahoma"/>
          <w:iCs/>
        </w:rPr>
        <w:t xml:space="preserve"> k prilogi </w:t>
      </w:r>
      <w:r w:rsidRPr="00A86F77">
        <w:rPr>
          <w:rFonts w:ascii="Tahoma" w:hAnsi="Tahoma" w:cs="Tahoma"/>
          <w:b/>
          <w:iCs/>
        </w:rPr>
        <w:t>priložiti fotokopijo potrdila za pooblaščenca za ravnanje z nevarnimi kemikalijami.</w:t>
      </w:r>
    </w:p>
    <w:p w14:paraId="7F7BC725" w14:textId="77777777" w:rsidR="008C6BC1" w:rsidRPr="00A86F77" w:rsidRDefault="008C6BC1" w:rsidP="008C6BC1">
      <w:pPr>
        <w:keepNext/>
        <w:keepLines/>
        <w:ind w:left="567"/>
        <w:jc w:val="both"/>
        <w:rPr>
          <w:rFonts w:ascii="Tahoma" w:hAnsi="Tahoma" w:cs="Tahoma"/>
          <w:b/>
          <w:iCs/>
          <w:sz w:val="8"/>
        </w:rPr>
      </w:pPr>
    </w:p>
    <w:p w14:paraId="4A93D4FF" w14:textId="77777777" w:rsidR="008C6BC1" w:rsidRPr="00026AB7" w:rsidRDefault="008C6BC1" w:rsidP="008C6BC1">
      <w:pPr>
        <w:pStyle w:val="Odstavekseznama"/>
        <w:keepNext/>
        <w:keepLines/>
        <w:numPr>
          <w:ilvl w:val="0"/>
          <w:numId w:val="32"/>
        </w:numPr>
        <w:ind w:left="567"/>
        <w:jc w:val="both"/>
        <w:rPr>
          <w:rFonts w:ascii="Tahoma" w:hAnsi="Tahoma" w:cs="Tahoma"/>
          <w:i/>
        </w:rPr>
      </w:pPr>
      <w:r w:rsidRPr="00A86F77">
        <w:rPr>
          <w:rFonts w:ascii="Tahoma" w:hAnsi="Tahoma" w:cs="Tahoma"/>
          <w:iCs/>
        </w:rPr>
        <w:t xml:space="preserve">Ponudnik </w:t>
      </w:r>
      <w:r w:rsidRPr="00A86F77">
        <w:rPr>
          <w:rFonts w:ascii="Tahoma" w:hAnsi="Tahoma" w:cs="Tahoma"/>
          <w:b/>
          <w:iCs/>
          <w:u w:val="single"/>
        </w:rPr>
        <w:t>mora</w:t>
      </w:r>
      <w:r w:rsidRPr="00A86F77">
        <w:rPr>
          <w:rFonts w:ascii="Tahoma" w:hAnsi="Tahoma" w:cs="Tahoma"/>
          <w:iCs/>
        </w:rPr>
        <w:t xml:space="preserve"> k prilogi </w:t>
      </w:r>
      <w:r w:rsidRPr="00A86F77">
        <w:rPr>
          <w:rFonts w:ascii="Tahoma" w:hAnsi="Tahoma" w:cs="Tahoma"/>
          <w:b/>
          <w:iCs/>
        </w:rPr>
        <w:t xml:space="preserve">priložiti </w:t>
      </w:r>
      <w:r w:rsidRPr="00A86F77">
        <w:rPr>
          <w:rFonts w:ascii="Tahoma" w:hAnsi="Tahoma" w:cs="Tahoma"/>
          <w:b/>
          <w:bCs/>
          <w:iCs/>
        </w:rPr>
        <w:t>fotokopijo veljavnega dovoljenja za opravljanje dejavnosti</w:t>
      </w:r>
      <w:r w:rsidRPr="00907A48">
        <w:rPr>
          <w:rFonts w:ascii="Tahoma" w:hAnsi="Tahoma" w:cs="Tahoma"/>
          <w:b/>
          <w:bCs/>
        </w:rPr>
        <w:t xml:space="preserve"> prometa z nevarnimi kemikalijami</w:t>
      </w:r>
      <w:r w:rsidRPr="00907A48">
        <w:rPr>
          <w:rFonts w:ascii="Tahoma" w:hAnsi="Tahoma" w:cs="Tahoma"/>
        </w:rPr>
        <w:t xml:space="preserve">, ki ga izda </w:t>
      </w:r>
      <w:r w:rsidRPr="00907A48">
        <w:rPr>
          <w:rFonts w:ascii="Tahoma" w:hAnsi="Tahoma" w:cs="Tahoma"/>
          <w:b/>
          <w:bCs/>
        </w:rPr>
        <w:t>Urad Republike Slovenije za kemikalije</w:t>
      </w:r>
      <w:r w:rsidRPr="00907A48">
        <w:rPr>
          <w:rFonts w:ascii="Tahoma" w:hAnsi="Tahoma" w:cs="Tahoma"/>
        </w:rPr>
        <w:t xml:space="preserve">, v skladu z 49. členom </w:t>
      </w:r>
      <w:r w:rsidRPr="00907A48">
        <w:rPr>
          <w:rFonts w:ascii="Tahoma" w:hAnsi="Tahoma" w:cs="Tahoma"/>
          <w:b/>
          <w:bCs/>
        </w:rPr>
        <w:t xml:space="preserve">Zakona o kemikalijah </w:t>
      </w:r>
      <w:r w:rsidRPr="00333626">
        <w:rPr>
          <w:rFonts w:ascii="Tahoma" w:hAnsi="Tahoma" w:cs="Tahoma"/>
        </w:rPr>
        <w:t>(Uradni list RS, št. 110/03 – UPB s spremembami; ZKEM),</w:t>
      </w:r>
      <w:r w:rsidRPr="00907A48">
        <w:rPr>
          <w:rFonts w:ascii="Tahoma" w:hAnsi="Tahoma" w:cs="Tahoma"/>
        </w:rPr>
        <w:t xml:space="preserve"> </w:t>
      </w:r>
      <w:r w:rsidRPr="00A86F77">
        <w:rPr>
          <w:rFonts w:ascii="Tahoma" w:hAnsi="Tahoma" w:cs="Tahoma"/>
          <w:u w:val="single"/>
        </w:rPr>
        <w:t>oziroma</w:t>
      </w:r>
      <w:r w:rsidRPr="00907A48">
        <w:rPr>
          <w:rFonts w:ascii="Tahoma" w:hAnsi="Tahoma" w:cs="Tahoma"/>
        </w:rPr>
        <w:t xml:space="preserve"> enakovredno dovoljenje, izdano s strani </w:t>
      </w:r>
      <w:r w:rsidRPr="00907A48">
        <w:rPr>
          <w:rFonts w:ascii="Tahoma" w:hAnsi="Tahoma" w:cs="Tahoma"/>
          <w:b/>
          <w:bCs/>
        </w:rPr>
        <w:t>pristojnega organa države članice EU</w:t>
      </w:r>
      <w:r w:rsidRPr="00907A48">
        <w:rPr>
          <w:rFonts w:ascii="Tahoma" w:hAnsi="Tahoma" w:cs="Tahoma"/>
        </w:rPr>
        <w:t>, v kateri ima gospodarski subjekt registrirano dejavnost</w:t>
      </w:r>
      <w:r w:rsidRPr="00026AB7">
        <w:rPr>
          <w:rFonts w:ascii="Tahoma" w:hAnsi="Tahoma" w:cs="Tahoma"/>
          <w:i/>
        </w:rPr>
        <w:t>.</w:t>
      </w:r>
    </w:p>
    <w:p w14:paraId="245F0C89" w14:textId="77777777" w:rsidR="008C6BC1" w:rsidRPr="00026AB7" w:rsidRDefault="008C6BC1" w:rsidP="008C6BC1">
      <w:pPr>
        <w:keepNext/>
        <w:keepLines/>
        <w:jc w:val="both"/>
        <w:rPr>
          <w:rFonts w:ascii="Tahoma" w:hAnsi="Tahoma" w:cs="Tahoma"/>
          <w:i/>
        </w:rPr>
      </w:pPr>
    </w:p>
    <w:p w14:paraId="6D70ABB3" w14:textId="77777777" w:rsidR="008C6BC1" w:rsidRDefault="008C6BC1" w:rsidP="008C6BC1">
      <w:pPr>
        <w:keepNext/>
        <w:keepLines/>
        <w:jc w:val="both"/>
        <w:rPr>
          <w:rFonts w:ascii="Tahoma" w:hAnsi="Tahoma" w:cs="Tahoma"/>
          <w:i/>
          <w:sz w:val="18"/>
          <w:szCs w:val="18"/>
        </w:rPr>
      </w:pPr>
    </w:p>
    <w:p w14:paraId="1677DA41" w14:textId="77777777" w:rsidR="008C6BC1" w:rsidRDefault="008C6BC1" w:rsidP="008C6BC1">
      <w:pPr>
        <w:keepNext/>
        <w:keepLines/>
        <w:jc w:val="both"/>
        <w:rPr>
          <w:rFonts w:ascii="Tahoma" w:hAnsi="Tahoma" w:cs="Tahoma"/>
          <w:i/>
          <w:sz w:val="18"/>
          <w:szCs w:val="18"/>
        </w:rPr>
      </w:pPr>
    </w:p>
    <w:p w14:paraId="0EFCBC91" w14:textId="77777777" w:rsidR="008C6BC1" w:rsidRPr="00026AB7" w:rsidRDefault="008C6BC1" w:rsidP="008C6BC1">
      <w:pPr>
        <w:keepNext/>
        <w:keepLines/>
        <w:jc w:val="both"/>
        <w:rPr>
          <w:rFonts w:ascii="Tahoma" w:hAnsi="Tahoma" w:cs="Tahoma"/>
          <w:i/>
          <w:sz w:val="18"/>
          <w:szCs w:val="18"/>
        </w:rPr>
      </w:pPr>
    </w:p>
    <w:p w14:paraId="10DACF0F" w14:textId="77777777" w:rsidR="008C6BC1" w:rsidRDefault="008C6BC1" w:rsidP="008C6BC1">
      <w:pPr>
        <w:keepNext/>
        <w:keepLines/>
        <w:rPr>
          <w:rFonts w:ascii="Tahoma" w:hAnsi="Tahoma" w:cs="Tahoma"/>
          <w:b/>
          <w:i/>
          <w:sz w:val="18"/>
          <w:szCs w:val="18"/>
        </w:rPr>
      </w:pPr>
      <w:r w:rsidRPr="00026AB7">
        <w:rPr>
          <w:rFonts w:ascii="Tahoma" w:hAnsi="Tahoma" w:cs="Tahoma"/>
          <w:b/>
          <w:i/>
          <w:sz w:val="18"/>
          <w:szCs w:val="18"/>
        </w:rPr>
        <w:t xml:space="preserve">Navodilo: </w:t>
      </w:r>
    </w:p>
    <w:p w14:paraId="354637C2" w14:textId="77777777" w:rsidR="008C6BC1" w:rsidRPr="003C29DD" w:rsidRDefault="008C6BC1" w:rsidP="008C6BC1">
      <w:pPr>
        <w:keepNext/>
        <w:keepLines/>
        <w:rPr>
          <w:rFonts w:ascii="Tahoma" w:hAnsi="Tahoma" w:cs="Tahoma"/>
          <w:bCs/>
          <w:i/>
          <w:sz w:val="18"/>
          <w:szCs w:val="18"/>
        </w:rPr>
      </w:pPr>
      <w:r w:rsidRPr="003C29DD">
        <w:rPr>
          <w:rFonts w:ascii="Tahoma" w:hAnsi="Tahoma" w:cs="Tahoma"/>
          <w:bCs/>
          <w:i/>
          <w:sz w:val="18"/>
          <w:szCs w:val="18"/>
        </w:rPr>
        <w:t>Obrazec se po potrebi kopira!</w:t>
      </w:r>
    </w:p>
    <w:p w14:paraId="61D5E7FD" w14:textId="77777777" w:rsidR="008C6BC1" w:rsidRPr="003C29DD" w:rsidRDefault="008C6BC1" w:rsidP="008C6BC1">
      <w:pPr>
        <w:keepNext/>
        <w:keepLines/>
        <w:rPr>
          <w:rFonts w:ascii="Tahoma" w:hAnsi="Tahoma" w:cs="Tahoma"/>
          <w:i/>
          <w:sz w:val="6"/>
          <w:szCs w:val="6"/>
        </w:rPr>
      </w:pPr>
    </w:p>
    <w:p w14:paraId="6631BEEF" w14:textId="40FA8864" w:rsidR="008C6BC1" w:rsidRPr="00026AB7" w:rsidRDefault="008C6BC1" w:rsidP="008C6BC1">
      <w:pPr>
        <w:keepNext/>
        <w:keepLines/>
        <w:rPr>
          <w:sz w:val="22"/>
        </w:rPr>
      </w:pPr>
      <w:r w:rsidRPr="00026AB7">
        <w:rPr>
          <w:rFonts w:ascii="Tahoma" w:hAnsi="Tahoma" w:cs="Tahoma"/>
          <w:i/>
          <w:sz w:val="18"/>
          <w:szCs w:val="18"/>
        </w:rPr>
        <w:t xml:space="preserve">Ponudnik </w:t>
      </w:r>
      <w:r w:rsidRPr="00026AB7">
        <w:rPr>
          <w:rFonts w:ascii="Tahoma" w:hAnsi="Tahoma" w:cs="Tahoma"/>
          <w:i/>
          <w:sz w:val="18"/>
          <w:szCs w:val="18"/>
          <w:u w:val="single"/>
        </w:rPr>
        <w:t>obrazec</w:t>
      </w:r>
      <w:r w:rsidRPr="00026AB7">
        <w:rPr>
          <w:rFonts w:ascii="Tahoma" w:hAnsi="Tahoma" w:cs="Tahoma"/>
          <w:b/>
          <w:i/>
          <w:sz w:val="18"/>
          <w:szCs w:val="18"/>
        </w:rPr>
        <w:t xml:space="preserve"> </w:t>
      </w:r>
      <w:r w:rsidRPr="00026AB7">
        <w:rPr>
          <w:rFonts w:ascii="Tahoma" w:hAnsi="Tahoma" w:cs="Tahoma"/>
          <w:i/>
          <w:sz w:val="18"/>
          <w:szCs w:val="18"/>
        </w:rPr>
        <w:t>v okviru sistema e-JN</w:t>
      </w:r>
      <w:r w:rsidRPr="00026AB7">
        <w:rPr>
          <w:rFonts w:ascii="Tahoma" w:hAnsi="Tahoma" w:cs="Tahoma"/>
          <w:b/>
          <w:i/>
          <w:sz w:val="18"/>
          <w:szCs w:val="18"/>
        </w:rPr>
        <w:t xml:space="preserve"> </w:t>
      </w:r>
      <w:r w:rsidRPr="00026AB7">
        <w:rPr>
          <w:rFonts w:ascii="Tahoma" w:hAnsi="Tahoma" w:cs="Tahoma"/>
          <w:b/>
          <w:i/>
          <w:sz w:val="18"/>
          <w:szCs w:val="18"/>
          <w:u w:val="single"/>
        </w:rPr>
        <w:t>naloži v Razdelek »DOKUMENTI«, del »Ostale priloge«</w:t>
      </w:r>
    </w:p>
    <w:p w14:paraId="1D76B17D" w14:textId="77777777" w:rsidR="008C6BC1" w:rsidRPr="00026AB7" w:rsidRDefault="008C6BC1" w:rsidP="008C6BC1">
      <w:pPr>
        <w:keepNext/>
        <w:keepLines/>
      </w:pPr>
    </w:p>
    <w:p w14:paraId="6F1E3BF2" w14:textId="77777777" w:rsidR="00421D18" w:rsidRDefault="008C6BC1">
      <w:r w:rsidRPr="00026AB7">
        <w:br w:type="page"/>
      </w:r>
    </w:p>
    <w:tbl>
      <w:tblPr>
        <w:tblW w:w="9361" w:type="dxa"/>
        <w:tblInd w:w="-1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4"/>
        <w:gridCol w:w="1707"/>
      </w:tblGrid>
      <w:tr w:rsidR="00421D18" w:rsidRPr="00421D18" w14:paraId="5FBF1936" w14:textId="77777777" w:rsidTr="00A44653">
        <w:tc>
          <w:tcPr>
            <w:tcW w:w="7654" w:type="dxa"/>
            <w:tcBorders>
              <w:top w:val="single" w:sz="4" w:space="0" w:color="auto"/>
              <w:left w:val="single" w:sz="4" w:space="0" w:color="auto"/>
              <w:bottom w:val="single" w:sz="4" w:space="0" w:color="auto"/>
              <w:right w:val="single" w:sz="4" w:space="0" w:color="auto"/>
            </w:tcBorders>
            <w:vAlign w:val="bottom"/>
          </w:tcPr>
          <w:p w14:paraId="61041B86" w14:textId="77777777" w:rsidR="00421D18" w:rsidRPr="00A44653" w:rsidRDefault="00421D18" w:rsidP="00421D18">
            <w:pPr>
              <w:keepLines/>
              <w:widowControl w:val="0"/>
              <w:rPr>
                <w:rFonts w:ascii="Tahoma" w:hAnsi="Tahoma" w:cs="Tahoma"/>
                <w:b/>
              </w:rPr>
            </w:pPr>
            <w:r w:rsidRPr="00A44653">
              <w:rPr>
                <w:rFonts w:ascii="Tahoma" w:hAnsi="Tahoma" w:cs="Tahoma"/>
                <w:b/>
              </w:rPr>
              <w:lastRenderedPageBreak/>
              <w:t>SKLADNOST S PREDPISI ADR – PREVOZ NEVARNIH KEMIKALIJ</w:t>
            </w:r>
          </w:p>
        </w:tc>
        <w:tc>
          <w:tcPr>
            <w:tcW w:w="1707" w:type="dxa"/>
            <w:tcBorders>
              <w:top w:val="single" w:sz="4" w:space="0" w:color="auto"/>
              <w:left w:val="single" w:sz="4" w:space="0" w:color="auto"/>
              <w:bottom w:val="single" w:sz="4" w:space="0" w:color="auto"/>
              <w:right w:val="single" w:sz="4" w:space="0" w:color="auto"/>
            </w:tcBorders>
          </w:tcPr>
          <w:p w14:paraId="75A0CCA7" w14:textId="307AF041" w:rsidR="00421D18" w:rsidRPr="00421D18" w:rsidRDefault="00421D18" w:rsidP="00421D18">
            <w:pPr>
              <w:keepLines/>
              <w:widowControl w:val="0"/>
              <w:jc w:val="both"/>
              <w:rPr>
                <w:rFonts w:ascii="Tahoma" w:hAnsi="Tahoma" w:cs="Tahoma"/>
                <w:b/>
              </w:rPr>
            </w:pPr>
            <w:r w:rsidRPr="00421D18">
              <w:rPr>
                <w:rFonts w:ascii="Tahoma" w:hAnsi="Tahoma" w:cs="Tahoma"/>
                <w:b/>
                <w:i/>
              </w:rPr>
              <w:t xml:space="preserve">Priloga </w:t>
            </w:r>
            <w:r>
              <w:rPr>
                <w:rFonts w:ascii="Tahoma" w:hAnsi="Tahoma" w:cs="Tahoma"/>
                <w:b/>
                <w:i/>
              </w:rPr>
              <w:t xml:space="preserve"> 7</w:t>
            </w:r>
          </w:p>
        </w:tc>
      </w:tr>
    </w:tbl>
    <w:p w14:paraId="41372028" w14:textId="77777777" w:rsidR="00421D18" w:rsidRPr="00421D18" w:rsidRDefault="00421D18" w:rsidP="00421D18">
      <w:pPr>
        <w:keepLines/>
        <w:widowControl w:val="0"/>
        <w:jc w:val="both"/>
        <w:rPr>
          <w:rFonts w:ascii="Tahoma" w:hAnsi="Tahoma" w:cs="Tahoma"/>
          <w:sz w:val="24"/>
          <w:szCs w:val="24"/>
        </w:rPr>
      </w:pPr>
    </w:p>
    <w:p w14:paraId="7AD97BD0" w14:textId="7781CE6A" w:rsidR="00421D18" w:rsidRPr="00421D18" w:rsidRDefault="00421D18" w:rsidP="00421D18">
      <w:pPr>
        <w:keepLines/>
        <w:widowControl w:val="0"/>
        <w:jc w:val="both"/>
        <w:rPr>
          <w:rFonts w:ascii="Tahoma" w:hAnsi="Tahoma" w:cs="Tahoma"/>
        </w:rPr>
      </w:pPr>
      <w:r w:rsidRPr="00421D18">
        <w:rPr>
          <w:rFonts w:ascii="Tahoma" w:hAnsi="Tahoma" w:cs="Tahoma"/>
        </w:rPr>
        <w:t xml:space="preserve">Ponudnik </w:t>
      </w:r>
      <w:r w:rsidRPr="00421D18">
        <w:rPr>
          <w:rFonts w:ascii="Tahoma" w:hAnsi="Tahoma" w:cs="Tahoma"/>
          <w:b/>
          <w:bCs/>
        </w:rPr>
        <w:t>________________________________________________________________</w:t>
      </w:r>
      <w:r w:rsidRPr="00421D18">
        <w:rPr>
          <w:rFonts w:ascii="Tahoma" w:hAnsi="Tahoma" w:cs="Tahoma"/>
        </w:rPr>
        <w:t xml:space="preserve">, ki oddajamo ponudbo za javno naročilo št. </w:t>
      </w:r>
      <w:r w:rsidRPr="00421D18">
        <w:rPr>
          <w:rFonts w:ascii="Tahoma" w:hAnsi="Tahoma" w:cs="Tahoma"/>
          <w:b/>
          <w:bCs/>
        </w:rPr>
        <w:t>VKS-136/26 – Dobava železovega III sulfata (</w:t>
      </w:r>
      <w:proofErr w:type="spellStart"/>
      <w:r w:rsidRPr="00421D18">
        <w:rPr>
          <w:rFonts w:ascii="Tahoma" w:hAnsi="Tahoma" w:cs="Tahoma"/>
          <w:b/>
          <w:bCs/>
        </w:rPr>
        <w:t>ferikola</w:t>
      </w:r>
      <w:proofErr w:type="spellEnd"/>
      <w:r w:rsidRPr="00421D18">
        <w:rPr>
          <w:rFonts w:ascii="Tahoma" w:hAnsi="Tahoma" w:cs="Tahoma"/>
          <w:b/>
          <w:bCs/>
        </w:rPr>
        <w:t>) za obdobje 4 let</w:t>
      </w:r>
      <w:r w:rsidRPr="00421D18">
        <w:rPr>
          <w:rFonts w:ascii="Tahoma" w:hAnsi="Tahoma" w:cs="Tahoma"/>
        </w:rPr>
        <w:t>, z vso odgovornostjo izjavljamo</w:t>
      </w:r>
      <w:r w:rsidRPr="00421D18">
        <w:t xml:space="preserve"> </w:t>
      </w:r>
      <w:r w:rsidRPr="00421D18">
        <w:rPr>
          <w:rFonts w:ascii="Tahoma" w:hAnsi="Tahoma" w:cs="Tahoma"/>
        </w:rPr>
        <w:t xml:space="preserve">in se zavezujemo, da bomo pri izvedbi predmeta javnega naročila zagotovili: </w:t>
      </w:r>
    </w:p>
    <w:p w14:paraId="046FE03D" w14:textId="77777777" w:rsidR="00421D18" w:rsidRPr="00421D18" w:rsidRDefault="00421D18" w:rsidP="00421D18">
      <w:pPr>
        <w:keepLines/>
        <w:widowControl w:val="0"/>
        <w:jc w:val="both"/>
        <w:rPr>
          <w:rFonts w:ascii="Tahoma" w:hAnsi="Tahoma" w:cs="Tahoma"/>
          <w:sz w:val="14"/>
          <w:szCs w:val="14"/>
        </w:rPr>
      </w:pPr>
    </w:p>
    <w:p w14:paraId="52FA396F" w14:textId="77777777" w:rsidR="00421D18" w:rsidRPr="00421D18" w:rsidRDefault="00421D18" w:rsidP="00421D18">
      <w:pPr>
        <w:keepLines/>
        <w:widowControl w:val="0"/>
        <w:numPr>
          <w:ilvl w:val="0"/>
          <w:numId w:val="38"/>
        </w:numPr>
        <w:spacing w:line="276" w:lineRule="auto"/>
        <w:jc w:val="both"/>
        <w:rPr>
          <w:rFonts w:ascii="Tahoma" w:hAnsi="Tahoma" w:cs="Tahoma"/>
        </w:rPr>
      </w:pPr>
      <w:r w:rsidRPr="00421D18">
        <w:rPr>
          <w:rFonts w:ascii="Tahoma" w:hAnsi="Tahoma" w:cs="Tahoma"/>
        </w:rPr>
        <w:t>skladnost prevoza nevarnih kemikalij v skladu z vsemi veljavnimi predpisi o prevozu nevarnih snovi, vključno s Sporazumom ADR (Evropski sporazum o mednarodnem cestnem prevozu nevarnega blaga),</w:t>
      </w:r>
    </w:p>
    <w:p w14:paraId="647A36C8" w14:textId="77777777" w:rsidR="00421D18" w:rsidRPr="00421D18" w:rsidRDefault="00421D18" w:rsidP="00421D18">
      <w:pPr>
        <w:keepLines/>
        <w:widowControl w:val="0"/>
        <w:numPr>
          <w:ilvl w:val="0"/>
          <w:numId w:val="38"/>
        </w:numPr>
        <w:spacing w:line="276" w:lineRule="auto"/>
        <w:jc w:val="both"/>
        <w:rPr>
          <w:rFonts w:ascii="Tahoma" w:hAnsi="Tahoma" w:cs="Tahoma"/>
        </w:rPr>
      </w:pPr>
      <w:r w:rsidRPr="00421D18">
        <w:rPr>
          <w:rFonts w:ascii="Tahoma" w:hAnsi="Tahoma" w:cs="Tahoma"/>
        </w:rPr>
        <w:t>uporabo ustreznih prevoznih sredstev z veljavnim ADR certifikatom,</w:t>
      </w:r>
    </w:p>
    <w:p w14:paraId="3F94803B" w14:textId="77777777" w:rsidR="00421D18" w:rsidRPr="00421D18" w:rsidRDefault="00421D18" w:rsidP="00421D18">
      <w:pPr>
        <w:keepLines/>
        <w:widowControl w:val="0"/>
        <w:numPr>
          <w:ilvl w:val="0"/>
          <w:numId w:val="38"/>
        </w:numPr>
        <w:spacing w:line="276" w:lineRule="auto"/>
        <w:jc w:val="both"/>
        <w:rPr>
          <w:rFonts w:ascii="Tahoma" w:hAnsi="Tahoma" w:cs="Tahoma"/>
        </w:rPr>
      </w:pPr>
      <w:r w:rsidRPr="00421D18">
        <w:rPr>
          <w:rFonts w:ascii="Tahoma" w:hAnsi="Tahoma" w:cs="Tahoma"/>
        </w:rPr>
        <w:t>sodelovanje usposobljenega osebja (voznikov z veljavno ADR izkaznico),</w:t>
      </w:r>
    </w:p>
    <w:p w14:paraId="3F082EA7" w14:textId="2AD225B1" w:rsidR="00421D18" w:rsidRPr="00421D18" w:rsidRDefault="00421D18" w:rsidP="00421D18">
      <w:pPr>
        <w:keepLines/>
        <w:widowControl w:val="0"/>
        <w:numPr>
          <w:ilvl w:val="0"/>
          <w:numId w:val="38"/>
        </w:numPr>
        <w:spacing w:line="276" w:lineRule="auto"/>
        <w:jc w:val="both"/>
        <w:rPr>
          <w:rFonts w:ascii="Tahoma" w:hAnsi="Tahoma" w:cs="Tahoma"/>
        </w:rPr>
      </w:pPr>
      <w:r w:rsidRPr="00421D18">
        <w:rPr>
          <w:rFonts w:ascii="Tahoma" w:hAnsi="Tahoma" w:cs="Tahoma"/>
        </w:rPr>
        <w:t>ali (v primeru najema prevoznika)</w:t>
      </w:r>
      <w:r w:rsidR="007A0831">
        <w:rPr>
          <w:rFonts w:ascii="Tahoma" w:hAnsi="Tahoma" w:cs="Tahoma"/>
        </w:rPr>
        <w:t>*</w:t>
      </w:r>
      <w:r w:rsidRPr="00421D18">
        <w:rPr>
          <w:rFonts w:ascii="Tahoma" w:hAnsi="Tahoma" w:cs="Tahoma"/>
        </w:rPr>
        <w:t xml:space="preserve"> sodelovanje z izvajalcem prevoza, ki izpolnjuje vse pogoje v skladu s Sporazumom ADR.</w:t>
      </w:r>
    </w:p>
    <w:p w14:paraId="37F280A1" w14:textId="77777777" w:rsidR="00421D18" w:rsidRPr="00421D18" w:rsidRDefault="00421D18" w:rsidP="00421D18">
      <w:pPr>
        <w:keepLines/>
        <w:widowControl w:val="0"/>
        <w:jc w:val="both"/>
        <w:rPr>
          <w:rFonts w:ascii="Tahoma" w:hAnsi="Tahoma" w:cs="Tahoma"/>
          <w:b/>
          <w:i/>
        </w:rPr>
      </w:pPr>
    </w:p>
    <w:p w14:paraId="6D3D70A9" w14:textId="77777777" w:rsidR="00421D18" w:rsidRPr="00421D18" w:rsidRDefault="00421D18" w:rsidP="00421D18">
      <w:pPr>
        <w:keepLines/>
        <w:widowControl w:val="0"/>
        <w:jc w:val="both"/>
        <w:rPr>
          <w:rFonts w:ascii="Tahoma" w:hAnsi="Tahoma" w:cs="Tahoma"/>
          <w:b/>
          <w:i/>
        </w:rPr>
      </w:pPr>
    </w:p>
    <w:p w14:paraId="6917EADE" w14:textId="77777777" w:rsidR="00421D18" w:rsidRPr="00421D18" w:rsidRDefault="00421D18" w:rsidP="00421D18">
      <w:pPr>
        <w:keepLines/>
        <w:widowControl w:val="0"/>
        <w:jc w:val="both"/>
        <w:rPr>
          <w:rFonts w:ascii="Tahoma" w:hAnsi="Tahoma" w:cs="Tahoma"/>
        </w:rPr>
      </w:pPr>
    </w:p>
    <w:p w14:paraId="559A4101" w14:textId="77777777" w:rsidR="00421D18" w:rsidRPr="00421D18" w:rsidRDefault="00421D18" w:rsidP="00421D18">
      <w:pPr>
        <w:keepLines/>
        <w:widowControl w:val="0"/>
        <w:rPr>
          <w:rFonts w:ascii="Tahoma" w:hAnsi="Tahoma" w:cs="Tahoma"/>
        </w:rPr>
      </w:pPr>
    </w:p>
    <w:p w14:paraId="19BCB4F5" w14:textId="77777777" w:rsidR="00421D18" w:rsidRPr="00421D18" w:rsidRDefault="00421D18" w:rsidP="00421D18">
      <w:pPr>
        <w:keepLines/>
        <w:widowControl w:val="0"/>
      </w:pPr>
    </w:p>
    <w:p w14:paraId="7776DC90" w14:textId="77777777" w:rsidR="00421D18" w:rsidRPr="00421D18" w:rsidRDefault="00421D18" w:rsidP="00421D18">
      <w:pPr>
        <w:keepLines/>
        <w:widowControl w:val="0"/>
      </w:pPr>
    </w:p>
    <w:p w14:paraId="25F87E0B" w14:textId="77777777" w:rsidR="00421D18" w:rsidRPr="00421D18" w:rsidRDefault="00421D18" w:rsidP="00421D18">
      <w:pPr>
        <w:keepLines/>
        <w:widowControl w:val="0"/>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694"/>
        <w:gridCol w:w="2693"/>
        <w:gridCol w:w="3685"/>
      </w:tblGrid>
      <w:tr w:rsidR="00421D18" w:rsidRPr="00421D18" w14:paraId="7A4733B0" w14:textId="77777777" w:rsidTr="009C65A8">
        <w:trPr>
          <w:trHeight w:val="235"/>
        </w:trPr>
        <w:tc>
          <w:tcPr>
            <w:tcW w:w="2694" w:type="dxa"/>
            <w:tcBorders>
              <w:top w:val="single" w:sz="4" w:space="0" w:color="auto"/>
            </w:tcBorders>
          </w:tcPr>
          <w:p w14:paraId="49083E0B" w14:textId="77777777" w:rsidR="00421D18" w:rsidRPr="00421D18" w:rsidRDefault="00421D18" w:rsidP="00421D18">
            <w:pPr>
              <w:keepLines/>
              <w:widowControl w:val="0"/>
              <w:ind w:right="140"/>
              <w:jc w:val="center"/>
              <w:rPr>
                <w:rFonts w:ascii="Tahoma" w:hAnsi="Tahoma" w:cs="Tahoma"/>
                <w:snapToGrid w:val="0"/>
                <w:color w:val="000000"/>
                <w:sz w:val="18"/>
                <w:szCs w:val="18"/>
              </w:rPr>
            </w:pPr>
            <w:r w:rsidRPr="00421D18">
              <w:rPr>
                <w:rFonts w:ascii="Tahoma" w:hAnsi="Tahoma" w:cs="Tahoma"/>
                <w:snapToGrid w:val="0"/>
                <w:color w:val="000000"/>
                <w:sz w:val="18"/>
                <w:szCs w:val="18"/>
              </w:rPr>
              <w:t>(kraj, datum)</w:t>
            </w:r>
          </w:p>
        </w:tc>
        <w:tc>
          <w:tcPr>
            <w:tcW w:w="2693" w:type="dxa"/>
          </w:tcPr>
          <w:p w14:paraId="5C4101DD" w14:textId="77777777" w:rsidR="00421D18" w:rsidRPr="00421D18" w:rsidRDefault="00421D18" w:rsidP="00421D18">
            <w:pPr>
              <w:keepLines/>
              <w:widowControl w:val="0"/>
              <w:ind w:right="140"/>
              <w:jc w:val="center"/>
              <w:rPr>
                <w:rFonts w:ascii="Tahoma" w:hAnsi="Tahoma" w:cs="Tahoma"/>
                <w:snapToGrid w:val="0"/>
                <w:color w:val="000000"/>
                <w:sz w:val="18"/>
                <w:szCs w:val="18"/>
              </w:rPr>
            </w:pPr>
            <w:r w:rsidRPr="00421D18">
              <w:rPr>
                <w:rFonts w:ascii="Tahoma" w:hAnsi="Tahoma" w:cs="Tahoma"/>
                <w:snapToGrid w:val="0"/>
                <w:color w:val="000000"/>
                <w:sz w:val="18"/>
                <w:szCs w:val="18"/>
              </w:rPr>
              <w:t>žig</w:t>
            </w:r>
          </w:p>
        </w:tc>
        <w:tc>
          <w:tcPr>
            <w:tcW w:w="3685" w:type="dxa"/>
            <w:tcBorders>
              <w:top w:val="single" w:sz="4" w:space="0" w:color="auto"/>
            </w:tcBorders>
          </w:tcPr>
          <w:p w14:paraId="44F15B45" w14:textId="77777777" w:rsidR="00421D18" w:rsidRPr="00421D18" w:rsidRDefault="00421D18" w:rsidP="00421D18">
            <w:pPr>
              <w:keepLines/>
              <w:widowControl w:val="0"/>
              <w:ind w:right="140"/>
              <w:jc w:val="both"/>
              <w:rPr>
                <w:rFonts w:ascii="Tahoma" w:hAnsi="Tahoma" w:cs="Tahoma"/>
                <w:snapToGrid w:val="0"/>
                <w:color w:val="000000"/>
                <w:sz w:val="18"/>
                <w:szCs w:val="18"/>
              </w:rPr>
            </w:pPr>
            <w:r w:rsidRPr="00421D18">
              <w:rPr>
                <w:rFonts w:ascii="Tahoma" w:hAnsi="Tahoma" w:cs="Tahoma"/>
                <w:snapToGrid w:val="0"/>
                <w:color w:val="000000"/>
                <w:sz w:val="18"/>
                <w:szCs w:val="18"/>
              </w:rPr>
              <w:t xml:space="preserve">       (Podpis odgovorne osebe ponudnika)</w:t>
            </w:r>
          </w:p>
        </w:tc>
      </w:tr>
    </w:tbl>
    <w:p w14:paraId="1896EE09" w14:textId="77777777" w:rsidR="00421D18" w:rsidRPr="00421D18" w:rsidRDefault="00421D18" w:rsidP="00421D18">
      <w:pPr>
        <w:keepLines/>
        <w:widowControl w:val="0"/>
        <w:jc w:val="both"/>
        <w:rPr>
          <w:rFonts w:ascii="Tahoma" w:hAnsi="Tahoma" w:cs="Tahoma"/>
        </w:rPr>
      </w:pPr>
    </w:p>
    <w:p w14:paraId="713695ED" w14:textId="77777777" w:rsidR="00421D18" w:rsidRPr="00421D18" w:rsidRDefault="00421D18" w:rsidP="00421D18">
      <w:pPr>
        <w:keepLines/>
        <w:widowControl w:val="0"/>
      </w:pPr>
    </w:p>
    <w:p w14:paraId="562289F3" w14:textId="0CAE648E" w:rsidR="00421D18" w:rsidRPr="007A0831" w:rsidRDefault="007A0831" w:rsidP="00421D18">
      <w:pPr>
        <w:keepLines/>
        <w:widowControl w:val="0"/>
        <w:rPr>
          <w:i/>
          <w:iCs/>
        </w:rPr>
      </w:pPr>
      <w:r w:rsidRPr="007A0831">
        <w:rPr>
          <w:i/>
          <w:iCs/>
        </w:rPr>
        <w:t>*Opomba: V kolikor bo ponudnik storitev izvajal z izvajalcem prevoza, mora pri tem upoštevati določila te razpisne dokumentacije</w:t>
      </w:r>
      <w:r>
        <w:rPr>
          <w:i/>
          <w:iCs/>
        </w:rPr>
        <w:t xml:space="preserve"> (glej tč.</w:t>
      </w:r>
      <w:r w:rsidR="003F745D">
        <w:rPr>
          <w:i/>
          <w:iCs/>
        </w:rPr>
        <w:t>1.13 ali 1.14</w:t>
      </w:r>
      <w:r>
        <w:rPr>
          <w:i/>
          <w:iCs/>
        </w:rPr>
        <w:t xml:space="preserve"> </w:t>
      </w:r>
      <w:r w:rsidR="003F745D">
        <w:rPr>
          <w:i/>
          <w:iCs/>
        </w:rPr>
        <w:t>(</w:t>
      </w:r>
      <w:r>
        <w:rPr>
          <w:i/>
          <w:iCs/>
        </w:rPr>
        <w:t>Skupna ponudba/podizvajalci )</w:t>
      </w:r>
      <w:r w:rsidRPr="007A0831">
        <w:rPr>
          <w:i/>
          <w:iCs/>
        </w:rPr>
        <w:t>.</w:t>
      </w:r>
    </w:p>
    <w:p w14:paraId="06131C01" w14:textId="77777777" w:rsidR="00421D18" w:rsidRPr="00421D18" w:rsidRDefault="00421D18" w:rsidP="00421D18">
      <w:pPr>
        <w:keepLines/>
        <w:widowControl w:val="0"/>
      </w:pPr>
    </w:p>
    <w:p w14:paraId="2625F4FB" w14:textId="77777777" w:rsidR="00421D18" w:rsidRPr="00421D18" w:rsidRDefault="00421D18" w:rsidP="00421D18">
      <w:pPr>
        <w:keepLines/>
        <w:widowControl w:val="0"/>
      </w:pPr>
    </w:p>
    <w:p w14:paraId="193417E1" w14:textId="77777777" w:rsidR="00421D18" w:rsidRPr="00421D18" w:rsidRDefault="00421D18" w:rsidP="00421D18">
      <w:pPr>
        <w:keepLines/>
        <w:widowControl w:val="0"/>
        <w:rPr>
          <w:rFonts w:ascii="Tahoma" w:hAnsi="Tahoma" w:cs="Tahoma"/>
          <w:b/>
          <w:i/>
          <w:sz w:val="18"/>
          <w:szCs w:val="18"/>
        </w:rPr>
      </w:pPr>
      <w:r w:rsidRPr="00421D18">
        <w:rPr>
          <w:rFonts w:ascii="Tahoma" w:hAnsi="Tahoma" w:cs="Tahoma"/>
          <w:b/>
          <w:i/>
          <w:sz w:val="18"/>
          <w:szCs w:val="18"/>
        </w:rPr>
        <w:t xml:space="preserve">Navodilo: </w:t>
      </w:r>
    </w:p>
    <w:p w14:paraId="7E84CC48" w14:textId="77777777" w:rsidR="00421D18" w:rsidRPr="00421D18" w:rsidRDefault="00421D18" w:rsidP="00421D18">
      <w:pPr>
        <w:keepLines/>
        <w:widowControl w:val="0"/>
        <w:rPr>
          <w:rFonts w:ascii="Tahoma" w:hAnsi="Tahoma" w:cs="Tahoma"/>
          <w:i/>
          <w:sz w:val="6"/>
          <w:szCs w:val="6"/>
        </w:rPr>
      </w:pPr>
    </w:p>
    <w:p w14:paraId="479DD32D" w14:textId="77777777" w:rsidR="00421D18" w:rsidRPr="00421D18" w:rsidRDefault="00421D18" w:rsidP="00421D18">
      <w:pPr>
        <w:keepLines/>
        <w:widowControl w:val="0"/>
        <w:rPr>
          <w:sz w:val="22"/>
        </w:rPr>
      </w:pPr>
      <w:r w:rsidRPr="00421D18">
        <w:rPr>
          <w:rFonts w:ascii="Tahoma" w:hAnsi="Tahoma" w:cs="Tahoma"/>
          <w:i/>
          <w:sz w:val="18"/>
          <w:szCs w:val="18"/>
        </w:rPr>
        <w:t xml:space="preserve">Ponudnik </w:t>
      </w:r>
      <w:r w:rsidRPr="00421D18">
        <w:rPr>
          <w:rFonts w:ascii="Tahoma" w:hAnsi="Tahoma" w:cs="Tahoma"/>
          <w:i/>
          <w:sz w:val="18"/>
          <w:szCs w:val="18"/>
          <w:u w:val="single"/>
        </w:rPr>
        <w:t>obrazec</w:t>
      </w:r>
      <w:r w:rsidRPr="00421D18">
        <w:rPr>
          <w:rFonts w:ascii="Tahoma" w:hAnsi="Tahoma" w:cs="Tahoma"/>
          <w:b/>
          <w:i/>
          <w:sz w:val="18"/>
          <w:szCs w:val="18"/>
        </w:rPr>
        <w:t xml:space="preserve"> </w:t>
      </w:r>
      <w:r w:rsidRPr="00421D18">
        <w:rPr>
          <w:rFonts w:ascii="Tahoma" w:hAnsi="Tahoma" w:cs="Tahoma"/>
          <w:i/>
          <w:sz w:val="18"/>
          <w:szCs w:val="18"/>
        </w:rPr>
        <w:t>v okviru sistema e-JN</w:t>
      </w:r>
      <w:r w:rsidRPr="00421D18">
        <w:rPr>
          <w:rFonts w:ascii="Tahoma" w:hAnsi="Tahoma" w:cs="Tahoma"/>
          <w:b/>
          <w:i/>
          <w:sz w:val="18"/>
          <w:szCs w:val="18"/>
        </w:rPr>
        <w:t xml:space="preserve"> </w:t>
      </w:r>
      <w:r w:rsidRPr="00421D18">
        <w:rPr>
          <w:rFonts w:ascii="Tahoma" w:hAnsi="Tahoma" w:cs="Tahoma"/>
          <w:b/>
          <w:i/>
          <w:sz w:val="18"/>
          <w:szCs w:val="18"/>
          <w:u w:val="single"/>
        </w:rPr>
        <w:t>naloži v Razdelek »DOKUMENTI«, del »Ostale priloge«!!!</w:t>
      </w:r>
    </w:p>
    <w:p w14:paraId="0CBB4A48" w14:textId="77777777" w:rsidR="00421D18" w:rsidRPr="00421D18" w:rsidRDefault="00421D18" w:rsidP="00421D18">
      <w:pPr>
        <w:keepLines/>
        <w:widowControl w:val="0"/>
      </w:pPr>
    </w:p>
    <w:p w14:paraId="081D52F9" w14:textId="77777777" w:rsidR="00421D18" w:rsidRPr="00421D18" w:rsidRDefault="00421D18" w:rsidP="00421D18">
      <w:pPr>
        <w:keepLines/>
        <w:widowControl w:val="0"/>
      </w:pPr>
    </w:p>
    <w:p w14:paraId="6D83DA01" w14:textId="7BB8799B" w:rsidR="00421D18" w:rsidRDefault="00421D18">
      <w: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8C6BC1" w:rsidRPr="00A72BD0" w14:paraId="24301FE0" w14:textId="77777777" w:rsidTr="008C6BC1">
        <w:tc>
          <w:tcPr>
            <w:tcW w:w="9351" w:type="dxa"/>
            <w:tcBorders>
              <w:top w:val="single" w:sz="4" w:space="0" w:color="auto"/>
              <w:bottom w:val="single" w:sz="4" w:space="0" w:color="auto"/>
            </w:tcBorders>
          </w:tcPr>
          <w:p w14:paraId="35E9C1AE" w14:textId="3DAFF1E4" w:rsidR="008C6BC1" w:rsidRPr="00A72BD0" w:rsidRDefault="008C6BC1" w:rsidP="005815B3">
            <w:pPr>
              <w:keepNext/>
              <w:keepLines/>
              <w:rPr>
                <w:rFonts w:ascii="Tahoma" w:hAnsi="Tahoma" w:cs="Tahoma"/>
              </w:rPr>
            </w:pPr>
            <w:r w:rsidRPr="005815B3">
              <w:rPr>
                <w:rFonts w:ascii="Tahoma" w:hAnsi="Tahoma" w:cs="Tahoma"/>
              </w:rPr>
              <w:lastRenderedPageBreak/>
              <w:br w:type="page"/>
            </w:r>
            <w:r w:rsidRPr="00A72BD0">
              <w:rPr>
                <w:rFonts w:ascii="Tahoma" w:hAnsi="Tahoma" w:cs="Tahoma"/>
                <w:b/>
                <w:bCs/>
              </w:rPr>
              <w:t xml:space="preserve">MENIČNA IZJAVA ZA ZAVAROVANJE DOBRE IZVEDBE OBVEZNOSTI IZ OKVIRNEGA SPORAZUMA - </w:t>
            </w:r>
            <w:r w:rsidRPr="00A72BD0">
              <w:rPr>
                <w:rFonts w:ascii="Tahoma" w:hAnsi="Tahoma" w:cs="Tahoma"/>
                <w:i/>
                <w:iCs/>
                <w:color w:val="FF0000"/>
              </w:rPr>
              <w:t>ni potrebno prilagati v ponudbi</w:t>
            </w:r>
          </w:p>
        </w:tc>
      </w:tr>
    </w:tbl>
    <w:p w14:paraId="65438D9E" w14:textId="77777777" w:rsidR="005815B3" w:rsidRPr="00A72BD0" w:rsidRDefault="005815B3" w:rsidP="005815B3">
      <w:pPr>
        <w:keepNext/>
        <w:keepLines/>
        <w:jc w:val="both"/>
        <w:rPr>
          <w:rFonts w:ascii="Tahoma" w:hAnsi="Tahoma" w:cs="Tahoma"/>
          <w:i/>
        </w:rPr>
      </w:pPr>
    </w:p>
    <w:p w14:paraId="6B9CDDE8" w14:textId="77777777" w:rsidR="005815B3" w:rsidRPr="00A72BD0" w:rsidRDefault="005815B3" w:rsidP="005815B3">
      <w:pPr>
        <w:keepNext/>
        <w:keepLines/>
        <w:jc w:val="both"/>
      </w:pPr>
      <w:r w:rsidRPr="00A72BD0">
        <w:rPr>
          <w:rFonts w:ascii="Tahoma" w:hAnsi="Tahoma" w:cs="Tahoma"/>
        </w:rPr>
        <w:t>Prodajalec:</w:t>
      </w:r>
    </w:p>
    <w:p w14:paraId="7BFA029E" w14:textId="77777777" w:rsidR="005815B3" w:rsidRPr="00A72BD0" w:rsidRDefault="005815B3" w:rsidP="005815B3">
      <w:pPr>
        <w:keepNext/>
        <w:keepLines/>
      </w:pPr>
      <w:r w:rsidRPr="00A72BD0">
        <w:t>______________________________</w:t>
      </w:r>
    </w:p>
    <w:p w14:paraId="4143529F" w14:textId="77777777" w:rsidR="005815B3" w:rsidRPr="00A72BD0" w:rsidRDefault="005815B3" w:rsidP="005815B3">
      <w:pPr>
        <w:keepNext/>
        <w:keepLines/>
        <w:jc w:val="both"/>
        <w:rPr>
          <w:rFonts w:ascii="Tahoma" w:hAnsi="Tahoma" w:cs="Tahoma"/>
          <w:i/>
        </w:rPr>
      </w:pPr>
    </w:p>
    <w:p w14:paraId="4EC574E7" w14:textId="77777777" w:rsidR="005815B3" w:rsidRPr="00A72BD0" w:rsidRDefault="005815B3" w:rsidP="005815B3">
      <w:pPr>
        <w:keepNext/>
        <w:keepLines/>
        <w:jc w:val="center"/>
        <w:rPr>
          <w:rFonts w:ascii="Tahoma" w:hAnsi="Tahoma" w:cs="Tahoma"/>
          <w:b/>
        </w:rPr>
      </w:pPr>
      <w:r w:rsidRPr="00A72BD0">
        <w:rPr>
          <w:rFonts w:ascii="Tahoma" w:hAnsi="Tahoma" w:cs="Tahoma"/>
          <w:b/>
          <w:lang w:val="x-none"/>
        </w:rPr>
        <w:t>MENIČNA IZJAVA</w:t>
      </w:r>
    </w:p>
    <w:p w14:paraId="0822A547" w14:textId="77777777" w:rsidR="005815B3" w:rsidRPr="00A72BD0" w:rsidRDefault="005815B3" w:rsidP="005815B3">
      <w:pPr>
        <w:keepNext/>
        <w:keepLines/>
        <w:jc w:val="center"/>
        <w:rPr>
          <w:rFonts w:ascii="Tahoma" w:hAnsi="Tahoma" w:cs="Tahoma"/>
          <w:b/>
        </w:rPr>
      </w:pPr>
      <w:r w:rsidRPr="00A72BD0">
        <w:rPr>
          <w:rFonts w:ascii="Tahoma" w:hAnsi="Tahoma" w:cs="Tahoma"/>
          <w:b/>
        </w:rPr>
        <w:t xml:space="preserve">za zavarovanje dobre izvedbe obveznosti </w:t>
      </w:r>
    </w:p>
    <w:p w14:paraId="342B42BA" w14:textId="77777777" w:rsidR="005815B3" w:rsidRPr="00A72BD0" w:rsidRDefault="005815B3" w:rsidP="005815B3">
      <w:pPr>
        <w:keepNext/>
        <w:keepLines/>
        <w:jc w:val="both"/>
        <w:rPr>
          <w:rFonts w:ascii="Tahoma" w:hAnsi="Tahoma" w:cs="Tahoma"/>
        </w:rPr>
      </w:pPr>
    </w:p>
    <w:p w14:paraId="7AAB9A4E" w14:textId="039FE456" w:rsidR="005815B3" w:rsidRPr="00A72BD0" w:rsidRDefault="005815B3" w:rsidP="005815B3">
      <w:pPr>
        <w:keepNext/>
        <w:keepLines/>
        <w:jc w:val="both"/>
        <w:rPr>
          <w:rFonts w:ascii="Tahoma" w:hAnsi="Tahoma" w:cs="Tahoma"/>
        </w:rPr>
      </w:pPr>
      <w:r w:rsidRPr="00A72BD0">
        <w:rPr>
          <w:rFonts w:ascii="Tahoma" w:hAnsi="Tahoma" w:cs="Tahoma"/>
        </w:rPr>
        <w:t xml:space="preserve">V skladu z </w:t>
      </w:r>
      <w:r w:rsidRPr="00A72BD0">
        <w:rPr>
          <w:rFonts w:ascii="Tahoma" w:hAnsi="Tahoma" w:cs="Tahoma"/>
          <w:b/>
        </w:rPr>
        <w:t xml:space="preserve">okvirnim sporazumom št. </w:t>
      </w:r>
      <w:r w:rsidRPr="00A72BD0">
        <w:rPr>
          <w:rFonts w:ascii="Tahoma" w:hAnsi="Tahoma" w:cs="Tahoma"/>
          <w:b/>
          <w:color w:val="000000" w:themeColor="text1"/>
        </w:rPr>
        <w:t>VKS-</w:t>
      </w:r>
      <w:r w:rsidR="00BA3AAA" w:rsidRPr="00A72BD0">
        <w:rPr>
          <w:rFonts w:ascii="Tahoma" w:hAnsi="Tahoma" w:cs="Tahoma"/>
          <w:b/>
          <w:color w:val="000000" w:themeColor="text1"/>
        </w:rPr>
        <w:t>136</w:t>
      </w:r>
      <w:r w:rsidRPr="00A72BD0">
        <w:rPr>
          <w:rFonts w:ascii="Tahoma" w:hAnsi="Tahoma" w:cs="Tahoma"/>
          <w:b/>
          <w:color w:val="000000" w:themeColor="text1"/>
        </w:rPr>
        <w:t xml:space="preserve">/26 – </w:t>
      </w:r>
      <w:r w:rsidR="00BA3AAA" w:rsidRPr="00A72BD0">
        <w:rPr>
          <w:rFonts w:ascii="Tahoma" w:hAnsi="Tahoma" w:cs="Tahoma"/>
          <w:b/>
          <w:color w:val="000000" w:themeColor="text1"/>
        </w:rPr>
        <w:t>Dobava železovega III sulfata (</w:t>
      </w:r>
      <w:proofErr w:type="spellStart"/>
      <w:r w:rsidR="00BA3AAA" w:rsidRPr="00A72BD0">
        <w:rPr>
          <w:rFonts w:ascii="Tahoma" w:hAnsi="Tahoma" w:cs="Tahoma"/>
          <w:b/>
          <w:color w:val="000000" w:themeColor="text1"/>
        </w:rPr>
        <w:t>ferikola</w:t>
      </w:r>
      <w:proofErr w:type="spellEnd"/>
      <w:r w:rsidR="00BA3AAA" w:rsidRPr="00A72BD0">
        <w:rPr>
          <w:rFonts w:ascii="Tahoma" w:hAnsi="Tahoma" w:cs="Tahoma"/>
          <w:b/>
          <w:color w:val="000000" w:themeColor="text1"/>
        </w:rPr>
        <w:t>) za obdobje 4 let</w:t>
      </w:r>
      <w:r w:rsidRPr="00A72BD0">
        <w:rPr>
          <w:rFonts w:ascii="Tahoma" w:hAnsi="Tahoma" w:cs="Tahoma"/>
          <w:b/>
          <w:color w:val="000000" w:themeColor="text1"/>
        </w:rPr>
        <w:t xml:space="preserve"> </w:t>
      </w:r>
      <w:r w:rsidRPr="00A72BD0">
        <w:rPr>
          <w:rFonts w:ascii="Tahoma" w:hAnsi="Tahoma" w:cs="Tahoma"/>
        </w:rPr>
        <w:t xml:space="preserve">(v nadaljevanju: dobava blaga), sklenjenim dne __________ , med kupcem </w:t>
      </w:r>
      <w:r w:rsidRPr="00A72BD0">
        <w:rPr>
          <w:rFonts w:ascii="Tahoma" w:hAnsi="Tahoma" w:cs="Tahoma"/>
          <w:b/>
          <w:bCs/>
        </w:rPr>
        <w:t xml:space="preserve">JAVNO PODJETJE VODOVOD KANALIZACIJA SNAGA </w:t>
      </w:r>
      <w:proofErr w:type="spellStart"/>
      <w:r w:rsidRPr="00A72BD0">
        <w:rPr>
          <w:rFonts w:ascii="Tahoma" w:hAnsi="Tahoma" w:cs="Tahoma"/>
          <w:b/>
          <w:bCs/>
        </w:rPr>
        <w:t>d.o.o</w:t>
      </w:r>
      <w:proofErr w:type="spellEnd"/>
      <w:r w:rsidRPr="00A72BD0">
        <w:rPr>
          <w:rFonts w:ascii="Tahoma" w:hAnsi="Tahoma" w:cs="Tahoma"/>
          <w:b/>
          <w:bCs/>
        </w:rPr>
        <w:t>., Vodovodna cesta 90, 1000 Ljubljana</w:t>
      </w:r>
      <w:r w:rsidRPr="00A72BD0">
        <w:rPr>
          <w:rFonts w:ascii="Tahoma" w:hAnsi="Tahoma" w:cs="Tahoma"/>
          <w:b/>
        </w:rPr>
        <w:t xml:space="preserve"> </w:t>
      </w:r>
      <w:r w:rsidRPr="00A72BD0">
        <w:rPr>
          <w:rFonts w:ascii="Tahoma" w:hAnsi="Tahoma" w:cs="Tahoma"/>
        </w:rPr>
        <w:t>(v</w:t>
      </w:r>
      <w:r w:rsidR="00993F53">
        <w:rPr>
          <w:rFonts w:ascii="Tahoma" w:hAnsi="Tahoma" w:cs="Tahoma"/>
        </w:rPr>
        <w:t> </w:t>
      </w:r>
      <w:r w:rsidRPr="00A72BD0">
        <w:rPr>
          <w:rFonts w:ascii="Tahoma" w:hAnsi="Tahoma" w:cs="Tahoma"/>
        </w:rPr>
        <w:t>nadaljevanju: upravičenec) in prodajalcem: ___________________________ (v nadaljevanju: zavezanec), je zavezanec dolžan izvesti storitve kot je opredeljeno v navedenem okvirnem sporazumu.</w:t>
      </w:r>
    </w:p>
    <w:p w14:paraId="244BA024" w14:textId="77777777" w:rsidR="005815B3" w:rsidRPr="00A72BD0" w:rsidRDefault="005815B3" w:rsidP="005815B3">
      <w:pPr>
        <w:keepNext/>
        <w:keepLines/>
        <w:jc w:val="both"/>
        <w:rPr>
          <w:rFonts w:ascii="Tahoma" w:hAnsi="Tahoma" w:cs="Tahoma"/>
        </w:rPr>
      </w:pPr>
    </w:p>
    <w:p w14:paraId="044B5E06" w14:textId="77777777" w:rsidR="005815B3" w:rsidRPr="00A72BD0" w:rsidRDefault="005815B3" w:rsidP="005815B3">
      <w:pPr>
        <w:keepNext/>
        <w:keepLines/>
        <w:jc w:val="both"/>
        <w:rPr>
          <w:rFonts w:ascii="Tahoma" w:hAnsi="Tahoma" w:cs="Tahoma"/>
        </w:rPr>
      </w:pPr>
      <w:r w:rsidRPr="00A72BD0">
        <w:rPr>
          <w:rFonts w:ascii="Tahoma" w:hAnsi="Tahoma" w:cs="Tahoma"/>
        </w:rPr>
        <w:t xml:space="preserve">Kot garancijo za dobro izvedbo obveznosti iz okvirnega sporazuma mi kot zavezanec izdajamo eno (1) podpisano in žigosano bianko menico v višini _____________ EUR </w:t>
      </w:r>
      <w:r w:rsidRPr="00A72BD0">
        <w:rPr>
          <w:rFonts w:ascii="Tahoma" w:eastAsia="Calibri" w:hAnsi="Tahoma" w:cs="Tahoma"/>
        </w:rPr>
        <w:t>(z besedo: ________________________ in 00/100)</w:t>
      </w:r>
      <w:r w:rsidRPr="00A72BD0">
        <w:rPr>
          <w:rFonts w:ascii="Tahoma" w:hAnsi="Tahoma" w:cs="Tahoma"/>
        </w:rPr>
        <w:t xml:space="preserve"> s pooblastilom za njeno izpolnitev in unovčenje, na kateri so podpisane pooblaščene osebe za zastopanje:</w:t>
      </w:r>
    </w:p>
    <w:p w14:paraId="5A62B098" w14:textId="77777777" w:rsidR="005815B3" w:rsidRPr="00A72BD0" w:rsidRDefault="005815B3" w:rsidP="005815B3">
      <w:pPr>
        <w:keepNext/>
        <w:keepLines/>
        <w:jc w:val="both"/>
        <w:rPr>
          <w:rFonts w:ascii="Tahoma" w:hAnsi="Tahoma" w:cs="Tahoma"/>
        </w:rPr>
      </w:pPr>
    </w:p>
    <w:p w14:paraId="171D9BB3" w14:textId="77777777" w:rsidR="005815B3" w:rsidRPr="00A72BD0" w:rsidRDefault="005815B3" w:rsidP="005815B3">
      <w:pPr>
        <w:keepNext/>
        <w:keepLines/>
        <w:jc w:val="both"/>
        <w:rPr>
          <w:rFonts w:ascii="Tahoma" w:hAnsi="Tahoma" w:cs="Tahoma"/>
        </w:rPr>
      </w:pPr>
      <w:r w:rsidRPr="00A72BD0">
        <w:rPr>
          <w:rFonts w:ascii="Tahoma" w:hAnsi="Tahoma" w:cs="Tahoma"/>
        </w:rPr>
        <w:t>_________________________________________________________________________________</w:t>
      </w:r>
    </w:p>
    <w:p w14:paraId="65EAEBC1" w14:textId="77777777" w:rsidR="005815B3" w:rsidRPr="00A72BD0" w:rsidRDefault="005815B3" w:rsidP="005815B3">
      <w:pPr>
        <w:keepNext/>
        <w:keepLines/>
        <w:jc w:val="both"/>
        <w:rPr>
          <w:rFonts w:ascii="Tahoma" w:hAnsi="Tahoma" w:cs="Tahoma"/>
        </w:rPr>
      </w:pPr>
      <w:r w:rsidRPr="00A72BD0">
        <w:rPr>
          <w:rFonts w:ascii="Tahoma" w:hAnsi="Tahoma" w:cs="Tahoma"/>
        </w:rPr>
        <w:t xml:space="preserve">(Ime in priimek)                        (Funkcija zastopnika)                     </w:t>
      </w:r>
      <w:r w:rsidRPr="00A72BD0">
        <w:rPr>
          <w:rFonts w:ascii="Tahoma" w:hAnsi="Tahoma" w:cs="Tahoma"/>
        </w:rPr>
        <w:tab/>
      </w:r>
      <w:r w:rsidRPr="00A72BD0">
        <w:rPr>
          <w:rFonts w:ascii="Tahoma" w:hAnsi="Tahoma" w:cs="Tahoma"/>
        </w:rPr>
        <w:tab/>
        <w:t>(Podpis)</w:t>
      </w:r>
    </w:p>
    <w:p w14:paraId="00634121" w14:textId="77777777" w:rsidR="005815B3" w:rsidRPr="00A72BD0" w:rsidRDefault="005815B3" w:rsidP="005815B3">
      <w:pPr>
        <w:keepNext/>
        <w:keepLines/>
        <w:jc w:val="both"/>
        <w:rPr>
          <w:rFonts w:ascii="Tahoma" w:hAnsi="Tahoma" w:cs="Tahoma"/>
        </w:rPr>
      </w:pPr>
    </w:p>
    <w:p w14:paraId="7AC645AF" w14:textId="28075CEF" w:rsidR="005815B3" w:rsidRPr="00A72BD0" w:rsidRDefault="005815B3" w:rsidP="005815B3">
      <w:pPr>
        <w:keepNext/>
        <w:keepLines/>
        <w:jc w:val="both"/>
        <w:rPr>
          <w:rFonts w:ascii="Tahoma" w:hAnsi="Tahoma" w:cs="Tahoma"/>
        </w:rPr>
      </w:pPr>
      <w:r w:rsidRPr="00A72BD0">
        <w:rPr>
          <w:rFonts w:ascii="Tahoma" w:hAnsi="Tahoma" w:cs="Tahoma"/>
        </w:rPr>
        <w:t>Pooblaščamo upravičenca v primeru, če mi kot zavezanec ne bomo izpolnili obveznosti iz okvirnega sporazuma v dogovorjeni kvaliteti, količini ali rokih, opredeljenih v zgoraj citiranem okvirnem sporazumu, da:</w:t>
      </w:r>
    </w:p>
    <w:p w14:paraId="236C3B58" w14:textId="77777777" w:rsidR="005815B3" w:rsidRPr="00A72BD0" w:rsidRDefault="005815B3" w:rsidP="007D1F55">
      <w:pPr>
        <w:keepNext/>
        <w:keepLines/>
        <w:numPr>
          <w:ilvl w:val="0"/>
          <w:numId w:val="13"/>
        </w:numPr>
        <w:tabs>
          <w:tab w:val="clear" w:pos="435"/>
          <w:tab w:val="num" w:pos="284"/>
        </w:tabs>
        <w:ind w:left="0" w:firstLine="0"/>
        <w:jc w:val="both"/>
        <w:rPr>
          <w:rFonts w:ascii="Tahoma" w:hAnsi="Tahoma" w:cs="Tahoma"/>
        </w:rPr>
      </w:pPr>
      <w:r w:rsidRPr="00A72BD0">
        <w:rPr>
          <w:rFonts w:ascii="Tahoma" w:hAnsi="Tahoma" w:cs="Tahoma"/>
        </w:rPr>
        <w:t xml:space="preserve">izpolni bianko menico v višini do __________ EUR </w:t>
      </w:r>
      <w:r w:rsidRPr="00A72BD0">
        <w:rPr>
          <w:rFonts w:ascii="Tahoma" w:eastAsia="Calibri" w:hAnsi="Tahoma" w:cs="Tahoma"/>
        </w:rPr>
        <w:t>(z besedo: ______________________ in 00/100)</w:t>
      </w:r>
      <w:r w:rsidRPr="00A72BD0">
        <w:rPr>
          <w:rFonts w:ascii="Tahoma" w:hAnsi="Tahoma" w:cs="Tahoma"/>
        </w:rPr>
        <w:t>,</w:t>
      </w:r>
    </w:p>
    <w:p w14:paraId="0A2D6F12" w14:textId="3D84FE50" w:rsidR="005815B3" w:rsidRPr="00A72BD0" w:rsidRDefault="005815B3" w:rsidP="007D1F55">
      <w:pPr>
        <w:keepNext/>
        <w:keepLines/>
        <w:numPr>
          <w:ilvl w:val="0"/>
          <w:numId w:val="13"/>
        </w:numPr>
        <w:tabs>
          <w:tab w:val="clear" w:pos="435"/>
          <w:tab w:val="num" w:pos="284"/>
        </w:tabs>
        <w:ind w:left="0" w:firstLine="0"/>
        <w:jc w:val="both"/>
        <w:rPr>
          <w:rFonts w:ascii="Tahoma" w:hAnsi="Tahoma" w:cs="Tahoma"/>
        </w:rPr>
      </w:pPr>
      <w:r w:rsidRPr="00A72BD0">
        <w:rPr>
          <w:rFonts w:ascii="Tahoma" w:hAnsi="Tahoma" w:cs="Tahoma"/>
        </w:rPr>
        <w:t>izpolni vse druge sestavne dele menic, ki niso izpolnjeni,</w:t>
      </w:r>
    </w:p>
    <w:p w14:paraId="0C0ABFB0" w14:textId="321D1376" w:rsidR="005815B3" w:rsidRPr="00A72BD0" w:rsidRDefault="005815B3" w:rsidP="007D1F55">
      <w:pPr>
        <w:keepNext/>
        <w:keepLines/>
        <w:numPr>
          <w:ilvl w:val="0"/>
          <w:numId w:val="13"/>
        </w:numPr>
        <w:tabs>
          <w:tab w:val="clear" w:pos="435"/>
          <w:tab w:val="num" w:pos="284"/>
        </w:tabs>
        <w:ind w:left="284" w:hanging="284"/>
        <w:jc w:val="both"/>
        <w:rPr>
          <w:rFonts w:ascii="Tahoma" w:hAnsi="Tahoma" w:cs="Tahoma"/>
        </w:rPr>
      </w:pPr>
      <w:r w:rsidRPr="00A72BD0">
        <w:rPr>
          <w:rFonts w:ascii="Tahoma" w:hAnsi="Tahoma" w:cs="Tahoma"/>
        </w:rPr>
        <w:t>po potrebi zapiše na menici tudi katerokoli menično klavzulo, ki sicer ni bistvena menična sestavina.</w:t>
      </w:r>
    </w:p>
    <w:p w14:paraId="1368749E" w14:textId="77777777" w:rsidR="005815B3" w:rsidRPr="00A72BD0" w:rsidRDefault="005815B3" w:rsidP="005815B3">
      <w:pPr>
        <w:keepNext/>
        <w:keepLines/>
        <w:ind w:left="284"/>
        <w:jc w:val="both"/>
        <w:rPr>
          <w:rFonts w:ascii="Tahoma" w:hAnsi="Tahoma" w:cs="Tahoma"/>
        </w:rPr>
      </w:pPr>
    </w:p>
    <w:p w14:paraId="294E9549" w14:textId="77777777" w:rsidR="005815B3" w:rsidRPr="00A72BD0" w:rsidRDefault="005815B3" w:rsidP="005815B3">
      <w:pPr>
        <w:keepNext/>
        <w:keepLines/>
        <w:jc w:val="both"/>
        <w:rPr>
          <w:rFonts w:ascii="Tahoma" w:hAnsi="Tahoma" w:cs="Tahoma"/>
        </w:rPr>
      </w:pPr>
      <w:r w:rsidRPr="00A72BD0">
        <w:rPr>
          <w:rFonts w:ascii="Tahoma" w:hAnsi="Tahoma" w:cs="Tahoma"/>
        </w:rPr>
        <w:t>V primeru spremembe upnika predmetnih terjatev, veljajo določbe tega pooblastila tudi v korist novih upnikov.</w:t>
      </w:r>
    </w:p>
    <w:p w14:paraId="46C1DAB9" w14:textId="77777777" w:rsidR="005815B3" w:rsidRPr="00A72BD0" w:rsidRDefault="005815B3" w:rsidP="005815B3">
      <w:pPr>
        <w:keepNext/>
        <w:keepLines/>
        <w:jc w:val="both"/>
        <w:rPr>
          <w:rFonts w:ascii="Tahoma" w:hAnsi="Tahoma" w:cs="Tahoma"/>
        </w:rPr>
      </w:pPr>
    </w:p>
    <w:p w14:paraId="15F0D6CF" w14:textId="77777777" w:rsidR="005815B3" w:rsidRPr="00A72BD0" w:rsidRDefault="005815B3" w:rsidP="005815B3">
      <w:pPr>
        <w:keepNext/>
        <w:keepLines/>
        <w:jc w:val="both"/>
        <w:rPr>
          <w:rFonts w:ascii="Tahoma" w:hAnsi="Tahoma" w:cs="Tahoma"/>
        </w:rPr>
      </w:pPr>
      <w:r w:rsidRPr="00A72BD0">
        <w:rPr>
          <w:rFonts w:ascii="Tahoma" w:hAnsi="Tahoma" w:cs="Tahoma"/>
        </w:rPr>
        <w:t>Pooblaščamo upravičenca, da menico po potrebi domicilira pri katerikoli banki, pri kateri imamo odprt račun.</w:t>
      </w:r>
    </w:p>
    <w:p w14:paraId="536D7061" w14:textId="77777777" w:rsidR="005815B3" w:rsidRPr="00A72BD0" w:rsidRDefault="005815B3" w:rsidP="005815B3">
      <w:pPr>
        <w:keepNext/>
        <w:keepLines/>
        <w:jc w:val="both"/>
        <w:rPr>
          <w:rFonts w:ascii="Tahoma" w:hAnsi="Tahoma" w:cs="Tahoma"/>
        </w:rPr>
      </w:pPr>
    </w:p>
    <w:p w14:paraId="287D2762" w14:textId="77777777" w:rsidR="005815B3" w:rsidRPr="00A72BD0" w:rsidRDefault="005815B3" w:rsidP="005815B3">
      <w:pPr>
        <w:keepNext/>
        <w:keepLines/>
        <w:jc w:val="both"/>
        <w:rPr>
          <w:rFonts w:ascii="Tahoma" w:hAnsi="Tahoma" w:cs="Tahoma"/>
        </w:rPr>
      </w:pPr>
      <w:r w:rsidRPr="00A72BD0">
        <w:rPr>
          <w:rFonts w:ascii="Tahoma" w:hAnsi="Tahoma" w:cs="Tahoma"/>
        </w:rPr>
        <w:t>S to menično izjavo pooblaščamo ___________________ (</w:t>
      </w:r>
      <w:r w:rsidRPr="00A72BD0">
        <w:rPr>
          <w:rFonts w:ascii="Tahoma" w:hAnsi="Tahoma" w:cs="Tahoma"/>
          <w:i/>
        </w:rPr>
        <w:t>navedba banke</w:t>
      </w:r>
      <w:r w:rsidRPr="00A72BD0">
        <w:rPr>
          <w:rFonts w:ascii="Tahoma" w:hAnsi="Tahoma" w:cs="Tahoma"/>
        </w:rPr>
        <w:t>), da v breme našega transakcijskega računa št. SI56 __________________ unovči predloženo menico najkasneje do ____________ .</w:t>
      </w:r>
    </w:p>
    <w:p w14:paraId="645CB4E3" w14:textId="77777777" w:rsidR="005815B3" w:rsidRPr="00A72BD0" w:rsidRDefault="005815B3" w:rsidP="005815B3">
      <w:pPr>
        <w:keepNext/>
        <w:keepLines/>
        <w:jc w:val="both"/>
        <w:rPr>
          <w:rFonts w:ascii="Tahoma" w:hAnsi="Tahoma" w:cs="Tahoma"/>
        </w:rPr>
      </w:pPr>
    </w:p>
    <w:p w14:paraId="539463F2" w14:textId="046F8C01" w:rsidR="005815B3" w:rsidRPr="00A72BD0" w:rsidRDefault="005815B3" w:rsidP="005815B3">
      <w:pPr>
        <w:keepNext/>
        <w:keepLines/>
        <w:jc w:val="both"/>
        <w:rPr>
          <w:rFonts w:ascii="Tahoma" w:hAnsi="Tahoma" w:cs="Tahoma"/>
        </w:rPr>
      </w:pPr>
      <w:r w:rsidRPr="00A72BD0">
        <w:rPr>
          <w:rFonts w:ascii="Tahoma" w:hAnsi="Tahoma" w:cs="Tahoma"/>
        </w:rPr>
        <w:t xml:space="preserve">Pooblaščamo tudi katerokoli banko, pri kateri </w:t>
      </w:r>
      <w:r w:rsidR="003B5BE5">
        <w:rPr>
          <w:rFonts w:ascii="Tahoma" w:hAnsi="Tahoma" w:cs="Tahoma"/>
        </w:rPr>
        <w:t xml:space="preserve">imamo ali </w:t>
      </w:r>
      <w:r w:rsidRPr="00A72BD0">
        <w:rPr>
          <w:rFonts w:ascii="Tahoma" w:hAnsi="Tahoma" w:cs="Tahoma"/>
        </w:rPr>
        <w:t>bi imeli odprt račun, da v breme našega transakcijskega računa unovči predloženo menico.</w:t>
      </w:r>
    </w:p>
    <w:p w14:paraId="7ECB21F0" w14:textId="77777777" w:rsidR="005815B3" w:rsidRPr="00A72BD0" w:rsidRDefault="005815B3" w:rsidP="005815B3">
      <w:pPr>
        <w:keepNext/>
        <w:keepLines/>
        <w:jc w:val="both"/>
        <w:rPr>
          <w:rFonts w:ascii="Tahoma" w:hAnsi="Tahoma" w:cs="Tahoma"/>
        </w:rPr>
      </w:pPr>
    </w:p>
    <w:p w14:paraId="51E1EB06" w14:textId="79B7AB05" w:rsidR="005815B3" w:rsidRPr="00A72BD0" w:rsidRDefault="005815B3" w:rsidP="005815B3">
      <w:pPr>
        <w:keepNext/>
        <w:keepLines/>
        <w:jc w:val="both"/>
        <w:rPr>
          <w:rFonts w:ascii="Tahoma" w:hAnsi="Tahoma" w:cs="Tahoma"/>
        </w:rPr>
      </w:pPr>
      <w:r w:rsidRPr="00A72BD0">
        <w:rPr>
          <w:rFonts w:ascii="Tahoma" w:hAnsi="Tahoma" w:cs="Tahoma"/>
        </w:rPr>
        <w:t xml:space="preserve">S podpisom tega pooblastila soglašamo, da upravičenec opravi poizvedbe o številkah </w:t>
      </w:r>
      <w:r w:rsidR="003B5BE5">
        <w:rPr>
          <w:rFonts w:ascii="Tahoma" w:hAnsi="Tahoma" w:cs="Tahoma"/>
        </w:rPr>
        <w:t xml:space="preserve">naših </w:t>
      </w:r>
      <w:r w:rsidRPr="00A72BD0">
        <w:rPr>
          <w:rFonts w:ascii="Tahoma" w:hAnsi="Tahoma" w:cs="Tahoma"/>
        </w:rPr>
        <w:t xml:space="preserve">transakcijskih računov pri katerikoli banki, finančni organizaciji ali upravljavcu </w:t>
      </w:r>
      <w:r w:rsidR="003B5BE5">
        <w:rPr>
          <w:rFonts w:ascii="Tahoma" w:hAnsi="Tahoma" w:cs="Tahoma"/>
        </w:rPr>
        <w:t>zbirk</w:t>
      </w:r>
      <w:r w:rsidR="003B5BE5" w:rsidRPr="00A72BD0">
        <w:rPr>
          <w:rFonts w:ascii="Tahoma" w:hAnsi="Tahoma" w:cs="Tahoma"/>
        </w:rPr>
        <w:t xml:space="preserve"> </w:t>
      </w:r>
      <w:r w:rsidRPr="00A72BD0">
        <w:rPr>
          <w:rFonts w:ascii="Tahoma" w:hAnsi="Tahoma" w:cs="Tahoma"/>
        </w:rPr>
        <w:t>podatkov o računih.</w:t>
      </w:r>
    </w:p>
    <w:p w14:paraId="63022250" w14:textId="77777777" w:rsidR="005815B3" w:rsidRPr="00A72BD0" w:rsidRDefault="005815B3" w:rsidP="005815B3">
      <w:pPr>
        <w:keepNext/>
        <w:keepLines/>
        <w:jc w:val="both"/>
        <w:rPr>
          <w:rFonts w:ascii="Tahoma" w:hAnsi="Tahoma" w:cs="Tahoma"/>
        </w:rPr>
      </w:pPr>
    </w:p>
    <w:p w14:paraId="63EB4ECC" w14:textId="77777777" w:rsidR="005815B3" w:rsidRPr="00A72BD0" w:rsidRDefault="005815B3" w:rsidP="005815B3">
      <w:pPr>
        <w:keepNext/>
        <w:keepLines/>
        <w:jc w:val="both"/>
        <w:rPr>
          <w:rFonts w:ascii="Tahoma" w:hAnsi="Tahoma" w:cs="Tahoma"/>
        </w:rPr>
      </w:pPr>
      <w:r w:rsidRPr="00A72BD0">
        <w:rPr>
          <w:rFonts w:ascii="Tahoma" w:hAnsi="Tahoma" w:cs="Tahoma"/>
        </w:rPr>
        <w:t>Zavezujemo se, da tega pooblastila ne bomo preklicali.</w:t>
      </w:r>
    </w:p>
    <w:p w14:paraId="553ACBFD" w14:textId="77777777" w:rsidR="005815B3" w:rsidRPr="00A72BD0" w:rsidRDefault="005815B3" w:rsidP="005815B3">
      <w:pPr>
        <w:keepNext/>
        <w:keepLines/>
        <w:jc w:val="both"/>
        <w:rPr>
          <w:rFonts w:ascii="Tahoma" w:hAnsi="Tahoma" w:cs="Tahoma"/>
        </w:rPr>
      </w:pPr>
    </w:p>
    <w:p w14:paraId="4BB0879E" w14:textId="77777777" w:rsidR="005815B3" w:rsidRPr="00A72BD0" w:rsidRDefault="005815B3" w:rsidP="005815B3">
      <w:pPr>
        <w:keepNext/>
        <w:keepLines/>
        <w:jc w:val="both"/>
        <w:rPr>
          <w:rFonts w:ascii="Tahoma" w:hAnsi="Tahoma" w:cs="Tahoma"/>
        </w:rPr>
      </w:pPr>
      <w:r w:rsidRPr="00A72BD0">
        <w:rPr>
          <w:rFonts w:ascii="Tahoma" w:hAnsi="Tahoma" w:cs="Tahoma"/>
        </w:rPr>
        <w:t>Priloga: ena (1) bianko menica</w:t>
      </w:r>
      <w:r w:rsidRPr="00A72BD0">
        <w:rPr>
          <w:rFonts w:ascii="Tahoma" w:hAnsi="Tahoma" w:cs="Tahoma"/>
        </w:rPr>
        <w:tab/>
      </w:r>
      <w:r w:rsidRPr="00A72BD0">
        <w:rPr>
          <w:rFonts w:ascii="Tahoma" w:hAnsi="Tahoma" w:cs="Tahoma"/>
        </w:rPr>
        <w:tab/>
      </w:r>
      <w:r w:rsidRPr="00A72BD0">
        <w:rPr>
          <w:rFonts w:ascii="Tahoma" w:hAnsi="Tahoma" w:cs="Tahoma"/>
        </w:rPr>
        <w:tab/>
      </w:r>
      <w:r w:rsidRPr="00A72BD0">
        <w:rPr>
          <w:rFonts w:ascii="Tahoma" w:hAnsi="Tahoma" w:cs="Tahoma"/>
        </w:rPr>
        <w:tab/>
      </w:r>
      <w:r w:rsidRPr="00A72BD0">
        <w:rPr>
          <w:rFonts w:ascii="Tahoma" w:hAnsi="Tahoma" w:cs="Tahoma"/>
        </w:rPr>
        <w:tab/>
      </w:r>
      <w:r w:rsidRPr="00A72BD0">
        <w:rPr>
          <w:rFonts w:ascii="Tahoma" w:hAnsi="Tahoma" w:cs="Tahoma"/>
        </w:rPr>
        <w:tab/>
      </w:r>
    </w:p>
    <w:p w14:paraId="4E4FA904" w14:textId="77777777" w:rsidR="005815B3" w:rsidRPr="00A72BD0" w:rsidRDefault="005815B3" w:rsidP="005815B3">
      <w:pPr>
        <w:keepNext/>
        <w:keepLines/>
        <w:jc w:val="both"/>
        <w:rPr>
          <w:rFonts w:ascii="Tahoma" w:hAnsi="Tahoma" w:cs="Tahoma"/>
        </w:rPr>
      </w:pPr>
    </w:p>
    <w:p w14:paraId="6113D884" w14:textId="77777777" w:rsidR="005815B3" w:rsidRPr="00A72BD0" w:rsidRDefault="005815B3" w:rsidP="005815B3">
      <w:pPr>
        <w:keepNext/>
        <w:keepLines/>
        <w:jc w:val="both"/>
        <w:rPr>
          <w:rFonts w:ascii="Tahoma" w:hAnsi="Tahoma" w:cs="Tahoma"/>
        </w:rPr>
      </w:pPr>
    </w:p>
    <w:p w14:paraId="51662687" w14:textId="77777777" w:rsidR="005815B3" w:rsidRPr="005815B3" w:rsidRDefault="005815B3" w:rsidP="005815B3">
      <w:pPr>
        <w:keepNext/>
        <w:keepLines/>
        <w:jc w:val="both"/>
        <w:rPr>
          <w:rFonts w:ascii="Tahoma" w:hAnsi="Tahoma" w:cs="Tahoma"/>
          <w:u w:val="single"/>
        </w:rPr>
      </w:pPr>
      <w:r w:rsidRPr="00A72BD0">
        <w:rPr>
          <w:rFonts w:ascii="Tahoma" w:hAnsi="Tahoma" w:cs="Tahoma"/>
        </w:rPr>
        <w:t>Kraj, datum</w:t>
      </w:r>
      <w:r w:rsidRPr="00A72BD0">
        <w:rPr>
          <w:rFonts w:ascii="Tahoma" w:hAnsi="Tahoma" w:cs="Tahoma"/>
        </w:rPr>
        <w:tab/>
      </w:r>
      <w:r w:rsidRPr="00A72BD0">
        <w:rPr>
          <w:rFonts w:ascii="Tahoma" w:hAnsi="Tahoma" w:cs="Tahoma"/>
        </w:rPr>
        <w:tab/>
      </w:r>
      <w:r w:rsidRPr="00A72BD0">
        <w:rPr>
          <w:rFonts w:ascii="Tahoma" w:hAnsi="Tahoma" w:cs="Tahoma"/>
        </w:rPr>
        <w:tab/>
      </w:r>
      <w:r w:rsidRPr="00A72BD0">
        <w:rPr>
          <w:rFonts w:ascii="Tahoma" w:hAnsi="Tahoma" w:cs="Tahoma"/>
        </w:rPr>
        <w:tab/>
      </w:r>
      <w:r w:rsidRPr="00A72BD0">
        <w:rPr>
          <w:rFonts w:ascii="Tahoma" w:hAnsi="Tahoma" w:cs="Tahoma"/>
        </w:rPr>
        <w:tab/>
        <w:t>Žig</w:t>
      </w:r>
      <w:r w:rsidRPr="00A72BD0">
        <w:rPr>
          <w:rFonts w:ascii="Tahoma" w:hAnsi="Tahoma" w:cs="Tahoma"/>
        </w:rPr>
        <w:tab/>
      </w:r>
      <w:r w:rsidRPr="00A72BD0">
        <w:rPr>
          <w:rFonts w:ascii="Tahoma" w:hAnsi="Tahoma" w:cs="Tahoma"/>
        </w:rPr>
        <w:tab/>
      </w:r>
      <w:r w:rsidRPr="00A72BD0">
        <w:rPr>
          <w:rFonts w:ascii="Tahoma" w:hAnsi="Tahoma" w:cs="Tahoma"/>
        </w:rPr>
        <w:tab/>
      </w:r>
      <w:r w:rsidRPr="00A72BD0">
        <w:rPr>
          <w:rFonts w:ascii="Tahoma" w:hAnsi="Tahoma" w:cs="Tahoma"/>
          <w:u w:val="single"/>
        </w:rPr>
        <w:t>Izdajatelj menice:</w:t>
      </w:r>
      <w:r w:rsidRPr="005815B3">
        <w:rPr>
          <w:rFonts w:ascii="Tahoma" w:hAnsi="Tahoma" w:cs="Tahoma"/>
          <w:u w:val="single"/>
        </w:rPr>
        <w:t xml:space="preserve"> </w:t>
      </w:r>
    </w:p>
    <w:p w14:paraId="0FFE7522" w14:textId="77777777" w:rsidR="00AD5AB0" w:rsidRDefault="00AD5AB0" w:rsidP="00AF65C5">
      <w:pPr>
        <w:keepNext/>
        <w:keepLines/>
        <w:pageBreakBefore/>
        <w:rPr>
          <w:rFonts w:ascii="Tahoma" w:hAnsi="Tahoma" w:cs="Tahoma"/>
        </w:rPr>
        <w:sectPr w:rsidR="00AD5AB0" w:rsidSect="0011594F">
          <w:headerReference w:type="default" r:id="rId17"/>
          <w:footerReference w:type="default" r:id="rId18"/>
          <w:headerReference w:type="first" r:id="rId19"/>
          <w:footerReference w:type="first" r:id="rId20"/>
          <w:pgSz w:w="11906" w:h="16838" w:code="9"/>
          <w:pgMar w:top="1134" w:right="1134" w:bottom="1134" w:left="1418" w:header="567" w:footer="567" w:gutter="0"/>
          <w:cols w:space="708"/>
          <w:docGrid w:linePitch="272"/>
        </w:sect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9209"/>
      </w:tblGrid>
      <w:tr w:rsidR="00CD33E0" w:rsidRPr="00C8579C" w14:paraId="3F40FE4B" w14:textId="77777777" w:rsidTr="00F40A4D">
        <w:tc>
          <w:tcPr>
            <w:tcW w:w="9209" w:type="dxa"/>
            <w:tcBorders>
              <w:right w:val="single" w:sz="4" w:space="0" w:color="auto"/>
            </w:tcBorders>
          </w:tcPr>
          <w:p w14:paraId="7385C92F" w14:textId="71C142E1" w:rsidR="00CD33E0" w:rsidRPr="00B40B0F" w:rsidRDefault="00A44653" w:rsidP="00AF65C5">
            <w:pPr>
              <w:keepNext/>
              <w:keepLines/>
              <w:jc w:val="both"/>
              <w:rPr>
                <w:rFonts w:ascii="Tahoma" w:hAnsi="Tahoma" w:cs="Tahoma"/>
                <w:b/>
                <w:bCs/>
              </w:rPr>
            </w:pPr>
            <w:r>
              <w:rPr>
                <w:rFonts w:ascii="Tahoma" w:hAnsi="Tahoma" w:cs="Tahoma"/>
                <w:b/>
                <w:bCs/>
              </w:rPr>
              <w:lastRenderedPageBreak/>
              <w:t>OSNUTEK</w:t>
            </w:r>
            <w:r w:rsidRPr="00B40B0F">
              <w:rPr>
                <w:rFonts w:ascii="Tahoma" w:hAnsi="Tahoma" w:cs="Tahoma"/>
                <w:b/>
                <w:bCs/>
              </w:rPr>
              <w:t xml:space="preserve"> </w:t>
            </w:r>
            <w:r w:rsidR="00CD33E0" w:rsidRPr="00B40B0F">
              <w:rPr>
                <w:rFonts w:ascii="Tahoma" w:hAnsi="Tahoma" w:cs="Tahoma"/>
                <w:b/>
                <w:bCs/>
              </w:rPr>
              <w:t>OKVIRNEGA SPORAZUMA</w:t>
            </w:r>
            <w:r w:rsidR="00AC401E">
              <w:rPr>
                <w:rFonts w:ascii="Tahoma" w:hAnsi="Tahoma" w:cs="Tahoma"/>
                <w:b/>
                <w:bCs/>
              </w:rPr>
              <w:t xml:space="preserve"> -</w:t>
            </w:r>
            <w:r w:rsidR="00CD33E0">
              <w:t xml:space="preserve"> </w:t>
            </w:r>
            <w:r w:rsidR="00CD33E0" w:rsidRPr="00F40A4D">
              <w:rPr>
                <w:rFonts w:ascii="Tahoma" w:hAnsi="Tahoma" w:cs="Tahoma"/>
                <w:color w:val="FF0000"/>
              </w:rPr>
              <w:t>vzorec, ni treba prilagati v ponudbi</w:t>
            </w:r>
          </w:p>
        </w:tc>
      </w:tr>
    </w:tbl>
    <w:p w14:paraId="3B685837" w14:textId="77777777" w:rsidR="007827C9" w:rsidRPr="00C8579C" w:rsidRDefault="007827C9" w:rsidP="00AF65C5">
      <w:pPr>
        <w:keepNext/>
        <w:keepLines/>
        <w:jc w:val="center"/>
        <w:rPr>
          <w:rFonts w:ascii="Tahoma" w:hAnsi="Tahoma" w:cs="Tahoma"/>
          <w:b/>
          <w:sz w:val="28"/>
          <w:szCs w:val="28"/>
        </w:rPr>
      </w:pPr>
    </w:p>
    <w:p w14:paraId="2D0D0F12" w14:textId="77777777" w:rsidR="00856F7B" w:rsidRPr="00C8579C" w:rsidRDefault="003F2E7C" w:rsidP="00AF65C5">
      <w:pPr>
        <w:keepNext/>
        <w:keepLines/>
        <w:tabs>
          <w:tab w:val="left" w:pos="4962"/>
        </w:tabs>
        <w:rPr>
          <w:rFonts w:ascii="Tahoma" w:hAnsi="Tahoma" w:cs="Tahoma"/>
        </w:rPr>
      </w:pPr>
      <w:r w:rsidRPr="00C8579C">
        <w:rPr>
          <w:rFonts w:ascii="Tahoma" w:hAnsi="Tahoma" w:cs="Tahoma"/>
          <w:b/>
        </w:rPr>
        <w:t>Š</w:t>
      </w:r>
      <w:r w:rsidR="00C466BB"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naročnika</w:t>
      </w:r>
      <w:r w:rsidR="00856F7B" w:rsidRPr="00C8579C">
        <w:rPr>
          <w:rFonts w:ascii="Tahoma" w:hAnsi="Tahoma" w:cs="Tahoma"/>
          <w:b/>
        </w:rPr>
        <w:t>:</w:t>
      </w:r>
      <w:r w:rsidR="00011B83" w:rsidRPr="00C8579C">
        <w:rPr>
          <w:rFonts w:ascii="Tahoma" w:hAnsi="Tahoma" w:cs="Tahoma"/>
          <w:b/>
        </w:rPr>
        <w:t xml:space="preserve"> </w:t>
      </w:r>
      <w:r w:rsidR="00011B83" w:rsidRPr="00C8579C">
        <w:rPr>
          <w:rFonts w:ascii="Tahoma" w:hAnsi="Tahoma" w:cs="Tahoma"/>
        </w:rPr>
        <w:t>………………………</w:t>
      </w:r>
    </w:p>
    <w:p w14:paraId="6907FE41" w14:textId="77777777" w:rsidR="00856F7B" w:rsidRPr="00C8579C" w:rsidRDefault="00856F7B" w:rsidP="00AF65C5">
      <w:pPr>
        <w:keepNext/>
        <w:keepLines/>
        <w:tabs>
          <w:tab w:val="left" w:pos="4962"/>
        </w:tabs>
        <w:rPr>
          <w:rFonts w:ascii="Tahoma" w:hAnsi="Tahoma" w:cs="Tahoma"/>
          <w:b/>
        </w:rPr>
      </w:pPr>
    </w:p>
    <w:p w14:paraId="72B1DFD9" w14:textId="77777777" w:rsidR="00856F7B" w:rsidRPr="00C8579C" w:rsidRDefault="003F2E7C" w:rsidP="00AF65C5">
      <w:pPr>
        <w:keepNext/>
        <w:keepLines/>
        <w:tabs>
          <w:tab w:val="left" w:pos="4962"/>
        </w:tabs>
        <w:rPr>
          <w:rFonts w:ascii="Tahoma" w:hAnsi="Tahoma" w:cs="Tahoma"/>
          <w:b/>
        </w:rPr>
      </w:pPr>
      <w:r w:rsidRPr="00C8579C">
        <w:rPr>
          <w:rFonts w:ascii="Tahoma" w:hAnsi="Tahoma" w:cs="Tahoma"/>
          <w:b/>
        </w:rPr>
        <w:t>Š</w:t>
      </w:r>
      <w:r w:rsidR="008C7494"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izvajalca</w:t>
      </w:r>
      <w:r w:rsidR="00856F7B" w:rsidRPr="00C8579C">
        <w:rPr>
          <w:rFonts w:ascii="Tahoma" w:hAnsi="Tahoma" w:cs="Tahoma"/>
          <w:b/>
        </w:rPr>
        <w:t>:</w:t>
      </w:r>
      <w:r w:rsidR="00856F7B" w:rsidRPr="00C8579C">
        <w:rPr>
          <w:rFonts w:ascii="Tahoma" w:hAnsi="Tahoma" w:cs="Tahoma"/>
        </w:rPr>
        <w:t xml:space="preserve"> ........................</w:t>
      </w:r>
    </w:p>
    <w:p w14:paraId="2CE578AD" w14:textId="77777777" w:rsidR="00856F7B" w:rsidRPr="00C8579C" w:rsidRDefault="00856F7B" w:rsidP="00AF65C5">
      <w:pPr>
        <w:keepNext/>
        <w:keepLines/>
        <w:rPr>
          <w:rFonts w:ascii="Tahoma" w:hAnsi="Tahoma" w:cs="Tahoma"/>
          <w:b/>
        </w:rPr>
      </w:pPr>
    </w:p>
    <w:p w14:paraId="7A534D9A" w14:textId="77777777" w:rsidR="00E9418C" w:rsidRPr="00C8579C" w:rsidRDefault="00E9418C" w:rsidP="00AF65C5">
      <w:pPr>
        <w:keepNext/>
        <w:keepLines/>
        <w:rPr>
          <w:rFonts w:ascii="Tahoma" w:hAnsi="Tahoma" w:cs="Tahoma"/>
          <w:b/>
        </w:rPr>
      </w:pPr>
    </w:p>
    <w:p w14:paraId="68D4F518" w14:textId="3CB74810" w:rsidR="00680575" w:rsidRDefault="001A0989" w:rsidP="00AF65C5">
      <w:pPr>
        <w:keepNext/>
        <w:keepLines/>
        <w:jc w:val="center"/>
        <w:rPr>
          <w:rFonts w:ascii="Tahoma" w:hAnsi="Tahoma" w:cs="Tahoma"/>
          <w:b/>
          <w:sz w:val="24"/>
          <w:szCs w:val="24"/>
        </w:rPr>
      </w:pPr>
      <w:r w:rsidRPr="00C8579C">
        <w:rPr>
          <w:rFonts w:ascii="Tahoma" w:hAnsi="Tahoma" w:cs="Tahoma"/>
          <w:b/>
          <w:sz w:val="24"/>
          <w:szCs w:val="24"/>
        </w:rPr>
        <w:t>OKVIRNI SPORAZUM</w:t>
      </w:r>
      <w:r w:rsidR="00FE39B5">
        <w:rPr>
          <w:rFonts w:ascii="Tahoma" w:hAnsi="Tahoma" w:cs="Tahoma"/>
          <w:b/>
          <w:sz w:val="24"/>
          <w:szCs w:val="24"/>
        </w:rPr>
        <w:t xml:space="preserve"> za</w:t>
      </w:r>
    </w:p>
    <w:p w14:paraId="7D286677" w14:textId="1DE0FC42" w:rsidR="00B31566" w:rsidRPr="00C8579C" w:rsidRDefault="00B31566" w:rsidP="00AF65C5">
      <w:pPr>
        <w:keepNext/>
        <w:keepLines/>
        <w:jc w:val="center"/>
        <w:rPr>
          <w:rFonts w:ascii="Tahoma" w:hAnsi="Tahoma" w:cs="Tahoma"/>
          <w:b/>
          <w:sz w:val="24"/>
          <w:szCs w:val="24"/>
        </w:rPr>
      </w:pPr>
    </w:p>
    <w:p w14:paraId="4A689DD3" w14:textId="6894B244" w:rsidR="00B40B0F" w:rsidRDefault="00BA3AAA" w:rsidP="00B40B0F">
      <w:pPr>
        <w:keepNext/>
        <w:keepLines/>
        <w:jc w:val="center"/>
        <w:rPr>
          <w:rFonts w:ascii="Tahoma" w:hAnsi="Tahoma" w:cs="Tahoma"/>
          <w:b/>
          <w:sz w:val="22"/>
          <w:szCs w:val="22"/>
        </w:rPr>
      </w:pPr>
      <w:r>
        <w:rPr>
          <w:rFonts w:ascii="Tahoma" w:hAnsi="Tahoma" w:cs="Tahoma"/>
          <w:b/>
          <w:sz w:val="22"/>
          <w:szCs w:val="22"/>
        </w:rPr>
        <w:t>DOBAV</w:t>
      </w:r>
      <w:r w:rsidR="00FE39B5">
        <w:rPr>
          <w:rFonts w:ascii="Tahoma" w:hAnsi="Tahoma" w:cs="Tahoma"/>
          <w:b/>
          <w:sz w:val="22"/>
          <w:szCs w:val="22"/>
        </w:rPr>
        <w:t>O</w:t>
      </w:r>
      <w:r>
        <w:rPr>
          <w:rFonts w:ascii="Tahoma" w:hAnsi="Tahoma" w:cs="Tahoma"/>
          <w:b/>
          <w:sz w:val="22"/>
          <w:szCs w:val="22"/>
        </w:rPr>
        <w:t xml:space="preserve"> ŽELEZOVEGA III SULFATA (FERIKOLA) ZA OBDOBJE 4 LET</w:t>
      </w:r>
    </w:p>
    <w:p w14:paraId="5E20DC15" w14:textId="77777777" w:rsidR="00B40B0F" w:rsidRDefault="00B40B0F" w:rsidP="00AF65C5">
      <w:pPr>
        <w:keepNext/>
        <w:keepLines/>
        <w:rPr>
          <w:rFonts w:ascii="Tahoma" w:hAnsi="Tahoma" w:cs="Tahoma"/>
          <w:b/>
          <w:sz w:val="22"/>
          <w:szCs w:val="22"/>
        </w:rPr>
      </w:pPr>
    </w:p>
    <w:p w14:paraId="6D38E7AD" w14:textId="2A7B7AC0" w:rsidR="00856F7B" w:rsidRPr="00C8579C" w:rsidRDefault="00856F7B" w:rsidP="00AF65C5">
      <w:pPr>
        <w:keepNext/>
        <w:keepLines/>
        <w:rPr>
          <w:rFonts w:ascii="Tahoma" w:hAnsi="Tahoma" w:cs="Tahoma"/>
        </w:rPr>
      </w:pPr>
      <w:r w:rsidRPr="00C8579C">
        <w:rPr>
          <w:rFonts w:ascii="Tahoma" w:hAnsi="Tahoma" w:cs="Tahoma"/>
        </w:rPr>
        <w:t xml:space="preserve">ki </w:t>
      </w:r>
      <w:r w:rsidR="001A0989" w:rsidRPr="00C8579C">
        <w:rPr>
          <w:rFonts w:ascii="Tahoma" w:hAnsi="Tahoma" w:cs="Tahoma"/>
        </w:rPr>
        <w:t xml:space="preserve">ga </w:t>
      </w:r>
      <w:r w:rsidRPr="00C8579C">
        <w:rPr>
          <w:rFonts w:ascii="Tahoma" w:hAnsi="Tahoma" w:cs="Tahoma"/>
        </w:rPr>
        <w:t>skleneta</w:t>
      </w:r>
    </w:p>
    <w:p w14:paraId="3B1CD2F5" w14:textId="77777777" w:rsidR="00A7249C" w:rsidRPr="00C8579C" w:rsidRDefault="00A7249C" w:rsidP="00AF65C5">
      <w:pPr>
        <w:keepNext/>
        <w:keepLines/>
        <w:tabs>
          <w:tab w:val="left" w:pos="1702"/>
        </w:tabs>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E47488" w:rsidRPr="00C8579C" w14:paraId="433FB7F5" w14:textId="77777777" w:rsidTr="00A270D9">
        <w:tc>
          <w:tcPr>
            <w:tcW w:w="1701" w:type="dxa"/>
            <w:shd w:val="clear" w:color="auto" w:fill="auto"/>
          </w:tcPr>
          <w:p w14:paraId="5BD5C543" w14:textId="77777777" w:rsidR="00E47488" w:rsidRPr="00C8579C" w:rsidRDefault="001A0989" w:rsidP="00AF65C5">
            <w:pPr>
              <w:keepNext/>
              <w:keepLines/>
              <w:tabs>
                <w:tab w:val="left" w:pos="1702"/>
              </w:tabs>
              <w:ind w:left="-108"/>
              <w:jc w:val="both"/>
              <w:rPr>
                <w:rFonts w:ascii="Tahoma" w:hAnsi="Tahoma" w:cs="Tahoma"/>
                <w:b/>
              </w:rPr>
            </w:pPr>
            <w:r w:rsidRPr="00C8579C">
              <w:rPr>
                <w:rFonts w:ascii="Tahoma" w:hAnsi="Tahoma" w:cs="Tahoma"/>
                <w:b/>
              </w:rPr>
              <w:t>NAROČNIK</w:t>
            </w:r>
            <w:r w:rsidR="00E47488" w:rsidRPr="00C8579C">
              <w:rPr>
                <w:rFonts w:ascii="Tahoma" w:hAnsi="Tahoma" w:cs="Tahoma"/>
                <w:b/>
              </w:rPr>
              <w:t>:</w:t>
            </w:r>
          </w:p>
        </w:tc>
        <w:tc>
          <w:tcPr>
            <w:tcW w:w="7230" w:type="dxa"/>
            <w:shd w:val="clear" w:color="auto" w:fill="auto"/>
          </w:tcPr>
          <w:p w14:paraId="32FD8763" w14:textId="5097DF2C" w:rsidR="00E47488" w:rsidRPr="00C8579C" w:rsidRDefault="0094613F" w:rsidP="00AF65C5">
            <w:pPr>
              <w:keepNext/>
              <w:keepLines/>
              <w:tabs>
                <w:tab w:val="left" w:pos="1702"/>
              </w:tabs>
              <w:ind w:left="-108"/>
              <w:jc w:val="both"/>
              <w:rPr>
                <w:rFonts w:ascii="Tahoma" w:hAnsi="Tahoma" w:cs="Tahoma"/>
              </w:rPr>
            </w:pPr>
            <w:r w:rsidRPr="00C8579C">
              <w:rPr>
                <w:rFonts w:ascii="Tahoma" w:hAnsi="Tahoma" w:cs="Tahoma"/>
                <w:b/>
              </w:rPr>
              <w:t xml:space="preserve">JAVNO PODJETJE VODOVOD KANALIZACIJA SNAGA </w:t>
            </w:r>
            <w:proofErr w:type="spellStart"/>
            <w:r w:rsidRPr="00C8579C">
              <w:rPr>
                <w:rFonts w:ascii="Tahoma" w:hAnsi="Tahoma" w:cs="Tahoma"/>
                <w:b/>
              </w:rPr>
              <w:t>d.o.o</w:t>
            </w:r>
            <w:proofErr w:type="spellEnd"/>
            <w:r w:rsidRPr="00C8579C">
              <w:rPr>
                <w:rFonts w:ascii="Tahoma" w:hAnsi="Tahoma" w:cs="Tahoma"/>
                <w:b/>
              </w:rPr>
              <w:t>.</w:t>
            </w:r>
            <w:r w:rsidR="00E47488" w:rsidRPr="00C8579C">
              <w:rPr>
                <w:rFonts w:ascii="Tahoma" w:hAnsi="Tahoma" w:cs="Tahoma"/>
              </w:rPr>
              <w:t xml:space="preserve">, </w:t>
            </w:r>
            <w:r w:rsidR="000737C0">
              <w:rPr>
                <w:rFonts w:ascii="Tahoma" w:hAnsi="Tahoma" w:cs="Tahoma"/>
              </w:rPr>
              <w:t>Vodovodna cesta 90</w:t>
            </w:r>
            <w:r w:rsidR="00E47488" w:rsidRPr="00C8579C">
              <w:rPr>
                <w:rFonts w:ascii="Tahoma" w:hAnsi="Tahoma" w:cs="Tahoma"/>
              </w:rPr>
              <w:t xml:space="preserve">, 1000 Ljubljana, ki ga zastopa </w:t>
            </w:r>
            <w:r w:rsidR="00E47488" w:rsidRPr="00C8579C">
              <w:rPr>
                <w:rFonts w:ascii="Tahoma" w:hAnsi="Tahoma" w:cs="Tahoma"/>
                <w:b/>
              </w:rPr>
              <w:t xml:space="preserve">direktor </w:t>
            </w:r>
            <w:r w:rsidR="005B041A">
              <w:rPr>
                <w:rFonts w:ascii="Tahoma" w:hAnsi="Tahoma" w:cs="Tahoma"/>
                <w:b/>
              </w:rPr>
              <w:t>David POLUTNIK</w:t>
            </w:r>
            <w:r w:rsidR="00E47488" w:rsidRPr="00C8579C">
              <w:rPr>
                <w:rFonts w:ascii="Tahoma" w:hAnsi="Tahoma" w:cs="Tahoma"/>
              </w:rPr>
              <w:t>,</w:t>
            </w:r>
          </w:p>
        </w:tc>
      </w:tr>
      <w:tr w:rsidR="00E47488" w:rsidRPr="00C8579C" w14:paraId="12D2E9FF" w14:textId="77777777" w:rsidTr="00A270D9">
        <w:tc>
          <w:tcPr>
            <w:tcW w:w="1701" w:type="dxa"/>
            <w:shd w:val="clear" w:color="auto" w:fill="auto"/>
          </w:tcPr>
          <w:p w14:paraId="7E81076B" w14:textId="77777777" w:rsidR="00E47488" w:rsidRPr="00C8579C" w:rsidRDefault="00E47488" w:rsidP="00AF65C5">
            <w:pPr>
              <w:keepNext/>
              <w:keepLines/>
              <w:tabs>
                <w:tab w:val="left" w:pos="1702"/>
              </w:tabs>
              <w:jc w:val="both"/>
              <w:rPr>
                <w:rFonts w:ascii="Tahoma" w:hAnsi="Tahoma" w:cs="Tahoma"/>
              </w:rPr>
            </w:pPr>
          </w:p>
        </w:tc>
        <w:tc>
          <w:tcPr>
            <w:tcW w:w="7230" w:type="dxa"/>
            <w:shd w:val="clear" w:color="auto" w:fill="auto"/>
          </w:tcPr>
          <w:p w14:paraId="370696C6" w14:textId="77777777" w:rsidR="00E47488" w:rsidRPr="00C8579C" w:rsidRDefault="00E47488" w:rsidP="00AF65C5">
            <w:pPr>
              <w:keepNext/>
              <w:keepLines/>
              <w:tabs>
                <w:tab w:val="left" w:pos="1702"/>
              </w:tabs>
              <w:ind w:left="-108"/>
              <w:jc w:val="both"/>
              <w:rPr>
                <w:rFonts w:ascii="Tahoma" w:hAnsi="Tahoma" w:cs="Tahoma"/>
              </w:rPr>
            </w:pPr>
          </w:p>
        </w:tc>
      </w:tr>
      <w:tr w:rsidR="00E47488" w:rsidRPr="00C8579C" w14:paraId="781170B1" w14:textId="77777777" w:rsidTr="00A270D9">
        <w:tc>
          <w:tcPr>
            <w:tcW w:w="1701" w:type="dxa"/>
            <w:shd w:val="clear" w:color="auto" w:fill="auto"/>
          </w:tcPr>
          <w:p w14:paraId="40679ABA" w14:textId="77777777" w:rsidR="00E47488" w:rsidRPr="00C8579C" w:rsidRDefault="00E47488" w:rsidP="00AF65C5">
            <w:pPr>
              <w:keepNext/>
              <w:keepLines/>
              <w:tabs>
                <w:tab w:val="left" w:pos="1702"/>
              </w:tabs>
              <w:jc w:val="both"/>
              <w:rPr>
                <w:rFonts w:ascii="Tahoma" w:hAnsi="Tahoma" w:cs="Tahoma"/>
              </w:rPr>
            </w:pPr>
          </w:p>
        </w:tc>
        <w:tc>
          <w:tcPr>
            <w:tcW w:w="7230" w:type="dxa"/>
            <w:shd w:val="clear" w:color="auto" w:fill="auto"/>
          </w:tcPr>
          <w:p w14:paraId="61A7A929" w14:textId="75F2F7DA" w:rsidR="00E47488" w:rsidRPr="00C8579C" w:rsidRDefault="00E47488" w:rsidP="00AF65C5">
            <w:pPr>
              <w:keepNext/>
              <w:keepLines/>
              <w:tabs>
                <w:tab w:val="left" w:pos="1702"/>
              </w:tabs>
              <w:ind w:left="-108"/>
              <w:jc w:val="both"/>
              <w:rPr>
                <w:rFonts w:ascii="Tahoma" w:hAnsi="Tahoma" w:cs="Tahoma"/>
              </w:rPr>
            </w:pPr>
            <w:r w:rsidRPr="00C8579C">
              <w:rPr>
                <w:rFonts w:ascii="Tahoma" w:hAnsi="Tahoma" w:cs="Tahoma"/>
              </w:rPr>
              <w:t>identifikacijska številka za DDV: SI</w:t>
            </w:r>
            <w:r w:rsidR="000737C0">
              <w:rPr>
                <w:rFonts w:ascii="Tahoma" w:hAnsi="Tahoma" w:cs="Tahoma"/>
              </w:rPr>
              <w:t>64520463</w:t>
            </w:r>
          </w:p>
        </w:tc>
      </w:tr>
      <w:tr w:rsidR="00E47488" w:rsidRPr="00C8579C" w14:paraId="02F8213A" w14:textId="77777777" w:rsidTr="00A270D9">
        <w:tc>
          <w:tcPr>
            <w:tcW w:w="1701" w:type="dxa"/>
            <w:shd w:val="clear" w:color="auto" w:fill="auto"/>
          </w:tcPr>
          <w:p w14:paraId="501D3E98" w14:textId="77777777" w:rsidR="00E47488" w:rsidRPr="00C8579C" w:rsidRDefault="00E47488" w:rsidP="00AF65C5">
            <w:pPr>
              <w:keepNext/>
              <w:keepLines/>
              <w:tabs>
                <w:tab w:val="left" w:pos="1702"/>
              </w:tabs>
              <w:jc w:val="both"/>
              <w:rPr>
                <w:rFonts w:ascii="Tahoma" w:hAnsi="Tahoma" w:cs="Tahoma"/>
              </w:rPr>
            </w:pPr>
          </w:p>
        </w:tc>
        <w:tc>
          <w:tcPr>
            <w:tcW w:w="7230" w:type="dxa"/>
            <w:shd w:val="clear" w:color="auto" w:fill="auto"/>
          </w:tcPr>
          <w:p w14:paraId="0CF736A5" w14:textId="4CE68431" w:rsidR="00E47488" w:rsidRPr="00C8579C" w:rsidRDefault="00E47488" w:rsidP="00AF65C5">
            <w:pPr>
              <w:keepNext/>
              <w:keepLines/>
              <w:tabs>
                <w:tab w:val="left" w:pos="1702"/>
              </w:tabs>
              <w:ind w:left="-108"/>
              <w:jc w:val="both"/>
              <w:rPr>
                <w:rFonts w:ascii="Tahoma" w:hAnsi="Tahoma" w:cs="Tahoma"/>
              </w:rPr>
            </w:pPr>
            <w:r w:rsidRPr="00C8579C">
              <w:rPr>
                <w:rFonts w:ascii="Tahoma" w:hAnsi="Tahoma" w:cs="Tahoma"/>
              </w:rPr>
              <w:t xml:space="preserve">matična številka:                    </w:t>
            </w:r>
            <w:r w:rsidR="006662F1">
              <w:rPr>
                <w:rFonts w:ascii="Tahoma" w:hAnsi="Tahoma" w:cs="Tahoma"/>
              </w:rPr>
              <w:t xml:space="preserve"> </w:t>
            </w:r>
            <w:r w:rsidRPr="00C8579C">
              <w:rPr>
                <w:rFonts w:ascii="Tahoma" w:hAnsi="Tahoma" w:cs="Tahoma"/>
              </w:rPr>
              <w:t xml:space="preserve"> </w:t>
            </w:r>
            <w:r w:rsidR="000737C0">
              <w:rPr>
                <w:rFonts w:ascii="Tahoma" w:hAnsi="Tahoma" w:cs="Tahoma"/>
              </w:rPr>
              <w:t>5046688</w:t>
            </w:r>
            <w:r w:rsidR="006662F1">
              <w:rPr>
                <w:rFonts w:ascii="Tahoma" w:hAnsi="Tahoma" w:cs="Tahoma"/>
              </w:rPr>
              <w:t>000</w:t>
            </w:r>
          </w:p>
        </w:tc>
      </w:tr>
      <w:tr w:rsidR="00E47488" w:rsidRPr="00C8579C" w14:paraId="5AE14EB0" w14:textId="77777777" w:rsidTr="00A270D9">
        <w:tc>
          <w:tcPr>
            <w:tcW w:w="1701" w:type="dxa"/>
            <w:shd w:val="clear" w:color="auto" w:fill="auto"/>
          </w:tcPr>
          <w:p w14:paraId="041F53EA" w14:textId="77777777" w:rsidR="00E47488" w:rsidRPr="00C8579C" w:rsidRDefault="00E47488" w:rsidP="00AF65C5">
            <w:pPr>
              <w:keepNext/>
              <w:keepLines/>
              <w:tabs>
                <w:tab w:val="left" w:pos="1702"/>
              </w:tabs>
              <w:jc w:val="both"/>
              <w:rPr>
                <w:rFonts w:ascii="Tahoma" w:hAnsi="Tahoma" w:cs="Tahoma"/>
              </w:rPr>
            </w:pPr>
          </w:p>
        </w:tc>
        <w:tc>
          <w:tcPr>
            <w:tcW w:w="7230" w:type="dxa"/>
            <w:shd w:val="clear" w:color="auto" w:fill="auto"/>
          </w:tcPr>
          <w:p w14:paraId="40E2E112" w14:textId="77777777" w:rsidR="00E47488" w:rsidRPr="00C8579C" w:rsidRDefault="00E47488" w:rsidP="00AF65C5">
            <w:pPr>
              <w:keepNext/>
              <w:keepLines/>
              <w:tabs>
                <w:tab w:val="left" w:pos="1702"/>
              </w:tabs>
              <w:ind w:left="-108"/>
              <w:jc w:val="both"/>
              <w:rPr>
                <w:rFonts w:ascii="Tahoma" w:hAnsi="Tahoma" w:cs="Tahoma"/>
              </w:rPr>
            </w:pPr>
          </w:p>
        </w:tc>
      </w:tr>
      <w:tr w:rsidR="00E47488" w:rsidRPr="00C8579C" w14:paraId="1540BF29" w14:textId="77777777" w:rsidTr="00A270D9">
        <w:tc>
          <w:tcPr>
            <w:tcW w:w="1701" w:type="dxa"/>
            <w:shd w:val="clear" w:color="auto" w:fill="auto"/>
          </w:tcPr>
          <w:p w14:paraId="10949AB8" w14:textId="77777777" w:rsidR="00E47488" w:rsidRPr="00C8579C" w:rsidRDefault="00E47488" w:rsidP="00AF65C5">
            <w:pPr>
              <w:keepNext/>
              <w:keepLines/>
              <w:tabs>
                <w:tab w:val="left" w:pos="1702"/>
              </w:tabs>
              <w:jc w:val="both"/>
              <w:rPr>
                <w:rFonts w:ascii="Tahoma" w:hAnsi="Tahoma" w:cs="Tahoma"/>
              </w:rPr>
            </w:pPr>
          </w:p>
        </w:tc>
        <w:tc>
          <w:tcPr>
            <w:tcW w:w="7230" w:type="dxa"/>
            <w:shd w:val="clear" w:color="auto" w:fill="auto"/>
          </w:tcPr>
          <w:p w14:paraId="30004416" w14:textId="77777777" w:rsidR="00E47488" w:rsidRPr="00C8579C" w:rsidRDefault="00E47488" w:rsidP="00AF65C5">
            <w:pPr>
              <w:keepNext/>
              <w:keepLines/>
              <w:tabs>
                <w:tab w:val="left" w:pos="1702"/>
              </w:tabs>
              <w:ind w:left="-108"/>
              <w:jc w:val="both"/>
              <w:rPr>
                <w:rFonts w:ascii="Tahoma" w:hAnsi="Tahoma" w:cs="Tahoma"/>
              </w:rPr>
            </w:pPr>
            <w:r w:rsidRPr="00C8579C">
              <w:rPr>
                <w:rFonts w:ascii="Tahoma" w:hAnsi="Tahoma" w:cs="Tahoma"/>
              </w:rPr>
              <w:t xml:space="preserve">(v nadaljevanju: </w:t>
            </w:r>
            <w:r w:rsidR="001A0989" w:rsidRPr="00C8579C">
              <w:rPr>
                <w:rFonts w:ascii="Tahoma" w:hAnsi="Tahoma" w:cs="Tahoma"/>
              </w:rPr>
              <w:t>naročnik</w:t>
            </w:r>
            <w:r w:rsidRPr="00C8579C">
              <w:rPr>
                <w:rFonts w:ascii="Tahoma" w:hAnsi="Tahoma" w:cs="Tahoma"/>
              </w:rPr>
              <w:t>)</w:t>
            </w:r>
          </w:p>
        </w:tc>
      </w:tr>
    </w:tbl>
    <w:p w14:paraId="6FF24017" w14:textId="77777777" w:rsidR="00011B83" w:rsidRPr="00C8579C" w:rsidRDefault="00011B83" w:rsidP="00AF65C5">
      <w:pPr>
        <w:keepNext/>
        <w:keepLines/>
        <w:tabs>
          <w:tab w:val="left" w:pos="1843"/>
        </w:tabs>
        <w:ind w:left="1701" w:hanging="1701"/>
        <w:jc w:val="both"/>
        <w:rPr>
          <w:rFonts w:ascii="Tahoma" w:hAnsi="Tahoma" w:cs="Tahoma"/>
        </w:rPr>
      </w:pPr>
    </w:p>
    <w:p w14:paraId="3B919509" w14:textId="77777777" w:rsidR="009A5802" w:rsidRPr="00C8579C" w:rsidRDefault="009A5802" w:rsidP="00AF65C5">
      <w:pPr>
        <w:keepNext/>
        <w:keepLines/>
        <w:tabs>
          <w:tab w:val="left" w:pos="1702"/>
        </w:tabs>
        <w:rPr>
          <w:rFonts w:ascii="Tahoma" w:hAnsi="Tahoma" w:cs="Tahoma"/>
        </w:rPr>
      </w:pPr>
      <w:r w:rsidRPr="00C8579C">
        <w:rPr>
          <w:rFonts w:ascii="Tahoma" w:hAnsi="Tahoma" w:cs="Tahoma"/>
        </w:rPr>
        <w:t xml:space="preserve">ter </w:t>
      </w:r>
    </w:p>
    <w:p w14:paraId="5B0F5CA6" w14:textId="77777777" w:rsidR="009A5802" w:rsidRPr="00C8579C" w:rsidRDefault="009A5802" w:rsidP="00AF65C5">
      <w:pPr>
        <w:keepNext/>
        <w:keepLines/>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E47488" w:rsidRPr="00C8579C" w14:paraId="5F299826" w14:textId="77777777" w:rsidTr="00A270D9">
        <w:tc>
          <w:tcPr>
            <w:tcW w:w="1701" w:type="dxa"/>
            <w:shd w:val="clear" w:color="auto" w:fill="auto"/>
          </w:tcPr>
          <w:p w14:paraId="77623919" w14:textId="77777777" w:rsidR="00E47488" w:rsidRPr="00C8579C" w:rsidRDefault="001A0989" w:rsidP="00AF65C5">
            <w:pPr>
              <w:keepNext/>
              <w:keepLines/>
              <w:tabs>
                <w:tab w:val="left" w:pos="1702"/>
              </w:tabs>
              <w:ind w:left="-108"/>
              <w:jc w:val="both"/>
              <w:rPr>
                <w:rFonts w:ascii="Tahoma" w:hAnsi="Tahoma" w:cs="Tahoma"/>
                <w:b/>
              </w:rPr>
            </w:pPr>
            <w:r w:rsidRPr="00C8579C">
              <w:rPr>
                <w:rFonts w:ascii="Tahoma" w:hAnsi="Tahoma" w:cs="Tahoma"/>
                <w:b/>
              </w:rPr>
              <w:t>IZVAJALEC</w:t>
            </w:r>
            <w:r w:rsidR="00E47488" w:rsidRPr="00C8579C">
              <w:rPr>
                <w:rFonts w:ascii="Tahoma" w:hAnsi="Tahoma" w:cs="Tahoma"/>
                <w:b/>
              </w:rPr>
              <w:t>:</w:t>
            </w:r>
          </w:p>
        </w:tc>
        <w:tc>
          <w:tcPr>
            <w:tcW w:w="7088" w:type="dxa"/>
            <w:shd w:val="clear" w:color="auto" w:fill="auto"/>
          </w:tcPr>
          <w:p w14:paraId="0E356A66" w14:textId="77777777" w:rsidR="00A270D9" w:rsidRPr="00C8579C" w:rsidRDefault="00E47488" w:rsidP="00AF65C5">
            <w:pPr>
              <w:keepNext/>
              <w:keepLines/>
              <w:tabs>
                <w:tab w:val="left" w:pos="1702"/>
              </w:tabs>
              <w:ind w:left="-108" w:right="-142"/>
              <w:jc w:val="both"/>
              <w:rPr>
                <w:rFonts w:ascii="Tahoma" w:hAnsi="Tahoma" w:cs="Tahoma"/>
              </w:rPr>
            </w:pPr>
            <w:r w:rsidRPr="00C8579C">
              <w:rPr>
                <w:rFonts w:ascii="Tahoma" w:hAnsi="Tahoma" w:cs="Tahoma"/>
              </w:rPr>
              <w:t>______________________________________________________________,</w:t>
            </w:r>
          </w:p>
          <w:p w14:paraId="323F7757" w14:textId="77777777" w:rsidR="00A270D9" w:rsidRPr="00C8579C" w:rsidRDefault="00A270D9" w:rsidP="00AF65C5">
            <w:pPr>
              <w:keepNext/>
              <w:keepLines/>
              <w:tabs>
                <w:tab w:val="left" w:pos="1702"/>
              </w:tabs>
              <w:ind w:left="-108" w:right="-142"/>
              <w:jc w:val="both"/>
              <w:rPr>
                <w:rFonts w:ascii="Tahoma" w:hAnsi="Tahoma" w:cs="Tahoma"/>
              </w:rPr>
            </w:pPr>
          </w:p>
          <w:p w14:paraId="47D2057E" w14:textId="77777777" w:rsidR="00E47488" w:rsidRPr="00C8579C" w:rsidRDefault="00A270D9" w:rsidP="00AF65C5">
            <w:pPr>
              <w:keepNext/>
              <w:keepLines/>
              <w:tabs>
                <w:tab w:val="left" w:pos="1702"/>
              </w:tabs>
              <w:ind w:left="-108" w:right="-142"/>
              <w:jc w:val="both"/>
              <w:rPr>
                <w:rFonts w:ascii="Tahoma" w:hAnsi="Tahoma" w:cs="Tahoma"/>
              </w:rPr>
            </w:pPr>
            <w:r w:rsidRPr="00C8579C">
              <w:rPr>
                <w:rFonts w:ascii="Tahoma" w:hAnsi="Tahoma" w:cs="Tahoma"/>
              </w:rPr>
              <w:t xml:space="preserve">ki </w:t>
            </w:r>
            <w:r w:rsidR="00E47488" w:rsidRPr="00C8579C">
              <w:rPr>
                <w:rFonts w:ascii="Tahoma" w:hAnsi="Tahoma" w:cs="Tahoma"/>
              </w:rPr>
              <w:t>ga zastopa:</w:t>
            </w:r>
            <w:r w:rsidRPr="00C8579C">
              <w:rPr>
                <w:rFonts w:ascii="Tahoma" w:hAnsi="Tahoma" w:cs="Tahoma"/>
              </w:rPr>
              <w:t xml:space="preserve"> </w:t>
            </w:r>
            <w:r w:rsidR="00E47488" w:rsidRPr="00C8579C">
              <w:rPr>
                <w:rFonts w:ascii="Tahoma" w:hAnsi="Tahoma" w:cs="Tahoma"/>
              </w:rPr>
              <w:t>_________________________________________________</w:t>
            </w:r>
            <w:r w:rsidRPr="00C8579C">
              <w:rPr>
                <w:rFonts w:ascii="Tahoma" w:hAnsi="Tahoma" w:cs="Tahoma"/>
              </w:rPr>
              <w:t>_</w:t>
            </w:r>
            <w:r w:rsidR="00E47488" w:rsidRPr="00C8579C">
              <w:rPr>
                <w:rFonts w:ascii="Tahoma" w:hAnsi="Tahoma" w:cs="Tahoma"/>
              </w:rPr>
              <w:t>,</w:t>
            </w:r>
          </w:p>
        </w:tc>
      </w:tr>
      <w:tr w:rsidR="00E47488" w:rsidRPr="00C8579C" w14:paraId="6526E1E4" w14:textId="77777777" w:rsidTr="00A270D9">
        <w:tc>
          <w:tcPr>
            <w:tcW w:w="1701" w:type="dxa"/>
            <w:shd w:val="clear" w:color="auto" w:fill="auto"/>
          </w:tcPr>
          <w:p w14:paraId="59BEE0CA" w14:textId="77777777" w:rsidR="00E47488" w:rsidRPr="00C8579C" w:rsidRDefault="00E47488" w:rsidP="00AF65C5">
            <w:pPr>
              <w:keepNext/>
              <w:keepLines/>
              <w:tabs>
                <w:tab w:val="left" w:pos="1702"/>
              </w:tabs>
              <w:jc w:val="both"/>
              <w:rPr>
                <w:rFonts w:ascii="Tahoma" w:hAnsi="Tahoma" w:cs="Tahoma"/>
              </w:rPr>
            </w:pPr>
          </w:p>
        </w:tc>
        <w:tc>
          <w:tcPr>
            <w:tcW w:w="7088" w:type="dxa"/>
            <w:shd w:val="clear" w:color="auto" w:fill="auto"/>
          </w:tcPr>
          <w:p w14:paraId="0AC2904F" w14:textId="77777777" w:rsidR="00E47488" w:rsidRPr="00C8579C" w:rsidRDefault="00E47488" w:rsidP="00AF65C5">
            <w:pPr>
              <w:keepNext/>
              <w:keepLines/>
              <w:tabs>
                <w:tab w:val="left" w:pos="1702"/>
              </w:tabs>
              <w:ind w:left="-108" w:right="-142"/>
              <w:jc w:val="both"/>
              <w:rPr>
                <w:rFonts w:ascii="Tahoma" w:hAnsi="Tahoma" w:cs="Tahoma"/>
              </w:rPr>
            </w:pPr>
          </w:p>
        </w:tc>
      </w:tr>
      <w:tr w:rsidR="00E47488" w:rsidRPr="00C8579C" w14:paraId="6D2DEB5D" w14:textId="77777777" w:rsidTr="00A270D9">
        <w:tc>
          <w:tcPr>
            <w:tcW w:w="1701" w:type="dxa"/>
            <w:shd w:val="clear" w:color="auto" w:fill="auto"/>
          </w:tcPr>
          <w:p w14:paraId="1FB4D4B4" w14:textId="77777777" w:rsidR="00E47488" w:rsidRPr="00C8579C" w:rsidRDefault="00E47488" w:rsidP="00AF65C5">
            <w:pPr>
              <w:keepNext/>
              <w:keepLines/>
              <w:tabs>
                <w:tab w:val="left" w:pos="1702"/>
              </w:tabs>
              <w:jc w:val="both"/>
              <w:rPr>
                <w:rFonts w:ascii="Tahoma" w:hAnsi="Tahoma" w:cs="Tahoma"/>
              </w:rPr>
            </w:pPr>
          </w:p>
        </w:tc>
        <w:tc>
          <w:tcPr>
            <w:tcW w:w="7088" w:type="dxa"/>
            <w:shd w:val="clear" w:color="auto" w:fill="auto"/>
          </w:tcPr>
          <w:p w14:paraId="02A6A7CE" w14:textId="29720F97" w:rsidR="00082715" w:rsidRDefault="00082715" w:rsidP="00AF65C5">
            <w:pPr>
              <w:keepNext/>
              <w:keepLines/>
              <w:tabs>
                <w:tab w:val="left" w:pos="1702"/>
              </w:tabs>
              <w:ind w:left="-108" w:right="-142"/>
              <w:jc w:val="both"/>
              <w:rPr>
                <w:rFonts w:ascii="Tahoma" w:hAnsi="Tahoma" w:cs="Tahoma"/>
              </w:rPr>
            </w:pPr>
            <w:r>
              <w:rPr>
                <w:rFonts w:ascii="Tahoma" w:hAnsi="Tahoma" w:cs="Tahoma"/>
              </w:rPr>
              <w:t>davčna številka:</w:t>
            </w:r>
          </w:p>
          <w:p w14:paraId="7750ADF1" w14:textId="54635AFE" w:rsidR="00E47488" w:rsidRPr="00C8579C" w:rsidRDefault="00E47488" w:rsidP="00AF65C5">
            <w:pPr>
              <w:keepNext/>
              <w:keepLines/>
              <w:tabs>
                <w:tab w:val="left" w:pos="1702"/>
              </w:tabs>
              <w:ind w:left="-108" w:right="-142"/>
              <w:jc w:val="both"/>
              <w:rPr>
                <w:rFonts w:ascii="Tahoma" w:hAnsi="Tahoma" w:cs="Tahoma"/>
              </w:rPr>
            </w:pPr>
            <w:r w:rsidRPr="00C8579C">
              <w:rPr>
                <w:rFonts w:ascii="Tahoma" w:hAnsi="Tahoma" w:cs="Tahoma"/>
              </w:rPr>
              <w:t>identifikacijska številka za DDV: SI__________________________________</w:t>
            </w:r>
          </w:p>
        </w:tc>
      </w:tr>
      <w:tr w:rsidR="00E47488" w:rsidRPr="00C8579C" w14:paraId="46E6804F" w14:textId="77777777" w:rsidTr="00A270D9">
        <w:tc>
          <w:tcPr>
            <w:tcW w:w="1701" w:type="dxa"/>
            <w:shd w:val="clear" w:color="auto" w:fill="auto"/>
          </w:tcPr>
          <w:p w14:paraId="15AB2F85" w14:textId="77777777" w:rsidR="00E47488" w:rsidRPr="00C8579C" w:rsidRDefault="00E47488" w:rsidP="00AF65C5">
            <w:pPr>
              <w:keepNext/>
              <w:keepLines/>
              <w:tabs>
                <w:tab w:val="left" w:pos="1702"/>
              </w:tabs>
              <w:jc w:val="both"/>
              <w:rPr>
                <w:rFonts w:ascii="Tahoma" w:hAnsi="Tahoma" w:cs="Tahoma"/>
              </w:rPr>
            </w:pPr>
          </w:p>
        </w:tc>
        <w:tc>
          <w:tcPr>
            <w:tcW w:w="7088" w:type="dxa"/>
            <w:shd w:val="clear" w:color="auto" w:fill="auto"/>
          </w:tcPr>
          <w:p w14:paraId="634AC7F9" w14:textId="77777777" w:rsidR="00E47488" w:rsidRPr="00C8579C" w:rsidRDefault="00E47488" w:rsidP="00AF65C5">
            <w:pPr>
              <w:keepNext/>
              <w:keepLines/>
              <w:tabs>
                <w:tab w:val="left" w:pos="1702"/>
              </w:tabs>
              <w:ind w:left="-108" w:right="-142"/>
              <w:jc w:val="both"/>
              <w:rPr>
                <w:rFonts w:ascii="Tahoma" w:hAnsi="Tahoma" w:cs="Tahoma"/>
              </w:rPr>
            </w:pPr>
            <w:r w:rsidRPr="00C8579C">
              <w:rPr>
                <w:rFonts w:ascii="Tahoma" w:hAnsi="Tahoma" w:cs="Tahoma"/>
              </w:rPr>
              <w:t>matična številka:                      ___________________________________</w:t>
            </w:r>
          </w:p>
        </w:tc>
      </w:tr>
      <w:tr w:rsidR="00E47488" w:rsidRPr="00C8579C" w14:paraId="66C6F3E4" w14:textId="77777777" w:rsidTr="00A270D9">
        <w:tc>
          <w:tcPr>
            <w:tcW w:w="1701" w:type="dxa"/>
            <w:shd w:val="clear" w:color="auto" w:fill="auto"/>
          </w:tcPr>
          <w:p w14:paraId="13D54346" w14:textId="77777777" w:rsidR="00E47488" w:rsidRPr="00C8579C" w:rsidRDefault="00E47488" w:rsidP="00AF65C5">
            <w:pPr>
              <w:keepNext/>
              <w:keepLines/>
              <w:tabs>
                <w:tab w:val="left" w:pos="1702"/>
              </w:tabs>
              <w:jc w:val="both"/>
              <w:rPr>
                <w:rFonts w:ascii="Tahoma" w:hAnsi="Tahoma" w:cs="Tahoma"/>
              </w:rPr>
            </w:pPr>
          </w:p>
        </w:tc>
        <w:tc>
          <w:tcPr>
            <w:tcW w:w="7088" w:type="dxa"/>
            <w:shd w:val="clear" w:color="auto" w:fill="auto"/>
          </w:tcPr>
          <w:p w14:paraId="77828F78" w14:textId="77777777" w:rsidR="00E47488" w:rsidRPr="00C8579C" w:rsidRDefault="00E47488" w:rsidP="00AF65C5">
            <w:pPr>
              <w:keepNext/>
              <w:keepLines/>
              <w:tabs>
                <w:tab w:val="left" w:pos="1702"/>
              </w:tabs>
              <w:ind w:left="-108" w:right="-142"/>
              <w:jc w:val="both"/>
              <w:rPr>
                <w:rFonts w:ascii="Tahoma" w:hAnsi="Tahoma" w:cs="Tahoma"/>
              </w:rPr>
            </w:pPr>
          </w:p>
        </w:tc>
      </w:tr>
      <w:tr w:rsidR="00E47488" w:rsidRPr="00C8579C" w14:paraId="734EFD69" w14:textId="77777777" w:rsidTr="00A270D9">
        <w:tc>
          <w:tcPr>
            <w:tcW w:w="1701" w:type="dxa"/>
            <w:shd w:val="clear" w:color="auto" w:fill="auto"/>
          </w:tcPr>
          <w:p w14:paraId="7987510F" w14:textId="77777777" w:rsidR="00E47488" w:rsidRPr="00C8579C" w:rsidRDefault="00E47488" w:rsidP="00AF65C5">
            <w:pPr>
              <w:keepNext/>
              <w:keepLines/>
              <w:tabs>
                <w:tab w:val="left" w:pos="1702"/>
              </w:tabs>
              <w:jc w:val="both"/>
              <w:rPr>
                <w:rFonts w:ascii="Tahoma" w:hAnsi="Tahoma" w:cs="Tahoma"/>
              </w:rPr>
            </w:pPr>
          </w:p>
        </w:tc>
        <w:tc>
          <w:tcPr>
            <w:tcW w:w="7088" w:type="dxa"/>
            <w:shd w:val="clear" w:color="auto" w:fill="auto"/>
          </w:tcPr>
          <w:p w14:paraId="573DA77B" w14:textId="77777777" w:rsidR="00E47488" w:rsidRPr="00C8579C" w:rsidRDefault="00E47488" w:rsidP="00AF65C5">
            <w:pPr>
              <w:keepNext/>
              <w:keepLines/>
              <w:tabs>
                <w:tab w:val="left" w:pos="1702"/>
              </w:tabs>
              <w:ind w:left="-108" w:right="-142"/>
              <w:jc w:val="both"/>
              <w:rPr>
                <w:rFonts w:ascii="Tahoma" w:hAnsi="Tahoma" w:cs="Tahoma"/>
              </w:rPr>
            </w:pPr>
            <w:r w:rsidRPr="00C8579C">
              <w:rPr>
                <w:rFonts w:ascii="Tahoma" w:hAnsi="Tahoma" w:cs="Tahoma"/>
              </w:rPr>
              <w:t xml:space="preserve">(v nadaljevanju: </w:t>
            </w:r>
            <w:r w:rsidR="001A0989" w:rsidRPr="00C8579C">
              <w:rPr>
                <w:rFonts w:ascii="Tahoma" w:hAnsi="Tahoma" w:cs="Tahoma"/>
              </w:rPr>
              <w:t>izvajalec</w:t>
            </w:r>
            <w:r w:rsidRPr="00C8579C">
              <w:rPr>
                <w:rFonts w:ascii="Tahoma" w:hAnsi="Tahoma" w:cs="Tahoma"/>
              </w:rPr>
              <w:t>).</w:t>
            </w:r>
          </w:p>
        </w:tc>
      </w:tr>
    </w:tbl>
    <w:p w14:paraId="07790D85" w14:textId="1DB412F0" w:rsidR="00D93A90" w:rsidRDefault="00D93A90" w:rsidP="00AF65C5">
      <w:pPr>
        <w:keepNext/>
        <w:keepLines/>
        <w:tabs>
          <w:tab w:val="left" w:pos="709"/>
          <w:tab w:val="left" w:pos="1702"/>
        </w:tabs>
        <w:rPr>
          <w:rFonts w:ascii="Tahoma" w:hAnsi="Tahoma" w:cs="Tahoma"/>
        </w:rPr>
      </w:pPr>
    </w:p>
    <w:p w14:paraId="204742D4" w14:textId="5996998B" w:rsidR="006A2670" w:rsidRDefault="006A2670" w:rsidP="00AF65C5">
      <w:pPr>
        <w:keepNext/>
        <w:keepLines/>
        <w:tabs>
          <w:tab w:val="left" w:pos="709"/>
          <w:tab w:val="left" w:pos="1702"/>
        </w:tabs>
        <w:rPr>
          <w:rFonts w:ascii="Tahoma" w:hAnsi="Tahoma" w:cs="Tahoma"/>
        </w:rPr>
      </w:pPr>
    </w:p>
    <w:p w14:paraId="0DCB513C" w14:textId="77777777" w:rsidR="006A2670" w:rsidRPr="00C8579C" w:rsidRDefault="006A2670" w:rsidP="00AF65C5">
      <w:pPr>
        <w:keepNext/>
        <w:keepLines/>
        <w:tabs>
          <w:tab w:val="left" w:pos="709"/>
          <w:tab w:val="left" w:pos="1702"/>
        </w:tabs>
        <w:rPr>
          <w:rFonts w:ascii="Tahoma" w:hAnsi="Tahoma" w:cs="Tahoma"/>
        </w:rPr>
      </w:pPr>
    </w:p>
    <w:p w14:paraId="77C9C7B9" w14:textId="15C42850" w:rsidR="00856F7B" w:rsidRPr="00C8579C" w:rsidRDefault="00104E2A" w:rsidP="00AF65C5">
      <w:pPr>
        <w:keepNext/>
        <w:keepLines/>
        <w:tabs>
          <w:tab w:val="left" w:pos="851"/>
          <w:tab w:val="left" w:pos="1702"/>
        </w:tabs>
        <w:jc w:val="both"/>
        <w:rPr>
          <w:rFonts w:ascii="Tahoma" w:hAnsi="Tahoma" w:cs="Tahoma"/>
          <w:b/>
        </w:rPr>
      </w:pPr>
      <w:r w:rsidRPr="00C8579C">
        <w:rPr>
          <w:rFonts w:ascii="Tahoma" w:hAnsi="Tahoma" w:cs="Tahoma"/>
          <w:b/>
        </w:rPr>
        <w:t>UVODN</w:t>
      </w:r>
      <w:r w:rsidR="00E171B6" w:rsidRPr="00C8579C">
        <w:rPr>
          <w:rFonts w:ascii="Tahoma" w:hAnsi="Tahoma" w:cs="Tahoma"/>
          <w:b/>
        </w:rPr>
        <w:t>A</w:t>
      </w:r>
      <w:r w:rsidRPr="00C8579C">
        <w:rPr>
          <w:rFonts w:ascii="Tahoma" w:hAnsi="Tahoma" w:cs="Tahoma"/>
          <w:b/>
        </w:rPr>
        <w:t xml:space="preserve"> DOLOČB</w:t>
      </w:r>
      <w:r w:rsidR="00E171B6" w:rsidRPr="00C8579C">
        <w:rPr>
          <w:rFonts w:ascii="Tahoma" w:hAnsi="Tahoma" w:cs="Tahoma"/>
          <w:b/>
        </w:rPr>
        <w:t>A</w:t>
      </w:r>
    </w:p>
    <w:p w14:paraId="12FFE997" w14:textId="77777777" w:rsidR="00856F7B" w:rsidRPr="00C8579C" w:rsidRDefault="00856F7B" w:rsidP="00AF65C5">
      <w:pPr>
        <w:keepNext/>
        <w:keepLines/>
        <w:tabs>
          <w:tab w:val="left" w:pos="709"/>
          <w:tab w:val="left" w:pos="1702"/>
        </w:tabs>
        <w:jc w:val="both"/>
        <w:rPr>
          <w:rFonts w:ascii="Tahoma" w:hAnsi="Tahoma" w:cs="Tahoma"/>
          <w:b/>
        </w:rPr>
      </w:pPr>
    </w:p>
    <w:p w14:paraId="7EB0F030" w14:textId="77777777" w:rsidR="00856F7B" w:rsidRPr="00C8579C" w:rsidRDefault="00856F7B" w:rsidP="00AF65C5">
      <w:pPr>
        <w:keepNext/>
        <w:keepLines/>
        <w:numPr>
          <w:ilvl w:val="1"/>
          <w:numId w:val="4"/>
        </w:numPr>
        <w:ind w:left="426" w:hanging="426"/>
        <w:jc w:val="center"/>
        <w:rPr>
          <w:rFonts w:ascii="Tahoma" w:hAnsi="Tahoma" w:cs="Tahoma"/>
        </w:rPr>
      </w:pPr>
      <w:r w:rsidRPr="00C8579C">
        <w:rPr>
          <w:rFonts w:ascii="Tahoma" w:hAnsi="Tahoma" w:cs="Tahoma"/>
        </w:rPr>
        <w:t>člen</w:t>
      </w:r>
    </w:p>
    <w:p w14:paraId="64FB5354" w14:textId="77777777" w:rsidR="00856F7B" w:rsidRPr="00C8579C" w:rsidRDefault="00856F7B" w:rsidP="00AF65C5">
      <w:pPr>
        <w:keepNext/>
        <w:keepLines/>
        <w:tabs>
          <w:tab w:val="left" w:pos="1702"/>
        </w:tabs>
        <w:jc w:val="center"/>
        <w:rPr>
          <w:rFonts w:ascii="Tahoma" w:hAnsi="Tahoma" w:cs="Tahoma"/>
        </w:rPr>
      </w:pPr>
    </w:p>
    <w:p w14:paraId="13CE2C16" w14:textId="223A8AFC" w:rsidR="0037506F" w:rsidRDefault="0037506F" w:rsidP="00AF65C5">
      <w:pPr>
        <w:keepNext/>
        <w:keepLines/>
        <w:tabs>
          <w:tab w:val="left" w:pos="567"/>
          <w:tab w:val="left" w:pos="851"/>
          <w:tab w:val="left" w:pos="993"/>
        </w:tabs>
        <w:jc w:val="both"/>
        <w:rPr>
          <w:rFonts w:ascii="Tahoma" w:hAnsi="Tahoma" w:cs="Tahoma"/>
        </w:rPr>
      </w:pPr>
      <w:r w:rsidRPr="00C8579C">
        <w:rPr>
          <w:rFonts w:ascii="Tahoma" w:hAnsi="Tahoma" w:cs="Tahoma"/>
        </w:rPr>
        <w:t xml:space="preserve">Stranki tega okvirnega sporazuma ugotavljata, da je JAVNI HOLDING Ljubljana, </w:t>
      </w:r>
      <w:proofErr w:type="spellStart"/>
      <w:r w:rsidRPr="00C8579C">
        <w:rPr>
          <w:rFonts w:ascii="Tahoma" w:hAnsi="Tahoma" w:cs="Tahoma"/>
        </w:rPr>
        <w:t>d.o.o</w:t>
      </w:r>
      <w:proofErr w:type="spellEnd"/>
      <w:r w:rsidRPr="00C8579C">
        <w:rPr>
          <w:rFonts w:ascii="Tahoma" w:hAnsi="Tahoma" w:cs="Tahoma"/>
        </w:rPr>
        <w:t xml:space="preserve">., Verovškova ulica 70, 1000 Ljubljana, na podlagi pooblastila naročnika, izvedel postopek za oddajo javnega naročila št. </w:t>
      </w:r>
      <w:r w:rsidR="002A34A0">
        <w:rPr>
          <w:rFonts w:ascii="Tahoma" w:hAnsi="Tahoma" w:cs="Tahoma"/>
        </w:rPr>
        <w:t>VKS-</w:t>
      </w:r>
      <w:r w:rsidR="00BA3AAA">
        <w:rPr>
          <w:rFonts w:ascii="Tahoma" w:hAnsi="Tahoma" w:cs="Tahoma"/>
        </w:rPr>
        <w:t>136</w:t>
      </w:r>
      <w:r w:rsidR="002A34A0">
        <w:rPr>
          <w:rFonts w:ascii="Tahoma" w:hAnsi="Tahoma" w:cs="Tahoma"/>
        </w:rPr>
        <w:t>/26</w:t>
      </w:r>
      <w:r w:rsidR="003B3E70">
        <w:rPr>
          <w:rFonts w:ascii="Tahoma" w:hAnsi="Tahoma" w:cs="Tahoma"/>
          <w:b/>
        </w:rPr>
        <w:t xml:space="preserve"> </w:t>
      </w:r>
      <w:r w:rsidRPr="00C8579C">
        <w:rPr>
          <w:rFonts w:ascii="Tahoma" w:hAnsi="Tahoma" w:cs="Tahoma"/>
        </w:rPr>
        <w:t>po postopku</w:t>
      </w:r>
      <w:r>
        <w:rPr>
          <w:rFonts w:ascii="Tahoma" w:hAnsi="Tahoma" w:cs="Tahoma"/>
        </w:rPr>
        <w:t xml:space="preserve"> naročila male vrednosti</w:t>
      </w:r>
      <w:r w:rsidRPr="00C8579C">
        <w:rPr>
          <w:rFonts w:ascii="Tahoma" w:hAnsi="Tahoma" w:cs="Tahoma"/>
        </w:rPr>
        <w:t xml:space="preserve">, v skladu s </w:t>
      </w:r>
      <w:r>
        <w:rPr>
          <w:rFonts w:ascii="Tahoma" w:hAnsi="Tahoma" w:cs="Tahoma"/>
        </w:rPr>
        <w:t>47</w:t>
      </w:r>
      <w:r w:rsidRPr="00C8579C">
        <w:rPr>
          <w:rFonts w:ascii="Tahoma" w:hAnsi="Tahoma" w:cs="Tahoma"/>
        </w:rPr>
        <w:t xml:space="preserve">. členom Zakona o javnem naročanju </w:t>
      </w:r>
      <w:r>
        <w:rPr>
          <w:rFonts w:ascii="Tahoma" w:hAnsi="Tahoma" w:cs="Tahoma"/>
        </w:rPr>
        <w:t>(</w:t>
      </w:r>
      <w:r w:rsidRPr="006662F1">
        <w:rPr>
          <w:rFonts w:ascii="Tahoma" w:hAnsi="Tahoma" w:cs="Tahoma"/>
        </w:rPr>
        <w:t>Ur. l. RS, št. 91/15</w:t>
      </w:r>
      <w:r w:rsidR="00D43D7D">
        <w:rPr>
          <w:rFonts w:ascii="Tahoma" w:hAnsi="Tahoma" w:cs="Tahoma"/>
        </w:rPr>
        <w:t xml:space="preserve"> s spremembami</w:t>
      </w:r>
      <w:r>
        <w:rPr>
          <w:rFonts w:ascii="Tahoma" w:hAnsi="Tahoma" w:cs="Tahoma"/>
        </w:rPr>
        <w:t>; v nadaljevanju: ZJN-3</w:t>
      </w:r>
      <w:r w:rsidRPr="00C8579C">
        <w:rPr>
          <w:rFonts w:ascii="Tahoma" w:hAnsi="Tahoma" w:cs="Tahoma"/>
        </w:rPr>
        <w:t xml:space="preserve">), objavljeno na Portalu javnih naročil dne </w:t>
      </w:r>
      <w:r>
        <w:rPr>
          <w:rFonts w:ascii="Tahoma" w:hAnsi="Tahoma" w:cs="Tahoma"/>
        </w:rPr>
        <w:t>…………………..</w:t>
      </w:r>
      <w:r w:rsidRPr="00C8579C">
        <w:rPr>
          <w:rFonts w:ascii="Tahoma" w:hAnsi="Tahoma" w:cs="Tahoma"/>
        </w:rPr>
        <w:t>, pod št. objave ……………………….</w:t>
      </w:r>
      <w:r>
        <w:rPr>
          <w:rFonts w:ascii="Tahoma" w:hAnsi="Tahoma" w:cs="Tahoma"/>
        </w:rPr>
        <w:t>,</w:t>
      </w:r>
      <w:r w:rsidRPr="00C8579C">
        <w:rPr>
          <w:rFonts w:ascii="Tahoma" w:hAnsi="Tahoma" w:cs="Tahoma"/>
        </w:rPr>
        <w:t xml:space="preserve"> z namenom sklenitve okvirnega sporazuma za </w:t>
      </w:r>
      <w:r w:rsidR="00BA3AAA">
        <w:rPr>
          <w:rFonts w:ascii="Tahoma" w:hAnsi="Tahoma" w:cs="Tahoma"/>
        </w:rPr>
        <w:t>d</w:t>
      </w:r>
      <w:r w:rsidR="00BA3AAA" w:rsidRPr="00BA3AAA">
        <w:rPr>
          <w:rFonts w:ascii="Tahoma" w:hAnsi="Tahoma" w:cs="Tahoma"/>
        </w:rPr>
        <w:t>obav</w:t>
      </w:r>
      <w:r w:rsidR="00BA3AAA">
        <w:rPr>
          <w:rFonts w:ascii="Tahoma" w:hAnsi="Tahoma" w:cs="Tahoma"/>
        </w:rPr>
        <w:t>o</w:t>
      </w:r>
      <w:r w:rsidR="00BA3AAA" w:rsidRPr="00BA3AAA">
        <w:rPr>
          <w:rFonts w:ascii="Tahoma" w:hAnsi="Tahoma" w:cs="Tahoma"/>
        </w:rPr>
        <w:t xml:space="preserve"> železovega III sulfata (</w:t>
      </w:r>
      <w:proofErr w:type="spellStart"/>
      <w:r w:rsidR="00BA3AAA" w:rsidRPr="00BA3AAA">
        <w:rPr>
          <w:rFonts w:ascii="Tahoma" w:hAnsi="Tahoma" w:cs="Tahoma"/>
        </w:rPr>
        <w:t>ferikola</w:t>
      </w:r>
      <w:proofErr w:type="spellEnd"/>
      <w:r w:rsidR="00BA3AAA" w:rsidRPr="00BA3AAA">
        <w:rPr>
          <w:rFonts w:ascii="Tahoma" w:hAnsi="Tahoma" w:cs="Tahoma"/>
        </w:rPr>
        <w:t>) za obdobje 4 let</w:t>
      </w:r>
      <w:r w:rsidR="00BA3AAA">
        <w:rPr>
          <w:rFonts w:ascii="Tahoma" w:hAnsi="Tahoma" w:cs="Tahoma"/>
        </w:rPr>
        <w:t>,</w:t>
      </w:r>
      <w:r w:rsidR="00BA3AAA" w:rsidRPr="00BA3AAA">
        <w:rPr>
          <w:rFonts w:ascii="Tahoma" w:hAnsi="Tahoma" w:cs="Tahoma"/>
        </w:rPr>
        <w:t xml:space="preserve"> </w:t>
      </w:r>
      <w:r w:rsidRPr="00C8579C">
        <w:rPr>
          <w:rFonts w:ascii="Tahoma" w:hAnsi="Tahoma" w:cs="Tahoma"/>
        </w:rPr>
        <w:t>v katerem je naročnik izvajalca izbral na podlagi ekonomsko najugodnejše</w:t>
      </w:r>
      <w:r w:rsidR="00187C16">
        <w:rPr>
          <w:rFonts w:ascii="Tahoma" w:hAnsi="Tahoma" w:cs="Tahoma"/>
        </w:rPr>
        <w:t xml:space="preserve"> dopustne, končne</w:t>
      </w:r>
      <w:r w:rsidRPr="00C8579C">
        <w:rPr>
          <w:rFonts w:ascii="Tahoma" w:hAnsi="Tahoma" w:cs="Tahoma"/>
        </w:rPr>
        <w:t xml:space="preserve"> ponudbe in na podlagi pogojev, opredeljenih v razpisni dokumentaciji št. </w:t>
      </w:r>
      <w:r w:rsidR="002A34A0">
        <w:rPr>
          <w:rFonts w:ascii="Tahoma" w:hAnsi="Tahoma" w:cs="Tahoma"/>
        </w:rPr>
        <w:t>VKS-</w:t>
      </w:r>
      <w:r w:rsidR="00BA3AAA">
        <w:rPr>
          <w:rFonts w:ascii="Tahoma" w:hAnsi="Tahoma" w:cs="Tahoma"/>
        </w:rPr>
        <w:t>136</w:t>
      </w:r>
      <w:r w:rsidR="002A34A0">
        <w:rPr>
          <w:rFonts w:ascii="Tahoma" w:hAnsi="Tahoma" w:cs="Tahoma"/>
        </w:rPr>
        <w:t>/26</w:t>
      </w:r>
      <w:r w:rsidRPr="00C8579C">
        <w:rPr>
          <w:rFonts w:ascii="Tahoma" w:hAnsi="Tahoma" w:cs="Tahoma"/>
        </w:rPr>
        <w:t>.</w:t>
      </w:r>
    </w:p>
    <w:p w14:paraId="5EFD8326" w14:textId="77777777" w:rsidR="002B6E89" w:rsidRPr="006662F1" w:rsidRDefault="002B6E89" w:rsidP="00AF65C5">
      <w:pPr>
        <w:keepNext/>
        <w:keepLines/>
        <w:tabs>
          <w:tab w:val="left" w:pos="567"/>
          <w:tab w:val="left" w:pos="851"/>
          <w:tab w:val="left" w:pos="993"/>
        </w:tabs>
        <w:jc w:val="both"/>
        <w:rPr>
          <w:rFonts w:ascii="Tahoma" w:hAnsi="Tahoma" w:cs="Tahoma"/>
          <w:b/>
        </w:rPr>
      </w:pPr>
    </w:p>
    <w:p w14:paraId="4BB3DDA6" w14:textId="156E5151" w:rsidR="00DD5BD9" w:rsidRDefault="001A0989" w:rsidP="00AF65C5">
      <w:pPr>
        <w:pStyle w:val="Telobesedila"/>
        <w:keepNext/>
        <w:keepLines/>
        <w:widowControl/>
        <w:rPr>
          <w:rFonts w:ascii="Tahoma" w:hAnsi="Tahoma" w:cs="Tahoma"/>
          <w:b w:val="0"/>
          <w:lang w:val="sl-SI"/>
        </w:rPr>
      </w:pPr>
      <w:r w:rsidRPr="00C8579C">
        <w:rPr>
          <w:rFonts w:ascii="Tahoma" w:hAnsi="Tahoma" w:cs="Tahoma"/>
          <w:b w:val="0"/>
          <w:lang w:val="sl-SI"/>
        </w:rPr>
        <w:t xml:space="preserve">Okvirni sporazum je sklenjen in prične veljati z dnem podpisa okvirnega sporazuma s strani obeh </w:t>
      </w:r>
      <w:r w:rsidRPr="00960DA3">
        <w:rPr>
          <w:rFonts w:ascii="Tahoma" w:hAnsi="Tahoma" w:cs="Tahoma"/>
          <w:b w:val="0"/>
          <w:lang w:val="sl-SI"/>
        </w:rPr>
        <w:t xml:space="preserve">strank tega okvirnega sporazuma, pod pogojem iz </w:t>
      </w:r>
      <w:r w:rsidR="00960DA3" w:rsidRPr="008C6BC1">
        <w:rPr>
          <w:rFonts w:ascii="Tahoma" w:hAnsi="Tahoma" w:cs="Tahoma"/>
          <w:b w:val="0"/>
          <w:lang w:val="sl-SI"/>
        </w:rPr>
        <w:t>2</w:t>
      </w:r>
      <w:r w:rsidR="006C455D">
        <w:rPr>
          <w:rFonts w:ascii="Tahoma" w:hAnsi="Tahoma" w:cs="Tahoma"/>
          <w:b w:val="0"/>
          <w:lang w:val="sl-SI"/>
        </w:rPr>
        <w:t>4</w:t>
      </w:r>
      <w:r w:rsidRPr="008C6BC1">
        <w:rPr>
          <w:rFonts w:ascii="Tahoma" w:hAnsi="Tahoma" w:cs="Tahoma"/>
          <w:b w:val="0"/>
          <w:lang w:val="sl-SI"/>
        </w:rPr>
        <w:t>. člena okvirnega</w:t>
      </w:r>
      <w:r w:rsidRPr="00960DA3">
        <w:rPr>
          <w:rFonts w:ascii="Tahoma" w:hAnsi="Tahoma" w:cs="Tahoma"/>
          <w:b w:val="0"/>
          <w:lang w:val="sl-SI"/>
        </w:rPr>
        <w:t xml:space="preserve"> sporazuma, ter</w:t>
      </w:r>
      <w:r w:rsidR="00466671" w:rsidRPr="00960DA3">
        <w:rPr>
          <w:rFonts w:ascii="Tahoma" w:hAnsi="Tahoma" w:cs="Tahoma"/>
          <w:b w:val="0"/>
          <w:lang w:val="sl-SI"/>
        </w:rPr>
        <w:t xml:space="preserve"> se uporablja</w:t>
      </w:r>
      <w:r w:rsidR="003123F4" w:rsidRPr="00960DA3">
        <w:rPr>
          <w:rFonts w:ascii="Tahoma" w:hAnsi="Tahoma" w:cs="Tahoma"/>
          <w:b w:val="0"/>
          <w:lang w:val="sl-SI"/>
        </w:rPr>
        <w:t xml:space="preserve"> </w:t>
      </w:r>
      <w:r w:rsidR="00BA3AAA">
        <w:rPr>
          <w:rFonts w:ascii="Tahoma" w:hAnsi="Tahoma" w:cs="Tahoma"/>
          <w:bCs/>
          <w:lang w:val="sl-SI"/>
        </w:rPr>
        <w:t>štiri</w:t>
      </w:r>
      <w:r w:rsidR="00B40B0F" w:rsidRPr="00F40A4D">
        <w:rPr>
          <w:rFonts w:ascii="Tahoma" w:hAnsi="Tahoma" w:cs="Tahoma"/>
          <w:bCs/>
          <w:lang w:val="sl-SI"/>
        </w:rPr>
        <w:t xml:space="preserve"> (</w:t>
      </w:r>
      <w:r w:rsidR="00BA3AAA">
        <w:rPr>
          <w:rFonts w:ascii="Tahoma" w:hAnsi="Tahoma" w:cs="Tahoma"/>
          <w:bCs/>
          <w:lang w:val="sl-SI"/>
        </w:rPr>
        <w:t>4</w:t>
      </w:r>
      <w:r w:rsidR="00B40B0F" w:rsidRPr="00F40A4D">
        <w:rPr>
          <w:rFonts w:ascii="Tahoma" w:hAnsi="Tahoma" w:cs="Tahoma"/>
          <w:bCs/>
          <w:lang w:val="sl-SI"/>
        </w:rPr>
        <w:t>) leta</w:t>
      </w:r>
      <w:r w:rsidR="005F148E" w:rsidRPr="00C8579C">
        <w:rPr>
          <w:rFonts w:ascii="Tahoma" w:hAnsi="Tahoma" w:cs="Tahoma"/>
          <w:b w:val="0"/>
          <w:lang w:val="sl-SI"/>
        </w:rPr>
        <w:t xml:space="preserve">, šteto od dneva </w:t>
      </w:r>
      <w:r w:rsidR="000F0AAB" w:rsidRPr="00C8579C">
        <w:rPr>
          <w:rFonts w:ascii="Tahoma" w:hAnsi="Tahoma" w:cs="Tahoma"/>
          <w:b w:val="0"/>
          <w:lang w:val="sl-SI"/>
        </w:rPr>
        <w:t xml:space="preserve">sklenitve </w:t>
      </w:r>
      <w:r w:rsidR="005F148E" w:rsidRPr="00C8579C">
        <w:rPr>
          <w:rFonts w:ascii="Tahoma" w:hAnsi="Tahoma" w:cs="Tahoma"/>
          <w:b w:val="0"/>
          <w:lang w:val="sl-SI"/>
        </w:rPr>
        <w:t xml:space="preserve">tega </w:t>
      </w:r>
      <w:r w:rsidR="000F0AAB" w:rsidRPr="00C8579C">
        <w:rPr>
          <w:rFonts w:ascii="Tahoma" w:hAnsi="Tahoma" w:cs="Tahoma"/>
          <w:b w:val="0"/>
          <w:lang w:val="sl-SI"/>
        </w:rPr>
        <w:t xml:space="preserve">okvirnega </w:t>
      </w:r>
      <w:r w:rsidR="005F148E" w:rsidRPr="00C8579C">
        <w:rPr>
          <w:rFonts w:ascii="Tahoma" w:hAnsi="Tahoma" w:cs="Tahoma"/>
          <w:b w:val="0"/>
          <w:lang w:val="sl-SI"/>
        </w:rPr>
        <w:t>sporazuma oziroma</w:t>
      </w:r>
      <w:r w:rsidR="008A5627">
        <w:rPr>
          <w:rFonts w:ascii="Tahoma" w:hAnsi="Tahoma" w:cs="Tahoma"/>
          <w:b w:val="0"/>
          <w:lang w:val="sl-SI"/>
        </w:rPr>
        <w:t xml:space="preserve"> </w:t>
      </w:r>
      <w:r w:rsidRPr="00C8579C">
        <w:rPr>
          <w:rFonts w:ascii="Tahoma" w:hAnsi="Tahoma" w:cs="Tahoma"/>
          <w:b w:val="0"/>
          <w:lang w:val="sl-SI"/>
        </w:rPr>
        <w:t xml:space="preserve">do izčrpanja </w:t>
      </w:r>
      <w:r w:rsidR="008A5627">
        <w:rPr>
          <w:rFonts w:ascii="Tahoma" w:hAnsi="Tahoma" w:cs="Tahoma"/>
          <w:b w:val="0"/>
          <w:lang w:val="sl-SI"/>
        </w:rPr>
        <w:t xml:space="preserve">ocenjene </w:t>
      </w:r>
      <w:r w:rsidRPr="00C8579C">
        <w:rPr>
          <w:rFonts w:ascii="Tahoma" w:hAnsi="Tahoma" w:cs="Tahoma"/>
          <w:b w:val="0"/>
          <w:lang w:val="sl-SI"/>
        </w:rPr>
        <w:t>vrednosti okvirnega sporazuma, navedene v</w:t>
      </w:r>
      <w:r w:rsidR="000074B6" w:rsidRPr="00C8579C">
        <w:rPr>
          <w:rFonts w:ascii="Tahoma" w:hAnsi="Tahoma" w:cs="Tahoma"/>
          <w:b w:val="0"/>
          <w:lang w:val="sl-SI"/>
        </w:rPr>
        <w:t xml:space="preserve"> prvem odstavku</w:t>
      </w:r>
      <w:r w:rsidRPr="00C8579C">
        <w:rPr>
          <w:rFonts w:ascii="Tahoma" w:hAnsi="Tahoma" w:cs="Tahoma"/>
          <w:b w:val="0"/>
          <w:lang w:val="sl-SI"/>
        </w:rPr>
        <w:t xml:space="preserve"> </w:t>
      </w:r>
      <w:r w:rsidR="00355747" w:rsidRPr="00A72BD0">
        <w:rPr>
          <w:rFonts w:ascii="Tahoma" w:hAnsi="Tahoma" w:cs="Tahoma"/>
          <w:b w:val="0"/>
          <w:lang w:val="sl-SI"/>
        </w:rPr>
        <w:t>3</w:t>
      </w:r>
      <w:r w:rsidRPr="00A72BD0">
        <w:rPr>
          <w:rFonts w:ascii="Tahoma" w:hAnsi="Tahoma" w:cs="Tahoma"/>
          <w:b w:val="0"/>
          <w:lang w:val="sl-SI"/>
        </w:rPr>
        <w:t>. člen</w:t>
      </w:r>
      <w:r w:rsidR="000074B6" w:rsidRPr="00A72BD0">
        <w:rPr>
          <w:rFonts w:ascii="Tahoma" w:hAnsi="Tahoma" w:cs="Tahoma"/>
          <w:b w:val="0"/>
          <w:lang w:val="sl-SI"/>
        </w:rPr>
        <w:t>a</w:t>
      </w:r>
      <w:r w:rsidRPr="00C8579C">
        <w:rPr>
          <w:rFonts w:ascii="Tahoma" w:hAnsi="Tahoma" w:cs="Tahoma"/>
          <w:b w:val="0"/>
          <w:lang w:val="sl-SI"/>
        </w:rPr>
        <w:t xml:space="preserve"> tega okvirnega sporazuma,</w:t>
      </w:r>
      <w:r w:rsidR="008A5627">
        <w:rPr>
          <w:rFonts w:ascii="Tahoma" w:hAnsi="Tahoma" w:cs="Tahoma"/>
          <w:b w:val="0"/>
          <w:lang w:val="sl-SI"/>
        </w:rPr>
        <w:t xml:space="preserve"> </w:t>
      </w:r>
      <w:r w:rsidR="00C23AD1" w:rsidRPr="00C8579C">
        <w:rPr>
          <w:rFonts w:ascii="Tahoma" w:hAnsi="Tahoma" w:cs="Tahoma"/>
          <w:b w:val="0"/>
          <w:lang w:val="sl-SI"/>
        </w:rPr>
        <w:t>kar nastopi prej.</w:t>
      </w:r>
    </w:p>
    <w:p w14:paraId="00F779A7" w14:textId="77777777" w:rsidR="00D66F0F" w:rsidRDefault="00D66F0F" w:rsidP="00AF65C5">
      <w:pPr>
        <w:pStyle w:val="Telobesedila"/>
        <w:keepNext/>
        <w:keepLines/>
        <w:widowControl/>
        <w:rPr>
          <w:rFonts w:ascii="Tahoma" w:hAnsi="Tahoma" w:cs="Tahoma"/>
          <w:b w:val="0"/>
          <w:lang w:val="sl-SI"/>
        </w:rPr>
      </w:pPr>
    </w:p>
    <w:p w14:paraId="4E4B17D3" w14:textId="77777777" w:rsidR="0067582A" w:rsidRPr="00C8579C" w:rsidRDefault="00C03DC3" w:rsidP="00464A9B">
      <w:pPr>
        <w:keepNext/>
        <w:keepLines/>
        <w:tabs>
          <w:tab w:val="left" w:pos="851"/>
          <w:tab w:val="left" w:pos="1702"/>
        </w:tabs>
        <w:jc w:val="both"/>
        <w:rPr>
          <w:rFonts w:ascii="Tahoma" w:hAnsi="Tahoma" w:cs="Tahoma"/>
          <w:b/>
        </w:rPr>
      </w:pPr>
      <w:r w:rsidRPr="00C8579C">
        <w:rPr>
          <w:rFonts w:ascii="Tahoma" w:hAnsi="Tahoma" w:cs="Tahoma"/>
          <w:b/>
        </w:rPr>
        <w:lastRenderedPageBreak/>
        <w:t xml:space="preserve">PREDMET </w:t>
      </w:r>
      <w:r w:rsidR="001A0989" w:rsidRPr="00C8579C">
        <w:rPr>
          <w:rFonts w:ascii="Tahoma" w:hAnsi="Tahoma" w:cs="Tahoma"/>
          <w:b/>
        </w:rPr>
        <w:t>OKVIRNEGA SPORAZUMA</w:t>
      </w:r>
    </w:p>
    <w:p w14:paraId="31DDD06C" w14:textId="77777777" w:rsidR="0067582A" w:rsidRPr="00C8579C" w:rsidRDefault="0067582A" w:rsidP="00AF65C5">
      <w:pPr>
        <w:keepNext/>
        <w:keepLines/>
        <w:tabs>
          <w:tab w:val="left" w:pos="1080"/>
          <w:tab w:val="left" w:pos="1702"/>
        </w:tabs>
        <w:ind w:left="360"/>
        <w:jc w:val="both"/>
        <w:rPr>
          <w:rFonts w:ascii="Tahoma" w:hAnsi="Tahoma" w:cs="Tahoma"/>
          <w:b/>
        </w:rPr>
      </w:pPr>
    </w:p>
    <w:p w14:paraId="59DEAB49" w14:textId="77777777" w:rsidR="00764D21" w:rsidRPr="00C8579C" w:rsidRDefault="0067582A" w:rsidP="00AF65C5">
      <w:pPr>
        <w:keepNext/>
        <w:keepLines/>
        <w:numPr>
          <w:ilvl w:val="1"/>
          <w:numId w:val="4"/>
        </w:numPr>
        <w:ind w:left="426" w:hanging="426"/>
        <w:jc w:val="center"/>
        <w:rPr>
          <w:rFonts w:ascii="Tahoma" w:hAnsi="Tahoma" w:cs="Tahoma"/>
        </w:rPr>
      </w:pPr>
      <w:r w:rsidRPr="00C8579C">
        <w:rPr>
          <w:rFonts w:ascii="Tahoma" w:hAnsi="Tahoma" w:cs="Tahoma"/>
        </w:rPr>
        <w:t>člen</w:t>
      </w:r>
    </w:p>
    <w:p w14:paraId="4E5DF4BF" w14:textId="77777777" w:rsidR="00E47488" w:rsidRPr="00C8579C" w:rsidRDefault="00E47488" w:rsidP="00AF65C5">
      <w:pPr>
        <w:keepNext/>
        <w:keepLines/>
        <w:tabs>
          <w:tab w:val="left" w:pos="1702"/>
        </w:tabs>
        <w:jc w:val="both"/>
        <w:rPr>
          <w:rFonts w:ascii="Tahoma" w:hAnsi="Tahoma" w:cs="Tahoma"/>
        </w:rPr>
      </w:pPr>
    </w:p>
    <w:p w14:paraId="7C7B4519" w14:textId="1628CA91" w:rsidR="00170071" w:rsidRPr="009C3D2F" w:rsidRDefault="00170071" w:rsidP="00AF65C5">
      <w:pPr>
        <w:keepNext/>
        <w:keepLines/>
        <w:tabs>
          <w:tab w:val="left" w:pos="1702"/>
        </w:tabs>
        <w:jc w:val="both"/>
        <w:rPr>
          <w:rFonts w:ascii="Tahoma" w:hAnsi="Tahoma" w:cs="Tahoma"/>
        </w:rPr>
      </w:pPr>
      <w:r>
        <w:rPr>
          <w:rFonts w:ascii="Tahoma" w:hAnsi="Tahoma" w:cs="Tahoma"/>
          <w:color w:val="000000"/>
        </w:rPr>
        <w:t xml:space="preserve">Predmet tega okvirnega sporazuma je </w:t>
      </w:r>
      <w:r w:rsidR="00BA3AAA">
        <w:rPr>
          <w:rFonts w:ascii="Tahoma" w:hAnsi="Tahoma" w:cs="Tahoma"/>
          <w:color w:val="000000"/>
        </w:rPr>
        <w:t>d</w:t>
      </w:r>
      <w:r w:rsidR="00BA3AAA" w:rsidRPr="00BA3AAA">
        <w:rPr>
          <w:rFonts w:ascii="Tahoma" w:hAnsi="Tahoma" w:cs="Tahoma"/>
          <w:color w:val="000000"/>
        </w:rPr>
        <w:t>obava železovega III sulfata (</w:t>
      </w:r>
      <w:proofErr w:type="spellStart"/>
      <w:r w:rsidR="00BA3AAA" w:rsidRPr="00BA3AAA">
        <w:rPr>
          <w:rFonts w:ascii="Tahoma" w:hAnsi="Tahoma" w:cs="Tahoma"/>
          <w:color w:val="000000"/>
        </w:rPr>
        <w:t>ferikola</w:t>
      </w:r>
      <w:proofErr w:type="spellEnd"/>
      <w:r w:rsidR="00BA3AAA" w:rsidRPr="00BA3AAA">
        <w:rPr>
          <w:rFonts w:ascii="Tahoma" w:hAnsi="Tahoma" w:cs="Tahoma"/>
          <w:color w:val="000000"/>
        </w:rPr>
        <w:t xml:space="preserve">) </w:t>
      </w:r>
      <w:r>
        <w:rPr>
          <w:rFonts w:ascii="Arial" w:hAnsi="Arial" w:cs="Arial"/>
        </w:rPr>
        <w:t>(v nadaljevanju tudi: blago)</w:t>
      </w:r>
      <w:r>
        <w:rPr>
          <w:rFonts w:ascii="Tahoma" w:hAnsi="Tahoma" w:cs="Tahoma"/>
          <w:color w:val="000000"/>
        </w:rPr>
        <w:t>, ki</w:t>
      </w:r>
      <w:r>
        <w:rPr>
          <w:rFonts w:ascii="Tahoma" w:hAnsi="Tahoma" w:cs="Tahoma"/>
        </w:rPr>
        <w:t xml:space="preserve"> jih naročnik</w:t>
      </w:r>
      <w:r w:rsidRPr="009C3D2F">
        <w:rPr>
          <w:rFonts w:ascii="Tahoma" w:hAnsi="Tahoma" w:cs="Tahoma"/>
        </w:rPr>
        <w:t xml:space="preserve"> po obsegu in časovno ne more vnaprej določiti. Količine in vrste </w:t>
      </w:r>
      <w:r>
        <w:rPr>
          <w:rFonts w:ascii="Tahoma" w:hAnsi="Tahoma" w:cs="Tahoma"/>
        </w:rPr>
        <w:t>blaga</w:t>
      </w:r>
      <w:r w:rsidRPr="009C3D2F">
        <w:rPr>
          <w:rFonts w:ascii="Tahoma" w:hAnsi="Tahoma" w:cs="Tahoma"/>
        </w:rPr>
        <w:t>, navedene v</w:t>
      </w:r>
      <w:r>
        <w:rPr>
          <w:rFonts w:ascii="Tahoma" w:hAnsi="Tahoma" w:cs="Tahoma"/>
        </w:rPr>
        <w:t xml:space="preserve"> </w:t>
      </w:r>
      <w:r w:rsidR="00B46F30">
        <w:rPr>
          <w:rFonts w:ascii="Tahoma" w:hAnsi="Tahoma" w:cs="Tahoma"/>
        </w:rPr>
        <w:t xml:space="preserve">končnem </w:t>
      </w:r>
      <w:r>
        <w:rPr>
          <w:rFonts w:ascii="Tahoma" w:hAnsi="Tahoma" w:cs="Tahoma"/>
        </w:rPr>
        <w:t>ponudbenem predračunu izvajalca št. …….. z dne ………. (v nadaljevanju: ponudbeni predračun), so okvirne in za naročnika</w:t>
      </w:r>
      <w:r w:rsidRPr="009C3D2F">
        <w:rPr>
          <w:rFonts w:ascii="Tahoma" w:hAnsi="Tahoma" w:cs="Tahoma"/>
        </w:rPr>
        <w:t xml:space="preserve"> niso obvezujoče.</w:t>
      </w:r>
    </w:p>
    <w:p w14:paraId="2016CE6A" w14:textId="77777777" w:rsidR="00170071" w:rsidRPr="00302D6E" w:rsidRDefault="00170071" w:rsidP="00AF65C5">
      <w:pPr>
        <w:keepNext/>
        <w:keepLines/>
        <w:jc w:val="both"/>
        <w:rPr>
          <w:rFonts w:ascii="Tahoma" w:hAnsi="Tahoma" w:cs="Tahoma"/>
          <w:color w:val="000000"/>
        </w:rPr>
      </w:pPr>
    </w:p>
    <w:p w14:paraId="25F97594" w14:textId="54358022" w:rsidR="00170071" w:rsidRPr="009C3D2F" w:rsidRDefault="00170071" w:rsidP="00AF65C5">
      <w:pPr>
        <w:keepNext/>
        <w:keepLines/>
        <w:tabs>
          <w:tab w:val="left" w:pos="1702"/>
        </w:tabs>
        <w:jc w:val="both"/>
        <w:rPr>
          <w:rFonts w:ascii="Tahoma" w:hAnsi="Tahoma" w:cs="Tahoma"/>
        </w:rPr>
      </w:pPr>
      <w:r>
        <w:rPr>
          <w:rFonts w:ascii="Tahoma" w:hAnsi="Tahoma" w:cs="Tahoma"/>
        </w:rPr>
        <w:t>Podrobnejša o</w:t>
      </w:r>
      <w:r w:rsidRPr="009C3D2F">
        <w:rPr>
          <w:rFonts w:ascii="Tahoma" w:hAnsi="Tahoma" w:cs="Tahoma"/>
        </w:rPr>
        <w:t>predelitev in opis predmeta te</w:t>
      </w:r>
      <w:r>
        <w:rPr>
          <w:rFonts w:ascii="Tahoma" w:hAnsi="Tahoma" w:cs="Tahoma"/>
        </w:rPr>
        <w:t>ga okvirnega sporazuma</w:t>
      </w:r>
      <w:r w:rsidR="00BC7ECC">
        <w:rPr>
          <w:rFonts w:ascii="Tahoma" w:hAnsi="Tahoma" w:cs="Tahoma"/>
        </w:rPr>
        <w:t xml:space="preserve"> sta razvidna</w:t>
      </w:r>
      <w:r w:rsidRPr="009C3D2F">
        <w:rPr>
          <w:rFonts w:ascii="Tahoma" w:hAnsi="Tahoma" w:cs="Tahoma"/>
        </w:rPr>
        <w:t xml:space="preserve"> iz </w:t>
      </w:r>
      <w:r w:rsidRPr="00A72BD0">
        <w:rPr>
          <w:rFonts w:ascii="Tahoma" w:hAnsi="Tahoma" w:cs="Tahoma"/>
        </w:rPr>
        <w:t>ponudbenega predračuna, ki je kot priloga sestavni del tega okvirnega sporazuma.</w:t>
      </w:r>
      <w:r w:rsidRPr="009C3D2F">
        <w:rPr>
          <w:rFonts w:ascii="Tahoma" w:hAnsi="Tahoma" w:cs="Tahoma"/>
        </w:rPr>
        <w:t xml:space="preserve"> </w:t>
      </w:r>
    </w:p>
    <w:p w14:paraId="6E2063AA" w14:textId="77777777" w:rsidR="00170071" w:rsidRPr="00302D6E" w:rsidRDefault="00170071" w:rsidP="00AF65C5">
      <w:pPr>
        <w:keepNext/>
        <w:keepLines/>
        <w:jc w:val="both"/>
        <w:rPr>
          <w:rFonts w:ascii="Tahoma" w:hAnsi="Tahoma" w:cs="Tahoma"/>
          <w:color w:val="000000"/>
        </w:rPr>
      </w:pPr>
    </w:p>
    <w:p w14:paraId="6B9C53BC" w14:textId="11411F81" w:rsidR="00170071" w:rsidRPr="009C3D2F" w:rsidRDefault="00170071" w:rsidP="00AF65C5">
      <w:pPr>
        <w:keepNext/>
        <w:keepLines/>
        <w:tabs>
          <w:tab w:val="left" w:pos="1702"/>
        </w:tabs>
        <w:jc w:val="both"/>
        <w:rPr>
          <w:rFonts w:ascii="Tahoma" w:hAnsi="Tahoma" w:cs="Tahoma"/>
        </w:rPr>
      </w:pPr>
      <w:r>
        <w:rPr>
          <w:rFonts w:ascii="Tahoma" w:hAnsi="Tahoma" w:cs="Tahoma"/>
        </w:rPr>
        <w:t>Naročnik in izvajalec</w:t>
      </w:r>
      <w:r w:rsidRPr="009C3D2F">
        <w:rPr>
          <w:rFonts w:ascii="Tahoma" w:hAnsi="Tahoma" w:cs="Tahoma"/>
        </w:rPr>
        <w:t xml:space="preserve"> se</w:t>
      </w:r>
      <w:r>
        <w:rPr>
          <w:rFonts w:ascii="Tahoma" w:hAnsi="Tahoma" w:cs="Tahoma"/>
        </w:rPr>
        <w:t xml:space="preserve"> izrecno dogovorita, da bo naročnik</w:t>
      </w:r>
      <w:r w:rsidRPr="009C3D2F">
        <w:rPr>
          <w:rFonts w:ascii="Tahoma" w:hAnsi="Tahoma" w:cs="Tahoma"/>
        </w:rPr>
        <w:t xml:space="preserve"> v obdobju veljavnos</w:t>
      </w:r>
      <w:r>
        <w:rPr>
          <w:rFonts w:ascii="Tahoma" w:hAnsi="Tahoma" w:cs="Tahoma"/>
        </w:rPr>
        <w:t>ti tega okvirnega sporazuma, kupoval  blago</w:t>
      </w:r>
      <w:r w:rsidRPr="009C3D2F">
        <w:rPr>
          <w:rFonts w:ascii="Tahoma" w:hAnsi="Tahoma" w:cs="Tahoma"/>
        </w:rPr>
        <w:t xml:space="preserve">, ki ga bo dejansko potreboval in za katerega bo imel zagotovljena finančna sredstva. </w:t>
      </w:r>
    </w:p>
    <w:p w14:paraId="6745518D" w14:textId="77777777" w:rsidR="00170071" w:rsidRDefault="00170071" w:rsidP="00AF65C5">
      <w:pPr>
        <w:keepNext/>
        <w:keepLines/>
        <w:jc w:val="both"/>
        <w:rPr>
          <w:rFonts w:ascii="Tahoma" w:hAnsi="Tahoma" w:cs="Tahoma"/>
          <w:color w:val="000000"/>
        </w:rPr>
      </w:pPr>
    </w:p>
    <w:p w14:paraId="69566A9B" w14:textId="4BB44B45" w:rsidR="00170071" w:rsidRPr="00572A27" w:rsidRDefault="00170071" w:rsidP="00AF65C5">
      <w:pPr>
        <w:keepNext/>
        <w:keepLines/>
        <w:tabs>
          <w:tab w:val="left" w:pos="1702"/>
        </w:tabs>
        <w:jc w:val="both"/>
        <w:rPr>
          <w:rFonts w:ascii="Tahoma" w:hAnsi="Tahoma" w:cs="Tahoma"/>
        </w:rPr>
      </w:pPr>
      <w:r>
        <w:rPr>
          <w:rFonts w:ascii="Tahoma" w:hAnsi="Tahoma" w:cs="Tahoma"/>
          <w:color w:val="000000"/>
        </w:rPr>
        <w:t>Izvajalec s podpisom tega okvirnega sporazuma</w:t>
      </w:r>
      <w:r w:rsidRPr="00302D6E">
        <w:rPr>
          <w:rFonts w:ascii="Tahoma" w:hAnsi="Tahoma" w:cs="Tahoma"/>
          <w:color w:val="000000"/>
        </w:rPr>
        <w:t xml:space="preserve"> jamči, da bo </w:t>
      </w:r>
      <w:r w:rsidR="00BC7ECC">
        <w:rPr>
          <w:rFonts w:ascii="Tahoma" w:hAnsi="Tahoma" w:cs="Tahoma"/>
          <w:color w:val="000000"/>
        </w:rPr>
        <w:t>blago</w:t>
      </w:r>
      <w:r>
        <w:rPr>
          <w:rFonts w:ascii="Tahoma" w:hAnsi="Tahoma" w:cs="Tahoma"/>
          <w:color w:val="000000"/>
        </w:rPr>
        <w:t xml:space="preserve"> </w:t>
      </w:r>
      <w:r w:rsidRPr="00302D6E">
        <w:rPr>
          <w:rFonts w:ascii="Tahoma" w:hAnsi="Tahoma" w:cs="Tahoma"/>
          <w:color w:val="000000"/>
        </w:rPr>
        <w:t>ob dobavi ustrezal</w:t>
      </w:r>
      <w:r w:rsidR="00BC7ECC">
        <w:rPr>
          <w:rFonts w:ascii="Tahoma" w:hAnsi="Tahoma" w:cs="Tahoma"/>
          <w:color w:val="000000"/>
        </w:rPr>
        <w:t>o</w:t>
      </w:r>
      <w:r w:rsidRPr="00302D6E">
        <w:rPr>
          <w:rFonts w:ascii="Tahoma" w:hAnsi="Tahoma" w:cs="Tahoma"/>
          <w:color w:val="000000"/>
        </w:rPr>
        <w:t xml:space="preserve"> vsem zahtevam, ki jih določajo predpisi, ki veljajo na območju </w:t>
      </w:r>
      <w:r>
        <w:rPr>
          <w:rFonts w:ascii="Tahoma" w:hAnsi="Tahoma" w:cs="Tahoma"/>
          <w:color w:val="000000"/>
        </w:rPr>
        <w:t xml:space="preserve">Republike Slovenije ter </w:t>
      </w:r>
      <w:r w:rsidRPr="00485202">
        <w:rPr>
          <w:rFonts w:ascii="Tahoma" w:hAnsi="Tahoma"/>
        </w:rPr>
        <w:t>tehničnim zahtevam</w:t>
      </w:r>
      <w:r>
        <w:rPr>
          <w:rFonts w:ascii="Tahoma" w:hAnsi="Tahoma" w:cs="Tahoma"/>
          <w:color w:val="000000"/>
        </w:rPr>
        <w:t>, zahtevanim</w:t>
      </w:r>
      <w:r w:rsidRPr="00485202">
        <w:rPr>
          <w:rFonts w:ascii="Tahoma" w:hAnsi="Tahoma"/>
        </w:rPr>
        <w:t xml:space="preserve"> standardom in ostalim zahtevam v razpisni dokumentaciji</w:t>
      </w:r>
      <w:r>
        <w:rPr>
          <w:rFonts w:ascii="Tahoma" w:hAnsi="Tahoma"/>
        </w:rPr>
        <w:t xml:space="preserve"> </w:t>
      </w:r>
      <w:r w:rsidR="00797292">
        <w:rPr>
          <w:rFonts w:ascii="Tahoma" w:hAnsi="Tahoma"/>
        </w:rPr>
        <w:t xml:space="preserve">naročnika </w:t>
      </w:r>
      <w:r>
        <w:rPr>
          <w:rFonts w:ascii="Tahoma" w:hAnsi="Tahoma"/>
        </w:rPr>
        <w:t xml:space="preserve">št. </w:t>
      </w:r>
      <w:r w:rsidR="002A34A0">
        <w:rPr>
          <w:rFonts w:ascii="Tahoma" w:hAnsi="Tahoma"/>
        </w:rPr>
        <w:t>VKS-</w:t>
      </w:r>
      <w:r w:rsidR="00BA3AAA">
        <w:rPr>
          <w:rFonts w:ascii="Tahoma" w:hAnsi="Tahoma"/>
        </w:rPr>
        <w:t>136</w:t>
      </w:r>
      <w:r w:rsidR="002A34A0">
        <w:rPr>
          <w:rFonts w:ascii="Tahoma" w:hAnsi="Tahoma"/>
        </w:rPr>
        <w:t>/26</w:t>
      </w:r>
      <w:r>
        <w:rPr>
          <w:rFonts w:ascii="Tahoma" w:hAnsi="Tahoma" w:cs="Tahoma"/>
          <w:color w:val="000000"/>
        </w:rPr>
        <w:t>.</w:t>
      </w:r>
    </w:p>
    <w:p w14:paraId="6F6E82BD" w14:textId="339ACA37" w:rsidR="007C2D63" w:rsidRDefault="007C2D63" w:rsidP="00AF65C5">
      <w:pPr>
        <w:keepNext/>
        <w:keepLines/>
        <w:jc w:val="both"/>
        <w:rPr>
          <w:rFonts w:ascii="Tahoma" w:hAnsi="Tahoma" w:cs="Tahoma"/>
        </w:rPr>
      </w:pPr>
    </w:p>
    <w:p w14:paraId="0A8CF8D9" w14:textId="77777777" w:rsidR="007C2116" w:rsidRDefault="007C2116" w:rsidP="00AF65C5">
      <w:pPr>
        <w:keepNext/>
        <w:keepLines/>
        <w:jc w:val="both"/>
        <w:rPr>
          <w:rFonts w:ascii="Tahoma" w:hAnsi="Tahoma" w:cs="Tahoma"/>
        </w:rPr>
      </w:pPr>
    </w:p>
    <w:p w14:paraId="7A4FE9DE" w14:textId="6C6E7D52" w:rsidR="00630109" w:rsidRPr="00C8579C" w:rsidRDefault="00960FDA" w:rsidP="00464A9B">
      <w:pPr>
        <w:keepNext/>
        <w:keepLines/>
        <w:tabs>
          <w:tab w:val="left" w:pos="851"/>
          <w:tab w:val="left" w:pos="1702"/>
        </w:tabs>
        <w:jc w:val="both"/>
        <w:rPr>
          <w:rFonts w:ascii="Tahoma" w:hAnsi="Tahoma" w:cs="Tahoma"/>
          <w:b/>
        </w:rPr>
      </w:pPr>
      <w:r w:rsidRPr="00C8579C">
        <w:rPr>
          <w:rFonts w:ascii="Tahoma" w:hAnsi="Tahoma" w:cs="Tahoma"/>
          <w:b/>
        </w:rPr>
        <w:t>VREDNOST</w:t>
      </w:r>
      <w:r w:rsidR="001326A6" w:rsidRPr="00C8579C">
        <w:rPr>
          <w:rFonts w:ascii="Tahoma" w:hAnsi="Tahoma" w:cs="Tahoma"/>
          <w:b/>
        </w:rPr>
        <w:t xml:space="preserve"> </w:t>
      </w:r>
      <w:r w:rsidR="002202F6" w:rsidRPr="00C8579C">
        <w:rPr>
          <w:rFonts w:ascii="Tahoma" w:hAnsi="Tahoma" w:cs="Tahoma"/>
          <w:b/>
        </w:rPr>
        <w:t>OKVIRNEGA SPORAZUMA</w:t>
      </w:r>
    </w:p>
    <w:p w14:paraId="66CBF623" w14:textId="77777777" w:rsidR="00555417" w:rsidRPr="00C8579C" w:rsidRDefault="00555417" w:rsidP="00AF65C5">
      <w:pPr>
        <w:keepNext/>
        <w:keepLines/>
        <w:tabs>
          <w:tab w:val="left" w:pos="1080"/>
        </w:tabs>
        <w:ind w:left="360"/>
        <w:rPr>
          <w:rFonts w:ascii="Tahoma" w:hAnsi="Tahoma" w:cs="Tahoma"/>
          <w:b/>
        </w:rPr>
      </w:pPr>
    </w:p>
    <w:p w14:paraId="39AE8CBC" w14:textId="77777777" w:rsidR="007B3CF9" w:rsidRPr="00C8579C" w:rsidRDefault="00630109" w:rsidP="00AF65C5">
      <w:pPr>
        <w:keepNext/>
        <w:keepLines/>
        <w:numPr>
          <w:ilvl w:val="1"/>
          <w:numId w:val="4"/>
        </w:numPr>
        <w:ind w:left="426" w:hanging="426"/>
        <w:jc w:val="center"/>
        <w:rPr>
          <w:rFonts w:ascii="Tahoma" w:hAnsi="Tahoma" w:cs="Tahoma"/>
        </w:rPr>
      </w:pPr>
      <w:r w:rsidRPr="00C8579C">
        <w:rPr>
          <w:rFonts w:ascii="Tahoma" w:hAnsi="Tahoma" w:cs="Tahoma"/>
        </w:rPr>
        <w:t>člen</w:t>
      </w:r>
    </w:p>
    <w:p w14:paraId="7859D0F9" w14:textId="77777777" w:rsidR="007B3CF9" w:rsidRPr="00C8579C" w:rsidRDefault="007B3CF9" w:rsidP="00AF65C5">
      <w:pPr>
        <w:keepNext/>
        <w:keepLines/>
        <w:jc w:val="both"/>
        <w:rPr>
          <w:rFonts w:ascii="Tahoma" w:hAnsi="Tahoma" w:cs="Tahoma"/>
        </w:rPr>
      </w:pPr>
    </w:p>
    <w:p w14:paraId="28B2E801" w14:textId="44668568" w:rsidR="001E2613" w:rsidRDefault="00470D62" w:rsidP="00AF65C5">
      <w:pPr>
        <w:pStyle w:val="Navadensplet"/>
        <w:keepNext/>
        <w:keepLines/>
        <w:spacing w:before="0" w:beforeAutospacing="0" w:after="0" w:afterAutospacing="0"/>
        <w:jc w:val="both"/>
        <w:rPr>
          <w:rFonts w:ascii="Tahoma" w:hAnsi="Tahoma" w:cs="Tahoma"/>
          <w:sz w:val="20"/>
          <w:szCs w:val="20"/>
        </w:rPr>
      </w:pPr>
      <w:r>
        <w:rPr>
          <w:rFonts w:ascii="Tahoma" w:hAnsi="Tahoma" w:cs="Tahoma"/>
          <w:sz w:val="20"/>
          <w:szCs w:val="20"/>
        </w:rPr>
        <w:t xml:space="preserve">Okvirna </w:t>
      </w:r>
      <w:r w:rsidR="006B5746">
        <w:rPr>
          <w:rFonts w:ascii="Tahoma" w:hAnsi="Tahoma" w:cs="Tahoma"/>
          <w:sz w:val="20"/>
          <w:szCs w:val="20"/>
        </w:rPr>
        <w:t>v</w:t>
      </w:r>
      <w:r w:rsidR="001E2613" w:rsidRPr="008B35FE">
        <w:rPr>
          <w:rFonts w:ascii="Tahoma" w:hAnsi="Tahoma" w:cs="Tahoma"/>
          <w:sz w:val="20"/>
          <w:szCs w:val="20"/>
        </w:rPr>
        <w:t xml:space="preserve">rednost </w:t>
      </w:r>
      <w:r w:rsidR="001E2613">
        <w:rPr>
          <w:rFonts w:ascii="Tahoma" w:hAnsi="Tahoma" w:cs="Tahoma"/>
          <w:sz w:val="20"/>
          <w:szCs w:val="20"/>
        </w:rPr>
        <w:t>okvirnega sporazuma</w:t>
      </w:r>
      <w:r w:rsidR="001E2613" w:rsidRPr="008B35FE">
        <w:rPr>
          <w:rFonts w:ascii="Tahoma" w:hAnsi="Tahoma" w:cs="Tahoma"/>
          <w:sz w:val="20"/>
          <w:szCs w:val="20"/>
        </w:rPr>
        <w:t xml:space="preserve"> je ob </w:t>
      </w:r>
      <w:r w:rsidR="001E2613">
        <w:rPr>
          <w:rFonts w:ascii="Tahoma" w:hAnsi="Tahoma" w:cs="Tahoma"/>
          <w:sz w:val="20"/>
          <w:szCs w:val="20"/>
        </w:rPr>
        <w:t xml:space="preserve">objavi obvestila o javnem naročilu na Portalu javnih naročil in na dan sklenitve tega okvirnega sporazuma znašala: </w:t>
      </w:r>
    </w:p>
    <w:p w14:paraId="7C321FB8" w14:textId="77777777" w:rsidR="004A6B70" w:rsidRPr="00C8579C" w:rsidRDefault="004A6B70" w:rsidP="00AF65C5">
      <w:pPr>
        <w:pStyle w:val="Slog"/>
        <w:keepNext/>
        <w:keepLines/>
        <w:jc w:val="both"/>
        <w:rPr>
          <w:rFonts w:ascii="Tahoma" w:hAnsi="Tahoma" w:cs="Tahoma"/>
          <w:sz w:val="20"/>
          <w:lang w:val="sl-SI"/>
        </w:rPr>
      </w:pPr>
    </w:p>
    <w:tbl>
      <w:tblPr>
        <w:tblW w:w="0" w:type="auto"/>
        <w:jc w:val="center"/>
        <w:tblBorders>
          <w:bottom w:val="single" w:sz="4" w:space="0" w:color="auto"/>
        </w:tblBorders>
        <w:tblLook w:val="04A0" w:firstRow="1" w:lastRow="0" w:firstColumn="1" w:lastColumn="0" w:noHBand="0" w:noVBand="1"/>
      </w:tblPr>
      <w:tblGrid>
        <w:gridCol w:w="3976"/>
      </w:tblGrid>
      <w:tr w:rsidR="006C4C08" w:rsidRPr="00C8579C" w14:paraId="21407A1D" w14:textId="77777777" w:rsidTr="00A92512">
        <w:trPr>
          <w:jc w:val="center"/>
        </w:trPr>
        <w:tc>
          <w:tcPr>
            <w:tcW w:w="0" w:type="auto"/>
            <w:shd w:val="clear" w:color="auto" w:fill="auto"/>
          </w:tcPr>
          <w:p w14:paraId="29F7C4AA" w14:textId="77777777" w:rsidR="006C4C08" w:rsidRPr="00C8579C" w:rsidRDefault="006C4C08" w:rsidP="00AF65C5">
            <w:pPr>
              <w:pStyle w:val="Navadensplet"/>
              <w:keepNext/>
              <w:keepLines/>
              <w:spacing w:before="0" w:beforeAutospacing="0" w:after="0" w:afterAutospacing="0"/>
              <w:jc w:val="both"/>
              <w:rPr>
                <w:rFonts w:ascii="Tahoma" w:hAnsi="Tahoma" w:cs="Tahoma"/>
                <w:sz w:val="20"/>
                <w:szCs w:val="20"/>
              </w:rPr>
            </w:pPr>
            <w:r w:rsidRPr="00C8579C">
              <w:rPr>
                <w:rFonts w:ascii="Tahoma" w:hAnsi="Tahoma" w:cs="Tahoma"/>
                <w:sz w:val="20"/>
                <w:szCs w:val="20"/>
              </w:rPr>
              <w:t xml:space="preserve">                                        EUR brez DDV</w:t>
            </w:r>
          </w:p>
        </w:tc>
      </w:tr>
    </w:tbl>
    <w:p w14:paraId="41996188" w14:textId="77777777" w:rsidR="00B20769" w:rsidRPr="00C8579C" w:rsidRDefault="00B20769" w:rsidP="00AF65C5">
      <w:pPr>
        <w:pStyle w:val="Navadensplet"/>
        <w:keepNext/>
        <w:keepLines/>
        <w:spacing w:before="0" w:beforeAutospacing="0" w:after="0" w:afterAutospacing="0"/>
        <w:jc w:val="center"/>
        <w:rPr>
          <w:rFonts w:ascii="Tahoma" w:hAnsi="Tahoma" w:cs="Tahoma"/>
          <w:sz w:val="20"/>
          <w:szCs w:val="20"/>
        </w:rPr>
      </w:pPr>
    </w:p>
    <w:p w14:paraId="343F84AF" w14:textId="3DE6B54D" w:rsidR="006C4C08" w:rsidRPr="00C8579C" w:rsidRDefault="006C4C08" w:rsidP="00AF65C5">
      <w:pPr>
        <w:pStyle w:val="Navadensplet"/>
        <w:keepNext/>
        <w:keepLines/>
        <w:spacing w:before="0" w:beforeAutospacing="0" w:after="0" w:afterAutospacing="0"/>
        <w:jc w:val="center"/>
        <w:rPr>
          <w:rFonts w:ascii="Tahoma" w:hAnsi="Tahoma" w:cs="Tahoma"/>
          <w:sz w:val="20"/>
          <w:szCs w:val="20"/>
        </w:rPr>
      </w:pPr>
      <w:r w:rsidRPr="00C8579C">
        <w:rPr>
          <w:rFonts w:ascii="Tahoma" w:hAnsi="Tahoma" w:cs="Tahoma"/>
          <w:sz w:val="20"/>
          <w:szCs w:val="20"/>
        </w:rPr>
        <w:t>(z besedo: ……………………………………………………………………</w:t>
      </w:r>
      <w:r w:rsidR="00FF72CC">
        <w:rPr>
          <w:rFonts w:ascii="Tahoma" w:hAnsi="Tahoma" w:cs="Tahoma"/>
          <w:sz w:val="20"/>
          <w:szCs w:val="20"/>
        </w:rPr>
        <w:t>…</w:t>
      </w:r>
      <w:r w:rsidRPr="00C8579C">
        <w:rPr>
          <w:rFonts w:ascii="Tahoma" w:hAnsi="Tahoma" w:cs="Tahoma"/>
          <w:sz w:val="20"/>
          <w:szCs w:val="20"/>
        </w:rPr>
        <w:t xml:space="preserve"> evrov in 00/100).</w:t>
      </w:r>
    </w:p>
    <w:p w14:paraId="03D20518" w14:textId="77777777" w:rsidR="008C77E8" w:rsidRPr="00C8579C" w:rsidRDefault="008C77E8" w:rsidP="00AF65C5">
      <w:pPr>
        <w:pStyle w:val="Slog"/>
        <w:keepNext/>
        <w:keepLines/>
        <w:jc w:val="both"/>
        <w:rPr>
          <w:rFonts w:ascii="Tahoma" w:hAnsi="Tahoma" w:cs="Tahoma"/>
          <w:sz w:val="20"/>
          <w:lang w:val="sl-SI"/>
        </w:rPr>
      </w:pPr>
    </w:p>
    <w:p w14:paraId="2B1A2331" w14:textId="35EFD7F2" w:rsidR="002202F6" w:rsidRDefault="00470D62" w:rsidP="00AF65C5">
      <w:pPr>
        <w:pStyle w:val="Slog"/>
        <w:keepNext/>
        <w:keepLines/>
        <w:jc w:val="both"/>
        <w:rPr>
          <w:rFonts w:ascii="Tahoma" w:hAnsi="Tahoma" w:cs="Tahoma"/>
          <w:sz w:val="20"/>
          <w:lang w:val="sl-SI"/>
        </w:rPr>
      </w:pPr>
      <w:r>
        <w:rPr>
          <w:rFonts w:ascii="Tahoma" w:hAnsi="Tahoma" w:cs="Tahoma"/>
          <w:sz w:val="20"/>
          <w:lang w:val="sl-SI"/>
        </w:rPr>
        <w:t xml:space="preserve">Okvirna </w:t>
      </w:r>
      <w:r w:rsidR="006B5746">
        <w:rPr>
          <w:rFonts w:ascii="Tahoma" w:hAnsi="Tahoma" w:cs="Tahoma"/>
          <w:sz w:val="20"/>
          <w:lang w:val="sl-SI"/>
        </w:rPr>
        <w:t>v</w:t>
      </w:r>
      <w:r w:rsidR="002202F6" w:rsidRPr="00C8579C">
        <w:rPr>
          <w:rFonts w:ascii="Tahoma" w:hAnsi="Tahoma" w:cs="Tahoma"/>
          <w:sz w:val="20"/>
          <w:lang w:val="sl-SI"/>
        </w:rPr>
        <w:t xml:space="preserve">rednost okvirnega sporazuma ne vključuje DDV. DDV bo izvajalec </w:t>
      </w:r>
      <w:r w:rsidR="003A6039">
        <w:rPr>
          <w:rFonts w:ascii="Tahoma" w:hAnsi="Tahoma" w:cs="Tahoma"/>
          <w:sz w:val="20"/>
          <w:lang w:val="sl-SI"/>
        </w:rPr>
        <w:t>ob</w:t>
      </w:r>
      <w:r w:rsidR="003A6039" w:rsidRPr="00C8579C">
        <w:rPr>
          <w:rFonts w:ascii="Tahoma" w:hAnsi="Tahoma" w:cs="Tahoma"/>
          <w:sz w:val="20"/>
          <w:lang w:val="sl-SI"/>
        </w:rPr>
        <w:t xml:space="preserve">računal </w:t>
      </w:r>
      <w:r w:rsidR="002202F6" w:rsidRPr="00C8579C">
        <w:rPr>
          <w:rFonts w:ascii="Tahoma" w:hAnsi="Tahoma" w:cs="Tahoma"/>
          <w:sz w:val="20"/>
          <w:lang w:val="sl-SI"/>
        </w:rPr>
        <w:t>na podlagi veljavne zakonodaje</w:t>
      </w:r>
      <w:r w:rsidR="00DD5BD9" w:rsidRPr="00C8579C">
        <w:rPr>
          <w:rFonts w:ascii="Tahoma" w:hAnsi="Tahoma" w:cs="Tahoma"/>
          <w:sz w:val="20"/>
          <w:lang w:val="sl-SI"/>
        </w:rPr>
        <w:t xml:space="preserve"> Republike Slovenije</w:t>
      </w:r>
      <w:r w:rsidR="002202F6" w:rsidRPr="00C8579C">
        <w:rPr>
          <w:rFonts w:ascii="Tahoma" w:hAnsi="Tahoma" w:cs="Tahoma"/>
          <w:sz w:val="20"/>
          <w:lang w:val="sl-SI"/>
        </w:rPr>
        <w:t>.</w:t>
      </w:r>
    </w:p>
    <w:p w14:paraId="21CBA01C" w14:textId="77777777" w:rsidR="009A0930" w:rsidRDefault="009A0930" w:rsidP="00AF65C5">
      <w:pPr>
        <w:pStyle w:val="Slog"/>
        <w:keepNext/>
        <w:keepLines/>
        <w:jc w:val="both"/>
        <w:rPr>
          <w:rFonts w:ascii="Tahoma" w:hAnsi="Tahoma" w:cs="Tahoma"/>
          <w:sz w:val="20"/>
          <w:lang w:val="sl-SI"/>
        </w:rPr>
      </w:pPr>
    </w:p>
    <w:p w14:paraId="63669D0B" w14:textId="1B8BC4A7" w:rsidR="009A0930" w:rsidRDefault="00470D62" w:rsidP="00AF65C5">
      <w:pPr>
        <w:keepNext/>
        <w:keepLines/>
        <w:jc w:val="both"/>
        <w:rPr>
          <w:rFonts w:ascii="Tahoma" w:hAnsi="Tahoma" w:cs="Tahoma"/>
        </w:rPr>
      </w:pPr>
      <w:r w:rsidRPr="00470D62">
        <w:rPr>
          <w:rFonts w:ascii="Tahoma" w:hAnsi="Tahoma" w:cs="Tahoma"/>
        </w:rPr>
        <w:t xml:space="preserve">Cena na enoto mere v ponudbi izvajalca na podlagi vsakokratnega odpiranja konkurence za oddajo posameznega naročila, ki se bo izvajalo </w:t>
      </w:r>
      <w:r w:rsidR="006E73E7">
        <w:rPr>
          <w:rFonts w:ascii="Tahoma" w:hAnsi="Tahoma" w:cs="Tahoma"/>
        </w:rPr>
        <w:t xml:space="preserve">predvidoma </w:t>
      </w:r>
      <w:r w:rsidRPr="00470D62">
        <w:rPr>
          <w:rFonts w:ascii="Tahoma" w:hAnsi="Tahoma" w:cs="Tahoma"/>
        </w:rPr>
        <w:t xml:space="preserve">vsakih </w:t>
      </w:r>
      <w:r>
        <w:rPr>
          <w:rFonts w:ascii="Tahoma" w:hAnsi="Tahoma" w:cs="Tahoma"/>
        </w:rPr>
        <w:t>dvanajst</w:t>
      </w:r>
      <w:r w:rsidRPr="00470D62">
        <w:rPr>
          <w:rFonts w:ascii="Tahoma" w:hAnsi="Tahoma" w:cs="Tahoma"/>
        </w:rPr>
        <w:t xml:space="preserve"> (</w:t>
      </w:r>
      <w:r>
        <w:rPr>
          <w:rFonts w:ascii="Tahoma" w:hAnsi="Tahoma" w:cs="Tahoma"/>
        </w:rPr>
        <w:t>12</w:t>
      </w:r>
      <w:r w:rsidRPr="00470D62">
        <w:rPr>
          <w:rFonts w:ascii="Tahoma" w:hAnsi="Tahoma" w:cs="Tahoma"/>
        </w:rPr>
        <w:t>) mesecev</w:t>
      </w:r>
      <w:r>
        <w:rPr>
          <w:rFonts w:ascii="Tahoma" w:hAnsi="Tahoma" w:cs="Tahoma"/>
        </w:rPr>
        <w:t xml:space="preserve"> oz. v primeru izčrpanja sredstev, prej</w:t>
      </w:r>
      <w:r w:rsidRPr="00470D62">
        <w:rPr>
          <w:rFonts w:ascii="Tahoma" w:hAnsi="Tahoma" w:cs="Tahoma"/>
        </w:rPr>
        <w:t>, je v obdobju veljavnosti ponudbe za posamezno naročilo (</w:t>
      </w:r>
      <w:proofErr w:type="spellStart"/>
      <w:r w:rsidRPr="00470D62">
        <w:rPr>
          <w:rFonts w:ascii="Tahoma" w:hAnsi="Tahoma" w:cs="Tahoma"/>
        </w:rPr>
        <w:t>t,j</w:t>
      </w:r>
      <w:proofErr w:type="spellEnd"/>
      <w:r w:rsidRPr="00470D62">
        <w:rPr>
          <w:rFonts w:ascii="Tahoma" w:hAnsi="Tahoma" w:cs="Tahoma"/>
        </w:rPr>
        <w:t>. v obdobju izvajanja posameznih dobav na podlagi vsakokratnega odpiranja konkurence) fiksna.</w:t>
      </w:r>
      <w:r>
        <w:rPr>
          <w:rFonts w:ascii="Tahoma" w:hAnsi="Tahoma" w:cs="Tahoma"/>
        </w:rPr>
        <w:t xml:space="preserve"> </w:t>
      </w:r>
      <w:r w:rsidR="006E73E7" w:rsidRPr="006E73E7">
        <w:rPr>
          <w:rFonts w:ascii="Tahoma" w:hAnsi="Tahoma" w:cs="Tahoma"/>
        </w:rPr>
        <w:t>Cena na enoto mere brez DDV je oblikovana DDP (</w:t>
      </w:r>
      <w:proofErr w:type="spellStart"/>
      <w:r w:rsidR="006E73E7" w:rsidRPr="006E73E7">
        <w:rPr>
          <w:rFonts w:ascii="Tahoma" w:hAnsi="Tahoma" w:cs="Tahoma"/>
        </w:rPr>
        <w:t>Delivery</w:t>
      </w:r>
      <w:proofErr w:type="spellEnd"/>
      <w:r w:rsidR="006E73E7" w:rsidRPr="006E73E7">
        <w:rPr>
          <w:rFonts w:ascii="Tahoma" w:hAnsi="Tahoma" w:cs="Tahoma"/>
        </w:rPr>
        <w:t xml:space="preserve"> </w:t>
      </w:r>
      <w:proofErr w:type="spellStart"/>
      <w:r w:rsidR="006E73E7" w:rsidRPr="006E73E7">
        <w:rPr>
          <w:rFonts w:ascii="Tahoma" w:hAnsi="Tahoma" w:cs="Tahoma"/>
        </w:rPr>
        <w:t>Duty</w:t>
      </w:r>
      <w:proofErr w:type="spellEnd"/>
      <w:r w:rsidR="006E73E7" w:rsidRPr="006E73E7">
        <w:rPr>
          <w:rFonts w:ascii="Tahoma" w:hAnsi="Tahoma" w:cs="Tahoma"/>
        </w:rPr>
        <w:t xml:space="preserve"> </w:t>
      </w:r>
      <w:proofErr w:type="spellStart"/>
      <w:r w:rsidR="006E73E7" w:rsidRPr="006E73E7">
        <w:rPr>
          <w:rFonts w:ascii="Tahoma" w:hAnsi="Tahoma" w:cs="Tahoma"/>
        </w:rPr>
        <w:t>Paid</w:t>
      </w:r>
      <w:proofErr w:type="spellEnd"/>
      <w:r w:rsidR="006E73E7" w:rsidRPr="006E73E7">
        <w:rPr>
          <w:rFonts w:ascii="Tahoma" w:hAnsi="Tahoma" w:cs="Tahoma"/>
        </w:rPr>
        <w:t xml:space="preserve"> – Dobavljeno ocarinjeno; </w:t>
      </w:r>
      <w:proofErr w:type="spellStart"/>
      <w:r w:rsidR="006E73E7" w:rsidRPr="006E73E7">
        <w:rPr>
          <w:rFonts w:ascii="Tahoma" w:hAnsi="Tahoma" w:cs="Tahoma"/>
        </w:rPr>
        <w:t>Incoterms</w:t>
      </w:r>
      <w:proofErr w:type="spellEnd"/>
      <w:r w:rsidR="006E73E7" w:rsidRPr="006E73E7">
        <w:rPr>
          <w:rFonts w:ascii="Tahoma" w:hAnsi="Tahoma" w:cs="Tahoma"/>
        </w:rPr>
        <w:t xml:space="preserve"> 2010) – razloženo na lokaciji naročnika.</w:t>
      </w:r>
    </w:p>
    <w:p w14:paraId="48246FF2" w14:textId="77777777" w:rsidR="00470D62" w:rsidRDefault="00470D62" w:rsidP="00AF65C5">
      <w:pPr>
        <w:keepNext/>
        <w:keepLines/>
        <w:jc w:val="both"/>
        <w:rPr>
          <w:rFonts w:ascii="Tahoma" w:hAnsi="Tahoma" w:cs="Tahoma"/>
        </w:rPr>
      </w:pPr>
    </w:p>
    <w:p w14:paraId="5F8288F0" w14:textId="5FE7513D" w:rsidR="009A0930" w:rsidRPr="009A0930" w:rsidRDefault="009A0930" w:rsidP="00AF65C5">
      <w:pPr>
        <w:keepNext/>
        <w:keepLines/>
        <w:jc w:val="both"/>
        <w:rPr>
          <w:rFonts w:ascii="Tahoma" w:hAnsi="Tahoma" w:cs="Tahoma"/>
        </w:rPr>
      </w:pPr>
      <w:r w:rsidRPr="009A0930">
        <w:rPr>
          <w:rFonts w:ascii="Tahoma" w:hAnsi="Tahoma" w:cs="Tahoma"/>
        </w:rPr>
        <w:t>Izvajalec bo naročnika sproti obveščal o znižanjih cen. V primeru znižanja cen na tržišču za ist</w:t>
      </w:r>
      <w:r>
        <w:rPr>
          <w:rFonts w:ascii="Tahoma" w:hAnsi="Tahoma" w:cs="Tahoma"/>
        </w:rPr>
        <w:t>ovrstno blago l</w:t>
      </w:r>
      <w:r w:rsidRPr="009A0930">
        <w:rPr>
          <w:rFonts w:ascii="Tahoma" w:hAnsi="Tahoma" w:cs="Tahoma"/>
        </w:rPr>
        <w:t xml:space="preserve">ahko naročnik zahteva znižanje cen izvajalca. </w:t>
      </w:r>
    </w:p>
    <w:p w14:paraId="2DCC48FD" w14:textId="77777777" w:rsidR="009A0930" w:rsidRPr="009A0930" w:rsidRDefault="009A0930" w:rsidP="00AF65C5">
      <w:pPr>
        <w:keepNext/>
        <w:keepLines/>
        <w:jc w:val="both"/>
        <w:rPr>
          <w:rFonts w:ascii="Tahoma" w:hAnsi="Tahoma" w:cs="Tahoma"/>
        </w:rPr>
      </w:pPr>
    </w:p>
    <w:p w14:paraId="45D404C4" w14:textId="3519138C" w:rsidR="00B53BA0" w:rsidRDefault="00B53BA0" w:rsidP="00E74074">
      <w:pPr>
        <w:keepNext/>
        <w:keepLines/>
        <w:jc w:val="both"/>
        <w:rPr>
          <w:rFonts w:ascii="Tahoma" w:hAnsi="Tahoma" w:cs="Tahoma"/>
        </w:rPr>
      </w:pPr>
    </w:p>
    <w:p w14:paraId="13EC9D20" w14:textId="77777777" w:rsidR="00AA5BFB" w:rsidRPr="00026AB7" w:rsidRDefault="00AA5BFB" w:rsidP="00AA5BFB">
      <w:pPr>
        <w:tabs>
          <w:tab w:val="left" w:pos="1080"/>
          <w:tab w:val="left" w:pos="1702"/>
        </w:tabs>
        <w:jc w:val="both"/>
        <w:rPr>
          <w:rFonts w:ascii="Tahoma" w:hAnsi="Tahoma" w:cs="Tahoma"/>
          <w:b/>
        </w:rPr>
      </w:pPr>
      <w:r w:rsidRPr="00026AB7">
        <w:rPr>
          <w:rFonts w:ascii="Tahoma" w:hAnsi="Tahoma" w:cs="Tahoma"/>
          <w:b/>
        </w:rPr>
        <w:t>ODPIRANJE KONKURENCE MED PODPISNIKI OKVIRNEGA SPORAZUMA IN MERILA ZA IZBOR</w:t>
      </w:r>
    </w:p>
    <w:p w14:paraId="7754979C" w14:textId="77777777" w:rsidR="00AA5BFB" w:rsidRPr="00026AB7" w:rsidRDefault="00AA5BFB" w:rsidP="00AA5BFB">
      <w:pPr>
        <w:jc w:val="both"/>
        <w:rPr>
          <w:rFonts w:ascii="Tahoma" w:hAnsi="Tahoma" w:cs="Tahoma"/>
          <w:b/>
        </w:rPr>
      </w:pPr>
    </w:p>
    <w:p w14:paraId="0349245A" w14:textId="77777777" w:rsidR="00AA5BFB" w:rsidRPr="00AA5BFB" w:rsidRDefault="00AA5BFB" w:rsidP="003B187F">
      <w:pPr>
        <w:keepNext/>
        <w:keepLines/>
        <w:numPr>
          <w:ilvl w:val="1"/>
          <w:numId w:val="4"/>
        </w:numPr>
        <w:ind w:left="426" w:hanging="426"/>
        <w:jc w:val="center"/>
        <w:rPr>
          <w:rFonts w:ascii="Tahoma" w:hAnsi="Tahoma" w:cs="Tahoma"/>
        </w:rPr>
      </w:pPr>
      <w:bookmarkStart w:id="38" w:name="_Hlk236042258"/>
      <w:r w:rsidRPr="00AA5BFB">
        <w:rPr>
          <w:rFonts w:ascii="Tahoma" w:hAnsi="Tahoma" w:cs="Tahoma"/>
        </w:rPr>
        <w:t xml:space="preserve">člen </w:t>
      </w:r>
    </w:p>
    <w:bookmarkEnd w:id="38"/>
    <w:p w14:paraId="28043ABB" w14:textId="77777777" w:rsidR="00AA5BFB" w:rsidRPr="00026AB7" w:rsidRDefault="00AA5BFB" w:rsidP="00AA5BFB">
      <w:pPr>
        <w:jc w:val="both"/>
        <w:rPr>
          <w:rFonts w:ascii="Tahoma" w:hAnsi="Tahoma" w:cs="Tahoma"/>
        </w:rPr>
      </w:pPr>
    </w:p>
    <w:p w14:paraId="454DEDF4" w14:textId="7E8F007D" w:rsidR="00AA5BFB" w:rsidRPr="00026AB7" w:rsidRDefault="00AA5BFB" w:rsidP="00AA5BFB">
      <w:pPr>
        <w:tabs>
          <w:tab w:val="left" w:pos="1702"/>
        </w:tabs>
        <w:jc w:val="both"/>
        <w:rPr>
          <w:rFonts w:ascii="Tahoma" w:hAnsi="Tahoma" w:cs="Tahoma"/>
        </w:rPr>
      </w:pPr>
      <w:r>
        <w:rPr>
          <w:rFonts w:ascii="Tahoma" w:hAnsi="Tahoma" w:cs="Tahoma"/>
        </w:rPr>
        <w:t>Naročnik</w:t>
      </w:r>
      <w:r w:rsidRPr="00026AB7">
        <w:rPr>
          <w:rFonts w:ascii="Tahoma" w:hAnsi="Tahoma" w:cs="Tahoma"/>
        </w:rPr>
        <w:t xml:space="preserve"> se s podpisom tega okvirnega sporazuma zavezuje, da bo na podlagi dejanskih potreb, v času veljavnosti okvirnega sporazuma, vabil vse podpisnike okvirnih sporazumov oz. izbrane ponudnike v postopku oddaje predmetnega javnega naročila, k oddaji ponudb </w:t>
      </w:r>
      <w:r w:rsidRPr="006E73E7">
        <w:rPr>
          <w:rFonts w:ascii="Tahoma" w:hAnsi="Tahoma" w:cs="Tahoma"/>
        </w:rPr>
        <w:t>za posamezna naročila</w:t>
      </w:r>
      <w:r w:rsidRPr="00026AB7">
        <w:rPr>
          <w:rFonts w:ascii="Tahoma" w:hAnsi="Tahoma" w:cs="Tahoma"/>
        </w:rPr>
        <w:t xml:space="preserve"> (dobave) ter da bo posamezna naročila, ki so predmet tega okvirnega sporazuma,</w:t>
      </w:r>
      <w:r>
        <w:rPr>
          <w:rFonts w:ascii="Tahoma" w:hAnsi="Tahoma" w:cs="Tahoma"/>
        </w:rPr>
        <w:t xml:space="preserve"> oddal </w:t>
      </w:r>
      <w:r>
        <w:rPr>
          <w:rFonts w:ascii="Tahoma" w:hAnsi="Tahoma" w:cs="Tahoma"/>
        </w:rPr>
        <w:lastRenderedPageBreak/>
        <w:t>najugodnejšemu izvajalcu</w:t>
      </w:r>
      <w:r w:rsidRPr="00026AB7">
        <w:rPr>
          <w:rFonts w:ascii="Tahoma" w:hAnsi="Tahoma" w:cs="Tahoma"/>
        </w:rPr>
        <w:t xml:space="preserve"> (podpisniku okvirnega sporazuma) pod pogoji, ki so določeni v tem okvirnem sporazumu in</w:t>
      </w:r>
      <w:r w:rsidRPr="00026AB7">
        <w:rPr>
          <w:rFonts w:ascii="Tahoma" w:hAnsi="Tahoma" w:cs="Tahoma"/>
          <w:bCs/>
        </w:rPr>
        <w:t xml:space="preserve"> na podlagi pogojev, navedenih v povabilu k oddaji ponudbe za posamezno naročilo.</w:t>
      </w:r>
      <w:r w:rsidRPr="00026AB7">
        <w:rPr>
          <w:rFonts w:ascii="Tahoma" w:hAnsi="Tahoma" w:cs="Tahoma"/>
        </w:rPr>
        <w:t xml:space="preserve"> </w:t>
      </w:r>
    </w:p>
    <w:p w14:paraId="59AE8833" w14:textId="77777777" w:rsidR="00AA5BFB" w:rsidRDefault="00AA5BFB" w:rsidP="00AA5BFB">
      <w:pPr>
        <w:jc w:val="both"/>
        <w:rPr>
          <w:rFonts w:ascii="Tahoma" w:hAnsi="Tahoma" w:cs="Tahoma"/>
        </w:rPr>
      </w:pPr>
    </w:p>
    <w:p w14:paraId="71D7CE85" w14:textId="2FD8BDCB" w:rsidR="006E73E7" w:rsidRDefault="006E73E7" w:rsidP="00AA5BFB">
      <w:pPr>
        <w:jc w:val="both"/>
        <w:rPr>
          <w:rFonts w:ascii="Tahoma" w:hAnsi="Tahoma" w:cs="Tahoma"/>
        </w:rPr>
      </w:pPr>
      <w:r w:rsidRPr="006E73E7">
        <w:rPr>
          <w:rFonts w:ascii="Tahoma" w:hAnsi="Tahoma" w:cs="Tahoma"/>
        </w:rPr>
        <w:t>Odpiranje konkurence za oddajo posameznega naročila se bo izvajalo predvidoma vsakih dvanajst (12) mesecev.</w:t>
      </w:r>
    </w:p>
    <w:p w14:paraId="7998D2A8" w14:textId="77777777" w:rsidR="006E73E7" w:rsidRPr="00026AB7" w:rsidRDefault="006E73E7" w:rsidP="00AA5BFB">
      <w:pPr>
        <w:jc w:val="both"/>
        <w:rPr>
          <w:rFonts w:ascii="Tahoma" w:hAnsi="Tahoma" w:cs="Tahoma"/>
        </w:rPr>
      </w:pPr>
    </w:p>
    <w:p w14:paraId="17ABEF36" w14:textId="77777777" w:rsidR="00AA5BFB" w:rsidRDefault="00AA5BFB" w:rsidP="00AA5BFB">
      <w:pPr>
        <w:jc w:val="both"/>
        <w:rPr>
          <w:rFonts w:ascii="Tahoma" w:hAnsi="Tahoma" w:cs="Tahoma"/>
        </w:rPr>
      </w:pPr>
      <w:r>
        <w:rPr>
          <w:rFonts w:ascii="Tahoma" w:hAnsi="Tahoma" w:cs="Tahoma"/>
        </w:rPr>
        <w:t>Naročnik</w:t>
      </w:r>
      <w:r w:rsidRPr="00026AB7">
        <w:rPr>
          <w:rFonts w:ascii="Tahoma" w:hAnsi="Tahoma" w:cs="Tahoma"/>
        </w:rPr>
        <w:t xml:space="preserve"> je prost zaveze oddaje naročila, če oceni, da v prihodnje ne potrebuje blaga, katerega dobava je predmet tega okvirnega sporazuma. </w:t>
      </w:r>
    </w:p>
    <w:p w14:paraId="3A04A68F" w14:textId="77777777" w:rsidR="00AA5BFB" w:rsidRPr="00026AB7" w:rsidRDefault="00AA5BFB" w:rsidP="00AA5BFB">
      <w:pPr>
        <w:jc w:val="both"/>
        <w:rPr>
          <w:rFonts w:ascii="Tahoma" w:hAnsi="Tahoma" w:cs="Tahoma"/>
        </w:rPr>
      </w:pPr>
    </w:p>
    <w:p w14:paraId="5F76A1C6" w14:textId="77777777" w:rsidR="00AA5BFB" w:rsidRPr="00193FFB" w:rsidRDefault="00AA5BFB" w:rsidP="00AA5BFB">
      <w:pPr>
        <w:pStyle w:val="Telobesedila"/>
        <w:keepLines/>
        <w:rPr>
          <w:rFonts w:ascii="Tahoma" w:hAnsi="Tahoma" w:cs="Tahoma"/>
          <w:b w:val="0"/>
        </w:rPr>
      </w:pPr>
      <w:r w:rsidRPr="00193FFB">
        <w:rPr>
          <w:rFonts w:ascii="Tahoma" w:hAnsi="Tahoma" w:cs="Tahoma"/>
          <w:b w:val="0"/>
        </w:rPr>
        <w:t>Naročnik je sklenil okvirni/e sporazum/e za dobavo bla</w:t>
      </w:r>
      <w:r>
        <w:rPr>
          <w:rFonts w:ascii="Tahoma" w:hAnsi="Tahoma" w:cs="Tahoma"/>
          <w:b w:val="0"/>
        </w:rPr>
        <w:t>ga z naslednjim/a/i izvajalcem</w:t>
      </w:r>
      <w:r w:rsidRPr="00193FFB">
        <w:rPr>
          <w:rFonts w:ascii="Tahoma" w:hAnsi="Tahoma" w:cs="Tahoma"/>
          <w:b w:val="0"/>
        </w:rPr>
        <w:t>/a/i, katerega/ih ponudba je v postopku oddaje javnega naročila izpolnjevala vse pogoje in zahteve naročnika v razpisni dokumentaciji:</w:t>
      </w:r>
    </w:p>
    <w:p w14:paraId="6529235C" w14:textId="77777777" w:rsidR="00AA5BFB" w:rsidRDefault="00AA5BFB" w:rsidP="007D1F55">
      <w:pPr>
        <w:pStyle w:val="Telobesedila"/>
        <w:keepLines/>
        <w:numPr>
          <w:ilvl w:val="0"/>
          <w:numId w:val="27"/>
        </w:numPr>
        <w:rPr>
          <w:rFonts w:ascii="Tahoma" w:hAnsi="Tahoma" w:cs="Tahoma"/>
          <w:b w:val="0"/>
        </w:rPr>
      </w:pPr>
      <w:r w:rsidRPr="00193FFB">
        <w:rPr>
          <w:rFonts w:ascii="Tahoma" w:hAnsi="Tahoma" w:cs="Tahoma"/>
          <w:b w:val="0"/>
        </w:rPr>
        <w:t>…………………………………</w:t>
      </w:r>
      <w:r>
        <w:rPr>
          <w:rFonts w:ascii="Tahoma" w:hAnsi="Tahoma" w:cs="Tahoma"/>
          <w:b w:val="0"/>
        </w:rPr>
        <w:t>…………………………………… (vpiše se naziv izvajalca</w:t>
      </w:r>
      <w:r w:rsidRPr="00193FFB">
        <w:rPr>
          <w:rFonts w:ascii="Tahoma" w:hAnsi="Tahoma" w:cs="Tahoma"/>
          <w:b w:val="0"/>
        </w:rPr>
        <w:t>).</w:t>
      </w:r>
    </w:p>
    <w:p w14:paraId="0780F30F" w14:textId="77777777" w:rsidR="007D1F55" w:rsidRDefault="007D1F55" w:rsidP="00AA5BFB">
      <w:pPr>
        <w:pStyle w:val="Telobesedila"/>
        <w:keepLines/>
        <w:rPr>
          <w:rFonts w:ascii="Tahoma" w:hAnsi="Tahoma" w:cs="Tahoma"/>
          <w:b w:val="0"/>
        </w:rPr>
      </w:pPr>
    </w:p>
    <w:p w14:paraId="7620EA28" w14:textId="77777777" w:rsidR="007D1F55" w:rsidRPr="007D1F55" w:rsidRDefault="007D1F55" w:rsidP="00795465">
      <w:pPr>
        <w:pStyle w:val="Odstavekseznama"/>
        <w:numPr>
          <w:ilvl w:val="0"/>
          <w:numId w:val="29"/>
        </w:numPr>
        <w:ind w:left="426"/>
        <w:jc w:val="center"/>
        <w:rPr>
          <w:rFonts w:ascii="Tahoma" w:hAnsi="Tahoma" w:cs="Tahoma"/>
        </w:rPr>
      </w:pPr>
      <w:r w:rsidRPr="007D1F55">
        <w:rPr>
          <w:rFonts w:ascii="Tahoma" w:hAnsi="Tahoma" w:cs="Tahoma"/>
        </w:rPr>
        <w:t xml:space="preserve">člen </w:t>
      </w:r>
    </w:p>
    <w:p w14:paraId="67C3F8F0" w14:textId="77777777" w:rsidR="007D1F55" w:rsidRPr="00026AB7" w:rsidRDefault="007D1F55" w:rsidP="007D1F55">
      <w:pPr>
        <w:jc w:val="both"/>
        <w:rPr>
          <w:rFonts w:ascii="Tahoma" w:hAnsi="Tahoma" w:cs="Tahoma"/>
        </w:rPr>
      </w:pPr>
    </w:p>
    <w:p w14:paraId="64320B7E" w14:textId="77777777" w:rsidR="007D1F55" w:rsidRPr="00476D1C" w:rsidRDefault="007D1F55" w:rsidP="007D1F55">
      <w:pPr>
        <w:keepLines/>
        <w:widowControl w:val="0"/>
        <w:jc w:val="both"/>
        <w:rPr>
          <w:rFonts w:ascii="Tahoma" w:hAnsi="Tahoma" w:cs="Tahoma"/>
        </w:rPr>
      </w:pPr>
      <w:r w:rsidRPr="00193FFB">
        <w:rPr>
          <w:rFonts w:ascii="Tahoma" w:hAnsi="Tahoma" w:cs="Tahoma"/>
        </w:rPr>
        <w:t xml:space="preserve">Naročnik bo posamezna naročila oddal na podlagi ponovnega odpiranja konkurence med podpisniki okvirnih </w:t>
      </w:r>
      <w:r w:rsidRPr="00476D1C">
        <w:rPr>
          <w:rFonts w:ascii="Tahoma" w:hAnsi="Tahoma" w:cs="Tahoma"/>
        </w:rPr>
        <w:t>sporazumov, v skladu z določili okvirnega sporazuma in naslednjim postopkom:</w:t>
      </w:r>
    </w:p>
    <w:p w14:paraId="6EEFC7B9" w14:textId="39790018" w:rsidR="007D1F55" w:rsidRPr="00476D1C" w:rsidRDefault="007D1F55" w:rsidP="007D1F55">
      <w:pPr>
        <w:pStyle w:val="Odstavekseznama"/>
        <w:keepLines/>
        <w:widowControl w:val="0"/>
        <w:numPr>
          <w:ilvl w:val="0"/>
          <w:numId w:val="28"/>
        </w:numPr>
        <w:ind w:left="426" w:hanging="426"/>
        <w:jc w:val="both"/>
        <w:rPr>
          <w:rFonts w:ascii="Tahoma" w:hAnsi="Tahoma" w:cs="Tahoma"/>
        </w:rPr>
      </w:pPr>
      <w:r w:rsidRPr="00476D1C">
        <w:rPr>
          <w:rFonts w:ascii="Tahoma" w:hAnsi="Tahoma" w:cs="Tahoma"/>
        </w:rPr>
        <w:t>za vsako posamezno naročilo, ki se oddaja, bo naročnik preko informacijskega sistema e JN posredoval</w:t>
      </w:r>
      <w:r w:rsidRPr="00193FFB">
        <w:rPr>
          <w:rFonts w:ascii="Tahoma" w:hAnsi="Tahoma" w:cs="Tahoma"/>
        </w:rPr>
        <w:t xml:space="preserve"> povpraševanje vsem dobaviteljem, podpisnikom okvirnega sporazuma, in sicer bo dobavitelj s strani </w:t>
      </w:r>
      <w:r w:rsidRPr="00476D1C">
        <w:rPr>
          <w:rFonts w:ascii="Tahoma" w:hAnsi="Tahoma" w:cs="Tahoma"/>
        </w:rPr>
        <w:t>informacijskega sistema e JN prejel obvestilo (povpraševanje) na elektronski naslov, ki je naveden v 2. odstavku 2</w:t>
      </w:r>
      <w:r w:rsidR="00F855D6">
        <w:rPr>
          <w:rFonts w:ascii="Tahoma" w:hAnsi="Tahoma" w:cs="Tahoma"/>
        </w:rPr>
        <w:t>5</w:t>
      </w:r>
      <w:r w:rsidRPr="00476D1C">
        <w:rPr>
          <w:rFonts w:ascii="Tahoma" w:hAnsi="Tahoma" w:cs="Tahoma"/>
        </w:rPr>
        <w:t>. člena tega okvirnega sporazuma;</w:t>
      </w:r>
    </w:p>
    <w:p w14:paraId="7FCDF412" w14:textId="77777777" w:rsidR="007D1F55" w:rsidRPr="00193FFB" w:rsidRDefault="007D1F55" w:rsidP="007D1F55">
      <w:pPr>
        <w:pStyle w:val="Odstavekseznama"/>
        <w:keepLines/>
        <w:widowControl w:val="0"/>
        <w:numPr>
          <w:ilvl w:val="0"/>
          <w:numId w:val="28"/>
        </w:numPr>
        <w:ind w:left="426" w:hanging="426"/>
        <w:jc w:val="both"/>
        <w:rPr>
          <w:rFonts w:ascii="Tahoma" w:hAnsi="Tahoma" w:cs="Tahoma"/>
        </w:rPr>
      </w:pPr>
      <w:r w:rsidRPr="00476D1C">
        <w:rPr>
          <w:rFonts w:ascii="Tahoma" w:hAnsi="Tahoma" w:cs="Tahoma"/>
        </w:rPr>
        <w:t>naročnik bo ob upoštevanju dejavnikov, kot sta kompleksnost</w:t>
      </w:r>
      <w:r w:rsidRPr="00193FFB">
        <w:rPr>
          <w:rFonts w:ascii="Tahoma" w:hAnsi="Tahoma" w:cs="Tahoma"/>
        </w:rPr>
        <w:t xml:space="preserve"> predmeta javnega naročila in čas, potreben za pošiljanje ponudb, določil rok za predložitev ponudb, ki je dovolj dolg, da ponudnikom omogoča predložitev ponudb za vsako posamezno naročilo;</w:t>
      </w:r>
    </w:p>
    <w:p w14:paraId="1B195E16" w14:textId="77777777" w:rsidR="007D1F55" w:rsidRPr="00193FFB" w:rsidRDefault="007D1F55" w:rsidP="007D1F55">
      <w:pPr>
        <w:pStyle w:val="Odstavekseznama"/>
        <w:keepLines/>
        <w:widowControl w:val="0"/>
        <w:numPr>
          <w:ilvl w:val="0"/>
          <w:numId w:val="28"/>
        </w:numPr>
        <w:ind w:left="426" w:hanging="426"/>
        <w:jc w:val="both"/>
        <w:rPr>
          <w:rFonts w:ascii="Tahoma" w:hAnsi="Tahoma" w:cs="Tahoma"/>
        </w:rPr>
      </w:pPr>
      <w:r w:rsidRPr="00193FFB">
        <w:rPr>
          <w:rFonts w:ascii="Tahoma" w:hAnsi="Tahoma" w:cs="Tahoma"/>
        </w:rPr>
        <w:t>ponudbe se predložijo v elektronski obliki preko informacijskega sistema e JN in se ne odprejo do izteka roka, določenega za odgovor ponudnikom;</w:t>
      </w:r>
    </w:p>
    <w:p w14:paraId="373B3C19" w14:textId="77777777" w:rsidR="007D1F55" w:rsidRPr="00193FFB" w:rsidRDefault="007D1F55" w:rsidP="007D1F55">
      <w:pPr>
        <w:pStyle w:val="Odstavekseznama"/>
        <w:keepLines/>
        <w:widowControl w:val="0"/>
        <w:numPr>
          <w:ilvl w:val="0"/>
          <w:numId w:val="28"/>
        </w:numPr>
        <w:ind w:left="426" w:hanging="426"/>
        <w:jc w:val="both"/>
        <w:rPr>
          <w:rFonts w:ascii="Tahoma" w:hAnsi="Tahoma" w:cs="Tahoma"/>
        </w:rPr>
      </w:pPr>
      <w:r w:rsidRPr="00193FFB">
        <w:rPr>
          <w:rFonts w:ascii="Tahoma" w:hAnsi="Tahoma" w:cs="Tahoma"/>
        </w:rPr>
        <w:t xml:space="preserve">naročnik bo posamezno naročilo oddal ponudniku, ki bo predložil cenovno najugodnejšo ponudbo. </w:t>
      </w:r>
    </w:p>
    <w:p w14:paraId="767D5735" w14:textId="77777777" w:rsidR="007D1F55" w:rsidRPr="00193FFB" w:rsidRDefault="007D1F55" w:rsidP="007D1F55">
      <w:pPr>
        <w:keepLines/>
        <w:widowControl w:val="0"/>
        <w:jc w:val="both"/>
        <w:rPr>
          <w:rFonts w:ascii="Tahoma" w:hAnsi="Tahoma" w:cs="Tahoma"/>
        </w:rPr>
      </w:pPr>
    </w:p>
    <w:p w14:paraId="3F73A027" w14:textId="23D206D0" w:rsidR="007D1F55" w:rsidRDefault="006E73E7" w:rsidP="007D1F55">
      <w:pPr>
        <w:keepLines/>
        <w:widowControl w:val="0"/>
        <w:jc w:val="both"/>
        <w:rPr>
          <w:rFonts w:ascii="Tahoma" w:hAnsi="Tahoma" w:cs="Tahoma"/>
        </w:rPr>
      </w:pPr>
      <w:r w:rsidRPr="006E73E7">
        <w:rPr>
          <w:rFonts w:ascii="Tahoma" w:hAnsi="Tahoma" w:cs="Tahoma"/>
        </w:rPr>
        <w:t>Merilo za izbor ekonomsko najugodnejše ponudbe za posamezno naročilo, ki ga bo naročnik oddal na podlagi odpiranja konkurence med podpisniki okvirnega sporazuma, je najnižja ponudbena vrednost v EUR brez DDV.</w:t>
      </w:r>
      <w:r w:rsidR="0055053F">
        <w:rPr>
          <w:rFonts w:ascii="Tahoma" w:hAnsi="Tahoma" w:cs="Tahoma"/>
        </w:rPr>
        <w:t xml:space="preserve"> </w:t>
      </w:r>
      <w:bookmarkStart w:id="39" w:name="_Hlk236221430"/>
      <w:r w:rsidR="0055053F">
        <w:rPr>
          <w:rFonts w:ascii="Tahoma" w:hAnsi="Tahoma" w:cs="Tahoma"/>
        </w:rPr>
        <w:t>Za posamezno naročilo bo naročnik izdal naročilnico.</w:t>
      </w:r>
      <w:bookmarkEnd w:id="39"/>
    </w:p>
    <w:p w14:paraId="6F5C42C2" w14:textId="77777777" w:rsidR="006E73E7" w:rsidRDefault="006E73E7" w:rsidP="007D1F55">
      <w:pPr>
        <w:keepLines/>
        <w:widowControl w:val="0"/>
        <w:jc w:val="both"/>
        <w:rPr>
          <w:rFonts w:ascii="Tahoma" w:hAnsi="Tahoma" w:cs="Tahoma"/>
          <w:color w:val="000000"/>
        </w:rPr>
      </w:pPr>
    </w:p>
    <w:p w14:paraId="00721EFA" w14:textId="77777777" w:rsidR="007D1F55" w:rsidRPr="007D1F55" w:rsidRDefault="007D1F55" w:rsidP="00795465">
      <w:pPr>
        <w:pStyle w:val="Odstavekseznama"/>
        <w:numPr>
          <w:ilvl w:val="0"/>
          <w:numId w:val="29"/>
        </w:numPr>
        <w:ind w:left="426"/>
        <w:jc w:val="center"/>
        <w:rPr>
          <w:rFonts w:ascii="Tahoma" w:hAnsi="Tahoma" w:cs="Tahoma"/>
        </w:rPr>
      </w:pPr>
      <w:r w:rsidRPr="007D1F55">
        <w:rPr>
          <w:rFonts w:ascii="Tahoma" w:hAnsi="Tahoma" w:cs="Tahoma"/>
        </w:rPr>
        <w:t xml:space="preserve">člen </w:t>
      </w:r>
    </w:p>
    <w:p w14:paraId="351B1CBC" w14:textId="77777777" w:rsidR="007D1F55" w:rsidRPr="00026AB7" w:rsidRDefault="007D1F55" w:rsidP="007D1F55">
      <w:pPr>
        <w:jc w:val="both"/>
        <w:rPr>
          <w:rFonts w:ascii="Tahoma" w:hAnsi="Tahoma" w:cs="Tahoma"/>
          <w:color w:val="000000"/>
        </w:rPr>
      </w:pPr>
    </w:p>
    <w:p w14:paraId="6C2A2FD0" w14:textId="16F5B817" w:rsidR="007D1F55" w:rsidRPr="00026AB7" w:rsidRDefault="007D1F55" w:rsidP="007D1F55">
      <w:pPr>
        <w:jc w:val="both"/>
        <w:rPr>
          <w:rFonts w:ascii="Tahoma" w:hAnsi="Tahoma" w:cs="Tahoma"/>
          <w:color w:val="000000"/>
        </w:rPr>
      </w:pPr>
      <w:r w:rsidRPr="00026AB7">
        <w:rPr>
          <w:rFonts w:ascii="Tahoma" w:hAnsi="Tahoma" w:cs="Tahoma"/>
          <w:color w:val="000000"/>
        </w:rPr>
        <w:t>V vsakokratnem povabilu za oddajo ponudb</w:t>
      </w:r>
      <w:r>
        <w:rPr>
          <w:rFonts w:ascii="Tahoma" w:hAnsi="Tahoma" w:cs="Tahoma"/>
          <w:color w:val="000000"/>
        </w:rPr>
        <w:t xml:space="preserve"> za posamezno naročilo, bo naročnik</w:t>
      </w:r>
      <w:r w:rsidRPr="00026AB7">
        <w:rPr>
          <w:rFonts w:ascii="Tahoma" w:hAnsi="Tahoma" w:cs="Tahoma"/>
          <w:color w:val="000000"/>
        </w:rPr>
        <w:t xml:space="preserve"> opredelil predmet in količino posameznega naročila (blaga), rok in način oddaje ponudb, obdobje dobav za posamezno naročilo ter ostale zahteve v zvezi z izvedbo predmeta posameznega naročila</w:t>
      </w:r>
      <w:r w:rsidRPr="00026AB7">
        <w:rPr>
          <w:rFonts w:ascii="Tahoma" w:hAnsi="Tahoma" w:cs="Tahoma"/>
          <w:bCs/>
        </w:rPr>
        <w:t>.</w:t>
      </w:r>
    </w:p>
    <w:p w14:paraId="297929E6" w14:textId="77777777" w:rsidR="007D1F55" w:rsidRPr="00026AB7" w:rsidRDefault="007D1F55" w:rsidP="007D1F55">
      <w:pPr>
        <w:jc w:val="both"/>
        <w:rPr>
          <w:rFonts w:ascii="Tahoma" w:hAnsi="Tahoma" w:cs="Tahoma"/>
          <w:bCs/>
        </w:rPr>
      </w:pPr>
    </w:p>
    <w:p w14:paraId="28492B02" w14:textId="77777777" w:rsidR="007D1F55" w:rsidRPr="00026AB7" w:rsidRDefault="007D1F55" w:rsidP="007D1F55">
      <w:pPr>
        <w:jc w:val="both"/>
        <w:rPr>
          <w:rFonts w:ascii="Tahoma" w:hAnsi="Tahoma" w:cs="Tahoma"/>
          <w:bCs/>
        </w:rPr>
      </w:pPr>
      <w:r w:rsidRPr="00026AB7">
        <w:rPr>
          <w:rFonts w:ascii="Tahoma" w:hAnsi="Tahoma" w:cs="Tahoma"/>
          <w:bCs/>
        </w:rPr>
        <w:t xml:space="preserve">V kolikor bo okvirni sporazum </w:t>
      </w:r>
      <w:r>
        <w:rPr>
          <w:rFonts w:ascii="Tahoma" w:hAnsi="Tahoma" w:cs="Tahoma"/>
          <w:bCs/>
        </w:rPr>
        <w:t>sklenjen samo z enim izvajalcem</w:t>
      </w:r>
      <w:r w:rsidRPr="00026AB7">
        <w:rPr>
          <w:rFonts w:ascii="Tahoma" w:hAnsi="Tahoma" w:cs="Tahoma"/>
          <w:bCs/>
        </w:rPr>
        <w:t>, se bodo posamezna naročila blaga oddajala v skladu s pogoji</w:t>
      </w:r>
      <w:r>
        <w:rPr>
          <w:rFonts w:ascii="Tahoma" w:hAnsi="Tahoma" w:cs="Tahoma"/>
          <w:bCs/>
        </w:rPr>
        <w:t xml:space="preserve"> tega okvirnega sporazuma. Naročnik</w:t>
      </w:r>
      <w:r w:rsidRPr="00026AB7">
        <w:rPr>
          <w:rFonts w:ascii="Tahoma" w:hAnsi="Tahoma" w:cs="Tahoma"/>
          <w:bCs/>
        </w:rPr>
        <w:t xml:space="preserve"> se lahko tudi v tem primeru v zvezi z oddajo posameznih naročil v pisni obliki posvetuje s podpisnikom okvirnega sporazuma in zahteva, da predloži pisno ponudbo za posamezno obdobje dobav blaga.</w:t>
      </w:r>
    </w:p>
    <w:p w14:paraId="1A03A606" w14:textId="77777777" w:rsidR="007D1F55" w:rsidRPr="00026AB7" w:rsidRDefault="007D1F55" w:rsidP="007D1F55">
      <w:pPr>
        <w:jc w:val="both"/>
        <w:rPr>
          <w:rFonts w:ascii="Tahoma" w:hAnsi="Tahoma" w:cs="Tahoma"/>
        </w:rPr>
      </w:pPr>
    </w:p>
    <w:p w14:paraId="1904F3CC" w14:textId="77777777" w:rsidR="007D1F55" w:rsidRDefault="007D1F55" w:rsidP="007D1F55">
      <w:pPr>
        <w:jc w:val="both"/>
        <w:rPr>
          <w:rFonts w:ascii="Tahoma" w:hAnsi="Tahoma" w:cs="Tahoma"/>
          <w:color w:val="000000"/>
        </w:rPr>
      </w:pPr>
      <w:r>
        <w:rPr>
          <w:rFonts w:ascii="Tahoma" w:hAnsi="Tahoma" w:cs="Tahoma"/>
        </w:rPr>
        <w:t>V kolikor naročnik</w:t>
      </w:r>
      <w:r w:rsidRPr="00026AB7">
        <w:rPr>
          <w:rFonts w:ascii="Tahoma" w:hAnsi="Tahoma" w:cs="Tahoma"/>
        </w:rPr>
        <w:t xml:space="preserve"> v času veljavnosti okvirnega sporazuma ugotovi odstopanje ponudbenih </w:t>
      </w:r>
      <w:r w:rsidRPr="00026AB7">
        <w:rPr>
          <w:rFonts w:ascii="Tahoma" w:hAnsi="Tahoma" w:cs="Tahoma"/>
          <w:color w:val="000000"/>
        </w:rPr>
        <w:t xml:space="preserve">cen </w:t>
      </w:r>
      <w:r>
        <w:rPr>
          <w:rFonts w:ascii="Tahoma" w:hAnsi="Tahoma" w:cs="Tahoma"/>
          <w:color w:val="000000"/>
        </w:rPr>
        <w:t>izvajalcev</w:t>
      </w:r>
      <w:r w:rsidRPr="00026AB7">
        <w:rPr>
          <w:rFonts w:ascii="Tahoma" w:hAnsi="Tahoma" w:cs="Tahoma"/>
          <w:color w:val="000000"/>
        </w:rPr>
        <w:t xml:space="preserve"> (podpisnikov okvirnega sporazuma) od trenutno veljavnih cen na tržišču, lahko odstopi od posameznega naročila brez kakršnekoli obveznosti do podpisnikov okvirnega sporazuma za posamezno naročilo, ter ponovi postopek ponovnega odp</w:t>
      </w:r>
      <w:r>
        <w:rPr>
          <w:rFonts w:ascii="Tahoma" w:hAnsi="Tahoma" w:cs="Tahoma"/>
          <w:color w:val="000000"/>
        </w:rPr>
        <w:t>iranja konkurence med izvajalci</w:t>
      </w:r>
      <w:r w:rsidRPr="00026AB7">
        <w:rPr>
          <w:rFonts w:ascii="Tahoma" w:hAnsi="Tahoma" w:cs="Tahoma"/>
          <w:color w:val="000000"/>
        </w:rPr>
        <w:t xml:space="preserve"> (podpisniki okvirnega sporazuma).</w:t>
      </w:r>
    </w:p>
    <w:p w14:paraId="3F3B2861" w14:textId="77777777" w:rsidR="00FE39B5" w:rsidRDefault="00FE39B5" w:rsidP="007D1F55">
      <w:pPr>
        <w:jc w:val="both"/>
        <w:rPr>
          <w:rFonts w:ascii="Tahoma" w:hAnsi="Tahoma" w:cs="Tahoma"/>
        </w:rPr>
      </w:pPr>
    </w:p>
    <w:p w14:paraId="103EF053" w14:textId="77777777" w:rsidR="00FE2890" w:rsidRDefault="00FE2890" w:rsidP="007D1F55">
      <w:pPr>
        <w:jc w:val="both"/>
        <w:rPr>
          <w:rFonts w:ascii="Tahoma" w:hAnsi="Tahoma" w:cs="Tahoma"/>
        </w:rPr>
      </w:pPr>
    </w:p>
    <w:p w14:paraId="75E8269B" w14:textId="77777777" w:rsidR="00FE2890" w:rsidRDefault="00FE2890" w:rsidP="007D1F55">
      <w:pPr>
        <w:jc w:val="both"/>
        <w:rPr>
          <w:rFonts w:ascii="Tahoma" w:hAnsi="Tahoma" w:cs="Tahoma"/>
        </w:rPr>
      </w:pPr>
    </w:p>
    <w:p w14:paraId="2A2510BC" w14:textId="77777777" w:rsidR="00FE2890" w:rsidRDefault="00FE2890" w:rsidP="007D1F55">
      <w:pPr>
        <w:jc w:val="both"/>
        <w:rPr>
          <w:rFonts w:ascii="Tahoma" w:hAnsi="Tahoma" w:cs="Tahoma"/>
        </w:rPr>
      </w:pPr>
    </w:p>
    <w:p w14:paraId="701AD8AC" w14:textId="77777777" w:rsidR="00FE2890" w:rsidRPr="00026AB7" w:rsidRDefault="00FE2890" w:rsidP="007D1F55">
      <w:pPr>
        <w:jc w:val="both"/>
        <w:rPr>
          <w:rFonts w:ascii="Tahoma" w:hAnsi="Tahoma" w:cs="Tahoma"/>
        </w:rPr>
      </w:pPr>
    </w:p>
    <w:p w14:paraId="009C7A12" w14:textId="77777777" w:rsidR="007D1F55" w:rsidRPr="007D1F55" w:rsidRDefault="007D1F55" w:rsidP="00795465">
      <w:pPr>
        <w:pStyle w:val="Odstavekseznama"/>
        <w:numPr>
          <w:ilvl w:val="0"/>
          <w:numId w:val="29"/>
        </w:numPr>
        <w:ind w:left="426"/>
        <w:jc w:val="center"/>
        <w:rPr>
          <w:rFonts w:ascii="Tahoma" w:hAnsi="Tahoma" w:cs="Tahoma"/>
        </w:rPr>
      </w:pPr>
      <w:r w:rsidRPr="007D1F55">
        <w:rPr>
          <w:rFonts w:ascii="Tahoma" w:hAnsi="Tahoma" w:cs="Tahoma"/>
        </w:rPr>
        <w:lastRenderedPageBreak/>
        <w:t xml:space="preserve">člen </w:t>
      </w:r>
    </w:p>
    <w:p w14:paraId="0E03C2CF" w14:textId="77777777" w:rsidR="007D1F55" w:rsidRPr="00026AB7" w:rsidRDefault="007D1F55" w:rsidP="007D1F55">
      <w:pPr>
        <w:jc w:val="both"/>
        <w:rPr>
          <w:rFonts w:ascii="Tahoma" w:hAnsi="Tahoma" w:cs="Tahoma"/>
        </w:rPr>
      </w:pPr>
    </w:p>
    <w:p w14:paraId="41553081" w14:textId="77777777" w:rsidR="007D1F55" w:rsidRDefault="007D1F55" w:rsidP="007D1F55">
      <w:pPr>
        <w:jc w:val="both"/>
        <w:rPr>
          <w:rFonts w:ascii="Tahoma" w:hAnsi="Tahoma" w:cs="Tahoma"/>
        </w:rPr>
      </w:pPr>
      <w:r w:rsidRPr="00026AB7">
        <w:rPr>
          <w:rFonts w:ascii="Tahoma" w:hAnsi="Tahoma" w:cs="Tahoma"/>
        </w:rPr>
        <w:t>Pravno varstvo je vsem podpisnikom okvirnega sporazuma, ki bodo oddali ponudbo za posamezno naročilo, zagotovljeno v skladu s tretjim odstavkom 5. člena Zakona o pravnem varstvu v postopkih javnega naročanja (Ur. l. RS, št. 43/11 s spremembami; v nadaljevanju: ZPVPJN).</w:t>
      </w:r>
    </w:p>
    <w:p w14:paraId="7C3297C5" w14:textId="77777777" w:rsidR="007D1F55" w:rsidRDefault="007D1F55" w:rsidP="007D1F55">
      <w:pPr>
        <w:jc w:val="both"/>
        <w:rPr>
          <w:rFonts w:ascii="Tahoma" w:hAnsi="Tahoma" w:cs="Tahoma"/>
        </w:rPr>
      </w:pPr>
    </w:p>
    <w:p w14:paraId="33F82930" w14:textId="77777777" w:rsidR="00FE39B5" w:rsidRDefault="00FE39B5" w:rsidP="007D1F55">
      <w:pPr>
        <w:jc w:val="both"/>
        <w:rPr>
          <w:rFonts w:ascii="Tahoma" w:hAnsi="Tahoma" w:cs="Tahoma"/>
        </w:rPr>
      </w:pPr>
    </w:p>
    <w:p w14:paraId="6C0EAC61" w14:textId="77777777" w:rsidR="00AA5BFB" w:rsidRDefault="00AA5BFB" w:rsidP="00AA5BFB">
      <w:pPr>
        <w:keepNext/>
        <w:keepLines/>
        <w:tabs>
          <w:tab w:val="left" w:pos="851"/>
          <w:tab w:val="left" w:pos="1702"/>
        </w:tabs>
        <w:jc w:val="both"/>
        <w:rPr>
          <w:rFonts w:ascii="Tahoma" w:hAnsi="Tahoma" w:cs="Tahoma"/>
          <w:b/>
        </w:rPr>
      </w:pPr>
      <w:r>
        <w:rPr>
          <w:rFonts w:ascii="Tahoma" w:hAnsi="Tahoma" w:cs="Tahoma"/>
          <w:b/>
        </w:rPr>
        <w:t>DOBAVNI ROK IN NAČIN DOBAVE</w:t>
      </w:r>
    </w:p>
    <w:p w14:paraId="09F80585" w14:textId="77777777" w:rsidR="00AA5BFB" w:rsidRDefault="00AA5BFB" w:rsidP="00AA5BFB">
      <w:pPr>
        <w:keepNext/>
        <w:keepLines/>
        <w:tabs>
          <w:tab w:val="left" w:pos="851"/>
          <w:tab w:val="left" w:pos="1702"/>
        </w:tabs>
        <w:jc w:val="both"/>
        <w:rPr>
          <w:rFonts w:ascii="Tahoma" w:hAnsi="Tahoma" w:cs="Tahoma"/>
          <w:b/>
        </w:rPr>
      </w:pPr>
    </w:p>
    <w:p w14:paraId="0AF87199" w14:textId="77777777" w:rsidR="00AA5BFB" w:rsidRPr="007D1F55" w:rsidRDefault="00AA5BFB" w:rsidP="00795465">
      <w:pPr>
        <w:pStyle w:val="Odstavekseznama"/>
        <w:keepNext/>
        <w:keepLines/>
        <w:numPr>
          <w:ilvl w:val="0"/>
          <w:numId w:val="29"/>
        </w:numPr>
        <w:ind w:left="426"/>
        <w:jc w:val="center"/>
        <w:rPr>
          <w:rFonts w:ascii="Tahoma" w:hAnsi="Tahoma" w:cs="Tahoma"/>
        </w:rPr>
      </w:pPr>
      <w:r w:rsidRPr="007D1F55">
        <w:rPr>
          <w:rFonts w:ascii="Tahoma" w:hAnsi="Tahoma" w:cs="Tahoma"/>
        </w:rPr>
        <w:t>člen</w:t>
      </w:r>
    </w:p>
    <w:p w14:paraId="782AA97C" w14:textId="77777777" w:rsidR="00AA5BFB" w:rsidRDefault="00AA5BFB" w:rsidP="00AA5BFB">
      <w:pPr>
        <w:keepNext/>
        <w:keepLines/>
        <w:tabs>
          <w:tab w:val="left" w:pos="3969"/>
        </w:tabs>
        <w:jc w:val="both"/>
        <w:rPr>
          <w:rFonts w:ascii="Tahoma" w:hAnsi="Tahoma" w:cs="Tahoma"/>
        </w:rPr>
      </w:pPr>
    </w:p>
    <w:p w14:paraId="17B4EF03" w14:textId="77777777" w:rsidR="00AA5BFB" w:rsidRPr="00A30EC1" w:rsidRDefault="00AA5BFB" w:rsidP="00AA5BFB">
      <w:pPr>
        <w:keepNext/>
        <w:keepLines/>
        <w:jc w:val="both"/>
        <w:rPr>
          <w:rFonts w:ascii="Tahoma" w:hAnsi="Tahoma" w:cs="Tahoma"/>
        </w:rPr>
      </w:pPr>
      <w:r>
        <w:rPr>
          <w:rFonts w:ascii="Tahoma" w:hAnsi="Tahoma" w:cs="Tahoma"/>
        </w:rPr>
        <w:t>Izvajalec</w:t>
      </w:r>
      <w:r w:rsidRPr="003940D9">
        <w:rPr>
          <w:rFonts w:ascii="Tahoma" w:hAnsi="Tahoma" w:cs="Tahoma"/>
          <w:lang w:val="x-none"/>
        </w:rPr>
        <w:t xml:space="preserve"> se obvezuje, da bo </w:t>
      </w:r>
      <w:r>
        <w:rPr>
          <w:rFonts w:ascii="Tahoma" w:hAnsi="Tahoma" w:cs="Tahoma"/>
        </w:rPr>
        <w:t>blago</w:t>
      </w:r>
      <w:r>
        <w:rPr>
          <w:rFonts w:ascii="Tahoma" w:hAnsi="Tahoma" w:cs="Tahoma"/>
          <w:lang w:val="x-none"/>
        </w:rPr>
        <w:t xml:space="preserve"> dobavljal na lokacijo naročnika</w:t>
      </w:r>
      <w:r>
        <w:rPr>
          <w:rFonts w:ascii="Tahoma" w:hAnsi="Tahoma" w:cs="Tahoma"/>
        </w:rPr>
        <w:t>, in sicer</w:t>
      </w:r>
      <w:r w:rsidRPr="003940D9">
        <w:rPr>
          <w:rFonts w:ascii="Tahoma" w:hAnsi="Tahoma" w:cs="Tahoma"/>
          <w:lang w:val="x-none"/>
        </w:rPr>
        <w:t xml:space="preserve"> </w:t>
      </w:r>
      <w:r w:rsidRPr="003D1758">
        <w:rPr>
          <w:rFonts w:ascii="Tahoma" w:hAnsi="Tahoma" w:cs="Tahoma"/>
          <w:lang w:val="x-none"/>
        </w:rPr>
        <w:t>ČN Črnuče</w:t>
      </w:r>
      <w:r>
        <w:rPr>
          <w:rFonts w:ascii="Tahoma" w:hAnsi="Tahoma" w:cs="Tahoma"/>
          <w:lang w:val="x-none"/>
        </w:rPr>
        <w:t>,</w:t>
      </w:r>
      <w:r w:rsidRPr="003D1758">
        <w:rPr>
          <w:rFonts w:ascii="Tahoma" w:hAnsi="Tahoma" w:cs="Tahoma"/>
          <w:lang w:val="x-none"/>
        </w:rPr>
        <w:t xml:space="preserve"> Ulica Koroškega bataljona pri št. 11, 1000 Ljubljana – Črnuče</w:t>
      </w:r>
      <w:r>
        <w:rPr>
          <w:rFonts w:ascii="Tahoma" w:hAnsi="Tahoma" w:cs="Tahoma"/>
          <w:lang w:val="x-none"/>
        </w:rPr>
        <w:t xml:space="preserve"> ter</w:t>
      </w:r>
      <w:r w:rsidRPr="003D1758">
        <w:t xml:space="preserve"> </w:t>
      </w:r>
      <w:r w:rsidRPr="003D1758">
        <w:rPr>
          <w:rFonts w:ascii="Tahoma" w:hAnsi="Tahoma" w:cs="Tahoma"/>
          <w:lang w:val="x-none"/>
        </w:rPr>
        <w:t>lokacijo ČN Podpeč (45.98104, 14.42975) in ČN Vnanje Gorice (46.00324366178789, 14.40892840659762)</w:t>
      </w:r>
      <w:r w:rsidRPr="003940D9">
        <w:rPr>
          <w:rFonts w:ascii="Tahoma" w:hAnsi="Tahoma" w:cs="Tahoma"/>
          <w:lang w:val="x-none"/>
        </w:rPr>
        <w:t xml:space="preserve">. </w:t>
      </w:r>
      <w:r w:rsidRPr="00A30EC1">
        <w:rPr>
          <w:rFonts w:ascii="Tahoma" w:hAnsi="Tahoma" w:cs="Tahoma"/>
        </w:rPr>
        <w:t xml:space="preserve">Dobava se bo v času veljavnosti </w:t>
      </w:r>
      <w:r>
        <w:rPr>
          <w:rFonts w:ascii="Tahoma" w:hAnsi="Tahoma" w:cs="Tahoma"/>
        </w:rPr>
        <w:t>okvirnega sporazuma</w:t>
      </w:r>
      <w:r w:rsidRPr="00A30EC1">
        <w:rPr>
          <w:rFonts w:ascii="Tahoma" w:hAnsi="Tahoma" w:cs="Tahoma"/>
        </w:rPr>
        <w:t xml:space="preserve"> izvajala ob delovnih dnevih</w:t>
      </w:r>
      <w:r>
        <w:rPr>
          <w:rFonts w:ascii="Tahoma" w:hAnsi="Tahoma" w:cs="Tahoma"/>
        </w:rPr>
        <w:t>,</w:t>
      </w:r>
      <w:r w:rsidRPr="00A30EC1">
        <w:rPr>
          <w:rFonts w:ascii="Tahoma" w:hAnsi="Tahoma" w:cs="Tahoma"/>
        </w:rPr>
        <w:t xml:space="preserve"> od ponedeljka do petka ter izven praznikov in drugih dela prostih dni, ki veljajo v Republiki Sloveniji, med 07.0</w:t>
      </w:r>
      <w:r>
        <w:rPr>
          <w:rFonts w:ascii="Tahoma" w:hAnsi="Tahoma" w:cs="Tahoma"/>
        </w:rPr>
        <w:t>0 in 14.00 uro na zgoraj navedeni lokaciji naročnika</w:t>
      </w:r>
      <w:r w:rsidRPr="00A30EC1">
        <w:rPr>
          <w:rFonts w:ascii="Tahoma" w:hAnsi="Tahoma" w:cs="Tahoma"/>
        </w:rPr>
        <w:t>.</w:t>
      </w:r>
    </w:p>
    <w:p w14:paraId="13420E66" w14:textId="77777777" w:rsidR="00AA5BFB" w:rsidRPr="00A30EC1" w:rsidRDefault="00AA5BFB" w:rsidP="00AA5BFB">
      <w:pPr>
        <w:keepNext/>
        <w:keepLines/>
        <w:jc w:val="both"/>
        <w:rPr>
          <w:rFonts w:ascii="Tahoma" w:hAnsi="Tahoma" w:cs="Tahoma"/>
        </w:rPr>
      </w:pPr>
    </w:p>
    <w:p w14:paraId="682F1D65" w14:textId="77777777" w:rsidR="00AA5BFB" w:rsidRDefault="00AA5BFB" w:rsidP="00AA5BFB">
      <w:pPr>
        <w:keepNext/>
        <w:keepLines/>
        <w:jc w:val="both"/>
        <w:rPr>
          <w:rFonts w:ascii="Tahoma" w:hAnsi="Tahoma" w:cs="Tahoma"/>
        </w:rPr>
      </w:pPr>
      <w:r w:rsidRPr="003940D9">
        <w:rPr>
          <w:rFonts w:ascii="Tahoma" w:hAnsi="Tahoma" w:cs="Tahoma"/>
        </w:rPr>
        <w:t xml:space="preserve">Dobava </w:t>
      </w:r>
      <w:r>
        <w:rPr>
          <w:rFonts w:ascii="Tahoma" w:hAnsi="Tahoma" w:cs="Tahoma"/>
        </w:rPr>
        <w:t>blaga</w:t>
      </w:r>
      <w:r w:rsidRPr="003940D9">
        <w:rPr>
          <w:rFonts w:ascii="Tahoma" w:hAnsi="Tahoma" w:cs="Tahoma"/>
        </w:rPr>
        <w:t xml:space="preserve"> se bo izvajala sukcesivno, na osnov</w:t>
      </w:r>
      <w:r>
        <w:rPr>
          <w:rFonts w:ascii="Tahoma" w:hAnsi="Tahoma" w:cs="Tahoma"/>
        </w:rPr>
        <w:t xml:space="preserve">i sprotnih, pisnih naročil naročnika </w:t>
      </w:r>
      <w:r w:rsidRPr="00404A53">
        <w:rPr>
          <w:rFonts w:ascii="Tahoma" w:hAnsi="Tahoma" w:cs="Tahoma"/>
        </w:rPr>
        <w:t>(</w:t>
      </w:r>
      <w:r>
        <w:rPr>
          <w:rFonts w:ascii="Tahoma" w:hAnsi="Tahoma" w:cs="Tahoma"/>
        </w:rPr>
        <w:t xml:space="preserve">posredovanih </w:t>
      </w:r>
      <w:r w:rsidRPr="00404A53">
        <w:rPr>
          <w:rFonts w:ascii="Tahoma" w:hAnsi="Tahoma" w:cs="Tahoma"/>
        </w:rPr>
        <w:t>preko elektronske pošte)</w:t>
      </w:r>
      <w:r>
        <w:rPr>
          <w:rFonts w:ascii="Tahoma" w:hAnsi="Tahoma" w:cs="Tahoma"/>
        </w:rPr>
        <w:t>. Izvajalec</w:t>
      </w:r>
      <w:r w:rsidRPr="003940D9">
        <w:rPr>
          <w:rFonts w:ascii="Tahoma" w:hAnsi="Tahoma" w:cs="Tahoma"/>
        </w:rPr>
        <w:t xml:space="preserve"> se obvezuje dobavljati </w:t>
      </w:r>
      <w:r>
        <w:rPr>
          <w:rFonts w:ascii="Tahoma" w:hAnsi="Tahoma" w:cs="Tahoma"/>
        </w:rPr>
        <w:t>naročeno blago</w:t>
      </w:r>
      <w:r w:rsidRPr="003940D9">
        <w:rPr>
          <w:rFonts w:ascii="Tahoma" w:hAnsi="Tahoma" w:cs="Tahoma"/>
        </w:rPr>
        <w:t xml:space="preserve"> v roku</w:t>
      </w:r>
      <w:r>
        <w:rPr>
          <w:rFonts w:ascii="Tahoma" w:hAnsi="Tahoma" w:cs="Tahoma"/>
        </w:rPr>
        <w:t xml:space="preserve"> </w:t>
      </w:r>
      <w:r>
        <w:rPr>
          <w:rFonts w:ascii="Tahoma" w:hAnsi="Tahoma" w:cs="Tahoma"/>
          <w:b/>
          <w:bCs/>
        </w:rPr>
        <w:t>24 ur</w:t>
      </w:r>
      <w:r>
        <w:rPr>
          <w:rFonts w:ascii="Tahoma" w:hAnsi="Tahoma" w:cs="Tahoma"/>
        </w:rPr>
        <w:t xml:space="preserve"> </w:t>
      </w:r>
      <w:r w:rsidRPr="003940D9">
        <w:rPr>
          <w:rFonts w:ascii="Tahoma" w:hAnsi="Tahoma" w:cs="Tahoma"/>
        </w:rPr>
        <w:t xml:space="preserve">od izdaje </w:t>
      </w:r>
      <w:r>
        <w:rPr>
          <w:rFonts w:ascii="Tahoma" w:hAnsi="Tahoma" w:cs="Tahoma"/>
        </w:rPr>
        <w:t xml:space="preserve">pisnega </w:t>
      </w:r>
      <w:r w:rsidRPr="003940D9">
        <w:rPr>
          <w:rFonts w:ascii="Tahoma" w:hAnsi="Tahoma" w:cs="Tahoma"/>
        </w:rPr>
        <w:t>naročila.</w:t>
      </w:r>
      <w:r>
        <w:rPr>
          <w:rFonts w:ascii="Tahoma" w:hAnsi="Tahoma" w:cs="Tahoma"/>
        </w:rPr>
        <w:t xml:space="preserve"> Izvajalec</w:t>
      </w:r>
      <w:r w:rsidRPr="00A30EC1">
        <w:rPr>
          <w:rFonts w:ascii="Tahoma" w:hAnsi="Tahoma" w:cs="Tahoma"/>
        </w:rPr>
        <w:t xml:space="preserve"> </w:t>
      </w:r>
      <w:r>
        <w:rPr>
          <w:rFonts w:ascii="Tahoma" w:hAnsi="Tahoma" w:cs="Tahoma"/>
        </w:rPr>
        <w:t>se obvezuje, da bo dobavljeno blago</w:t>
      </w:r>
      <w:r w:rsidRPr="00A30EC1">
        <w:rPr>
          <w:rFonts w:ascii="Tahoma" w:hAnsi="Tahoma" w:cs="Tahoma"/>
        </w:rPr>
        <w:t xml:space="preserve"> brezhibn</w:t>
      </w:r>
      <w:r>
        <w:rPr>
          <w:rFonts w:ascii="Tahoma" w:hAnsi="Tahoma" w:cs="Tahoma"/>
        </w:rPr>
        <w:t>o</w:t>
      </w:r>
      <w:r w:rsidRPr="00A30EC1">
        <w:rPr>
          <w:rFonts w:ascii="Tahoma" w:hAnsi="Tahoma" w:cs="Tahoma"/>
        </w:rPr>
        <w:t xml:space="preserve"> ter v sklad</w:t>
      </w:r>
      <w:r>
        <w:rPr>
          <w:rFonts w:ascii="Tahoma" w:hAnsi="Tahoma" w:cs="Tahoma"/>
        </w:rPr>
        <w:t>u s tehnično specifikacijo naročnika</w:t>
      </w:r>
      <w:r w:rsidRPr="00A30EC1">
        <w:rPr>
          <w:rFonts w:ascii="Tahoma" w:hAnsi="Tahoma" w:cs="Tahoma"/>
          <w:lang w:val="x-none"/>
        </w:rPr>
        <w:t>.</w:t>
      </w:r>
    </w:p>
    <w:p w14:paraId="72878A53" w14:textId="77777777" w:rsidR="00AA5BFB" w:rsidRDefault="00AA5BFB" w:rsidP="00AA5BFB">
      <w:pPr>
        <w:keepNext/>
        <w:keepLines/>
        <w:jc w:val="both"/>
        <w:rPr>
          <w:rFonts w:ascii="Tahoma" w:hAnsi="Tahoma" w:cs="Tahoma"/>
        </w:rPr>
      </w:pPr>
    </w:p>
    <w:p w14:paraId="54D27BCD" w14:textId="720577F3" w:rsidR="00AA5BFB" w:rsidRPr="006B509D" w:rsidRDefault="00AA5BFB" w:rsidP="00AA5BFB">
      <w:pPr>
        <w:keepNext/>
        <w:keepLines/>
        <w:jc w:val="both"/>
        <w:rPr>
          <w:rFonts w:ascii="Tahoma" w:hAnsi="Tahoma" w:cs="Tahoma"/>
        </w:rPr>
      </w:pPr>
      <w:r>
        <w:rPr>
          <w:rFonts w:ascii="Tahoma" w:hAnsi="Tahoma" w:cs="Tahoma"/>
        </w:rPr>
        <w:t xml:space="preserve">V </w:t>
      </w:r>
      <w:r w:rsidRPr="006B509D">
        <w:rPr>
          <w:rFonts w:ascii="Tahoma" w:hAnsi="Tahoma" w:cs="Tahoma"/>
        </w:rPr>
        <w:t xml:space="preserve">kolikor izvajalec ne dobavi blaga v dogovorjenem roku, lahko naročnik izvajalcu zaračuna </w:t>
      </w:r>
      <w:r>
        <w:rPr>
          <w:rFonts w:ascii="Tahoma" w:hAnsi="Tahoma" w:cs="Tahoma"/>
        </w:rPr>
        <w:t xml:space="preserve">pogodbeno </w:t>
      </w:r>
      <w:r w:rsidRPr="006B509D">
        <w:rPr>
          <w:rFonts w:ascii="Tahoma" w:hAnsi="Tahoma" w:cs="Tahoma"/>
        </w:rPr>
        <w:t>kazen</w:t>
      </w:r>
      <w:r>
        <w:rPr>
          <w:rFonts w:ascii="Tahoma" w:hAnsi="Tahoma" w:cs="Tahoma"/>
        </w:rPr>
        <w:t xml:space="preserve"> </w:t>
      </w:r>
      <w:r w:rsidRPr="00A72BD0">
        <w:rPr>
          <w:rFonts w:ascii="Tahoma" w:hAnsi="Tahoma" w:cs="Tahoma"/>
        </w:rPr>
        <w:t xml:space="preserve">iz </w:t>
      </w:r>
      <w:r w:rsidR="00EA1E40">
        <w:rPr>
          <w:rFonts w:ascii="Tahoma" w:hAnsi="Tahoma" w:cs="Tahoma"/>
        </w:rPr>
        <w:t>21</w:t>
      </w:r>
      <w:r w:rsidRPr="00944C23">
        <w:rPr>
          <w:rFonts w:ascii="Tahoma" w:hAnsi="Tahoma" w:cs="Tahoma"/>
        </w:rPr>
        <w:t>.</w:t>
      </w:r>
      <w:r w:rsidRPr="00A72BD0">
        <w:rPr>
          <w:rFonts w:ascii="Tahoma" w:hAnsi="Tahoma" w:cs="Tahoma"/>
        </w:rPr>
        <w:t xml:space="preserve"> člena tega okvirnega sporazuma in unovči finančno zavarovanje za dobro izvedbo obveznosti</w:t>
      </w:r>
      <w:r w:rsidRPr="00960DA3">
        <w:rPr>
          <w:rFonts w:ascii="Tahoma" w:hAnsi="Tahoma" w:cs="Tahoma"/>
        </w:rPr>
        <w:t xml:space="preserve"> iz</w:t>
      </w:r>
      <w:r w:rsidRPr="006B509D">
        <w:rPr>
          <w:rFonts w:ascii="Tahoma" w:hAnsi="Tahoma" w:cs="Tahoma"/>
        </w:rPr>
        <w:t xml:space="preserve"> okvirnega sporazuma.</w:t>
      </w:r>
    </w:p>
    <w:p w14:paraId="52B104B6" w14:textId="77777777" w:rsidR="00AA5BFB" w:rsidRDefault="00AA5BFB" w:rsidP="00AA5BFB">
      <w:pPr>
        <w:pStyle w:val="Telobesedila"/>
        <w:keepLines/>
        <w:rPr>
          <w:rFonts w:ascii="Tahoma" w:hAnsi="Tahoma" w:cs="Tahoma"/>
          <w:b w:val="0"/>
        </w:rPr>
      </w:pPr>
    </w:p>
    <w:p w14:paraId="07FE8BDF" w14:textId="77777777" w:rsidR="00FE39B5" w:rsidRPr="007D1F55" w:rsidRDefault="00FE39B5" w:rsidP="00FE39B5">
      <w:pPr>
        <w:pStyle w:val="Odstavekseznama"/>
        <w:keepNext/>
        <w:keepLines/>
        <w:numPr>
          <w:ilvl w:val="0"/>
          <w:numId w:val="30"/>
        </w:numPr>
        <w:ind w:left="426"/>
        <w:jc w:val="center"/>
        <w:rPr>
          <w:rFonts w:ascii="Tahoma" w:hAnsi="Tahoma" w:cs="Tahoma"/>
        </w:rPr>
      </w:pPr>
      <w:r w:rsidRPr="007D1F55">
        <w:rPr>
          <w:rFonts w:ascii="Tahoma" w:hAnsi="Tahoma" w:cs="Tahoma"/>
        </w:rPr>
        <w:t>člen</w:t>
      </w:r>
    </w:p>
    <w:p w14:paraId="4B48A97A" w14:textId="77777777" w:rsidR="00FE39B5" w:rsidRPr="006B509D" w:rsidRDefault="00FE39B5" w:rsidP="00FE39B5">
      <w:pPr>
        <w:keepNext/>
        <w:keepLines/>
        <w:tabs>
          <w:tab w:val="left" w:pos="1418"/>
          <w:tab w:val="left" w:pos="1702"/>
        </w:tabs>
        <w:jc w:val="both"/>
        <w:rPr>
          <w:rFonts w:ascii="Tahoma" w:hAnsi="Tahoma" w:cs="Tahoma"/>
        </w:rPr>
      </w:pPr>
    </w:p>
    <w:p w14:paraId="3D9A8164" w14:textId="56D7A04F" w:rsidR="00FE39B5" w:rsidRDefault="00FE39B5" w:rsidP="00FE39B5">
      <w:pPr>
        <w:keepNext/>
        <w:keepLines/>
        <w:tabs>
          <w:tab w:val="left" w:pos="1418"/>
          <w:tab w:val="left" w:pos="1702"/>
        </w:tabs>
        <w:jc w:val="both"/>
        <w:rPr>
          <w:rFonts w:ascii="Tahoma" w:hAnsi="Tahoma" w:cs="Tahoma"/>
        </w:rPr>
      </w:pPr>
      <w:r w:rsidRPr="006B509D">
        <w:rPr>
          <w:rFonts w:ascii="Tahoma" w:hAnsi="Tahoma" w:cs="Tahoma"/>
        </w:rPr>
        <w:t xml:space="preserve">V izjemnih primerih, ko izvajalec ne more izpolniti v okvirnem sporazumu zapisanih dobavnih rokov zaradi višje sile (npr.: naravne nesreče, nenormalne vremenske ujme, vojna, dokazljiva izguba pošiljke med transportom, poškodba med dobavo, …) mora izvajalec naročnika nemudoma pisno obvestiti o nezmožnosti pravočasne dobave </w:t>
      </w:r>
      <w:r>
        <w:rPr>
          <w:rFonts w:ascii="Tahoma" w:hAnsi="Tahoma" w:cs="Tahoma"/>
        </w:rPr>
        <w:t>blaga</w:t>
      </w:r>
      <w:r w:rsidRPr="006B509D">
        <w:rPr>
          <w:rFonts w:ascii="Tahoma" w:hAnsi="Tahoma" w:cs="Tahoma"/>
        </w:rPr>
        <w:t xml:space="preserve"> in pri tem tudi navesti vzroke zamude ter okvirni/pričakovani dejanski dobavni rok. </w:t>
      </w:r>
      <w:r>
        <w:rPr>
          <w:rFonts w:ascii="Tahoma" w:hAnsi="Tahoma" w:cs="Tahoma"/>
        </w:rPr>
        <w:t>V</w:t>
      </w:r>
      <w:r w:rsidRPr="006B509D">
        <w:rPr>
          <w:rFonts w:ascii="Tahoma" w:hAnsi="Tahoma" w:cs="Tahoma"/>
        </w:rPr>
        <w:t xml:space="preserve"> tem primeru naročnik ne bo izvajal sankcij proti izvajalcu </w:t>
      </w:r>
      <w:r>
        <w:rPr>
          <w:rFonts w:ascii="Tahoma" w:hAnsi="Tahoma" w:cs="Tahoma"/>
        </w:rPr>
        <w:t xml:space="preserve">po </w:t>
      </w:r>
      <w:r w:rsidR="00EA1E40">
        <w:rPr>
          <w:rFonts w:ascii="Tahoma" w:hAnsi="Tahoma" w:cs="Tahoma"/>
        </w:rPr>
        <w:t>21</w:t>
      </w:r>
      <w:r w:rsidRPr="00A72BD0">
        <w:rPr>
          <w:rFonts w:ascii="Tahoma" w:hAnsi="Tahoma" w:cs="Tahoma"/>
        </w:rPr>
        <w:t>. členu</w:t>
      </w:r>
      <w:r w:rsidRPr="006B509D">
        <w:rPr>
          <w:rFonts w:ascii="Tahoma" w:hAnsi="Tahoma" w:cs="Tahoma"/>
        </w:rPr>
        <w:t xml:space="preserve"> tega okvirnega sporazuma.</w:t>
      </w:r>
    </w:p>
    <w:p w14:paraId="6B62AB86" w14:textId="77777777" w:rsidR="00FE39B5" w:rsidRDefault="00FE39B5" w:rsidP="00FE39B5">
      <w:pPr>
        <w:pStyle w:val="Odstavekseznama"/>
        <w:keepNext/>
        <w:keepLines/>
        <w:ind w:left="567"/>
        <w:rPr>
          <w:rFonts w:ascii="Tahoma" w:hAnsi="Tahoma" w:cs="Tahoma"/>
          <w:color w:val="000000"/>
        </w:rPr>
      </w:pPr>
    </w:p>
    <w:p w14:paraId="435B177C" w14:textId="77777777" w:rsidR="00FE39B5" w:rsidRPr="007D1F55" w:rsidRDefault="00FE39B5" w:rsidP="00FE39B5">
      <w:pPr>
        <w:pStyle w:val="Odstavekseznama"/>
        <w:keepNext/>
        <w:keepLines/>
        <w:numPr>
          <w:ilvl w:val="0"/>
          <w:numId w:val="30"/>
        </w:numPr>
        <w:ind w:left="567" w:hanging="426"/>
        <w:jc w:val="center"/>
        <w:rPr>
          <w:rFonts w:ascii="Tahoma" w:hAnsi="Tahoma" w:cs="Tahoma"/>
          <w:color w:val="000000"/>
        </w:rPr>
      </w:pPr>
      <w:r w:rsidRPr="007D1F55">
        <w:rPr>
          <w:rFonts w:ascii="Tahoma" w:hAnsi="Tahoma" w:cs="Tahoma"/>
          <w:color w:val="000000"/>
        </w:rPr>
        <w:t>člen</w:t>
      </w:r>
    </w:p>
    <w:p w14:paraId="18A0C7CA" w14:textId="77777777" w:rsidR="00FE39B5" w:rsidRPr="006B509D" w:rsidRDefault="00FE39B5" w:rsidP="00FE39B5">
      <w:pPr>
        <w:keepNext/>
        <w:keepLines/>
        <w:jc w:val="both"/>
        <w:rPr>
          <w:rFonts w:ascii="Tahoma" w:hAnsi="Tahoma" w:cs="Tahoma"/>
          <w:color w:val="000000"/>
        </w:rPr>
      </w:pPr>
    </w:p>
    <w:p w14:paraId="6B1D5EC1" w14:textId="77777777" w:rsidR="00FE39B5" w:rsidRDefault="00FE39B5" w:rsidP="00FE39B5">
      <w:pPr>
        <w:keepNext/>
        <w:keepLines/>
        <w:jc w:val="both"/>
        <w:rPr>
          <w:rFonts w:ascii="Tahoma" w:hAnsi="Tahoma" w:cs="Tahoma"/>
        </w:rPr>
      </w:pPr>
      <w:r w:rsidRPr="006B509D">
        <w:rPr>
          <w:rFonts w:ascii="Tahoma" w:hAnsi="Tahoma" w:cs="Tahoma"/>
          <w:color w:val="000000"/>
        </w:rPr>
        <w:t>Naročnik bo naročeno blago prevzel na</w:t>
      </w:r>
      <w:r>
        <w:rPr>
          <w:rFonts w:ascii="Tahoma" w:hAnsi="Tahoma" w:cs="Tahoma"/>
          <w:color w:val="000000"/>
        </w:rPr>
        <w:t xml:space="preserve"> podlagi dobavnice, podpisane s strani izvajalca in prevzemnika </w:t>
      </w:r>
      <w:r w:rsidRPr="00D43D7D">
        <w:rPr>
          <w:rFonts w:ascii="Tahoma" w:hAnsi="Tahoma" w:cs="Tahoma"/>
        </w:rPr>
        <w:t>blaga s strani naročnika.</w:t>
      </w:r>
    </w:p>
    <w:p w14:paraId="1CCABF6F" w14:textId="77777777" w:rsidR="00FE39B5" w:rsidRDefault="00FE39B5" w:rsidP="00FE39B5">
      <w:pPr>
        <w:keepNext/>
        <w:keepLines/>
        <w:jc w:val="both"/>
        <w:rPr>
          <w:rFonts w:ascii="Tahoma" w:hAnsi="Tahoma" w:cs="Tahoma"/>
        </w:rPr>
      </w:pPr>
    </w:p>
    <w:p w14:paraId="52E32C21" w14:textId="77777777" w:rsidR="00FE39B5" w:rsidRDefault="00FE39B5" w:rsidP="00FE39B5">
      <w:pPr>
        <w:keepNext/>
        <w:keepLines/>
        <w:jc w:val="both"/>
        <w:rPr>
          <w:rFonts w:ascii="Tahoma" w:hAnsi="Tahoma" w:cs="Tahoma"/>
        </w:rPr>
      </w:pPr>
    </w:p>
    <w:p w14:paraId="291EC790" w14:textId="77777777" w:rsidR="00FE39B5" w:rsidRPr="00D43D7D" w:rsidRDefault="00FE39B5" w:rsidP="00FE39B5">
      <w:pPr>
        <w:keepNext/>
        <w:keepLines/>
        <w:tabs>
          <w:tab w:val="left" w:pos="851"/>
          <w:tab w:val="left" w:pos="1702"/>
        </w:tabs>
        <w:jc w:val="both"/>
        <w:rPr>
          <w:rFonts w:ascii="Tahoma" w:hAnsi="Tahoma" w:cs="Tahoma"/>
          <w:b/>
        </w:rPr>
      </w:pPr>
      <w:r w:rsidRPr="00D43D7D">
        <w:rPr>
          <w:rFonts w:ascii="Tahoma" w:hAnsi="Tahoma" w:cs="Tahoma"/>
          <w:b/>
        </w:rPr>
        <w:t xml:space="preserve">KAKOVOST IN GARANCIJA </w:t>
      </w:r>
    </w:p>
    <w:p w14:paraId="1CDAA8AB" w14:textId="77777777" w:rsidR="00FE39B5" w:rsidRPr="00206B5A" w:rsidRDefault="00FE39B5" w:rsidP="00FE39B5">
      <w:pPr>
        <w:keepNext/>
        <w:keepLines/>
        <w:jc w:val="both"/>
        <w:rPr>
          <w:rFonts w:ascii="Tahoma" w:hAnsi="Tahoma" w:cs="Tahoma"/>
        </w:rPr>
      </w:pPr>
    </w:p>
    <w:p w14:paraId="0B857B4C" w14:textId="77777777" w:rsidR="00FE39B5" w:rsidRPr="007D1F55" w:rsidRDefault="00FE39B5" w:rsidP="00FE39B5">
      <w:pPr>
        <w:pStyle w:val="Odstavekseznama"/>
        <w:keepNext/>
        <w:keepLines/>
        <w:numPr>
          <w:ilvl w:val="0"/>
          <w:numId w:val="30"/>
        </w:numPr>
        <w:suppressAutoHyphens/>
        <w:ind w:left="567" w:hanging="447"/>
        <w:jc w:val="center"/>
        <w:rPr>
          <w:rFonts w:ascii="Tahoma" w:hAnsi="Tahoma" w:cs="Tahoma"/>
          <w:color w:val="000000"/>
        </w:rPr>
      </w:pPr>
      <w:r w:rsidRPr="007D1F55">
        <w:rPr>
          <w:rFonts w:ascii="Tahoma" w:hAnsi="Tahoma" w:cs="Tahoma"/>
          <w:color w:val="000000"/>
        </w:rPr>
        <w:t xml:space="preserve">člen </w:t>
      </w:r>
    </w:p>
    <w:p w14:paraId="1AD7B78D" w14:textId="77777777" w:rsidR="00FE39B5" w:rsidRDefault="00FE39B5" w:rsidP="00FE39B5">
      <w:pPr>
        <w:keepNext/>
        <w:keepLines/>
        <w:jc w:val="both"/>
        <w:rPr>
          <w:rFonts w:ascii="Tahoma" w:hAnsi="Tahoma" w:cs="Tahoma"/>
        </w:rPr>
      </w:pPr>
    </w:p>
    <w:p w14:paraId="60A964C0" w14:textId="77777777" w:rsidR="00FE39B5" w:rsidRDefault="00FE39B5" w:rsidP="00FE39B5">
      <w:pPr>
        <w:keepNext/>
        <w:keepLines/>
        <w:jc w:val="both"/>
        <w:rPr>
          <w:rFonts w:ascii="Tahoma" w:hAnsi="Tahoma" w:cs="Tahoma"/>
        </w:rPr>
      </w:pPr>
      <w:r>
        <w:rPr>
          <w:rFonts w:ascii="Tahoma" w:hAnsi="Tahoma" w:cs="Tahoma"/>
        </w:rPr>
        <w:t xml:space="preserve">Kakovost dobavljenega blaga mora biti v skladu s tehnično specifikacijo naročnika in varnostnih listov, ki jih je izvajalec naročniku izročil v ponudbi. </w:t>
      </w:r>
    </w:p>
    <w:p w14:paraId="5D8B135B" w14:textId="77777777" w:rsidR="00FE39B5" w:rsidRDefault="00FE39B5" w:rsidP="00FE39B5">
      <w:pPr>
        <w:keepNext/>
        <w:keepLines/>
        <w:jc w:val="both"/>
        <w:rPr>
          <w:rFonts w:ascii="Tahoma" w:hAnsi="Tahoma" w:cs="Tahoma"/>
        </w:rPr>
      </w:pPr>
    </w:p>
    <w:p w14:paraId="3B7282B2" w14:textId="77777777" w:rsidR="00FE39B5" w:rsidRPr="007D1F55" w:rsidRDefault="00FE39B5" w:rsidP="00FE39B5">
      <w:pPr>
        <w:pStyle w:val="Odstavekseznama"/>
        <w:keepNext/>
        <w:keepLines/>
        <w:numPr>
          <w:ilvl w:val="0"/>
          <w:numId w:val="30"/>
        </w:numPr>
        <w:suppressAutoHyphens/>
        <w:ind w:left="567"/>
        <w:jc w:val="center"/>
        <w:rPr>
          <w:rFonts w:ascii="Tahoma" w:hAnsi="Tahoma" w:cs="Tahoma"/>
          <w:color w:val="000000"/>
        </w:rPr>
      </w:pPr>
      <w:r>
        <w:rPr>
          <w:rFonts w:ascii="Tahoma" w:hAnsi="Tahoma" w:cs="Tahoma"/>
          <w:color w:val="000000"/>
        </w:rPr>
        <w:t xml:space="preserve"> </w:t>
      </w:r>
      <w:r w:rsidRPr="007D1F55">
        <w:rPr>
          <w:rFonts w:ascii="Tahoma" w:hAnsi="Tahoma" w:cs="Tahoma"/>
          <w:color w:val="000000"/>
        </w:rPr>
        <w:t xml:space="preserve">člen </w:t>
      </w:r>
    </w:p>
    <w:p w14:paraId="330CAB13" w14:textId="77777777" w:rsidR="00FE39B5" w:rsidRDefault="00FE39B5" w:rsidP="00FE39B5">
      <w:pPr>
        <w:keepNext/>
        <w:keepLines/>
        <w:jc w:val="both"/>
        <w:rPr>
          <w:rFonts w:ascii="Tahoma" w:hAnsi="Tahoma" w:cs="Tahoma"/>
        </w:rPr>
      </w:pPr>
    </w:p>
    <w:p w14:paraId="080BCB87" w14:textId="292DDA6E" w:rsidR="00FE39B5" w:rsidRDefault="00FE39B5" w:rsidP="00FE39B5">
      <w:pPr>
        <w:keepNext/>
        <w:keepLines/>
        <w:jc w:val="both"/>
        <w:rPr>
          <w:rFonts w:ascii="Tahoma" w:hAnsi="Tahoma" w:cs="Tahoma"/>
        </w:rPr>
      </w:pPr>
      <w:r w:rsidRPr="003F745D">
        <w:rPr>
          <w:rFonts w:ascii="Tahoma" w:hAnsi="Tahoma" w:cs="Tahoma"/>
        </w:rPr>
        <w:t>V primeru neskladnosti kemikalij, ki jih je izvajalec v ponudb</w:t>
      </w:r>
      <w:r w:rsidR="005C7360">
        <w:rPr>
          <w:rFonts w:ascii="Tahoma" w:hAnsi="Tahoma" w:cs="Tahoma"/>
        </w:rPr>
        <w:t>i</w:t>
      </w:r>
      <w:r w:rsidRPr="003F745D">
        <w:rPr>
          <w:rFonts w:ascii="Tahoma" w:hAnsi="Tahoma" w:cs="Tahoma"/>
        </w:rPr>
        <w:t xml:space="preserve"> ponudil naročniku</w:t>
      </w:r>
      <w:r w:rsidR="005C7360">
        <w:rPr>
          <w:rFonts w:ascii="Tahoma" w:hAnsi="Tahoma" w:cs="Tahoma"/>
        </w:rPr>
        <w:t>,</w:t>
      </w:r>
      <w:r w:rsidRPr="003F745D">
        <w:rPr>
          <w:rFonts w:ascii="Tahoma" w:hAnsi="Tahoma" w:cs="Tahoma"/>
        </w:rPr>
        <w:t xml:space="preserve"> ter dobavljenim blagom, lahko naročnik </w:t>
      </w:r>
      <w:r w:rsidR="003F745D" w:rsidRPr="003F745D">
        <w:rPr>
          <w:rFonts w:ascii="Tahoma" w:hAnsi="Tahoma" w:cs="Tahoma"/>
        </w:rPr>
        <w:t>zavrne ponudbo prvo uvrščenega ponudnika</w:t>
      </w:r>
      <w:r w:rsidRPr="003F745D">
        <w:rPr>
          <w:rFonts w:ascii="Tahoma" w:hAnsi="Tahoma" w:cs="Tahoma"/>
        </w:rPr>
        <w:t xml:space="preserve"> in izda naročilnico drugo uvrščenemu pri odpiranju konkurence.</w:t>
      </w:r>
      <w:r>
        <w:rPr>
          <w:rFonts w:ascii="Tahoma" w:hAnsi="Tahoma" w:cs="Tahoma"/>
        </w:rPr>
        <w:t xml:space="preserve"> </w:t>
      </w:r>
    </w:p>
    <w:p w14:paraId="731DFB24" w14:textId="77777777" w:rsidR="00FE39B5" w:rsidRDefault="00FE39B5" w:rsidP="00AA5BFB">
      <w:pPr>
        <w:pStyle w:val="Telobesedila"/>
        <w:keepLines/>
        <w:rPr>
          <w:rFonts w:ascii="Tahoma" w:hAnsi="Tahoma" w:cs="Tahoma"/>
          <w:b w:val="0"/>
        </w:rPr>
      </w:pPr>
    </w:p>
    <w:p w14:paraId="29361671" w14:textId="2BF385BF" w:rsidR="00D43D7D" w:rsidRPr="00D43D7D" w:rsidRDefault="00D43D7D" w:rsidP="00464A9B">
      <w:pPr>
        <w:keepNext/>
        <w:keepLines/>
        <w:tabs>
          <w:tab w:val="left" w:pos="851"/>
          <w:tab w:val="left" w:pos="1702"/>
        </w:tabs>
        <w:jc w:val="both"/>
        <w:rPr>
          <w:rFonts w:ascii="Tahoma" w:hAnsi="Tahoma" w:cs="Tahoma"/>
          <w:b/>
        </w:rPr>
      </w:pPr>
      <w:r w:rsidRPr="00D43D7D">
        <w:rPr>
          <w:rFonts w:ascii="Tahoma" w:hAnsi="Tahoma" w:cs="Tahoma"/>
          <w:b/>
        </w:rPr>
        <w:lastRenderedPageBreak/>
        <w:t>REKLAMACIJA</w:t>
      </w:r>
    </w:p>
    <w:p w14:paraId="1B07BCED" w14:textId="77777777" w:rsidR="00D43D7D" w:rsidRDefault="00D43D7D" w:rsidP="00AF65C5">
      <w:pPr>
        <w:keepNext/>
        <w:keepLines/>
        <w:jc w:val="both"/>
        <w:rPr>
          <w:rFonts w:ascii="Tahoma" w:hAnsi="Tahoma" w:cs="Tahoma"/>
        </w:rPr>
      </w:pPr>
    </w:p>
    <w:p w14:paraId="12E79BB4" w14:textId="310B8F03" w:rsidR="00D43D7D"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D43D7D" w:rsidRPr="007D1F55">
        <w:rPr>
          <w:rFonts w:ascii="Tahoma" w:hAnsi="Tahoma" w:cs="Tahoma"/>
          <w:color w:val="000000"/>
        </w:rPr>
        <w:t xml:space="preserve">člen </w:t>
      </w:r>
    </w:p>
    <w:p w14:paraId="74BD8DD3" w14:textId="77777777" w:rsidR="00DC095E" w:rsidRDefault="00DC095E" w:rsidP="00AF65C5">
      <w:pPr>
        <w:keepNext/>
        <w:keepLines/>
        <w:jc w:val="both"/>
        <w:rPr>
          <w:rFonts w:ascii="Tahoma" w:hAnsi="Tahoma" w:cs="Tahoma"/>
        </w:rPr>
      </w:pPr>
    </w:p>
    <w:p w14:paraId="5A4D066E" w14:textId="0AED59F5" w:rsidR="00D43D7D" w:rsidRDefault="00D43D7D" w:rsidP="00AF65C5">
      <w:pPr>
        <w:keepNext/>
        <w:keepLines/>
        <w:jc w:val="both"/>
        <w:rPr>
          <w:rFonts w:ascii="Tahoma" w:hAnsi="Tahoma" w:cs="Tahoma"/>
        </w:rPr>
      </w:pPr>
      <w:r w:rsidRPr="00256D56">
        <w:rPr>
          <w:rFonts w:ascii="Tahoma" w:hAnsi="Tahoma" w:cs="Tahoma"/>
        </w:rPr>
        <w:t xml:space="preserve">Reklamacije zaradi količinskih primanjkljajev bo </w:t>
      </w:r>
      <w:r w:rsidR="00584A79">
        <w:rPr>
          <w:rFonts w:ascii="Tahoma" w:hAnsi="Tahoma" w:cs="Tahoma"/>
        </w:rPr>
        <w:t>naročnik izvajalcu</w:t>
      </w:r>
      <w:r w:rsidRPr="00256D56">
        <w:rPr>
          <w:rFonts w:ascii="Tahoma" w:hAnsi="Tahoma" w:cs="Tahoma"/>
        </w:rPr>
        <w:t xml:space="preserve"> sporo</w:t>
      </w:r>
      <w:r w:rsidR="00060930">
        <w:rPr>
          <w:rFonts w:ascii="Tahoma" w:hAnsi="Tahoma" w:cs="Tahoma"/>
        </w:rPr>
        <w:t xml:space="preserve">čil takoj, najkasneje pa v </w:t>
      </w:r>
      <w:r w:rsidR="003D1758">
        <w:rPr>
          <w:rFonts w:ascii="Tahoma" w:hAnsi="Tahoma" w:cs="Tahoma"/>
        </w:rPr>
        <w:t>dveh</w:t>
      </w:r>
      <w:r>
        <w:rPr>
          <w:rFonts w:ascii="Tahoma" w:hAnsi="Tahoma" w:cs="Tahoma"/>
        </w:rPr>
        <w:t xml:space="preserve"> </w:t>
      </w:r>
      <w:r w:rsidR="00060930">
        <w:rPr>
          <w:rFonts w:ascii="Tahoma" w:hAnsi="Tahoma" w:cs="Tahoma"/>
        </w:rPr>
        <w:t>(</w:t>
      </w:r>
      <w:r w:rsidR="003D1758">
        <w:rPr>
          <w:rFonts w:ascii="Tahoma" w:hAnsi="Tahoma" w:cs="Tahoma"/>
        </w:rPr>
        <w:t>2</w:t>
      </w:r>
      <w:r w:rsidRPr="00256D56">
        <w:rPr>
          <w:rFonts w:ascii="Tahoma" w:hAnsi="Tahoma" w:cs="Tahoma"/>
        </w:rPr>
        <w:t>)</w:t>
      </w:r>
      <w:r w:rsidR="00A31499">
        <w:rPr>
          <w:rFonts w:ascii="Tahoma" w:hAnsi="Tahoma" w:cs="Tahoma"/>
        </w:rPr>
        <w:t xml:space="preserve"> koledarskih</w:t>
      </w:r>
      <w:r w:rsidRPr="00256D56">
        <w:rPr>
          <w:rFonts w:ascii="Tahoma" w:hAnsi="Tahoma" w:cs="Tahoma"/>
        </w:rPr>
        <w:t xml:space="preserve"> dneh od dneva prevzema </w:t>
      </w:r>
      <w:r>
        <w:rPr>
          <w:rFonts w:ascii="Tahoma" w:hAnsi="Tahoma" w:cs="Tahoma"/>
        </w:rPr>
        <w:t>blaga</w:t>
      </w:r>
      <w:r w:rsidRPr="00256D56">
        <w:rPr>
          <w:rFonts w:ascii="Tahoma" w:hAnsi="Tahoma" w:cs="Tahoma"/>
        </w:rPr>
        <w:t>.</w:t>
      </w:r>
    </w:p>
    <w:p w14:paraId="57FC9316" w14:textId="77777777" w:rsidR="00D43D7D" w:rsidRPr="005671CA" w:rsidRDefault="00D43D7D" w:rsidP="00AF65C5">
      <w:pPr>
        <w:keepNext/>
        <w:keepLines/>
        <w:jc w:val="both"/>
        <w:rPr>
          <w:rFonts w:ascii="Tahoma" w:hAnsi="Tahoma" w:cs="Tahoma"/>
        </w:rPr>
      </w:pPr>
    </w:p>
    <w:p w14:paraId="0FA386C4" w14:textId="2584FC46" w:rsidR="00D43D7D" w:rsidRPr="00E47BB0" w:rsidRDefault="00D43D7D" w:rsidP="00AF65C5">
      <w:pPr>
        <w:keepNext/>
        <w:keepLines/>
        <w:jc w:val="both"/>
        <w:rPr>
          <w:rFonts w:ascii="Tahoma" w:hAnsi="Tahoma" w:cs="Tahoma"/>
        </w:rPr>
      </w:pPr>
      <w:r w:rsidRPr="00E47BB0">
        <w:rPr>
          <w:rFonts w:ascii="Tahoma" w:hAnsi="Tahoma" w:cs="Tahoma"/>
        </w:rPr>
        <w:t xml:space="preserve">Reklamacije zaradi kakovostnih vidnih napak </w:t>
      </w:r>
      <w:r>
        <w:rPr>
          <w:rFonts w:ascii="Tahoma" w:hAnsi="Tahoma" w:cs="Tahoma"/>
        </w:rPr>
        <w:t>in/</w:t>
      </w:r>
      <w:r w:rsidRPr="00E47BB0">
        <w:rPr>
          <w:rFonts w:ascii="Tahoma" w:hAnsi="Tahoma" w:cs="Tahoma"/>
        </w:rPr>
        <w:t>ali reklamacije zaradi neustreznosti dobavljene</w:t>
      </w:r>
      <w:r>
        <w:rPr>
          <w:rFonts w:ascii="Tahoma" w:hAnsi="Tahoma" w:cs="Tahoma"/>
        </w:rPr>
        <w:t>ga blaga</w:t>
      </w:r>
      <w:r w:rsidRPr="00E47BB0">
        <w:rPr>
          <w:rFonts w:ascii="Tahoma" w:hAnsi="Tahoma" w:cs="Tahoma"/>
        </w:rPr>
        <w:t xml:space="preserve"> bo </w:t>
      </w:r>
      <w:r w:rsidR="00584A79">
        <w:rPr>
          <w:rFonts w:ascii="Tahoma" w:hAnsi="Tahoma" w:cs="Tahoma"/>
        </w:rPr>
        <w:t>naročnik</w:t>
      </w:r>
      <w:r w:rsidR="00584A79" w:rsidRPr="00E47BB0">
        <w:rPr>
          <w:rFonts w:ascii="Tahoma" w:hAnsi="Tahoma" w:cs="Tahoma"/>
        </w:rPr>
        <w:t xml:space="preserve"> </w:t>
      </w:r>
      <w:r w:rsidR="00584A79">
        <w:rPr>
          <w:rFonts w:ascii="Tahoma" w:hAnsi="Tahoma" w:cs="Tahoma"/>
        </w:rPr>
        <w:t>izvajalcu</w:t>
      </w:r>
      <w:r w:rsidRPr="00E47BB0">
        <w:rPr>
          <w:rFonts w:ascii="Tahoma" w:hAnsi="Tahoma" w:cs="Tahoma"/>
        </w:rPr>
        <w:t xml:space="preserve"> sporočil kadarkoli v času v</w:t>
      </w:r>
      <w:r>
        <w:rPr>
          <w:rFonts w:ascii="Tahoma" w:hAnsi="Tahoma" w:cs="Tahoma"/>
        </w:rPr>
        <w:t>eljavnosti okvirnega sporazuma.</w:t>
      </w:r>
    </w:p>
    <w:p w14:paraId="33DADFF8" w14:textId="5D53E145" w:rsidR="00D43D7D" w:rsidRPr="00D43D7D" w:rsidRDefault="00D43D7D" w:rsidP="00AF65C5">
      <w:pPr>
        <w:keepNext/>
        <w:keepLines/>
        <w:jc w:val="both"/>
        <w:rPr>
          <w:rFonts w:ascii="Tahoma" w:hAnsi="Tahoma" w:cs="Tahoma"/>
        </w:rPr>
      </w:pPr>
    </w:p>
    <w:p w14:paraId="6ECF0355" w14:textId="237A2D33" w:rsidR="00D43D7D"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D43D7D" w:rsidRPr="007D1F55">
        <w:rPr>
          <w:rFonts w:ascii="Tahoma" w:hAnsi="Tahoma" w:cs="Tahoma"/>
          <w:color w:val="000000"/>
        </w:rPr>
        <w:t xml:space="preserve">člen </w:t>
      </w:r>
    </w:p>
    <w:p w14:paraId="3E7251E0" w14:textId="77777777" w:rsidR="00DC095E" w:rsidRDefault="00DC095E" w:rsidP="00AF65C5">
      <w:pPr>
        <w:keepNext/>
        <w:keepLines/>
        <w:jc w:val="both"/>
        <w:rPr>
          <w:rFonts w:ascii="Tahoma" w:hAnsi="Tahoma" w:cs="Tahoma"/>
        </w:rPr>
      </w:pPr>
    </w:p>
    <w:p w14:paraId="16BFD6B5" w14:textId="1A9F979F" w:rsidR="00D43D7D" w:rsidRDefault="00D43D7D" w:rsidP="00AF65C5">
      <w:pPr>
        <w:keepNext/>
        <w:keepLines/>
        <w:jc w:val="both"/>
        <w:rPr>
          <w:rFonts w:ascii="Tahoma" w:hAnsi="Tahoma" w:cs="Tahoma"/>
        </w:rPr>
      </w:pPr>
      <w:r w:rsidRPr="00953C93">
        <w:rPr>
          <w:rFonts w:ascii="Tahoma" w:hAnsi="Tahoma" w:cs="Tahoma"/>
        </w:rPr>
        <w:t xml:space="preserve">Rok za rešitev reklamacije je največ </w:t>
      </w:r>
      <w:r w:rsidR="003D1758">
        <w:rPr>
          <w:rFonts w:ascii="Tahoma" w:hAnsi="Tahoma" w:cs="Tahoma"/>
        </w:rPr>
        <w:t>24 ur</w:t>
      </w:r>
      <w:r w:rsidRPr="00953C93">
        <w:rPr>
          <w:rFonts w:ascii="Tahoma" w:hAnsi="Tahoma" w:cs="Tahoma"/>
        </w:rPr>
        <w:t xml:space="preserve"> od prejema pisnega obvestila</w:t>
      </w:r>
      <w:r>
        <w:rPr>
          <w:rFonts w:ascii="Tahoma" w:hAnsi="Tahoma" w:cs="Tahoma"/>
        </w:rPr>
        <w:t xml:space="preserve"> </w:t>
      </w:r>
      <w:r w:rsidR="00584A79">
        <w:rPr>
          <w:rFonts w:ascii="Tahoma" w:hAnsi="Tahoma" w:cs="Tahoma"/>
        </w:rPr>
        <w:t>naročnika</w:t>
      </w:r>
      <w:r w:rsidRPr="00953C93">
        <w:rPr>
          <w:rFonts w:ascii="Tahoma" w:hAnsi="Tahoma" w:cs="Tahoma"/>
        </w:rPr>
        <w:t xml:space="preserve"> o reklamaciji. </w:t>
      </w:r>
    </w:p>
    <w:p w14:paraId="589C96EC" w14:textId="77777777" w:rsidR="00D43D7D" w:rsidRDefault="00D43D7D" w:rsidP="00AF65C5">
      <w:pPr>
        <w:keepNext/>
        <w:keepLines/>
        <w:jc w:val="both"/>
        <w:rPr>
          <w:rFonts w:ascii="Tahoma" w:hAnsi="Tahoma" w:cs="Tahoma"/>
        </w:rPr>
      </w:pPr>
    </w:p>
    <w:p w14:paraId="0A56CC48" w14:textId="70457DB7" w:rsidR="00D43D7D" w:rsidRDefault="00D43D7D" w:rsidP="00AF65C5">
      <w:pPr>
        <w:keepNext/>
        <w:keepLines/>
        <w:jc w:val="both"/>
        <w:rPr>
          <w:rFonts w:ascii="Tahoma" w:hAnsi="Tahoma" w:cs="Tahoma"/>
        </w:rPr>
      </w:pPr>
      <w:r>
        <w:rPr>
          <w:rFonts w:ascii="Tahoma" w:hAnsi="Tahoma" w:cs="Tahoma"/>
        </w:rPr>
        <w:t>O ugotovljenih napakah blaga se sestavi</w:t>
      </w:r>
      <w:r w:rsidRPr="00953C93">
        <w:rPr>
          <w:rFonts w:ascii="Tahoma" w:hAnsi="Tahoma" w:cs="Tahoma"/>
        </w:rPr>
        <w:t xml:space="preserve"> zapisnik, ki ga podpišeta obe stranki</w:t>
      </w:r>
      <w:r>
        <w:rPr>
          <w:rFonts w:ascii="Tahoma" w:hAnsi="Tahoma" w:cs="Tahoma"/>
        </w:rPr>
        <w:t xml:space="preserve"> okvirnega sporazuma oziroma njuna predstavnika</w:t>
      </w:r>
      <w:r w:rsidRPr="00953C93">
        <w:rPr>
          <w:rFonts w:ascii="Tahoma" w:hAnsi="Tahoma" w:cs="Tahoma"/>
        </w:rPr>
        <w:t xml:space="preserve">. Obrazec zapisnika zagotovi </w:t>
      </w:r>
      <w:r w:rsidR="00584A79">
        <w:rPr>
          <w:rFonts w:ascii="Tahoma" w:hAnsi="Tahoma" w:cs="Tahoma"/>
        </w:rPr>
        <w:t>izvajalec</w:t>
      </w:r>
      <w:r w:rsidRPr="00953C93">
        <w:rPr>
          <w:rFonts w:ascii="Tahoma" w:hAnsi="Tahoma" w:cs="Tahoma"/>
        </w:rPr>
        <w:t>.</w:t>
      </w:r>
    </w:p>
    <w:p w14:paraId="3EE792E4" w14:textId="77777777" w:rsidR="00D43D7D" w:rsidRDefault="00D43D7D" w:rsidP="00AF65C5">
      <w:pPr>
        <w:keepNext/>
        <w:keepLines/>
        <w:jc w:val="both"/>
        <w:rPr>
          <w:rFonts w:ascii="Tahoma" w:hAnsi="Tahoma" w:cs="Tahoma"/>
        </w:rPr>
      </w:pPr>
    </w:p>
    <w:p w14:paraId="54FAF929" w14:textId="2124BF77" w:rsidR="00D43D7D"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D43D7D" w:rsidRPr="007D1F55">
        <w:rPr>
          <w:rFonts w:ascii="Tahoma" w:hAnsi="Tahoma" w:cs="Tahoma"/>
          <w:color w:val="000000"/>
        </w:rPr>
        <w:t xml:space="preserve">člen </w:t>
      </w:r>
    </w:p>
    <w:p w14:paraId="045BC6A9" w14:textId="77777777" w:rsidR="00DC095E" w:rsidRDefault="00DC095E" w:rsidP="00AF65C5">
      <w:pPr>
        <w:keepNext/>
        <w:keepLines/>
        <w:jc w:val="both"/>
        <w:rPr>
          <w:rFonts w:ascii="Tahoma" w:hAnsi="Tahoma" w:cs="Tahoma"/>
        </w:rPr>
      </w:pPr>
    </w:p>
    <w:p w14:paraId="3B358CE9" w14:textId="5368F2AF" w:rsidR="00D43D7D" w:rsidRDefault="00584A79" w:rsidP="00AF65C5">
      <w:pPr>
        <w:keepNext/>
        <w:keepLines/>
        <w:jc w:val="both"/>
        <w:rPr>
          <w:rFonts w:ascii="Tahoma" w:hAnsi="Tahoma" w:cs="Tahoma"/>
        </w:rPr>
      </w:pPr>
      <w:r>
        <w:rPr>
          <w:rFonts w:ascii="Tahoma" w:hAnsi="Tahoma" w:cs="Tahoma"/>
        </w:rPr>
        <w:t xml:space="preserve">Izvajalec </w:t>
      </w:r>
      <w:r w:rsidR="00D43D7D">
        <w:rPr>
          <w:rFonts w:ascii="Tahoma" w:hAnsi="Tahoma" w:cs="Tahoma"/>
        </w:rPr>
        <w:t>se obvezuje</w:t>
      </w:r>
      <w:r w:rsidR="00D43D7D" w:rsidRPr="00E47BB0">
        <w:rPr>
          <w:rFonts w:ascii="Tahoma" w:hAnsi="Tahoma" w:cs="Tahoma"/>
        </w:rPr>
        <w:t xml:space="preserve"> v roku</w:t>
      </w:r>
      <w:r w:rsidR="00D43D7D">
        <w:rPr>
          <w:rFonts w:ascii="Tahoma" w:hAnsi="Tahoma" w:cs="Tahoma"/>
        </w:rPr>
        <w:t xml:space="preserve"> iz prvega odstavka prejšnjega člena</w:t>
      </w:r>
      <w:r w:rsidR="00D43D7D" w:rsidRPr="00E47BB0">
        <w:rPr>
          <w:rFonts w:ascii="Tahoma" w:hAnsi="Tahoma" w:cs="Tahoma"/>
        </w:rPr>
        <w:t xml:space="preserve"> </w:t>
      </w:r>
      <w:r>
        <w:rPr>
          <w:rFonts w:ascii="Tahoma" w:hAnsi="Tahoma" w:cs="Tahoma"/>
        </w:rPr>
        <w:t>naročnika</w:t>
      </w:r>
      <w:r w:rsidR="00D43D7D">
        <w:rPr>
          <w:rFonts w:ascii="Tahoma" w:hAnsi="Tahoma" w:cs="Tahoma"/>
        </w:rPr>
        <w:t xml:space="preserve"> pisno (</w:t>
      </w:r>
      <w:r w:rsidR="00D43D7D" w:rsidRPr="00E47BB0">
        <w:rPr>
          <w:rFonts w:ascii="Tahoma" w:hAnsi="Tahoma" w:cs="Tahoma"/>
        </w:rPr>
        <w:t>preko elektronske pošte)</w:t>
      </w:r>
      <w:r w:rsidR="00D43D7D">
        <w:rPr>
          <w:rFonts w:ascii="Tahoma" w:hAnsi="Tahoma" w:cs="Tahoma"/>
        </w:rPr>
        <w:t xml:space="preserve"> obvestiti</w:t>
      </w:r>
      <w:r w:rsidR="00D43D7D" w:rsidRPr="00E47BB0">
        <w:rPr>
          <w:rFonts w:ascii="Tahoma" w:hAnsi="Tahoma" w:cs="Tahoma"/>
        </w:rPr>
        <w:t xml:space="preserve"> o rešitvi rekl</w:t>
      </w:r>
      <w:r w:rsidR="00D43D7D">
        <w:rPr>
          <w:rFonts w:ascii="Tahoma" w:hAnsi="Tahoma" w:cs="Tahoma"/>
        </w:rPr>
        <w:t xml:space="preserve">amacije in dobaviti reklamirano blago </w:t>
      </w:r>
      <w:r w:rsidR="00D43D7D" w:rsidRPr="00E47BB0">
        <w:rPr>
          <w:rFonts w:ascii="Tahoma" w:hAnsi="Tahoma" w:cs="Tahoma"/>
        </w:rPr>
        <w:t xml:space="preserve">v </w:t>
      </w:r>
      <w:r w:rsidR="00951EEF">
        <w:rPr>
          <w:rFonts w:ascii="Tahoma" w:hAnsi="Tahoma" w:cs="Tahoma"/>
        </w:rPr>
        <w:t>istem</w:t>
      </w:r>
      <w:r w:rsidR="00D43D7D" w:rsidRPr="00E47BB0">
        <w:rPr>
          <w:rFonts w:ascii="Tahoma" w:hAnsi="Tahoma" w:cs="Tahoma"/>
        </w:rPr>
        <w:t xml:space="preserve"> roku</w:t>
      </w:r>
      <w:r w:rsidR="00D43D7D">
        <w:rPr>
          <w:rFonts w:ascii="Tahoma" w:hAnsi="Tahoma" w:cs="Tahoma"/>
        </w:rPr>
        <w:t>.</w:t>
      </w:r>
      <w:r w:rsidR="00D43D7D" w:rsidRPr="00E47BB0">
        <w:rPr>
          <w:rFonts w:ascii="Tahoma" w:hAnsi="Tahoma" w:cs="Tahoma"/>
        </w:rPr>
        <w:t xml:space="preserve"> </w:t>
      </w:r>
    </w:p>
    <w:p w14:paraId="106B9985" w14:textId="77777777" w:rsidR="00D43D7D" w:rsidRDefault="00D43D7D" w:rsidP="00AF65C5">
      <w:pPr>
        <w:keepNext/>
        <w:keepLines/>
        <w:jc w:val="both"/>
        <w:rPr>
          <w:rFonts w:ascii="Tahoma" w:hAnsi="Tahoma" w:cs="Tahoma"/>
        </w:rPr>
      </w:pPr>
    </w:p>
    <w:p w14:paraId="0AED32C0" w14:textId="03ED6DD1" w:rsidR="00D43D7D" w:rsidRDefault="00D43D7D" w:rsidP="00AF65C5">
      <w:pPr>
        <w:keepNext/>
        <w:keepLines/>
        <w:jc w:val="both"/>
        <w:rPr>
          <w:rFonts w:ascii="Tahoma" w:hAnsi="Tahoma" w:cs="Tahoma"/>
        </w:rPr>
      </w:pPr>
      <w:r w:rsidRPr="00843CC1">
        <w:rPr>
          <w:rFonts w:ascii="Tahoma" w:hAnsi="Tahoma" w:cs="Tahoma"/>
        </w:rPr>
        <w:t xml:space="preserve">Za pozitivno rešene reklamacije, za napačno poslano ter za vrnjeno blago, izda </w:t>
      </w:r>
      <w:r w:rsidR="00584A79">
        <w:rPr>
          <w:rFonts w:ascii="Tahoma" w:hAnsi="Tahoma" w:cs="Tahoma"/>
        </w:rPr>
        <w:t>izvajalec</w:t>
      </w:r>
      <w:r w:rsidR="00584A79" w:rsidRPr="00843CC1">
        <w:rPr>
          <w:rFonts w:ascii="Tahoma" w:hAnsi="Tahoma" w:cs="Tahoma"/>
        </w:rPr>
        <w:t xml:space="preserve"> </w:t>
      </w:r>
      <w:r w:rsidR="00584A79">
        <w:rPr>
          <w:rFonts w:ascii="Tahoma" w:hAnsi="Tahoma" w:cs="Tahoma"/>
        </w:rPr>
        <w:t>naročniku</w:t>
      </w:r>
      <w:r w:rsidRPr="00843CC1">
        <w:rPr>
          <w:rFonts w:ascii="Tahoma" w:hAnsi="Tahoma" w:cs="Tahoma"/>
        </w:rPr>
        <w:t xml:space="preserve"> dobropis, za katerega se zmanjša obveznost </w:t>
      </w:r>
      <w:r w:rsidR="00584A79">
        <w:rPr>
          <w:rFonts w:ascii="Tahoma" w:hAnsi="Tahoma" w:cs="Tahoma"/>
        </w:rPr>
        <w:t>naročnika</w:t>
      </w:r>
      <w:r w:rsidRPr="00843CC1">
        <w:rPr>
          <w:rFonts w:ascii="Tahoma" w:hAnsi="Tahoma" w:cs="Tahoma"/>
        </w:rPr>
        <w:t>.</w:t>
      </w:r>
    </w:p>
    <w:p w14:paraId="469AA166" w14:textId="77777777" w:rsidR="00EC6A9C" w:rsidRPr="00843CC1" w:rsidRDefault="00EC6A9C" w:rsidP="00AF65C5">
      <w:pPr>
        <w:keepNext/>
        <w:keepLines/>
        <w:jc w:val="both"/>
        <w:rPr>
          <w:rFonts w:ascii="Tahoma" w:hAnsi="Tahoma" w:cs="Tahoma"/>
        </w:rPr>
      </w:pPr>
    </w:p>
    <w:p w14:paraId="7ACEA4A4" w14:textId="15173E87" w:rsidR="00D0792C" w:rsidRPr="00C8579C" w:rsidRDefault="00D0792C" w:rsidP="00AF65C5">
      <w:pPr>
        <w:keepNext/>
        <w:keepLines/>
        <w:jc w:val="both"/>
        <w:rPr>
          <w:rFonts w:ascii="Tahoma" w:hAnsi="Tahoma" w:cs="Tahoma"/>
        </w:rPr>
      </w:pPr>
    </w:p>
    <w:p w14:paraId="76772C5C" w14:textId="0CF0A8F5" w:rsidR="00D143C1" w:rsidRDefault="00A9533C" w:rsidP="00464A9B">
      <w:pPr>
        <w:keepNext/>
        <w:keepLines/>
        <w:tabs>
          <w:tab w:val="left" w:pos="851"/>
          <w:tab w:val="left" w:pos="1702"/>
        </w:tabs>
        <w:jc w:val="both"/>
        <w:rPr>
          <w:rFonts w:ascii="Tahoma" w:hAnsi="Tahoma" w:cs="Tahoma"/>
          <w:b/>
        </w:rPr>
      </w:pPr>
      <w:r w:rsidRPr="00C8579C">
        <w:rPr>
          <w:rFonts w:ascii="Tahoma" w:hAnsi="Tahoma" w:cs="Tahoma"/>
          <w:b/>
        </w:rPr>
        <w:t>NAČIN OBRAČUNAVANJA IN PLAČILO</w:t>
      </w:r>
    </w:p>
    <w:p w14:paraId="5EC1703F" w14:textId="77777777" w:rsidR="00C44397" w:rsidRPr="00D143C1" w:rsidRDefault="00C44397" w:rsidP="00C44397">
      <w:pPr>
        <w:keepNext/>
        <w:keepLines/>
        <w:tabs>
          <w:tab w:val="left" w:pos="851"/>
          <w:tab w:val="left" w:pos="1702"/>
        </w:tabs>
        <w:ind w:left="1440"/>
        <w:jc w:val="both"/>
        <w:rPr>
          <w:rFonts w:ascii="Tahoma" w:hAnsi="Tahoma" w:cs="Tahoma"/>
          <w:b/>
        </w:rPr>
      </w:pPr>
    </w:p>
    <w:p w14:paraId="3EFD5E9A" w14:textId="4191F012" w:rsidR="00E3018F"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050762" w:rsidRPr="007D1F55">
        <w:rPr>
          <w:rFonts w:ascii="Tahoma" w:hAnsi="Tahoma" w:cs="Tahoma"/>
          <w:color w:val="000000"/>
        </w:rPr>
        <w:t>č</w:t>
      </w:r>
      <w:r w:rsidR="00A9533C" w:rsidRPr="007D1F55">
        <w:rPr>
          <w:rFonts w:ascii="Tahoma" w:hAnsi="Tahoma" w:cs="Tahoma"/>
          <w:color w:val="000000"/>
        </w:rPr>
        <w:t>le</w:t>
      </w:r>
      <w:r w:rsidR="00E3018F" w:rsidRPr="007D1F55">
        <w:rPr>
          <w:rFonts w:ascii="Tahoma" w:hAnsi="Tahoma" w:cs="Tahoma"/>
          <w:color w:val="000000"/>
        </w:rPr>
        <w:t>n</w:t>
      </w:r>
    </w:p>
    <w:p w14:paraId="192308D9" w14:textId="77777777" w:rsidR="00A86453" w:rsidRPr="00C8579C" w:rsidRDefault="00A86453" w:rsidP="00AF65C5">
      <w:pPr>
        <w:keepNext/>
        <w:keepLines/>
        <w:jc w:val="both"/>
        <w:rPr>
          <w:rFonts w:ascii="Tahoma" w:hAnsi="Tahoma" w:cs="Tahoma"/>
        </w:rPr>
      </w:pPr>
    </w:p>
    <w:p w14:paraId="0284CB1B" w14:textId="77777777" w:rsidR="00EA7BA2" w:rsidRPr="00EA7BA2" w:rsidRDefault="00EA7BA2" w:rsidP="00AF65C5">
      <w:pPr>
        <w:keepNext/>
        <w:keepLines/>
        <w:jc w:val="both"/>
        <w:rPr>
          <w:rFonts w:ascii="Tahoma" w:hAnsi="Tahoma" w:cs="Tahoma"/>
        </w:rPr>
      </w:pPr>
      <w:r w:rsidRPr="00EA7BA2">
        <w:rPr>
          <w:rFonts w:ascii="Tahoma" w:hAnsi="Tahoma" w:cs="Tahoma"/>
        </w:rPr>
        <w:t>Obračun dobav blaga se bo izvedel na osnovi dejansko opravljenih dobav blaga. Dobava se bo štela za pravilno izvršeno s podpisom dobavnice s strani obeh strank okvirnega sporazuma oziroma njunih predstavnikov.</w:t>
      </w:r>
    </w:p>
    <w:p w14:paraId="3B707BF6" w14:textId="77777777" w:rsidR="00EA7BA2" w:rsidRPr="00EA7BA2" w:rsidRDefault="00EA7BA2" w:rsidP="00AF65C5">
      <w:pPr>
        <w:keepNext/>
        <w:keepLines/>
        <w:jc w:val="both"/>
        <w:rPr>
          <w:rFonts w:ascii="Tahoma" w:hAnsi="Tahoma" w:cs="Tahoma"/>
        </w:rPr>
      </w:pPr>
    </w:p>
    <w:p w14:paraId="65506C33" w14:textId="22ABCBC1" w:rsidR="00EA7BA2" w:rsidRPr="00EA7BA2" w:rsidRDefault="00EA7BA2" w:rsidP="00AF65C5">
      <w:pPr>
        <w:keepNext/>
        <w:keepLines/>
        <w:jc w:val="both"/>
        <w:rPr>
          <w:rFonts w:ascii="Tahoma" w:hAnsi="Tahoma" w:cs="Tahoma"/>
        </w:rPr>
      </w:pPr>
      <w:r w:rsidRPr="00EA7BA2">
        <w:rPr>
          <w:rFonts w:ascii="Tahoma" w:hAnsi="Tahoma" w:cs="Tahoma"/>
        </w:rPr>
        <w:t>Izvajalec bo naročniku izstavil račun za izvedene dobave po okvirnem sporazumu v osmih (8) koledarskih dneh od dneva prevzema blaga</w:t>
      </w:r>
      <w:r w:rsidR="00B77929">
        <w:rPr>
          <w:rFonts w:ascii="Tahoma" w:hAnsi="Tahoma" w:cs="Tahoma"/>
        </w:rPr>
        <w:t xml:space="preserve"> oz. podpisa dobavnice </w:t>
      </w:r>
      <w:r w:rsidRPr="00EA7BA2">
        <w:rPr>
          <w:rFonts w:ascii="Tahoma" w:hAnsi="Tahoma" w:cs="Tahoma"/>
        </w:rPr>
        <w:t>(ob prevzemu se izdela in pisno potrdi prevzem blaga s primopredajnim zapisnikom</w:t>
      </w:r>
      <w:r w:rsidR="00B77929">
        <w:rPr>
          <w:rFonts w:ascii="Tahoma" w:hAnsi="Tahoma" w:cs="Tahoma"/>
        </w:rPr>
        <w:t xml:space="preserve">, </w:t>
      </w:r>
      <w:r w:rsidRPr="00EA7BA2">
        <w:rPr>
          <w:rFonts w:ascii="Tahoma" w:hAnsi="Tahoma" w:cs="Tahoma"/>
        </w:rPr>
        <w:t>dobavnica</w:t>
      </w:r>
      <w:r w:rsidR="00B77929">
        <w:rPr>
          <w:rFonts w:ascii="Tahoma" w:hAnsi="Tahoma" w:cs="Tahoma"/>
        </w:rPr>
        <w:t xml:space="preserve">, </w:t>
      </w:r>
      <w:r w:rsidRPr="00EA7BA2">
        <w:rPr>
          <w:rFonts w:ascii="Tahoma" w:hAnsi="Tahoma" w:cs="Tahoma"/>
        </w:rPr>
        <w:t xml:space="preserve"> k</w:t>
      </w:r>
      <w:r w:rsidR="00B77929">
        <w:rPr>
          <w:rFonts w:ascii="Tahoma" w:hAnsi="Tahoma" w:cs="Tahoma"/>
        </w:rPr>
        <w:t xml:space="preserve">aterega </w:t>
      </w:r>
      <w:r w:rsidRPr="00EA7BA2">
        <w:rPr>
          <w:rFonts w:ascii="Tahoma" w:hAnsi="Tahoma" w:cs="Tahoma"/>
        </w:rPr>
        <w:t xml:space="preserve">ga podpišeta obe stranki okvirnega sporazuma oziroma njuna predstavnika) v vložišče naročnika, in sicer na naslov </w:t>
      </w:r>
      <w:r w:rsidRPr="00EA7BA2">
        <w:rPr>
          <w:rFonts w:ascii="Tahoma" w:hAnsi="Tahoma" w:cs="Tahoma"/>
          <w:bCs/>
        </w:rPr>
        <w:t xml:space="preserve">JAVNO PODJETJE VODOVOD KANALIZACIJA SNAGA </w:t>
      </w:r>
      <w:proofErr w:type="spellStart"/>
      <w:r w:rsidRPr="00EA7BA2">
        <w:rPr>
          <w:rFonts w:ascii="Tahoma" w:hAnsi="Tahoma" w:cs="Tahoma"/>
          <w:bCs/>
        </w:rPr>
        <w:t>d.o.o</w:t>
      </w:r>
      <w:proofErr w:type="spellEnd"/>
      <w:r w:rsidRPr="00EA7BA2">
        <w:rPr>
          <w:rFonts w:ascii="Tahoma" w:hAnsi="Tahoma" w:cs="Tahoma"/>
          <w:bCs/>
        </w:rPr>
        <w:t xml:space="preserve">., </w:t>
      </w:r>
      <w:r w:rsidRPr="00EA7BA2">
        <w:rPr>
          <w:rFonts w:ascii="Tahoma" w:hAnsi="Tahoma" w:cs="Tahoma"/>
        </w:rPr>
        <w:t>Vodovodna cesta 90, 1000 Ljubljana.</w:t>
      </w:r>
    </w:p>
    <w:p w14:paraId="5953DD95" w14:textId="77777777" w:rsidR="00EA7BA2" w:rsidRPr="00EA7BA2" w:rsidRDefault="00EA7BA2" w:rsidP="00AF65C5">
      <w:pPr>
        <w:keepNext/>
        <w:keepLines/>
        <w:jc w:val="both"/>
        <w:rPr>
          <w:rFonts w:ascii="Tahoma" w:hAnsi="Tahoma" w:cs="Tahoma"/>
        </w:rPr>
      </w:pPr>
    </w:p>
    <w:p w14:paraId="01687D0B" w14:textId="4ED37672" w:rsidR="00EA7BA2" w:rsidRPr="00EA7BA2" w:rsidRDefault="00EA7BA2" w:rsidP="00AF65C5">
      <w:pPr>
        <w:keepNext/>
        <w:keepLines/>
        <w:jc w:val="both"/>
        <w:rPr>
          <w:rFonts w:ascii="Tahoma" w:hAnsi="Tahoma" w:cs="Tahoma"/>
        </w:rPr>
      </w:pPr>
      <w:r w:rsidRPr="00EA7BA2">
        <w:rPr>
          <w:rFonts w:ascii="Tahoma" w:hAnsi="Tahoma" w:cs="Tahoma"/>
        </w:rPr>
        <w:t>V primeru, da izstavljeni račun ni pravilen, ga je naročnik dolžan z</w:t>
      </w:r>
      <w:r w:rsidR="008178CD">
        <w:rPr>
          <w:rFonts w:ascii="Tahoma" w:hAnsi="Tahoma" w:cs="Tahoma"/>
        </w:rPr>
        <w:t>avrniti z obrazložitvijo v desetih (10) delovnih</w:t>
      </w:r>
      <w:r w:rsidRPr="00EA7BA2">
        <w:rPr>
          <w:rFonts w:ascii="Tahoma" w:hAnsi="Tahoma" w:cs="Tahoma"/>
        </w:rPr>
        <w:t xml:space="preserve"> dneh od prejema, izvajalec pa je dolžan izstaviti nov, popravljen račun v roku petih (5) </w:t>
      </w:r>
      <w:r w:rsidR="00BF2E7A">
        <w:rPr>
          <w:rFonts w:ascii="Tahoma" w:hAnsi="Tahoma" w:cs="Tahoma"/>
        </w:rPr>
        <w:t>delovnih dneh</w:t>
      </w:r>
      <w:r w:rsidRPr="00EA7BA2">
        <w:rPr>
          <w:rFonts w:ascii="Tahoma" w:hAnsi="Tahoma" w:cs="Tahoma"/>
        </w:rPr>
        <w:t xml:space="preserve"> od zavrnitve, v katerem bo izkazana pravilna vrednost izvedenih dobav. </w:t>
      </w:r>
    </w:p>
    <w:p w14:paraId="2091AF4B" w14:textId="77777777" w:rsidR="00EA7BA2" w:rsidRPr="00EA7BA2" w:rsidRDefault="00EA7BA2" w:rsidP="00AF65C5">
      <w:pPr>
        <w:keepNext/>
        <w:keepLines/>
        <w:jc w:val="both"/>
        <w:rPr>
          <w:rFonts w:ascii="Tahoma" w:hAnsi="Tahoma" w:cs="Tahoma"/>
        </w:rPr>
      </w:pPr>
    </w:p>
    <w:p w14:paraId="0FFE8EBE" w14:textId="77777777" w:rsidR="00EA7BA2" w:rsidRPr="00EA7BA2" w:rsidRDefault="00EA7BA2" w:rsidP="00AF65C5">
      <w:pPr>
        <w:keepNext/>
        <w:keepLines/>
        <w:jc w:val="both"/>
        <w:rPr>
          <w:rFonts w:ascii="Tahoma" w:hAnsi="Tahoma" w:cs="Tahoma"/>
          <w:b/>
          <w:i/>
        </w:rPr>
      </w:pPr>
      <w:r w:rsidRPr="00EA7BA2">
        <w:rPr>
          <w:rFonts w:ascii="Tahoma" w:hAnsi="Tahoma" w:cs="Tahoma"/>
          <w:b/>
          <w:i/>
        </w:rPr>
        <w:t>A. V primeru, da je izvajalec slovensko podjetje:</w:t>
      </w:r>
    </w:p>
    <w:p w14:paraId="33B6BA5F" w14:textId="77777777" w:rsidR="00EA7BA2" w:rsidRPr="00EA7BA2" w:rsidRDefault="00EA7BA2" w:rsidP="00AF65C5">
      <w:pPr>
        <w:keepNext/>
        <w:keepLines/>
        <w:jc w:val="both"/>
        <w:rPr>
          <w:rFonts w:ascii="Tahoma" w:hAnsi="Tahoma" w:cs="Tahoma"/>
        </w:rPr>
      </w:pPr>
      <w:r w:rsidRPr="00EA7BA2">
        <w:rPr>
          <w:rFonts w:ascii="Tahoma" w:hAnsi="Tahoma" w:cs="Tahoma"/>
        </w:rPr>
        <w:t>Naročnik se obvezuje, da bo izstavljeni račun poravnal izvajalcu v roku tridesetih (30) koledarskih dni, šteto od dneva izstavitve pravilnega računa za opravljene dobave, na transakcijski račun izvajalca oz. podizvajalca, ki je uradno evidentiran pri AJPES in bo naveden na računu.</w:t>
      </w:r>
    </w:p>
    <w:p w14:paraId="3E93E23D" w14:textId="77777777" w:rsidR="00EA7BA2" w:rsidRPr="00EA7BA2" w:rsidRDefault="00EA7BA2" w:rsidP="00AF65C5">
      <w:pPr>
        <w:keepNext/>
        <w:keepLines/>
        <w:jc w:val="both"/>
        <w:rPr>
          <w:rFonts w:ascii="Tahoma" w:hAnsi="Tahoma" w:cs="Tahoma"/>
          <w:b/>
          <w:i/>
        </w:rPr>
      </w:pPr>
      <w:r w:rsidRPr="00EA7BA2">
        <w:rPr>
          <w:rFonts w:ascii="Tahoma" w:hAnsi="Tahoma" w:cs="Tahoma"/>
          <w:b/>
          <w:i/>
        </w:rPr>
        <w:t>B. V primeru, da je izvajalec tuje podjetje:</w:t>
      </w:r>
    </w:p>
    <w:p w14:paraId="4A5B0A1A" w14:textId="77777777" w:rsidR="00EA7BA2" w:rsidRPr="00EA7BA2" w:rsidRDefault="00EA7BA2" w:rsidP="00AF65C5">
      <w:pPr>
        <w:keepNext/>
        <w:keepLines/>
        <w:jc w:val="both"/>
        <w:rPr>
          <w:rFonts w:ascii="Tahoma" w:hAnsi="Tahoma" w:cs="Tahoma"/>
        </w:rPr>
      </w:pPr>
      <w:r w:rsidRPr="00EA7BA2">
        <w:rPr>
          <w:rFonts w:ascii="Tahoma" w:hAnsi="Tahoma" w:cs="Tahoma"/>
        </w:rPr>
        <w:t>Naročnik se obvezuje, da bo izstavljeni račun poravnal izvajalcu v roku tridesetih (30) koledarskih dni, šteto od dneva izstavitve pravilnega računa za opravljene dobave, na poslovni račun izvajalca IBAN:__________, odprt pri banki________________ (SWIFT____________) oz. podizvajalca. V primeru spremembe poslovnega računa izvajalca, navedenega v tem členu, mora izvajalec takoj pisno obvestiti naročnika o spremembi.</w:t>
      </w:r>
    </w:p>
    <w:p w14:paraId="219F51A0" w14:textId="77777777" w:rsidR="00EA7BA2" w:rsidRPr="00EA7BA2" w:rsidRDefault="00EA7BA2" w:rsidP="00AF65C5">
      <w:pPr>
        <w:keepNext/>
        <w:keepLines/>
        <w:jc w:val="both"/>
        <w:rPr>
          <w:rFonts w:ascii="Tahoma" w:hAnsi="Tahoma" w:cs="Tahoma"/>
        </w:rPr>
      </w:pPr>
    </w:p>
    <w:p w14:paraId="780B3A38" w14:textId="5F217EBB" w:rsidR="00EA7BA2" w:rsidRPr="00EA7BA2" w:rsidRDefault="00EA7BA2" w:rsidP="00AF65C5">
      <w:pPr>
        <w:keepNext/>
        <w:keepLines/>
        <w:jc w:val="both"/>
        <w:rPr>
          <w:rFonts w:ascii="Tahoma" w:hAnsi="Tahoma" w:cs="Tahoma"/>
        </w:rPr>
      </w:pPr>
      <w:r w:rsidRPr="00EA7BA2">
        <w:rPr>
          <w:rFonts w:ascii="Tahoma" w:hAnsi="Tahoma" w:cs="Tahoma"/>
        </w:rPr>
        <w:lastRenderedPageBreak/>
        <w:t xml:space="preserve">V primeru zamude s plačilom je izvajalec upravičen zaračunati naročniku </w:t>
      </w:r>
      <w:r w:rsidR="004C1F97">
        <w:rPr>
          <w:rFonts w:ascii="Tahoma" w:hAnsi="Tahoma" w:cs="Tahoma"/>
        </w:rPr>
        <w:t>zakonske</w:t>
      </w:r>
      <w:r w:rsidR="004C1F97" w:rsidRPr="00EA7BA2">
        <w:rPr>
          <w:rFonts w:ascii="Tahoma" w:hAnsi="Tahoma" w:cs="Tahoma"/>
        </w:rPr>
        <w:t xml:space="preserve"> </w:t>
      </w:r>
      <w:r w:rsidRPr="00EA7BA2">
        <w:rPr>
          <w:rFonts w:ascii="Tahoma" w:hAnsi="Tahoma" w:cs="Tahoma"/>
        </w:rPr>
        <w:t>zamudne obresti.</w:t>
      </w:r>
    </w:p>
    <w:p w14:paraId="688BF857" w14:textId="77777777" w:rsidR="00827729" w:rsidRPr="00827729" w:rsidRDefault="00827729" w:rsidP="00AF65C5">
      <w:pPr>
        <w:keepNext/>
        <w:keepLines/>
        <w:jc w:val="both"/>
        <w:rPr>
          <w:rFonts w:ascii="Tahoma" w:hAnsi="Tahoma" w:cs="Tahoma"/>
        </w:rPr>
      </w:pPr>
    </w:p>
    <w:p w14:paraId="5CC31225" w14:textId="7E5DB1A7" w:rsidR="00827729"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827729" w:rsidRPr="007D1F55">
        <w:rPr>
          <w:rFonts w:ascii="Tahoma" w:hAnsi="Tahoma" w:cs="Tahoma"/>
          <w:color w:val="000000"/>
        </w:rPr>
        <w:t>člen</w:t>
      </w:r>
    </w:p>
    <w:p w14:paraId="429C0EE6" w14:textId="77777777" w:rsidR="00827729" w:rsidRPr="00827729" w:rsidRDefault="00827729" w:rsidP="00AF65C5">
      <w:pPr>
        <w:keepNext/>
        <w:keepLines/>
        <w:jc w:val="both"/>
        <w:rPr>
          <w:rFonts w:ascii="Tahoma" w:hAnsi="Tahoma" w:cs="Tahoma"/>
        </w:rPr>
      </w:pPr>
    </w:p>
    <w:p w14:paraId="4F6698F8" w14:textId="20CEFB9D" w:rsidR="00A37720" w:rsidRDefault="006B509D" w:rsidP="00AF65C5">
      <w:pPr>
        <w:keepNext/>
        <w:keepLines/>
        <w:tabs>
          <w:tab w:val="left" w:pos="567"/>
          <w:tab w:val="left" w:pos="1418"/>
          <w:tab w:val="left" w:pos="1702"/>
        </w:tabs>
        <w:jc w:val="both"/>
        <w:rPr>
          <w:rFonts w:ascii="Tahoma" w:hAnsi="Tahoma" w:cs="Tahoma"/>
          <w:color w:val="000000"/>
        </w:rPr>
      </w:pPr>
      <w:r>
        <w:rPr>
          <w:rFonts w:ascii="Tahoma" w:hAnsi="Tahoma" w:cs="Tahoma"/>
        </w:rPr>
        <w:t>S</w:t>
      </w:r>
      <w:r w:rsidR="00827729" w:rsidRPr="00827729">
        <w:rPr>
          <w:rFonts w:ascii="Tahoma" w:hAnsi="Tahoma" w:cs="Tahoma"/>
        </w:rPr>
        <w:t>tranki</w:t>
      </w:r>
      <w:r>
        <w:rPr>
          <w:rFonts w:ascii="Tahoma" w:hAnsi="Tahoma" w:cs="Tahoma"/>
        </w:rPr>
        <w:t xml:space="preserve"> okvirnega sporazuma</w:t>
      </w:r>
      <w:r w:rsidR="00827729" w:rsidRPr="00827729">
        <w:rPr>
          <w:rFonts w:ascii="Tahoma" w:hAnsi="Tahoma" w:cs="Tahoma"/>
        </w:rPr>
        <w:t xml:space="preserve"> </w:t>
      </w:r>
      <w:r>
        <w:rPr>
          <w:rFonts w:ascii="Tahoma" w:hAnsi="Tahoma" w:cs="Tahoma"/>
        </w:rPr>
        <w:t>se zavezujeta, da po tem okvirnem sporazumu</w:t>
      </w:r>
      <w:r w:rsidR="00827729" w:rsidRPr="00827729">
        <w:rPr>
          <w:rFonts w:ascii="Tahoma" w:hAnsi="Tahoma" w:cs="Tahoma"/>
        </w:rPr>
        <w:t xml:space="preserve"> velja prepoved odstopa oziroma cesije denarnih terjatev, ki izvirajo iz predmetne</w:t>
      </w:r>
      <w:r>
        <w:rPr>
          <w:rFonts w:ascii="Tahoma" w:hAnsi="Tahoma" w:cs="Tahoma"/>
        </w:rPr>
        <w:t>ga okvirnega sporazuma</w:t>
      </w:r>
      <w:r w:rsidR="00827729" w:rsidRPr="00827729">
        <w:rPr>
          <w:rFonts w:ascii="Tahoma" w:hAnsi="Tahoma" w:cs="Tahoma"/>
        </w:rPr>
        <w:t>, drugim pravnim ali fizičnim osebam, razen bankam. V primeru odstopa denarne terjatve drugim pravnim ali fizičnim osebam, razen bankam, odstop nima</w:t>
      </w:r>
      <w:r w:rsidR="009B45BF" w:rsidRPr="009B45BF">
        <w:rPr>
          <w:rFonts w:ascii="Tahoma" w:hAnsi="Tahoma" w:cs="Tahoma"/>
          <w:color w:val="000000"/>
        </w:rPr>
        <w:t xml:space="preserve"> </w:t>
      </w:r>
      <w:r w:rsidR="009B45BF" w:rsidRPr="00C8579C">
        <w:rPr>
          <w:rFonts w:ascii="Tahoma" w:hAnsi="Tahoma" w:cs="Tahoma"/>
          <w:color w:val="000000"/>
        </w:rPr>
        <w:t>pravnega učinka.</w:t>
      </w:r>
    </w:p>
    <w:p w14:paraId="1ED408C1" w14:textId="77777777" w:rsidR="009B45BF" w:rsidRDefault="009B45BF" w:rsidP="00AF65C5">
      <w:pPr>
        <w:keepNext/>
        <w:keepLines/>
        <w:tabs>
          <w:tab w:val="left" w:pos="567"/>
          <w:tab w:val="left" w:pos="1418"/>
          <w:tab w:val="left" w:pos="1702"/>
        </w:tabs>
        <w:jc w:val="both"/>
        <w:rPr>
          <w:rFonts w:ascii="Tahoma" w:hAnsi="Tahoma" w:cs="Tahoma"/>
          <w:color w:val="000000"/>
        </w:rPr>
      </w:pPr>
    </w:p>
    <w:p w14:paraId="324D5213" w14:textId="77777777" w:rsidR="005A5D8C" w:rsidRPr="00C8579C" w:rsidRDefault="005A5D8C" w:rsidP="00AF65C5">
      <w:pPr>
        <w:keepNext/>
        <w:keepLines/>
        <w:tabs>
          <w:tab w:val="left" w:pos="567"/>
          <w:tab w:val="left" w:pos="1418"/>
          <w:tab w:val="left" w:pos="1702"/>
        </w:tabs>
        <w:jc w:val="both"/>
        <w:rPr>
          <w:rFonts w:ascii="Tahoma" w:hAnsi="Tahoma" w:cs="Tahoma"/>
          <w:color w:val="000000"/>
        </w:rPr>
      </w:pPr>
    </w:p>
    <w:p w14:paraId="7DD3C4BE" w14:textId="77777777" w:rsidR="006C4C08" w:rsidRDefault="006C4C08" w:rsidP="00464A9B">
      <w:pPr>
        <w:keepNext/>
        <w:keepLines/>
        <w:tabs>
          <w:tab w:val="left" w:pos="851"/>
          <w:tab w:val="left" w:pos="1702"/>
        </w:tabs>
        <w:jc w:val="both"/>
        <w:rPr>
          <w:rFonts w:ascii="Tahoma" w:hAnsi="Tahoma" w:cs="Tahoma"/>
          <w:b/>
        </w:rPr>
      </w:pPr>
      <w:r w:rsidRPr="00C8579C">
        <w:rPr>
          <w:rFonts w:ascii="Tahoma" w:hAnsi="Tahoma" w:cs="Tahoma"/>
          <w:b/>
        </w:rPr>
        <w:t>PODIZVAJALCI</w:t>
      </w:r>
    </w:p>
    <w:p w14:paraId="076096FC" w14:textId="77777777" w:rsidR="00FE39B5" w:rsidRPr="00C8579C" w:rsidRDefault="00FE39B5" w:rsidP="00464A9B">
      <w:pPr>
        <w:keepNext/>
        <w:keepLines/>
        <w:tabs>
          <w:tab w:val="left" w:pos="851"/>
          <w:tab w:val="left" w:pos="1702"/>
        </w:tabs>
        <w:jc w:val="both"/>
        <w:rPr>
          <w:rFonts w:ascii="Tahoma" w:hAnsi="Tahoma" w:cs="Tahoma"/>
          <w:b/>
        </w:rPr>
      </w:pPr>
    </w:p>
    <w:p w14:paraId="0020DB4E" w14:textId="10D32662" w:rsidR="00575670"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575670" w:rsidRPr="007D1F55">
        <w:rPr>
          <w:rFonts w:ascii="Tahoma" w:hAnsi="Tahoma" w:cs="Tahoma"/>
          <w:color w:val="000000"/>
        </w:rPr>
        <w:t>č</w:t>
      </w:r>
      <w:r w:rsidR="0075228B" w:rsidRPr="007D1F55">
        <w:rPr>
          <w:rFonts w:ascii="Tahoma" w:hAnsi="Tahoma" w:cs="Tahoma"/>
          <w:color w:val="000000"/>
        </w:rPr>
        <w:t>len</w:t>
      </w:r>
    </w:p>
    <w:p w14:paraId="0789E8DA" w14:textId="77777777" w:rsidR="00A460F0" w:rsidRPr="00C8579C" w:rsidRDefault="00A460F0" w:rsidP="00AF65C5">
      <w:pPr>
        <w:keepNext/>
        <w:keepLines/>
        <w:jc w:val="both"/>
        <w:rPr>
          <w:rFonts w:ascii="Tahoma" w:hAnsi="Tahoma" w:cs="Tahoma"/>
        </w:rPr>
      </w:pPr>
    </w:p>
    <w:p w14:paraId="7D854F39" w14:textId="77777777" w:rsidR="00497EE7" w:rsidRPr="00497EE7" w:rsidRDefault="00497EE7" w:rsidP="00AF65C5">
      <w:pPr>
        <w:keepNext/>
        <w:keepLines/>
        <w:jc w:val="center"/>
        <w:rPr>
          <w:rFonts w:ascii="Tahoma" w:eastAsia="Calibri" w:hAnsi="Tahoma" w:cs="Tahoma"/>
          <w:b/>
          <w:i/>
          <w:lang w:eastAsia="en-US"/>
        </w:rPr>
      </w:pPr>
      <w:r w:rsidRPr="00497EE7">
        <w:rPr>
          <w:rFonts w:ascii="Tahoma" w:eastAsia="Calibri" w:hAnsi="Tahoma" w:cs="Tahoma"/>
          <w:b/>
          <w:i/>
          <w:lang w:eastAsia="en-US"/>
        </w:rPr>
        <w:t>/ se upošteva v primeru, da izvajalec nastopa s podizvajalcem /</w:t>
      </w:r>
    </w:p>
    <w:p w14:paraId="7E3D43E6" w14:textId="77777777" w:rsidR="00497EE7" w:rsidRPr="00497EE7" w:rsidRDefault="00497EE7" w:rsidP="00AF65C5">
      <w:pPr>
        <w:keepNext/>
        <w:keepLines/>
        <w:jc w:val="both"/>
        <w:rPr>
          <w:rFonts w:ascii="Tahoma" w:eastAsia="Calibri" w:hAnsi="Tahoma" w:cs="Tahoma"/>
          <w:lang w:eastAsia="en-US"/>
        </w:rPr>
      </w:pPr>
    </w:p>
    <w:p w14:paraId="0F62DB0C"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Izvajalec v okviru tega okvirnega sporazuma nastopa skupaj z naslednjimi podizvajalci:</w:t>
      </w:r>
    </w:p>
    <w:p w14:paraId="5E7A2503" w14:textId="77777777" w:rsidR="00497EE7" w:rsidRPr="00497EE7" w:rsidRDefault="00497EE7" w:rsidP="00AF65C5">
      <w:pPr>
        <w:keepNext/>
        <w:keepLines/>
        <w:ind w:left="357"/>
        <w:jc w:val="both"/>
        <w:rPr>
          <w:rFonts w:ascii="Tahoma" w:eastAsia="Calibri" w:hAnsi="Tahoma" w:cs="Tahoma"/>
          <w:lang w:eastAsia="en-US"/>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497EE7" w:rsidRPr="00497EE7" w14:paraId="1CC571CD" w14:textId="77777777" w:rsidTr="00F9679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EEAD323"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1B2A088"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1EF888DE" w14:textId="77777777" w:rsidTr="00F9679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DAB8AA1"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18F2356E"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285D0FE4" w14:textId="77777777" w:rsidTr="00F96795">
        <w:trPr>
          <w:trHeight w:val="278"/>
          <w:jc w:val="center"/>
        </w:trPr>
        <w:tc>
          <w:tcPr>
            <w:tcW w:w="3793" w:type="dxa"/>
            <w:tcBorders>
              <w:top w:val="single" w:sz="4" w:space="0" w:color="auto"/>
              <w:left w:val="single" w:sz="4" w:space="0" w:color="auto"/>
              <w:right w:val="single" w:sz="4" w:space="0" w:color="auto"/>
            </w:tcBorders>
            <w:vAlign w:val="center"/>
          </w:tcPr>
          <w:p w14:paraId="3FA76033"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3225D2C" w14:textId="77777777" w:rsidR="00497EE7" w:rsidRPr="00497EE7" w:rsidRDefault="00497EE7" w:rsidP="00AF65C5">
            <w:pPr>
              <w:keepNext/>
              <w:keepLines/>
              <w:ind w:left="357"/>
              <w:jc w:val="center"/>
              <w:rPr>
                <w:rFonts w:ascii="Tahoma" w:eastAsia="Calibri" w:hAnsi="Tahoma" w:cs="Tahoma"/>
                <w:lang w:eastAsia="en-US"/>
              </w:rPr>
            </w:pPr>
            <w:r w:rsidRPr="00497EE7">
              <w:rPr>
                <w:rFonts w:ascii="Tahoma" w:eastAsia="Calibri" w:hAnsi="Tahoma" w:cs="Tahoma"/>
                <w:lang w:eastAsia="en-US"/>
              </w:rPr>
              <w:t>DA / NE</w:t>
            </w:r>
          </w:p>
        </w:tc>
      </w:tr>
      <w:tr w:rsidR="00497EE7" w:rsidRPr="00497EE7" w14:paraId="740DB589" w14:textId="77777777" w:rsidTr="00F96795">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15376C6E"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0A478032"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12EBDE17" w14:textId="77777777" w:rsidTr="00F9679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CFA2B86"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4649D1B"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292B5808" w14:textId="77777777" w:rsidTr="00F9679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DB3E48E"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954115F"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285EBE5D" w14:textId="77777777" w:rsidTr="00F9679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EDD01BF"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F98EA3A"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7D2C33DD" w14:textId="77777777" w:rsidTr="00F96795">
        <w:trPr>
          <w:trHeight w:val="616"/>
          <w:jc w:val="center"/>
        </w:trPr>
        <w:tc>
          <w:tcPr>
            <w:tcW w:w="3793" w:type="dxa"/>
            <w:tcBorders>
              <w:top w:val="single" w:sz="4" w:space="0" w:color="auto"/>
              <w:left w:val="single" w:sz="4" w:space="0" w:color="auto"/>
              <w:right w:val="single" w:sz="4" w:space="0" w:color="auto"/>
            </w:tcBorders>
            <w:vAlign w:val="center"/>
          </w:tcPr>
          <w:p w14:paraId="55B9C309"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 xml:space="preserve">Del javnega naročila, ki se oddaja v </w:t>
            </w:r>
            <w:proofErr w:type="spellStart"/>
            <w:r w:rsidRPr="00497EE7">
              <w:rPr>
                <w:rFonts w:ascii="Tahoma" w:eastAsia="Calibri" w:hAnsi="Tahoma" w:cs="Tahoma"/>
                <w:lang w:eastAsia="en-US"/>
              </w:rPr>
              <w:t>podizvajanje</w:t>
            </w:r>
            <w:proofErr w:type="spellEnd"/>
            <w:r w:rsidRPr="00497EE7">
              <w:rPr>
                <w:rFonts w:ascii="Tahoma" w:eastAsia="Calibri" w:hAnsi="Tahoma" w:cs="Tahoma"/>
                <w:lang w:eastAsia="en-US"/>
              </w:rPr>
              <w:t xml:space="preserve"> (vrsta/opis del)</w:t>
            </w:r>
          </w:p>
        </w:tc>
        <w:tc>
          <w:tcPr>
            <w:tcW w:w="5633" w:type="dxa"/>
            <w:tcBorders>
              <w:top w:val="single" w:sz="4" w:space="0" w:color="auto"/>
              <w:left w:val="single" w:sz="4" w:space="0" w:color="auto"/>
              <w:right w:val="single" w:sz="4" w:space="0" w:color="auto"/>
            </w:tcBorders>
            <w:vAlign w:val="center"/>
          </w:tcPr>
          <w:p w14:paraId="527C1486"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6A7EC3D8" w14:textId="77777777" w:rsidTr="00F96795">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3CEA7AA"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 xml:space="preserve">Količina/Delež (%) v </w:t>
            </w:r>
            <w:proofErr w:type="spellStart"/>
            <w:r w:rsidRPr="00497EE7">
              <w:rPr>
                <w:rFonts w:ascii="Tahoma" w:eastAsia="Calibri" w:hAnsi="Tahoma" w:cs="Tahoma"/>
                <w:lang w:eastAsia="en-US"/>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4A02DA55"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30BE8A04" w14:textId="77777777" w:rsidTr="00F96795">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1C2C34ED"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 xml:space="preserve">Vrednost dobav </w:t>
            </w:r>
          </w:p>
        </w:tc>
        <w:tc>
          <w:tcPr>
            <w:tcW w:w="5633" w:type="dxa"/>
            <w:tcBorders>
              <w:top w:val="single" w:sz="4" w:space="0" w:color="auto"/>
              <w:left w:val="single" w:sz="4" w:space="0" w:color="auto"/>
              <w:bottom w:val="single" w:sz="4" w:space="0" w:color="auto"/>
              <w:right w:val="single" w:sz="4" w:space="0" w:color="auto"/>
            </w:tcBorders>
            <w:vAlign w:val="center"/>
          </w:tcPr>
          <w:p w14:paraId="66F71A73"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3C9D582D" w14:textId="77777777" w:rsidTr="00F9679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18C185EF"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Kraj in 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533BEA6E" w14:textId="77777777" w:rsidR="00497EE7" w:rsidRPr="00497EE7" w:rsidRDefault="00497EE7" w:rsidP="00AF65C5">
            <w:pPr>
              <w:keepNext/>
              <w:keepLines/>
              <w:ind w:left="357"/>
              <w:jc w:val="both"/>
              <w:rPr>
                <w:rFonts w:ascii="Tahoma" w:eastAsia="Calibri" w:hAnsi="Tahoma" w:cs="Tahoma"/>
                <w:lang w:eastAsia="en-US"/>
              </w:rPr>
            </w:pPr>
          </w:p>
        </w:tc>
      </w:tr>
    </w:tbl>
    <w:p w14:paraId="7B4C847F" w14:textId="77777777" w:rsidR="00497EE7" w:rsidRPr="00497EE7" w:rsidRDefault="00497EE7" w:rsidP="00AF65C5">
      <w:pPr>
        <w:keepNext/>
        <w:keepLines/>
        <w:ind w:left="357"/>
        <w:jc w:val="both"/>
        <w:rPr>
          <w:rFonts w:ascii="Tahoma" w:eastAsia="Calibri" w:hAnsi="Tahoma" w:cs="Tahoma"/>
          <w:lang w:eastAsia="en-US"/>
        </w:rPr>
      </w:pPr>
    </w:p>
    <w:p w14:paraId="4183E749" w14:textId="33B475F8"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Izvajalec, ki izvaja javno naročilo z enim ali več podizvajalci, mora v celoti upoštevati obveznosti iz 94.</w:t>
      </w:r>
      <w:r w:rsidR="008E7654">
        <w:rPr>
          <w:rFonts w:ascii="Tahoma" w:eastAsia="Calibri" w:hAnsi="Tahoma" w:cs="Tahoma"/>
          <w:lang w:eastAsia="en-US"/>
        </w:rPr>
        <w:t> </w:t>
      </w:r>
      <w:r w:rsidRPr="00497EE7">
        <w:rPr>
          <w:rFonts w:ascii="Tahoma" w:eastAsia="Calibri" w:hAnsi="Tahoma" w:cs="Tahoma"/>
          <w:lang w:eastAsia="en-US"/>
        </w:rPr>
        <w:t>člena ZJN-3 in zahteve iz razpisne dokumentacije, ter za vse navedene podizvajalce predložiti izpolnjene, podpisane in žigosane zahtevane obrazce iz razpisne dokumentacije. Če izvajalec ne ravna v skladu s 94. členom ZJN-3, bo naročnik Državni revizijski komisiji podal predlog za uvedbo postopka o prekršku iz 2. točke prvega odstavka 112. člena ZJN-3.</w:t>
      </w:r>
    </w:p>
    <w:p w14:paraId="7C4CABC4" w14:textId="77777777" w:rsidR="00497EE7" w:rsidRPr="00497EE7" w:rsidRDefault="00497EE7" w:rsidP="00AF65C5">
      <w:pPr>
        <w:keepNext/>
        <w:keepLines/>
        <w:jc w:val="both"/>
        <w:rPr>
          <w:rFonts w:ascii="Tahoma" w:eastAsia="Calibri" w:hAnsi="Tahoma" w:cs="Tahoma"/>
          <w:lang w:eastAsia="en-US"/>
        </w:rPr>
      </w:pPr>
    </w:p>
    <w:p w14:paraId="24666CA6" w14:textId="6FB8C992" w:rsid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Podizvajalec mora izpolnjevati vse pogoje in zahteve naročnika v zvezi s podizvajalci, ki so navedeni v razpisni dokumentaciji, ter izpolniti vse navedene priloge, ki se nanašajo na izpolnjevanje pogojev podizvajalcev.</w:t>
      </w:r>
    </w:p>
    <w:p w14:paraId="1F19C653" w14:textId="77777777" w:rsidR="00E818DE" w:rsidRPr="00497EE7" w:rsidRDefault="00E818DE" w:rsidP="00AF65C5">
      <w:pPr>
        <w:keepNext/>
        <w:keepLines/>
        <w:jc w:val="both"/>
        <w:rPr>
          <w:rFonts w:ascii="Tahoma" w:eastAsia="Calibri" w:hAnsi="Tahoma" w:cs="Tahoma"/>
          <w:lang w:eastAsia="en-US"/>
        </w:rPr>
      </w:pPr>
    </w:p>
    <w:p w14:paraId="0862EC42"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Izvajalec v razmerju do naročnika v celoti odgovarja za dobro izvedbo obveznosti iz okvirnega sporazuma, ne glede na število podizvajalcev.</w:t>
      </w:r>
    </w:p>
    <w:p w14:paraId="560E4C2F" w14:textId="77777777" w:rsidR="00497EE7" w:rsidRPr="00497EE7" w:rsidRDefault="00497EE7" w:rsidP="00AF65C5">
      <w:pPr>
        <w:keepNext/>
        <w:keepLines/>
        <w:jc w:val="both"/>
        <w:rPr>
          <w:rFonts w:ascii="Tahoma" w:eastAsia="Calibri" w:hAnsi="Tahoma" w:cs="Tahoma"/>
          <w:lang w:eastAsia="en-US"/>
        </w:rPr>
      </w:pPr>
    </w:p>
    <w:p w14:paraId="7D8D875B"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Izvajalec mora med izvajanjem okvirnega sporazuma naročnika obvestiti o morebitnih spremembah informacij iz drugega odstavka 94. člena ZJN-3 in poslati informacije o novih podizvajalcih, ki jih namerava naknadno vključiti, in sicer najkasneje v petih (5) koledarskih dneh po spremembi. V primeru vključitve novih podizvajalcev mora izvajalec skupaj z obvestilom posredovati tudi podatke in dokumente iz druge, tretje in četrte alineje drugega odstavka 94. člena ZJN-3.</w:t>
      </w:r>
    </w:p>
    <w:p w14:paraId="398E978F" w14:textId="77777777" w:rsidR="00497EE7" w:rsidRPr="00497EE7" w:rsidRDefault="00497EE7" w:rsidP="00AF65C5">
      <w:pPr>
        <w:keepNext/>
        <w:keepLines/>
        <w:jc w:val="both"/>
        <w:rPr>
          <w:rFonts w:ascii="Tahoma" w:eastAsia="Calibri" w:hAnsi="Tahoma" w:cs="Tahoma"/>
          <w:lang w:eastAsia="en-US"/>
        </w:rPr>
      </w:pPr>
    </w:p>
    <w:p w14:paraId="2E591933" w14:textId="2B21ADF5" w:rsid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lastRenderedPageBreak/>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koledarskih dneh od prejema predloga.</w:t>
      </w:r>
    </w:p>
    <w:p w14:paraId="2B28819C" w14:textId="77777777" w:rsidR="00497EE7" w:rsidRPr="00497EE7" w:rsidRDefault="00497EE7" w:rsidP="00AF65C5">
      <w:pPr>
        <w:keepNext/>
        <w:keepLines/>
        <w:jc w:val="both"/>
        <w:rPr>
          <w:rFonts w:ascii="Tahoma" w:eastAsia="Calibri" w:hAnsi="Tahoma" w:cs="Tahoma"/>
          <w:lang w:eastAsia="en-US"/>
        </w:rPr>
      </w:pPr>
    </w:p>
    <w:p w14:paraId="4C010D78" w14:textId="162FA004" w:rsidR="00497EE7" w:rsidRDefault="00497EE7" w:rsidP="00AF65C5">
      <w:pPr>
        <w:keepNext/>
        <w:keepLines/>
        <w:jc w:val="center"/>
        <w:rPr>
          <w:rFonts w:ascii="Tahoma" w:eastAsia="Calibri" w:hAnsi="Tahoma" w:cs="Tahoma"/>
          <w:b/>
          <w:lang w:eastAsia="en-US"/>
        </w:rPr>
      </w:pPr>
      <w:r w:rsidRPr="00497EE7">
        <w:rPr>
          <w:rFonts w:ascii="Tahoma" w:eastAsia="Calibri" w:hAnsi="Tahoma" w:cs="Tahoma"/>
          <w:b/>
          <w:lang w:eastAsia="en-US"/>
        </w:rPr>
        <w:t>/se upošteva v primeru, da izvajalec nastopa s podizvajalcem, ki ne zahteva neposrednega plačila/</w:t>
      </w:r>
    </w:p>
    <w:p w14:paraId="3C1A7E9D" w14:textId="77777777" w:rsidR="002D0ADC" w:rsidRPr="00497EE7" w:rsidRDefault="002D0ADC" w:rsidP="00AF65C5">
      <w:pPr>
        <w:keepNext/>
        <w:keepLines/>
        <w:jc w:val="center"/>
        <w:rPr>
          <w:rFonts w:ascii="Tahoma" w:eastAsia="Calibri" w:hAnsi="Tahoma" w:cs="Tahoma"/>
          <w:b/>
          <w:lang w:eastAsia="en-US"/>
        </w:rPr>
      </w:pPr>
    </w:p>
    <w:p w14:paraId="5F6E9F97"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Izvajalec mora za vse podizvajalce, ki niso zahtevali neposrednega plačila in za katere neposredno plačilo ni obvezno, naročniku najpozneje v šestdesetih (60) koledarskih dneh od plačila končnega računa naročniku poslati svojo pisno izjavo in pisno izjavo podizvajalca, da je podizvajalec prejel plačilo za izvedene dobave po tem okvirnem sporazumu.</w:t>
      </w:r>
    </w:p>
    <w:p w14:paraId="31ED4C62" w14:textId="77777777" w:rsidR="00497EE7" w:rsidRPr="00497EE7" w:rsidRDefault="00497EE7" w:rsidP="00AF65C5">
      <w:pPr>
        <w:keepNext/>
        <w:keepLines/>
        <w:jc w:val="both"/>
        <w:rPr>
          <w:rFonts w:ascii="Tahoma" w:eastAsia="Calibri" w:hAnsi="Tahoma" w:cs="Tahoma"/>
          <w:lang w:eastAsia="en-US"/>
        </w:rPr>
      </w:pPr>
    </w:p>
    <w:p w14:paraId="77980DFC" w14:textId="397574C4" w:rsid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Če izvajalec naročniku na njegov poziv ne posreduje  izjav iz prejšnjega odstavka tega člena, naročnik Državni revizijski komisiji poda predlog za uvedbo postopka o prekršku iz 2. točke prvega odstavka 112. člena ZJN-3.</w:t>
      </w:r>
    </w:p>
    <w:p w14:paraId="6A0D5F83" w14:textId="77777777" w:rsidR="002D0ADC" w:rsidRPr="00497EE7" w:rsidRDefault="002D0ADC" w:rsidP="00AF65C5">
      <w:pPr>
        <w:keepNext/>
        <w:keepLines/>
        <w:jc w:val="both"/>
        <w:rPr>
          <w:rFonts w:ascii="Tahoma" w:eastAsia="Calibri" w:hAnsi="Tahoma" w:cs="Tahoma"/>
          <w:lang w:eastAsia="en-US"/>
        </w:rPr>
      </w:pPr>
    </w:p>
    <w:p w14:paraId="6025E7E4" w14:textId="77777777" w:rsidR="00497EE7" w:rsidRPr="00497EE7" w:rsidRDefault="00497EE7" w:rsidP="00AF65C5">
      <w:pPr>
        <w:keepNext/>
        <w:keepLines/>
        <w:jc w:val="center"/>
        <w:rPr>
          <w:rFonts w:ascii="Tahoma" w:eastAsia="Calibri" w:hAnsi="Tahoma" w:cs="Tahoma"/>
          <w:b/>
          <w:lang w:eastAsia="en-US"/>
        </w:rPr>
      </w:pPr>
      <w:r w:rsidRPr="00497EE7">
        <w:rPr>
          <w:rFonts w:ascii="Tahoma" w:eastAsia="Calibri" w:hAnsi="Tahoma" w:cs="Tahoma"/>
          <w:b/>
          <w:lang w:eastAsia="en-US"/>
        </w:rPr>
        <w:t>/se upošteva v primeru, da izvajalec nastopa s podizvajalcem, ki zahteva neposredno plačilo/</w:t>
      </w:r>
    </w:p>
    <w:p w14:paraId="293E0F37" w14:textId="77777777" w:rsidR="00497EE7" w:rsidRPr="00497EE7" w:rsidRDefault="00497EE7" w:rsidP="00AF65C5">
      <w:pPr>
        <w:keepNext/>
        <w:keepLines/>
        <w:jc w:val="both"/>
        <w:rPr>
          <w:rFonts w:ascii="Tahoma" w:eastAsia="Calibri" w:hAnsi="Tahoma" w:cs="Tahoma"/>
          <w:lang w:eastAsia="en-US"/>
        </w:rPr>
      </w:pPr>
    </w:p>
    <w:p w14:paraId="4CDA6E59"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Izvajalec s podpisom tega okvirnega sporazuma pooblašča naročnika, da na podlagi potrjenega računa oziroma potrjenih računov, neposredno plačuje vsem v tem okvirnem sporazumu navedenim podizvajalcem, ki so zahtevali neposredno plačilo. Podizvajalec je ob oddaji ponudbe predložil soglasje za neposredna plačila, na podlagi katerega naročnik namesto izvajalca poravna podizvajalčevo terjatev do izvajalca.</w:t>
      </w:r>
    </w:p>
    <w:p w14:paraId="72C81D1A" w14:textId="77777777" w:rsidR="00497EE7" w:rsidRPr="00497EE7" w:rsidRDefault="00497EE7" w:rsidP="00AF65C5">
      <w:pPr>
        <w:keepNext/>
        <w:keepLines/>
        <w:jc w:val="both"/>
        <w:rPr>
          <w:rFonts w:ascii="Tahoma" w:eastAsia="Calibri" w:hAnsi="Tahoma" w:cs="Tahoma"/>
          <w:lang w:eastAsia="en-US"/>
        </w:rPr>
      </w:pPr>
    </w:p>
    <w:p w14:paraId="0211674F"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Izvajalec mora za podizvajalca, ki zahteva neposredno plačilo, ob vsakem računu priložiti:</w:t>
      </w:r>
    </w:p>
    <w:p w14:paraId="70B4F4B9" w14:textId="77777777" w:rsidR="00497EE7" w:rsidRPr="00497EE7" w:rsidRDefault="00497EE7" w:rsidP="007D1F55">
      <w:pPr>
        <w:keepNext/>
        <w:keepLines/>
        <w:numPr>
          <w:ilvl w:val="0"/>
          <w:numId w:val="20"/>
        </w:numPr>
        <w:spacing w:after="200" w:line="276" w:lineRule="auto"/>
        <w:ind w:left="284" w:hanging="284"/>
        <w:jc w:val="both"/>
        <w:rPr>
          <w:rFonts w:ascii="Tahoma" w:eastAsia="Calibri" w:hAnsi="Tahoma" w:cs="Tahoma"/>
          <w:lang w:eastAsia="en-US"/>
        </w:rPr>
      </w:pPr>
      <w:r w:rsidRPr="00497EE7">
        <w:rPr>
          <w:rFonts w:ascii="Tahoma" w:eastAsia="Calibri" w:hAnsi="Tahoma" w:cs="Tahoma"/>
          <w:lang w:eastAsia="en-US"/>
        </w:rPr>
        <w:t xml:space="preserve">račun podizvajalca za opravljene dobave po okvirnem sporazumu, potrjen s strani izvajalca, na podlagi katerega naročnik izvede nakazilo za opravljene dobave po okvirnem sporazumu neposredno na račun podizvajalca ali </w:t>
      </w:r>
    </w:p>
    <w:p w14:paraId="24D7E1F1" w14:textId="223F2D96" w:rsidR="00497EE7" w:rsidRPr="00497EE7" w:rsidRDefault="00497EE7" w:rsidP="007D1F55">
      <w:pPr>
        <w:keepNext/>
        <w:keepLines/>
        <w:numPr>
          <w:ilvl w:val="0"/>
          <w:numId w:val="20"/>
        </w:numPr>
        <w:spacing w:after="200" w:line="276" w:lineRule="auto"/>
        <w:ind w:left="284" w:hanging="284"/>
        <w:jc w:val="both"/>
        <w:rPr>
          <w:rFonts w:ascii="Tahoma" w:eastAsia="Calibri" w:hAnsi="Tahoma" w:cs="Tahoma"/>
          <w:lang w:eastAsia="en-US"/>
        </w:rPr>
      </w:pPr>
      <w:r w:rsidRPr="00497EE7">
        <w:rPr>
          <w:rFonts w:ascii="Tahoma" w:eastAsia="Calibri" w:hAnsi="Tahoma" w:cs="Tahoma"/>
          <w:lang w:eastAsia="en-US"/>
        </w:rPr>
        <w:t>podpisano izjavo podizvajalca, naslovljeno na naročnika, o tem, da je ta seznanjen s konkretno izstavljenim računom izvajalca oziroma, da pri dobavah po okvirnem sporazumu, ki jih obravnava račun, ni sodeloval kot podizvajalec, ter da podizvajalec iz naslova tega računa izvajalca nima in ne bo imel do naročnika nobenih zahtevkov.</w:t>
      </w:r>
    </w:p>
    <w:p w14:paraId="0903A46F"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 xml:space="preserve">V primeru, če nobeden od dokumentov iz prejšnjega odstavka za prijavljenega podizvajalca ni predložen, naročnik do dostavitve vseh dokumentov zadrži plačilo celotnega računa in s tem ne pride v zamudo pri plačilu. </w:t>
      </w:r>
    </w:p>
    <w:p w14:paraId="6BC7ED8B" w14:textId="77777777" w:rsidR="00497EE7" w:rsidRPr="00497EE7" w:rsidRDefault="00497EE7" w:rsidP="00AF65C5">
      <w:pPr>
        <w:keepNext/>
        <w:keepLines/>
        <w:jc w:val="both"/>
        <w:rPr>
          <w:rFonts w:ascii="Tahoma" w:eastAsia="Calibri" w:hAnsi="Tahoma" w:cs="Tahoma"/>
          <w:lang w:eastAsia="en-US"/>
        </w:rPr>
      </w:pPr>
    </w:p>
    <w:p w14:paraId="6FF0E8AD" w14:textId="77777777" w:rsidR="00497EE7" w:rsidRPr="00497EE7" w:rsidRDefault="00497EE7" w:rsidP="00AF65C5">
      <w:pPr>
        <w:keepNext/>
        <w:keepLines/>
        <w:jc w:val="both"/>
        <w:rPr>
          <w:rFonts w:ascii="Tahoma" w:eastAsia="Calibri" w:hAnsi="Tahoma" w:cs="Tahoma"/>
          <w:kern w:val="16"/>
          <w:lang w:eastAsia="en-US"/>
        </w:rPr>
      </w:pPr>
      <w:r w:rsidRPr="00497EE7">
        <w:rPr>
          <w:rFonts w:ascii="Tahoma" w:eastAsia="Calibri" w:hAnsi="Tahoma" w:cs="Tahoma"/>
          <w:kern w:val="16"/>
          <w:lang w:eastAsia="en-US"/>
        </w:rPr>
        <w:t>S plačilom posameznega zneska podizvajalcu obveznost naročnika za plačilo izvajalcu ugasne do višine tako plačanega zneska podizvajalcu.</w:t>
      </w:r>
    </w:p>
    <w:p w14:paraId="081B265E" w14:textId="77777777" w:rsidR="00497EE7" w:rsidRPr="00497EE7" w:rsidRDefault="00497EE7" w:rsidP="00AF65C5">
      <w:pPr>
        <w:keepNext/>
        <w:keepLines/>
        <w:jc w:val="both"/>
        <w:rPr>
          <w:rFonts w:ascii="Tahoma" w:eastAsia="Calibri" w:hAnsi="Tahoma" w:cs="Tahoma"/>
          <w:kern w:val="16"/>
          <w:lang w:eastAsia="en-US"/>
        </w:rPr>
      </w:pPr>
    </w:p>
    <w:p w14:paraId="149B9ED2" w14:textId="77777777" w:rsidR="00497EE7" w:rsidRPr="00497EE7" w:rsidRDefault="00497EE7" w:rsidP="00AF65C5">
      <w:pPr>
        <w:keepNext/>
        <w:keepLines/>
        <w:jc w:val="both"/>
        <w:rPr>
          <w:rFonts w:ascii="Tahoma" w:eastAsia="Calibri" w:hAnsi="Tahoma" w:cs="Tahoma"/>
          <w:kern w:val="16"/>
          <w:lang w:eastAsia="en-US"/>
        </w:rPr>
      </w:pPr>
      <w:r w:rsidRPr="00497EE7">
        <w:rPr>
          <w:rFonts w:ascii="Tahoma" w:eastAsia="Calibri" w:hAnsi="Tahoma" w:cs="Tahoma"/>
          <w:kern w:val="16"/>
          <w:lang w:eastAsia="en-US"/>
        </w:rPr>
        <w:t>Roki plačil izvajalcu in njegovim podizvajalcem so enaki.</w:t>
      </w:r>
    </w:p>
    <w:p w14:paraId="09D9EB27" w14:textId="329E90B7" w:rsidR="00497EE7" w:rsidRPr="00497EE7" w:rsidRDefault="00497EE7" w:rsidP="00AF65C5">
      <w:pPr>
        <w:keepNext/>
        <w:keepLines/>
        <w:tabs>
          <w:tab w:val="num" w:pos="4605"/>
        </w:tabs>
        <w:rPr>
          <w:rFonts w:ascii="Tahoma" w:eastAsia="Calibri" w:hAnsi="Tahoma" w:cs="Tahoma"/>
          <w:b/>
          <w:lang w:eastAsia="en-US"/>
        </w:rPr>
      </w:pPr>
    </w:p>
    <w:p w14:paraId="081EF12B" w14:textId="77777777" w:rsidR="00497EE7" w:rsidRPr="00497EE7" w:rsidRDefault="00497EE7" w:rsidP="00AF65C5">
      <w:pPr>
        <w:keepNext/>
        <w:keepLines/>
        <w:rPr>
          <w:rFonts w:ascii="Tahoma" w:eastAsia="Calibri" w:hAnsi="Tahoma" w:cs="Tahoma"/>
          <w:b/>
          <w:i/>
          <w:lang w:eastAsia="en-US"/>
        </w:rPr>
      </w:pPr>
      <w:r w:rsidRPr="00497EE7">
        <w:rPr>
          <w:rFonts w:ascii="Tahoma" w:eastAsia="Calibri" w:hAnsi="Tahoma" w:cs="Tahoma"/>
          <w:b/>
          <w:i/>
          <w:lang w:eastAsia="en-US"/>
        </w:rPr>
        <w:t>/ se upošteva v primeru, da izvajalec ne nastopa s podizvajalcem /</w:t>
      </w:r>
    </w:p>
    <w:p w14:paraId="2616A25D"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 xml:space="preserve">Izvajalec ob predložitvi ponudbe in ob sklenitvi tega okvirnega sporazuma nima prijavljenih podizvajalcev za izvedbo predmeta okvirnega sporazuma. </w:t>
      </w:r>
    </w:p>
    <w:p w14:paraId="4D5F95E9" w14:textId="77777777" w:rsidR="00497EE7" w:rsidRPr="00497EE7" w:rsidRDefault="00497EE7" w:rsidP="00AF65C5">
      <w:pPr>
        <w:keepNext/>
        <w:keepLines/>
        <w:jc w:val="both"/>
        <w:rPr>
          <w:rFonts w:ascii="Tahoma" w:eastAsia="Calibri" w:hAnsi="Tahoma" w:cs="Tahoma"/>
          <w:lang w:eastAsia="en-US"/>
        </w:rPr>
      </w:pPr>
    </w:p>
    <w:p w14:paraId="6706FA76"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lastRenderedPageBreak/>
        <w:t>Izvajalec mora med izvajanjem okvirnega sporazuma naročnika obvestiti o morebitnih spremembah informacij iz drugega odstavka 94. člena ZJN-3 in poslati informacije o novih podizvajalcih, ki jih namerava naknadno vključiti v izvajanje takšnih dobav, in sicer najkasneje v petih (5) koledarskih dneh po spremembi. V primeru vključitve novih podizvajalcev mora izvajalec skupaj z obvestilom posredovati tudi podatke in dokumente iz druge, tretje in četrte alineje drugega odstavka 94. člena ZJN-3.</w:t>
      </w:r>
    </w:p>
    <w:p w14:paraId="11C37383" w14:textId="77777777" w:rsidR="00497EE7" w:rsidRPr="00497EE7" w:rsidRDefault="00497EE7" w:rsidP="00AF65C5">
      <w:pPr>
        <w:keepNext/>
        <w:keepLines/>
        <w:jc w:val="both"/>
        <w:rPr>
          <w:rFonts w:ascii="Tahoma" w:eastAsia="Calibri" w:hAnsi="Tahoma" w:cs="Tahoma"/>
          <w:lang w:eastAsia="en-US"/>
        </w:rPr>
      </w:pPr>
    </w:p>
    <w:p w14:paraId="1233189F"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koledarskih dneh od prejema predloga.</w:t>
      </w:r>
    </w:p>
    <w:p w14:paraId="4D444FCC" w14:textId="77777777" w:rsidR="00497EE7" w:rsidRPr="00497EE7" w:rsidRDefault="00497EE7" w:rsidP="00AF65C5">
      <w:pPr>
        <w:keepNext/>
        <w:keepLines/>
        <w:jc w:val="both"/>
        <w:rPr>
          <w:rFonts w:ascii="Tahoma" w:eastAsia="Calibri" w:hAnsi="Tahoma" w:cs="Tahoma"/>
          <w:lang w:eastAsia="en-US"/>
        </w:rPr>
      </w:pPr>
    </w:p>
    <w:p w14:paraId="50B61C40"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Izvajalec v razmerju do naročnika v celoti odgovarja za dobro izvedbo obveznosti po okvirnem sporazumu, ne glede na število podizvajalcev.</w:t>
      </w:r>
    </w:p>
    <w:p w14:paraId="559B7EDB" w14:textId="77777777" w:rsidR="005A5D8C" w:rsidRDefault="005A5D8C" w:rsidP="00AF65C5">
      <w:pPr>
        <w:keepNext/>
        <w:keepLines/>
        <w:jc w:val="both"/>
        <w:rPr>
          <w:rFonts w:ascii="Tahoma" w:hAnsi="Tahoma" w:cs="Tahoma"/>
        </w:rPr>
      </w:pPr>
    </w:p>
    <w:p w14:paraId="0A5F28C7" w14:textId="77777777" w:rsidR="003F34F3" w:rsidRDefault="003F34F3" w:rsidP="003D1758">
      <w:pPr>
        <w:keepNext/>
        <w:keepLines/>
        <w:tabs>
          <w:tab w:val="left" w:pos="851"/>
          <w:tab w:val="left" w:pos="1702"/>
        </w:tabs>
        <w:jc w:val="both"/>
        <w:rPr>
          <w:rFonts w:ascii="Tahoma" w:hAnsi="Tahoma" w:cs="Tahoma"/>
          <w:b/>
        </w:rPr>
      </w:pPr>
    </w:p>
    <w:p w14:paraId="68CE327C" w14:textId="1681BDE8" w:rsidR="00454260" w:rsidRPr="00454260" w:rsidRDefault="00335EE6" w:rsidP="003D1758">
      <w:pPr>
        <w:keepNext/>
        <w:keepLines/>
        <w:tabs>
          <w:tab w:val="left" w:pos="851"/>
          <w:tab w:val="left" w:pos="1702"/>
        </w:tabs>
        <w:jc w:val="both"/>
        <w:rPr>
          <w:rFonts w:ascii="Tahoma" w:hAnsi="Tahoma" w:cs="Tahoma"/>
          <w:b/>
        </w:rPr>
      </w:pPr>
      <w:r>
        <w:rPr>
          <w:rFonts w:ascii="Tahoma" w:hAnsi="Tahoma" w:cs="Tahoma"/>
          <w:b/>
        </w:rPr>
        <w:t>OBVEZNOSTI IZVAJALCA</w:t>
      </w:r>
    </w:p>
    <w:p w14:paraId="59ED1349" w14:textId="77777777" w:rsidR="00454260" w:rsidRPr="00C8579C" w:rsidRDefault="00454260" w:rsidP="00AF65C5">
      <w:pPr>
        <w:keepNext/>
        <w:keepLines/>
        <w:tabs>
          <w:tab w:val="left" w:pos="851"/>
          <w:tab w:val="left" w:pos="1702"/>
        </w:tabs>
        <w:ind w:left="1440"/>
        <w:jc w:val="both"/>
        <w:rPr>
          <w:rFonts w:ascii="Tahoma" w:hAnsi="Tahoma" w:cs="Tahoma"/>
          <w:b/>
        </w:rPr>
      </w:pPr>
    </w:p>
    <w:p w14:paraId="7709CF7A" w14:textId="283CFB74" w:rsidR="00454260"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454260" w:rsidRPr="007D1F55">
        <w:rPr>
          <w:rFonts w:ascii="Tahoma" w:hAnsi="Tahoma" w:cs="Tahoma"/>
          <w:color w:val="000000"/>
        </w:rPr>
        <w:t>člen</w:t>
      </w:r>
    </w:p>
    <w:p w14:paraId="1CB65CBC" w14:textId="37060CBD" w:rsidR="00335EE6" w:rsidRPr="00A63D69" w:rsidRDefault="00335EE6" w:rsidP="00AF65C5">
      <w:pPr>
        <w:keepNext/>
        <w:keepLines/>
        <w:jc w:val="both"/>
        <w:rPr>
          <w:rFonts w:ascii="Tahoma" w:hAnsi="Tahoma" w:cs="Tahoma"/>
          <w:b/>
        </w:rPr>
      </w:pPr>
    </w:p>
    <w:p w14:paraId="03D5E235" w14:textId="282104E1" w:rsidR="00F15C19" w:rsidRPr="00F15C19" w:rsidRDefault="00F15C19" w:rsidP="00AF65C5">
      <w:pPr>
        <w:keepNext/>
        <w:keepLines/>
        <w:jc w:val="both"/>
        <w:rPr>
          <w:rFonts w:ascii="Tahoma" w:hAnsi="Tahoma" w:cs="Tahoma"/>
        </w:rPr>
      </w:pPr>
      <w:r w:rsidRPr="00F15C19">
        <w:rPr>
          <w:rFonts w:ascii="Tahoma" w:hAnsi="Tahoma" w:cs="Tahoma"/>
        </w:rPr>
        <w:t xml:space="preserve">Izvajalec se v okviru tega </w:t>
      </w:r>
      <w:r w:rsidR="00BC05F1">
        <w:rPr>
          <w:rFonts w:ascii="Tahoma" w:hAnsi="Tahoma" w:cs="Tahoma"/>
        </w:rPr>
        <w:t>okvirnega sporazuma obvezuje</w:t>
      </w:r>
      <w:r w:rsidRPr="00F15C19">
        <w:rPr>
          <w:rFonts w:ascii="Tahoma" w:hAnsi="Tahoma" w:cs="Tahoma"/>
        </w:rPr>
        <w:t>:</w:t>
      </w:r>
    </w:p>
    <w:p w14:paraId="1B00B105" w14:textId="70D32EEF" w:rsidR="0082308E" w:rsidRPr="003F3701" w:rsidRDefault="0082308E" w:rsidP="007D1F55">
      <w:pPr>
        <w:keepNext/>
        <w:keepLines/>
        <w:numPr>
          <w:ilvl w:val="0"/>
          <w:numId w:val="17"/>
        </w:numPr>
        <w:tabs>
          <w:tab w:val="left" w:pos="284"/>
        </w:tabs>
        <w:ind w:left="284" w:hanging="284"/>
        <w:jc w:val="both"/>
        <w:rPr>
          <w:rFonts w:ascii="Tahoma" w:hAnsi="Tahoma" w:cs="Tahoma"/>
          <w:noProof/>
        </w:rPr>
      </w:pPr>
      <w:r w:rsidRPr="003F3701">
        <w:rPr>
          <w:rFonts w:ascii="Tahoma" w:hAnsi="Tahoma" w:cs="Tahoma"/>
          <w:noProof/>
        </w:rPr>
        <w:t xml:space="preserve">prevzete dobave </w:t>
      </w:r>
      <w:r>
        <w:rPr>
          <w:rFonts w:ascii="Tahoma" w:hAnsi="Tahoma" w:cs="Tahoma"/>
          <w:noProof/>
        </w:rPr>
        <w:t>blaga</w:t>
      </w:r>
      <w:r w:rsidRPr="003F3701">
        <w:rPr>
          <w:rFonts w:ascii="Tahoma" w:hAnsi="Tahoma" w:cs="Tahoma"/>
          <w:noProof/>
        </w:rPr>
        <w:t xml:space="preserve"> izvršiti strokovno pravilno, vestno in kvalitetno, v skladu s tehničnimi predpisi, standardi in</w:t>
      </w:r>
      <w:r w:rsidR="00584A79">
        <w:rPr>
          <w:rFonts w:ascii="Tahoma" w:hAnsi="Tahoma" w:cs="Tahoma"/>
          <w:noProof/>
        </w:rPr>
        <w:t xml:space="preserve"> ostalimi predpisi</w:t>
      </w:r>
      <w:r w:rsidR="008D455F">
        <w:rPr>
          <w:rFonts w:ascii="Tahoma" w:hAnsi="Tahoma" w:cs="Tahoma"/>
          <w:noProof/>
        </w:rPr>
        <w:t>, ki urejajo predmet okvirnega sporazuma</w:t>
      </w:r>
      <w:r w:rsidRPr="003F3701">
        <w:rPr>
          <w:rFonts w:ascii="Tahoma" w:hAnsi="Tahoma" w:cs="Tahoma"/>
          <w:noProof/>
        </w:rPr>
        <w:t>,</w:t>
      </w:r>
    </w:p>
    <w:p w14:paraId="0493C40B" w14:textId="43D2246B" w:rsidR="0082308E" w:rsidRPr="003F3701" w:rsidRDefault="0082308E" w:rsidP="007D1F55">
      <w:pPr>
        <w:keepNext/>
        <w:keepLines/>
        <w:numPr>
          <w:ilvl w:val="0"/>
          <w:numId w:val="17"/>
        </w:numPr>
        <w:tabs>
          <w:tab w:val="left" w:pos="284"/>
        </w:tabs>
        <w:ind w:left="284" w:hanging="284"/>
        <w:jc w:val="both"/>
        <w:rPr>
          <w:rFonts w:ascii="Tahoma" w:hAnsi="Tahoma" w:cs="Tahoma"/>
          <w:noProof/>
        </w:rPr>
      </w:pPr>
      <w:r>
        <w:rPr>
          <w:rFonts w:ascii="Tahoma" w:hAnsi="Tahoma" w:cs="Tahoma"/>
          <w:noProof/>
        </w:rPr>
        <w:t>izvršiti dobavo blaga</w:t>
      </w:r>
      <w:r w:rsidRPr="003F3701">
        <w:rPr>
          <w:rFonts w:ascii="Tahoma" w:hAnsi="Tahoma" w:cs="Tahoma"/>
          <w:noProof/>
        </w:rPr>
        <w:t xml:space="preserve"> gospoda</w:t>
      </w:r>
      <w:r w:rsidR="00F22DAF">
        <w:rPr>
          <w:rFonts w:ascii="Tahoma" w:hAnsi="Tahoma" w:cs="Tahoma"/>
          <w:noProof/>
        </w:rPr>
        <w:t xml:space="preserve">rno in pravočasno </w:t>
      </w:r>
      <w:r w:rsidR="00584A79">
        <w:rPr>
          <w:rFonts w:ascii="Tahoma" w:hAnsi="Tahoma" w:cs="Tahoma"/>
          <w:noProof/>
        </w:rPr>
        <w:t xml:space="preserve">(skrbnost dobrega gospodarstvenika) </w:t>
      </w:r>
      <w:r w:rsidR="00F22DAF">
        <w:rPr>
          <w:rFonts w:ascii="Tahoma" w:hAnsi="Tahoma" w:cs="Tahoma"/>
          <w:noProof/>
        </w:rPr>
        <w:t>v korist naročnika</w:t>
      </w:r>
      <w:r w:rsidRPr="003F3701">
        <w:rPr>
          <w:rFonts w:ascii="Tahoma" w:hAnsi="Tahoma" w:cs="Tahoma"/>
          <w:noProof/>
        </w:rPr>
        <w:t>,</w:t>
      </w:r>
    </w:p>
    <w:p w14:paraId="33D49F75" w14:textId="0CE498F5" w:rsidR="0082308E" w:rsidRPr="003F3701" w:rsidRDefault="0082308E" w:rsidP="007D1F55">
      <w:pPr>
        <w:keepNext/>
        <w:keepLines/>
        <w:numPr>
          <w:ilvl w:val="0"/>
          <w:numId w:val="17"/>
        </w:numPr>
        <w:tabs>
          <w:tab w:val="left" w:pos="284"/>
        </w:tabs>
        <w:ind w:left="284" w:hanging="284"/>
        <w:jc w:val="both"/>
        <w:rPr>
          <w:rFonts w:ascii="Tahoma" w:hAnsi="Tahoma" w:cs="Tahoma"/>
          <w:noProof/>
        </w:rPr>
      </w:pPr>
      <w:r w:rsidRPr="003F3701">
        <w:rPr>
          <w:rFonts w:ascii="Tahoma" w:hAnsi="Tahoma" w:cs="Tahoma"/>
          <w:noProof/>
        </w:rPr>
        <w:t xml:space="preserve">storiti vse, kar spada v obseg prevzetih obveznosti, da bi bili po </w:t>
      </w:r>
      <w:r w:rsidR="00F22DAF">
        <w:rPr>
          <w:rFonts w:ascii="Tahoma" w:hAnsi="Tahoma" w:cs="Tahoma"/>
          <w:noProof/>
        </w:rPr>
        <w:t xml:space="preserve">tem okvirnem sporazumu </w:t>
      </w:r>
      <w:r w:rsidRPr="003F3701">
        <w:rPr>
          <w:rFonts w:ascii="Tahoma" w:hAnsi="Tahoma" w:cs="Tahoma"/>
          <w:noProof/>
        </w:rPr>
        <w:t>dovoljeni roki izpolnjeni,</w:t>
      </w:r>
    </w:p>
    <w:p w14:paraId="7EF60D96" w14:textId="23D6B3D7" w:rsidR="0082308E" w:rsidRPr="003F3701" w:rsidRDefault="0082308E" w:rsidP="007D1F55">
      <w:pPr>
        <w:keepNext/>
        <w:keepLines/>
        <w:numPr>
          <w:ilvl w:val="0"/>
          <w:numId w:val="17"/>
        </w:numPr>
        <w:tabs>
          <w:tab w:val="left" w:pos="284"/>
        </w:tabs>
        <w:ind w:left="284" w:hanging="284"/>
        <w:jc w:val="both"/>
        <w:rPr>
          <w:rFonts w:ascii="Tahoma" w:hAnsi="Tahoma" w:cs="Tahoma"/>
          <w:noProof/>
        </w:rPr>
      </w:pPr>
      <w:r w:rsidRPr="003F3701">
        <w:rPr>
          <w:rFonts w:ascii="Tahoma" w:hAnsi="Tahoma" w:cs="Tahoma"/>
          <w:noProof/>
        </w:rPr>
        <w:t>na svoje stroške in</w:t>
      </w:r>
      <w:r w:rsidR="00F22DAF">
        <w:rPr>
          <w:rFonts w:ascii="Tahoma" w:hAnsi="Tahoma" w:cs="Tahoma"/>
          <w:noProof/>
        </w:rPr>
        <w:t xml:space="preserve"> v roku, ki ga dogovori z naročnikom</w:t>
      </w:r>
      <w:r w:rsidRPr="003F3701">
        <w:rPr>
          <w:rFonts w:ascii="Tahoma" w:hAnsi="Tahoma" w:cs="Tahoma"/>
          <w:noProof/>
        </w:rPr>
        <w:t xml:space="preserve">, izvršiti dopolnitve in spremembe prevzetega obsega dobav </w:t>
      </w:r>
      <w:r>
        <w:rPr>
          <w:rFonts w:ascii="Tahoma" w:hAnsi="Tahoma" w:cs="Tahoma"/>
          <w:noProof/>
        </w:rPr>
        <w:t>blaga</w:t>
      </w:r>
      <w:r w:rsidR="00F22DAF">
        <w:rPr>
          <w:rFonts w:ascii="Tahoma" w:hAnsi="Tahoma" w:cs="Tahoma"/>
          <w:noProof/>
        </w:rPr>
        <w:t>, če se ugotovi, da izvajalec</w:t>
      </w:r>
      <w:r w:rsidRPr="003F3701">
        <w:rPr>
          <w:rFonts w:ascii="Tahoma" w:hAnsi="Tahoma" w:cs="Tahoma"/>
          <w:noProof/>
        </w:rPr>
        <w:t xml:space="preserve"> prevzete </w:t>
      </w:r>
      <w:r>
        <w:rPr>
          <w:rFonts w:ascii="Tahoma" w:hAnsi="Tahoma" w:cs="Tahoma"/>
          <w:noProof/>
        </w:rPr>
        <w:t>dobave</w:t>
      </w:r>
      <w:r w:rsidRPr="003F3701">
        <w:rPr>
          <w:rFonts w:ascii="Tahoma" w:hAnsi="Tahoma" w:cs="Tahoma"/>
          <w:noProof/>
        </w:rPr>
        <w:t xml:space="preserve"> izvaja pomanjkljivo,</w:t>
      </w:r>
    </w:p>
    <w:p w14:paraId="40743BA3" w14:textId="2E5B9A84" w:rsidR="0082308E" w:rsidRPr="003F3701" w:rsidRDefault="0082308E" w:rsidP="007D1F55">
      <w:pPr>
        <w:keepNext/>
        <w:keepLines/>
        <w:numPr>
          <w:ilvl w:val="0"/>
          <w:numId w:val="17"/>
        </w:numPr>
        <w:tabs>
          <w:tab w:val="left" w:pos="284"/>
        </w:tabs>
        <w:ind w:left="284" w:hanging="284"/>
        <w:jc w:val="both"/>
        <w:rPr>
          <w:rFonts w:ascii="Tahoma" w:hAnsi="Tahoma" w:cs="Tahoma"/>
          <w:noProof/>
        </w:rPr>
      </w:pPr>
      <w:r w:rsidRPr="003F3701">
        <w:rPr>
          <w:rFonts w:ascii="Tahoma" w:hAnsi="Tahoma" w:cs="Tahoma"/>
          <w:noProof/>
        </w:rPr>
        <w:t>sproti obv</w:t>
      </w:r>
      <w:r w:rsidR="00F22DAF">
        <w:rPr>
          <w:rFonts w:ascii="Tahoma" w:hAnsi="Tahoma" w:cs="Tahoma"/>
          <w:noProof/>
        </w:rPr>
        <w:t>eščati naročnika</w:t>
      </w:r>
      <w:r w:rsidRPr="003F3701">
        <w:rPr>
          <w:rFonts w:ascii="Tahoma" w:hAnsi="Tahoma" w:cs="Tahoma"/>
          <w:noProof/>
        </w:rPr>
        <w:t xml:space="preserve"> o tekoči problematiki in nastalih situacijah, ki bi lahko vplivale na izvršitev prevzetih obveznosti,</w:t>
      </w:r>
    </w:p>
    <w:p w14:paraId="4620B7B4" w14:textId="26A74D43" w:rsidR="0082308E" w:rsidRPr="003F3701" w:rsidRDefault="00F22DAF" w:rsidP="007D1F55">
      <w:pPr>
        <w:keepNext/>
        <w:keepLines/>
        <w:numPr>
          <w:ilvl w:val="0"/>
          <w:numId w:val="17"/>
        </w:numPr>
        <w:tabs>
          <w:tab w:val="left" w:pos="284"/>
        </w:tabs>
        <w:ind w:left="284" w:hanging="284"/>
        <w:jc w:val="both"/>
        <w:rPr>
          <w:rFonts w:ascii="Tahoma" w:hAnsi="Tahoma" w:cs="Tahoma"/>
          <w:noProof/>
        </w:rPr>
      </w:pPr>
      <w:r>
        <w:rPr>
          <w:rFonts w:ascii="Tahoma" w:hAnsi="Tahoma" w:cs="Tahoma"/>
          <w:noProof/>
        </w:rPr>
        <w:t xml:space="preserve">varovati poslovno </w:t>
      </w:r>
      <w:r w:rsidR="00584A79">
        <w:rPr>
          <w:rFonts w:ascii="Tahoma" w:hAnsi="Tahoma" w:cs="Tahoma"/>
          <w:noProof/>
        </w:rPr>
        <w:t xml:space="preserve">skrivnost </w:t>
      </w:r>
      <w:r>
        <w:rPr>
          <w:rFonts w:ascii="Tahoma" w:hAnsi="Tahoma" w:cs="Tahoma"/>
          <w:noProof/>
        </w:rPr>
        <w:t>naročnika</w:t>
      </w:r>
      <w:r w:rsidR="0082308E" w:rsidRPr="003F3701">
        <w:rPr>
          <w:rFonts w:ascii="Tahoma" w:hAnsi="Tahoma" w:cs="Tahoma"/>
          <w:noProof/>
        </w:rPr>
        <w:t xml:space="preserve"> in njegovih partnerjev, kakor tudi tajnost vseh tehničnih podl</w:t>
      </w:r>
      <w:r w:rsidR="003C6DD6">
        <w:rPr>
          <w:rFonts w:ascii="Tahoma" w:hAnsi="Tahoma" w:cs="Tahoma"/>
          <w:noProof/>
        </w:rPr>
        <w:t>a</w:t>
      </w:r>
      <w:r w:rsidR="0082308E" w:rsidRPr="003F3701">
        <w:rPr>
          <w:rFonts w:ascii="Tahoma" w:hAnsi="Tahoma" w:cs="Tahoma"/>
          <w:noProof/>
        </w:rPr>
        <w:t>g, tehnoloških postopkov in ostalih informacij</w:t>
      </w:r>
      <w:r>
        <w:rPr>
          <w:rFonts w:ascii="Tahoma" w:hAnsi="Tahoma" w:cs="Tahoma"/>
          <w:noProof/>
        </w:rPr>
        <w:t xml:space="preserve"> naročnika</w:t>
      </w:r>
      <w:r w:rsidR="0082308E" w:rsidRPr="003F3701">
        <w:rPr>
          <w:rFonts w:ascii="Tahoma" w:hAnsi="Tahoma" w:cs="Tahoma"/>
          <w:noProof/>
        </w:rPr>
        <w:t>,</w:t>
      </w:r>
    </w:p>
    <w:p w14:paraId="703445E9" w14:textId="4A4B40DE" w:rsidR="0082308E" w:rsidRDefault="0082308E" w:rsidP="007D1F55">
      <w:pPr>
        <w:keepNext/>
        <w:keepLines/>
        <w:numPr>
          <w:ilvl w:val="0"/>
          <w:numId w:val="17"/>
        </w:numPr>
        <w:tabs>
          <w:tab w:val="left" w:pos="284"/>
        </w:tabs>
        <w:ind w:left="284" w:hanging="284"/>
        <w:jc w:val="both"/>
        <w:rPr>
          <w:rFonts w:ascii="Tahoma" w:hAnsi="Tahoma" w:cs="Tahoma"/>
          <w:noProof/>
        </w:rPr>
      </w:pPr>
      <w:r w:rsidRPr="003F3701">
        <w:rPr>
          <w:rFonts w:ascii="Tahoma" w:hAnsi="Tahoma" w:cs="Tahoma"/>
          <w:noProof/>
        </w:rPr>
        <w:t>da b</w:t>
      </w:r>
      <w:r>
        <w:rPr>
          <w:rFonts w:ascii="Tahoma" w:hAnsi="Tahoma" w:cs="Tahoma"/>
          <w:noProof/>
        </w:rPr>
        <w:t>o kvaliteta dobavljenega blaga</w:t>
      </w:r>
      <w:r w:rsidRPr="003F3701">
        <w:rPr>
          <w:rFonts w:ascii="Tahoma" w:hAnsi="Tahoma" w:cs="Tahoma"/>
          <w:noProof/>
        </w:rPr>
        <w:t xml:space="preserve"> us</w:t>
      </w:r>
      <w:r w:rsidR="00F22DAF">
        <w:rPr>
          <w:rFonts w:ascii="Tahoma" w:hAnsi="Tahoma" w:cs="Tahoma"/>
          <w:noProof/>
        </w:rPr>
        <w:t>trezala tehničnim zahtevam naročnika</w:t>
      </w:r>
      <w:r w:rsidRPr="003F3701">
        <w:rPr>
          <w:rFonts w:ascii="Tahoma" w:hAnsi="Tahoma" w:cs="Tahoma"/>
          <w:noProof/>
        </w:rPr>
        <w:t xml:space="preserve"> in ponujenemu </w:t>
      </w:r>
      <w:r>
        <w:rPr>
          <w:rFonts w:ascii="Tahoma" w:hAnsi="Tahoma" w:cs="Tahoma"/>
          <w:noProof/>
        </w:rPr>
        <w:t>blagu</w:t>
      </w:r>
      <w:r w:rsidR="00F22DAF">
        <w:rPr>
          <w:rFonts w:ascii="Tahoma" w:hAnsi="Tahoma" w:cs="Tahoma"/>
          <w:noProof/>
        </w:rPr>
        <w:t xml:space="preserve"> iz </w:t>
      </w:r>
      <w:r w:rsidR="00BB4AB5" w:rsidRPr="00BB4AB5">
        <w:rPr>
          <w:rFonts w:ascii="Tahoma" w:hAnsi="Tahoma" w:cs="Tahoma"/>
          <w:noProof/>
        </w:rPr>
        <w:t>končn</w:t>
      </w:r>
      <w:r w:rsidR="00BB4AB5">
        <w:rPr>
          <w:rFonts w:ascii="Tahoma" w:hAnsi="Tahoma" w:cs="Tahoma"/>
          <w:noProof/>
        </w:rPr>
        <w:t>e ponudbe</w:t>
      </w:r>
      <w:r w:rsidR="00BB4AB5" w:rsidRPr="00BB4AB5">
        <w:rPr>
          <w:rFonts w:ascii="Tahoma" w:hAnsi="Tahoma" w:cs="Tahoma"/>
          <w:noProof/>
        </w:rPr>
        <w:t xml:space="preserve"> izvajalca št. _____________ z dne _______________</w:t>
      </w:r>
      <w:r>
        <w:rPr>
          <w:rFonts w:ascii="Tahoma" w:hAnsi="Tahoma" w:cs="Tahoma"/>
          <w:noProof/>
        </w:rPr>
        <w:t>.</w:t>
      </w:r>
    </w:p>
    <w:p w14:paraId="0D12CB89" w14:textId="77777777" w:rsidR="006E73E7" w:rsidRDefault="006E73E7" w:rsidP="00464A9B">
      <w:pPr>
        <w:keepNext/>
        <w:keepLines/>
        <w:tabs>
          <w:tab w:val="left" w:pos="851"/>
          <w:tab w:val="left" w:pos="1702"/>
        </w:tabs>
        <w:jc w:val="both"/>
        <w:rPr>
          <w:rFonts w:ascii="Tahoma" w:hAnsi="Tahoma" w:cs="Tahoma"/>
          <w:b/>
        </w:rPr>
      </w:pPr>
    </w:p>
    <w:p w14:paraId="7E3A6CAB" w14:textId="77777777" w:rsidR="006E73E7" w:rsidRDefault="006E73E7" w:rsidP="00464A9B">
      <w:pPr>
        <w:keepNext/>
        <w:keepLines/>
        <w:tabs>
          <w:tab w:val="left" w:pos="851"/>
          <w:tab w:val="left" w:pos="1702"/>
        </w:tabs>
        <w:jc w:val="both"/>
        <w:rPr>
          <w:rFonts w:ascii="Tahoma" w:hAnsi="Tahoma" w:cs="Tahoma"/>
          <w:b/>
        </w:rPr>
      </w:pPr>
    </w:p>
    <w:p w14:paraId="7394A083" w14:textId="2516FED1" w:rsidR="0088378D" w:rsidRDefault="00335EE6" w:rsidP="00464A9B">
      <w:pPr>
        <w:keepNext/>
        <w:keepLines/>
        <w:tabs>
          <w:tab w:val="left" w:pos="851"/>
          <w:tab w:val="left" w:pos="1702"/>
        </w:tabs>
        <w:jc w:val="both"/>
        <w:rPr>
          <w:rFonts w:ascii="Tahoma" w:hAnsi="Tahoma" w:cs="Tahoma"/>
          <w:b/>
        </w:rPr>
      </w:pPr>
      <w:r>
        <w:rPr>
          <w:rFonts w:ascii="Tahoma" w:hAnsi="Tahoma" w:cs="Tahoma"/>
          <w:b/>
        </w:rPr>
        <w:t>OBVEZNOSTI NAROČNIKA</w:t>
      </w:r>
    </w:p>
    <w:p w14:paraId="4CCAEC98" w14:textId="24AA3A22" w:rsidR="00023E98" w:rsidRPr="00A63D69" w:rsidRDefault="00023E98" w:rsidP="00AF65C5">
      <w:pPr>
        <w:keepNext/>
        <w:keepLines/>
        <w:jc w:val="both"/>
        <w:rPr>
          <w:rFonts w:ascii="Tahoma" w:hAnsi="Tahoma" w:cs="Tahoma"/>
        </w:rPr>
      </w:pPr>
    </w:p>
    <w:p w14:paraId="1FE3702B" w14:textId="3BE12FB0" w:rsidR="00023E98"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023E98" w:rsidRPr="007D1F55">
        <w:rPr>
          <w:rFonts w:ascii="Tahoma" w:hAnsi="Tahoma" w:cs="Tahoma"/>
          <w:color w:val="000000"/>
        </w:rPr>
        <w:t>člen</w:t>
      </w:r>
    </w:p>
    <w:p w14:paraId="7DCA8891" w14:textId="77777777" w:rsidR="0082308E" w:rsidRDefault="0082308E" w:rsidP="00AF65C5">
      <w:pPr>
        <w:keepNext/>
        <w:keepLines/>
        <w:jc w:val="both"/>
        <w:rPr>
          <w:rFonts w:ascii="Tahoma" w:hAnsi="Tahoma" w:cs="Tahoma"/>
        </w:rPr>
      </w:pPr>
    </w:p>
    <w:p w14:paraId="03577F46" w14:textId="03028E0C" w:rsidR="0088378D" w:rsidRPr="00C8579C" w:rsidRDefault="0082308E" w:rsidP="00AF65C5">
      <w:pPr>
        <w:keepNext/>
        <w:keepLines/>
        <w:jc w:val="both"/>
        <w:rPr>
          <w:rFonts w:ascii="Tahoma" w:hAnsi="Tahoma" w:cs="Tahoma"/>
        </w:rPr>
      </w:pPr>
      <w:r>
        <w:rPr>
          <w:rFonts w:ascii="Tahoma" w:hAnsi="Tahoma" w:cs="Tahoma"/>
        </w:rPr>
        <w:t>Naročnik</w:t>
      </w:r>
      <w:r w:rsidRPr="0082308E">
        <w:rPr>
          <w:rFonts w:ascii="Tahoma" w:hAnsi="Tahoma" w:cs="Tahoma"/>
        </w:rPr>
        <w:t xml:space="preserve"> se v okviru tega okvirnega sporazuma obvezuje, da</w:t>
      </w:r>
      <w:r w:rsidR="00BC05F1">
        <w:rPr>
          <w:rFonts w:ascii="Tahoma" w:hAnsi="Tahoma" w:cs="Tahoma"/>
        </w:rPr>
        <w:t xml:space="preserve"> bo</w:t>
      </w:r>
      <w:r w:rsidRPr="0082308E">
        <w:rPr>
          <w:rFonts w:ascii="Tahoma" w:hAnsi="Tahoma" w:cs="Tahoma"/>
        </w:rPr>
        <w:t>:</w:t>
      </w:r>
    </w:p>
    <w:p w14:paraId="05E425FF" w14:textId="2D30CCF5" w:rsidR="0082308E" w:rsidRPr="003F3701" w:rsidRDefault="00F22DAF" w:rsidP="007D1F55">
      <w:pPr>
        <w:keepNext/>
        <w:keepLines/>
        <w:numPr>
          <w:ilvl w:val="0"/>
          <w:numId w:val="18"/>
        </w:numPr>
        <w:tabs>
          <w:tab w:val="left" w:pos="709"/>
        </w:tabs>
        <w:ind w:left="360"/>
        <w:jc w:val="both"/>
        <w:rPr>
          <w:rFonts w:ascii="Tahoma" w:hAnsi="Tahoma" w:cs="Tahoma"/>
          <w:noProof/>
        </w:rPr>
      </w:pPr>
      <w:r>
        <w:rPr>
          <w:rFonts w:ascii="Tahoma" w:hAnsi="Tahoma" w:cs="Tahoma"/>
          <w:noProof/>
        </w:rPr>
        <w:t>sodeloval z izvajalcem</w:t>
      </w:r>
      <w:r w:rsidR="0082308E" w:rsidRPr="003F3701">
        <w:rPr>
          <w:rFonts w:ascii="Tahoma" w:hAnsi="Tahoma" w:cs="Tahoma"/>
          <w:noProof/>
        </w:rPr>
        <w:t xml:space="preserve"> z namenom, da se prevzete dobave izvršijo pravočasno in v obojestransko zadovoljstvo, </w:t>
      </w:r>
    </w:p>
    <w:p w14:paraId="1C9264B5" w14:textId="3C9503BD" w:rsidR="0082308E" w:rsidRPr="003F3701" w:rsidRDefault="00F40EE5" w:rsidP="007D1F55">
      <w:pPr>
        <w:keepNext/>
        <w:keepLines/>
        <w:numPr>
          <w:ilvl w:val="0"/>
          <w:numId w:val="18"/>
        </w:numPr>
        <w:tabs>
          <w:tab w:val="left" w:pos="709"/>
        </w:tabs>
        <w:ind w:left="360"/>
        <w:jc w:val="both"/>
        <w:rPr>
          <w:rFonts w:ascii="Tahoma" w:hAnsi="Tahoma" w:cs="Tahoma"/>
          <w:noProof/>
        </w:rPr>
      </w:pPr>
      <w:r>
        <w:rPr>
          <w:rFonts w:ascii="Tahoma" w:hAnsi="Tahoma" w:cs="Tahoma"/>
          <w:noProof/>
        </w:rPr>
        <w:t>tekoče obveščal izvajalca</w:t>
      </w:r>
      <w:r w:rsidR="0082308E" w:rsidRPr="003F3701">
        <w:rPr>
          <w:rFonts w:ascii="Tahoma" w:hAnsi="Tahoma" w:cs="Tahoma"/>
          <w:noProof/>
        </w:rPr>
        <w:t xml:space="preserve"> o vseh spremembah in novo nastalih situacijah, ki bi lahko vplivale na izvršitev prevzetih dobav,</w:t>
      </w:r>
    </w:p>
    <w:p w14:paraId="01A0C5E5" w14:textId="612A038F" w:rsidR="00DC095E" w:rsidRPr="00DC095E" w:rsidRDefault="00DC095E" w:rsidP="007D1F55">
      <w:pPr>
        <w:keepNext/>
        <w:keepLines/>
        <w:numPr>
          <w:ilvl w:val="0"/>
          <w:numId w:val="18"/>
        </w:numPr>
        <w:tabs>
          <w:tab w:val="left" w:pos="709"/>
        </w:tabs>
        <w:ind w:left="360"/>
        <w:jc w:val="both"/>
        <w:rPr>
          <w:rFonts w:ascii="Tahoma" w:hAnsi="Tahoma" w:cs="Tahoma"/>
          <w:noProof/>
        </w:rPr>
      </w:pPr>
      <w:r w:rsidRPr="00DC095E">
        <w:rPr>
          <w:rFonts w:ascii="Tahoma" w:hAnsi="Tahoma" w:cs="Tahoma"/>
          <w:noProof/>
        </w:rPr>
        <w:t xml:space="preserve">varoval kot poslovno </w:t>
      </w:r>
      <w:r w:rsidR="00584A79">
        <w:rPr>
          <w:rFonts w:ascii="Tahoma" w:hAnsi="Tahoma" w:cs="Tahoma"/>
          <w:noProof/>
        </w:rPr>
        <w:t>skrivnost</w:t>
      </w:r>
      <w:r w:rsidR="00584A79" w:rsidRPr="00DC095E">
        <w:rPr>
          <w:rFonts w:ascii="Tahoma" w:hAnsi="Tahoma" w:cs="Tahoma"/>
          <w:noProof/>
        </w:rPr>
        <w:t xml:space="preserve"> </w:t>
      </w:r>
      <w:r w:rsidRPr="00DC095E">
        <w:rPr>
          <w:rFonts w:ascii="Tahoma" w:hAnsi="Tahoma" w:cs="Tahoma"/>
          <w:noProof/>
        </w:rPr>
        <w:t xml:space="preserve">vse podatke, ki jih izve od </w:t>
      </w:r>
      <w:r w:rsidR="00584A79">
        <w:rPr>
          <w:rFonts w:ascii="Tahoma" w:hAnsi="Tahoma" w:cs="Tahoma"/>
          <w:noProof/>
        </w:rPr>
        <w:t>izvajalca</w:t>
      </w:r>
      <w:r w:rsidR="00584A79" w:rsidRPr="00DC095E">
        <w:rPr>
          <w:rFonts w:ascii="Tahoma" w:hAnsi="Tahoma" w:cs="Tahoma"/>
          <w:noProof/>
        </w:rPr>
        <w:t xml:space="preserve"> </w:t>
      </w:r>
      <w:r w:rsidRPr="00DC095E">
        <w:rPr>
          <w:rFonts w:ascii="Tahoma" w:hAnsi="Tahoma" w:cs="Tahoma"/>
          <w:noProof/>
        </w:rPr>
        <w:t xml:space="preserve">ali njegovih sopogodbenikov in se nanašajo na izvedbo tega okvirnega sporazuma, če to </w:t>
      </w:r>
      <w:r w:rsidR="00584A79">
        <w:rPr>
          <w:rFonts w:ascii="Tahoma" w:hAnsi="Tahoma" w:cs="Tahoma"/>
          <w:noProof/>
        </w:rPr>
        <w:t>izvajalec</w:t>
      </w:r>
      <w:r w:rsidR="00584A79" w:rsidRPr="00DC095E">
        <w:rPr>
          <w:rFonts w:ascii="Tahoma" w:hAnsi="Tahoma" w:cs="Tahoma"/>
          <w:noProof/>
        </w:rPr>
        <w:t xml:space="preserve"> </w:t>
      </w:r>
      <w:r w:rsidRPr="00DC095E">
        <w:rPr>
          <w:rFonts w:ascii="Tahoma" w:hAnsi="Tahoma" w:cs="Tahoma"/>
          <w:noProof/>
        </w:rPr>
        <w:t>zahteva,</w:t>
      </w:r>
    </w:p>
    <w:p w14:paraId="5746C51F" w14:textId="7467D6CB" w:rsidR="0082308E" w:rsidRPr="00336826" w:rsidRDefault="0082308E" w:rsidP="007D1F55">
      <w:pPr>
        <w:keepNext/>
        <w:keepLines/>
        <w:numPr>
          <w:ilvl w:val="0"/>
          <w:numId w:val="18"/>
        </w:numPr>
        <w:tabs>
          <w:tab w:val="left" w:pos="709"/>
        </w:tabs>
        <w:ind w:left="360"/>
        <w:jc w:val="both"/>
        <w:rPr>
          <w:rFonts w:ascii="Tahoma" w:hAnsi="Tahoma" w:cs="Tahoma"/>
          <w:noProof/>
        </w:rPr>
      </w:pPr>
      <w:r w:rsidRPr="003F3701">
        <w:rPr>
          <w:rFonts w:ascii="Tahoma" w:hAnsi="Tahoma" w:cs="Tahoma"/>
          <w:noProof/>
        </w:rPr>
        <w:t>plačeval naročene dobave v dogovorjenih rokih.</w:t>
      </w:r>
    </w:p>
    <w:p w14:paraId="183D67B0" w14:textId="77777777" w:rsidR="00E818DE" w:rsidRDefault="00E818DE" w:rsidP="00AF65C5">
      <w:pPr>
        <w:keepNext/>
        <w:keepLines/>
        <w:tabs>
          <w:tab w:val="left" w:pos="1440"/>
          <w:tab w:val="left" w:pos="1702"/>
        </w:tabs>
        <w:jc w:val="both"/>
        <w:rPr>
          <w:rFonts w:ascii="Tahoma" w:hAnsi="Tahoma" w:cs="Tahoma"/>
          <w:noProof/>
        </w:rPr>
      </w:pPr>
    </w:p>
    <w:p w14:paraId="51050B9B" w14:textId="342C080B" w:rsidR="0082308E" w:rsidRPr="003F3701" w:rsidRDefault="00F7378E" w:rsidP="00AF65C5">
      <w:pPr>
        <w:keepNext/>
        <w:keepLines/>
        <w:tabs>
          <w:tab w:val="left" w:pos="1440"/>
          <w:tab w:val="left" w:pos="1702"/>
        </w:tabs>
        <w:jc w:val="both"/>
        <w:rPr>
          <w:rFonts w:ascii="Tahoma" w:hAnsi="Tahoma" w:cs="Tahoma"/>
          <w:noProof/>
        </w:rPr>
      </w:pPr>
      <w:r>
        <w:rPr>
          <w:rFonts w:ascii="Tahoma" w:hAnsi="Tahoma" w:cs="Tahoma"/>
          <w:noProof/>
        </w:rPr>
        <w:lastRenderedPageBreak/>
        <w:t>Če naročnik</w:t>
      </w:r>
      <w:r w:rsidR="0082308E" w:rsidRPr="003F3701">
        <w:rPr>
          <w:rFonts w:ascii="Tahoma" w:hAnsi="Tahoma" w:cs="Tahoma"/>
          <w:noProof/>
        </w:rPr>
        <w:t xml:space="preserve"> ugotovi, da dobavljen</w:t>
      </w:r>
      <w:r w:rsidR="0082308E">
        <w:rPr>
          <w:rFonts w:ascii="Tahoma" w:hAnsi="Tahoma" w:cs="Tahoma"/>
          <w:noProof/>
        </w:rPr>
        <w:t>o</w:t>
      </w:r>
      <w:r w:rsidR="0082308E" w:rsidRPr="003F3701">
        <w:rPr>
          <w:rFonts w:ascii="Tahoma" w:hAnsi="Tahoma" w:cs="Tahoma"/>
          <w:noProof/>
        </w:rPr>
        <w:t xml:space="preserve"> </w:t>
      </w:r>
      <w:r w:rsidR="0082308E">
        <w:rPr>
          <w:rFonts w:ascii="Tahoma" w:hAnsi="Tahoma" w:cs="Tahoma"/>
          <w:noProof/>
        </w:rPr>
        <w:t>blago</w:t>
      </w:r>
      <w:r w:rsidR="0082308E" w:rsidRPr="003F3701">
        <w:rPr>
          <w:rFonts w:ascii="Tahoma" w:hAnsi="Tahoma" w:cs="Tahoma"/>
          <w:noProof/>
        </w:rPr>
        <w:t xml:space="preserve"> ne ustreza dogovorjeni kakovosti, mora to ugotovitev in zahtevo po odpravi nepravilnosti oziroma spreme</w:t>
      </w:r>
      <w:r>
        <w:rPr>
          <w:rFonts w:ascii="Tahoma" w:hAnsi="Tahoma" w:cs="Tahoma"/>
          <w:noProof/>
        </w:rPr>
        <w:t>mbi pisno posredovati izvajalcu. Izvajalec</w:t>
      </w:r>
      <w:r w:rsidR="0082308E" w:rsidRPr="003F3701">
        <w:rPr>
          <w:rFonts w:ascii="Tahoma" w:hAnsi="Tahoma" w:cs="Tahoma"/>
          <w:noProof/>
        </w:rPr>
        <w:t xml:space="preserve"> se o</w:t>
      </w:r>
      <w:r>
        <w:rPr>
          <w:rFonts w:ascii="Tahoma" w:hAnsi="Tahoma" w:cs="Tahoma"/>
          <w:noProof/>
        </w:rPr>
        <w:t>bvezuje, da bo v primeru naročnikove</w:t>
      </w:r>
      <w:r w:rsidR="0082308E" w:rsidRPr="003F3701">
        <w:rPr>
          <w:rFonts w:ascii="Tahoma" w:hAnsi="Tahoma" w:cs="Tahoma"/>
          <w:noProof/>
        </w:rPr>
        <w:t xml:space="preserve"> upravičene zahteve po spremembi, pomanjkljivosti nemudoma odpravil na svoje stroške.</w:t>
      </w:r>
    </w:p>
    <w:p w14:paraId="499B1A57" w14:textId="77777777" w:rsidR="0082308E" w:rsidRPr="00302D6E" w:rsidRDefault="0082308E" w:rsidP="00AF65C5">
      <w:pPr>
        <w:keepNext/>
        <w:keepLines/>
        <w:tabs>
          <w:tab w:val="left" w:pos="1418"/>
          <w:tab w:val="left" w:pos="1702"/>
        </w:tabs>
        <w:jc w:val="both"/>
        <w:rPr>
          <w:rFonts w:ascii="Tahoma" w:hAnsi="Tahoma" w:cs="Tahoma"/>
          <w:noProof/>
        </w:rPr>
      </w:pPr>
    </w:p>
    <w:p w14:paraId="71E651A9" w14:textId="7B4BD708" w:rsidR="00002112" w:rsidRDefault="00F7378E" w:rsidP="00AF65C5">
      <w:pPr>
        <w:keepNext/>
        <w:keepLines/>
        <w:tabs>
          <w:tab w:val="left" w:pos="1418"/>
          <w:tab w:val="left" w:pos="1702"/>
        </w:tabs>
        <w:jc w:val="both"/>
        <w:rPr>
          <w:rFonts w:ascii="Tahoma" w:hAnsi="Tahoma" w:cs="Tahoma"/>
        </w:rPr>
      </w:pPr>
      <w:r>
        <w:rPr>
          <w:rFonts w:ascii="Tahoma" w:hAnsi="Tahoma" w:cs="Tahoma"/>
          <w:noProof/>
        </w:rPr>
        <w:t>Stranki okvirnega sporazuma</w:t>
      </w:r>
      <w:r w:rsidR="0082308E" w:rsidRPr="00302D6E">
        <w:rPr>
          <w:rFonts w:ascii="Tahoma" w:hAnsi="Tahoma" w:cs="Tahoma"/>
          <w:noProof/>
        </w:rPr>
        <w:t xml:space="preserve"> se obvezuj</w:t>
      </w:r>
      <w:r w:rsidR="00B472F5">
        <w:rPr>
          <w:rFonts w:ascii="Tahoma" w:hAnsi="Tahoma" w:cs="Tahoma"/>
          <w:noProof/>
        </w:rPr>
        <w:t>eta ravnati kot dobra gospodarstvenika</w:t>
      </w:r>
      <w:r w:rsidR="0082308E" w:rsidRPr="00302D6E">
        <w:rPr>
          <w:rFonts w:ascii="Tahoma" w:hAnsi="Tahoma" w:cs="Tahoma"/>
          <w:noProof/>
        </w:rPr>
        <w:t xml:space="preserve"> in storiti vse, kar </w:t>
      </w:r>
      <w:r>
        <w:rPr>
          <w:rFonts w:ascii="Tahoma" w:hAnsi="Tahoma" w:cs="Tahoma"/>
          <w:noProof/>
        </w:rPr>
        <w:t>je potrebno za izvršitev okvirnega sporazuma</w:t>
      </w:r>
      <w:r w:rsidR="0082308E" w:rsidRPr="00302D6E">
        <w:rPr>
          <w:rFonts w:ascii="Tahoma" w:hAnsi="Tahoma" w:cs="Tahoma"/>
          <w:noProof/>
        </w:rPr>
        <w:t>.</w:t>
      </w:r>
      <w:r w:rsidR="0082308E">
        <w:rPr>
          <w:rFonts w:ascii="Tahoma" w:hAnsi="Tahoma" w:cs="Tahoma"/>
          <w:noProof/>
        </w:rPr>
        <w:t xml:space="preserve"> </w:t>
      </w:r>
      <w:r w:rsidR="0082308E" w:rsidRPr="00391A33">
        <w:rPr>
          <w:rFonts w:ascii="Tahoma" w:hAnsi="Tahoma" w:cs="Tahoma"/>
          <w:noProof/>
        </w:rPr>
        <w:t>Za urejanje razmerij, ki niso urejen</w:t>
      </w:r>
      <w:r w:rsidR="0082308E">
        <w:rPr>
          <w:rFonts w:ascii="Tahoma" w:hAnsi="Tahoma" w:cs="Tahoma"/>
          <w:noProof/>
        </w:rPr>
        <w:t>a</w:t>
      </w:r>
      <w:r>
        <w:rPr>
          <w:rFonts w:ascii="Tahoma" w:hAnsi="Tahoma" w:cs="Tahoma"/>
          <w:noProof/>
        </w:rPr>
        <w:t xml:space="preserve"> s tem okvirnim sporazumom</w:t>
      </w:r>
      <w:r w:rsidR="0082308E" w:rsidRPr="00391A33">
        <w:rPr>
          <w:rFonts w:ascii="Tahoma" w:hAnsi="Tahoma" w:cs="Tahoma"/>
          <w:noProof/>
        </w:rPr>
        <w:t xml:space="preserve">, se uporabljajo </w:t>
      </w:r>
      <w:r w:rsidR="0082308E" w:rsidRPr="00C8579C">
        <w:rPr>
          <w:rFonts w:ascii="Tahoma" w:hAnsi="Tahoma" w:cs="Tahoma"/>
        </w:rPr>
        <w:t>določbe zakona, ki ureja obligacijska razmerja</w:t>
      </w:r>
      <w:r w:rsidR="0082308E">
        <w:rPr>
          <w:rFonts w:ascii="Tahoma" w:hAnsi="Tahoma" w:cs="Tahoma"/>
        </w:rPr>
        <w:t>.</w:t>
      </w:r>
    </w:p>
    <w:p w14:paraId="5D995860" w14:textId="051E669B" w:rsidR="005369A2" w:rsidRDefault="005369A2" w:rsidP="00AF65C5">
      <w:pPr>
        <w:keepNext/>
        <w:keepLines/>
        <w:jc w:val="both"/>
        <w:rPr>
          <w:rFonts w:ascii="Tahoma" w:hAnsi="Tahoma" w:cs="Tahoma"/>
        </w:rPr>
      </w:pPr>
    </w:p>
    <w:p w14:paraId="1512CE65" w14:textId="77777777" w:rsidR="005A5D8C" w:rsidRPr="00C8579C" w:rsidRDefault="005A5D8C" w:rsidP="00AF65C5">
      <w:pPr>
        <w:keepNext/>
        <w:keepLines/>
        <w:jc w:val="both"/>
        <w:rPr>
          <w:rFonts w:ascii="Tahoma" w:hAnsi="Tahoma" w:cs="Tahoma"/>
        </w:rPr>
      </w:pPr>
    </w:p>
    <w:p w14:paraId="5EE04366" w14:textId="4E5B6FAC" w:rsidR="00B578F7" w:rsidRDefault="006218A4" w:rsidP="00464A9B">
      <w:pPr>
        <w:keepNext/>
        <w:keepLines/>
        <w:tabs>
          <w:tab w:val="left" w:pos="851"/>
          <w:tab w:val="left" w:pos="1702"/>
        </w:tabs>
        <w:jc w:val="both"/>
        <w:rPr>
          <w:rFonts w:ascii="Tahoma" w:hAnsi="Tahoma" w:cs="Tahoma"/>
          <w:b/>
        </w:rPr>
      </w:pPr>
      <w:r>
        <w:rPr>
          <w:rFonts w:ascii="Tahoma" w:hAnsi="Tahoma" w:cs="Tahoma"/>
          <w:b/>
        </w:rPr>
        <w:t>POGODBENA KAZEN</w:t>
      </w:r>
    </w:p>
    <w:p w14:paraId="24D80515" w14:textId="48641433" w:rsidR="006218A4" w:rsidRDefault="006218A4" w:rsidP="00AF65C5">
      <w:pPr>
        <w:keepNext/>
        <w:keepLines/>
        <w:tabs>
          <w:tab w:val="left" w:pos="851"/>
          <w:tab w:val="left" w:pos="1702"/>
        </w:tabs>
        <w:jc w:val="both"/>
        <w:rPr>
          <w:rFonts w:ascii="Tahoma" w:hAnsi="Tahoma" w:cs="Tahoma"/>
          <w:b/>
        </w:rPr>
      </w:pPr>
    </w:p>
    <w:p w14:paraId="4267BA33" w14:textId="55BE23F9" w:rsidR="006218A4"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6218A4" w:rsidRPr="007D1F55">
        <w:rPr>
          <w:rFonts w:ascii="Tahoma" w:hAnsi="Tahoma" w:cs="Tahoma"/>
          <w:color w:val="000000"/>
        </w:rPr>
        <w:t>člen</w:t>
      </w:r>
    </w:p>
    <w:p w14:paraId="585E73AC" w14:textId="77777777" w:rsidR="00B23891" w:rsidRPr="00C8579C" w:rsidRDefault="00B23891" w:rsidP="00AF65C5">
      <w:pPr>
        <w:keepNext/>
        <w:keepLines/>
        <w:tabs>
          <w:tab w:val="left" w:pos="851"/>
          <w:tab w:val="left" w:pos="1702"/>
        </w:tabs>
        <w:jc w:val="both"/>
        <w:rPr>
          <w:rFonts w:ascii="Tahoma" w:hAnsi="Tahoma" w:cs="Tahoma"/>
          <w:b/>
        </w:rPr>
      </w:pPr>
    </w:p>
    <w:p w14:paraId="44C07CF5" w14:textId="5ED22211" w:rsidR="006218A4" w:rsidRPr="006218A4" w:rsidRDefault="006218A4" w:rsidP="00AF65C5">
      <w:pPr>
        <w:keepNext/>
        <w:keepLines/>
        <w:jc w:val="both"/>
        <w:rPr>
          <w:rFonts w:ascii="Tahoma" w:hAnsi="Tahoma" w:cs="Tahoma"/>
        </w:rPr>
      </w:pPr>
      <w:r w:rsidRPr="006218A4">
        <w:rPr>
          <w:rFonts w:ascii="Tahoma" w:hAnsi="Tahoma" w:cs="Tahoma"/>
        </w:rPr>
        <w:t>Če izvajalec po svoji krivdi dobav ne opravi v dogovorjenem roku i</w:t>
      </w:r>
      <w:r w:rsidR="00E378B5">
        <w:rPr>
          <w:rFonts w:ascii="Tahoma" w:hAnsi="Tahoma" w:cs="Tahoma"/>
        </w:rPr>
        <w:t xml:space="preserve">z </w:t>
      </w:r>
      <w:r w:rsidR="00EA1E40">
        <w:rPr>
          <w:rFonts w:ascii="Tahoma" w:hAnsi="Tahoma" w:cs="Tahoma"/>
        </w:rPr>
        <w:t>8</w:t>
      </w:r>
      <w:r w:rsidRPr="00A72BD0">
        <w:rPr>
          <w:rFonts w:ascii="Tahoma" w:hAnsi="Tahoma" w:cs="Tahoma"/>
        </w:rPr>
        <w:t>. člena</w:t>
      </w:r>
      <w:r w:rsidRPr="006218A4">
        <w:rPr>
          <w:rFonts w:ascii="Tahoma" w:hAnsi="Tahoma" w:cs="Tahoma"/>
        </w:rPr>
        <w:t xml:space="preserve"> tega okvirnega sporazuma, in neizpolnitev ni posledica</w:t>
      </w:r>
      <w:r w:rsidR="00E378B5">
        <w:rPr>
          <w:rFonts w:ascii="Tahoma" w:hAnsi="Tahoma" w:cs="Tahoma"/>
        </w:rPr>
        <w:t xml:space="preserve"> višje sile, kot je določeno v </w:t>
      </w:r>
      <w:r w:rsidR="00453425">
        <w:rPr>
          <w:rFonts w:ascii="Tahoma" w:hAnsi="Tahoma" w:cs="Tahoma"/>
        </w:rPr>
        <w:t>30</w:t>
      </w:r>
      <w:r w:rsidRPr="00A72BD0">
        <w:rPr>
          <w:rFonts w:ascii="Tahoma" w:hAnsi="Tahoma" w:cs="Tahoma"/>
        </w:rPr>
        <w:t>. členu</w:t>
      </w:r>
      <w:r w:rsidRPr="006218A4">
        <w:rPr>
          <w:rFonts w:ascii="Tahoma" w:hAnsi="Tahoma" w:cs="Tahoma"/>
        </w:rPr>
        <w:t xml:space="preserve"> tega okvirnega sporazuma, je dolžan naročniku plačati pogodbeno kazen, in sicer v višini </w:t>
      </w:r>
      <w:r w:rsidR="00ED6053">
        <w:rPr>
          <w:rFonts w:ascii="Tahoma" w:hAnsi="Tahoma" w:cs="Tahoma"/>
        </w:rPr>
        <w:t>enega</w:t>
      </w:r>
      <w:r w:rsidRPr="006218A4">
        <w:rPr>
          <w:rFonts w:ascii="Tahoma" w:hAnsi="Tahoma" w:cs="Tahoma"/>
        </w:rPr>
        <w:t xml:space="preserve"> odstotk</w:t>
      </w:r>
      <w:r w:rsidR="00ED6053">
        <w:rPr>
          <w:rFonts w:ascii="Tahoma" w:hAnsi="Tahoma" w:cs="Tahoma"/>
        </w:rPr>
        <w:t>a</w:t>
      </w:r>
      <w:r w:rsidRPr="006218A4">
        <w:rPr>
          <w:rFonts w:ascii="Tahoma" w:hAnsi="Tahoma" w:cs="Tahoma"/>
        </w:rPr>
        <w:t xml:space="preserve"> (</w:t>
      </w:r>
      <w:r w:rsidR="00ED6053">
        <w:rPr>
          <w:rFonts w:ascii="Tahoma" w:hAnsi="Tahoma" w:cs="Tahoma"/>
        </w:rPr>
        <w:t>1</w:t>
      </w:r>
      <w:r w:rsidR="00040391">
        <w:rPr>
          <w:rFonts w:ascii="Tahoma" w:hAnsi="Tahoma" w:cs="Tahoma"/>
        </w:rPr>
        <w:t> </w:t>
      </w:r>
      <w:r w:rsidRPr="006218A4">
        <w:rPr>
          <w:rFonts w:ascii="Tahoma" w:hAnsi="Tahoma" w:cs="Tahoma"/>
        </w:rPr>
        <w:t>%) vrednosti posamezne dobave brez DDV za vsak koledarski dan zamude, pri čemer sme pogodbena kazen za posamezno naročilo znašati največ 10</w:t>
      </w:r>
      <w:r w:rsidR="00040391">
        <w:rPr>
          <w:rFonts w:ascii="Tahoma" w:hAnsi="Tahoma" w:cs="Tahoma"/>
        </w:rPr>
        <w:t> </w:t>
      </w:r>
      <w:r w:rsidRPr="006218A4">
        <w:rPr>
          <w:rFonts w:ascii="Tahoma" w:hAnsi="Tahoma" w:cs="Tahoma"/>
        </w:rPr>
        <w:t xml:space="preserve">% (deset odstotkov) vrednosti </w:t>
      </w:r>
      <w:r w:rsidR="00951EEF">
        <w:rPr>
          <w:rFonts w:ascii="Tahoma" w:hAnsi="Tahoma" w:cs="Tahoma"/>
        </w:rPr>
        <w:t>posameznega naročila</w:t>
      </w:r>
      <w:r w:rsidRPr="006218A4">
        <w:rPr>
          <w:rFonts w:ascii="Tahoma" w:hAnsi="Tahoma" w:cs="Tahoma"/>
        </w:rPr>
        <w:t xml:space="preserve"> brez DDV. </w:t>
      </w:r>
    </w:p>
    <w:p w14:paraId="2786A324" w14:textId="77777777" w:rsidR="006218A4" w:rsidRPr="006218A4" w:rsidRDefault="006218A4" w:rsidP="00AF65C5">
      <w:pPr>
        <w:keepNext/>
        <w:keepLines/>
        <w:jc w:val="both"/>
        <w:rPr>
          <w:rFonts w:ascii="Tahoma" w:hAnsi="Tahoma" w:cs="Tahoma"/>
        </w:rPr>
      </w:pPr>
    </w:p>
    <w:p w14:paraId="732D5146" w14:textId="312479FB" w:rsidR="006218A4" w:rsidRDefault="006218A4" w:rsidP="00AF65C5">
      <w:pPr>
        <w:keepNext/>
        <w:keepLines/>
        <w:jc w:val="both"/>
        <w:rPr>
          <w:rFonts w:ascii="Tahoma" w:hAnsi="Tahoma" w:cs="Tahoma"/>
        </w:rPr>
      </w:pPr>
      <w:r w:rsidRPr="006218A4">
        <w:rPr>
          <w:rFonts w:ascii="Tahoma" w:hAnsi="Tahoma" w:cs="Tahoma"/>
        </w:rPr>
        <w:t xml:space="preserve">V kolikor pogodbena kazen za posamezno naročilo </w:t>
      </w:r>
      <w:r w:rsidR="003A6039">
        <w:rPr>
          <w:rFonts w:ascii="Tahoma" w:hAnsi="Tahoma" w:cs="Tahoma"/>
        </w:rPr>
        <w:t>do</w:t>
      </w:r>
      <w:r w:rsidR="003A6039" w:rsidRPr="006218A4">
        <w:rPr>
          <w:rFonts w:ascii="Tahoma" w:hAnsi="Tahoma" w:cs="Tahoma"/>
        </w:rPr>
        <w:t xml:space="preserve">seže </w:t>
      </w:r>
      <w:r w:rsidRPr="006218A4">
        <w:rPr>
          <w:rFonts w:ascii="Tahoma" w:hAnsi="Tahoma" w:cs="Tahoma"/>
        </w:rPr>
        <w:t>10</w:t>
      </w:r>
      <w:r w:rsidR="00040391">
        <w:rPr>
          <w:rFonts w:ascii="Tahoma" w:hAnsi="Tahoma" w:cs="Tahoma"/>
        </w:rPr>
        <w:t> </w:t>
      </w:r>
      <w:r w:rsidRPr="006218A4">
        <w:rPr>
          <w:rFonts w:ascii="Tahoma" w:hAnsi="Tahoma" w:cs="Tahoma"/>
        </w:rPr>
        <w:t xml:space="preserve">% (deset odstotkov) vrednosti </w:t>
      </w:r>
      <w:r w:rsidR="00951EEF">
        <w:rPr>
          <w:rFonts w:ascii="Tahoma" w:hAnsi="Tahoma" w:cs="Tahoma"/>
        </w:rPr>
        <w:t>posameznega naročila</w:t>
      </w:r>
      <w:r w:rsidRPr="006218A4">
        <w:rPr>
          <w:rFonts w:ascii="Tahoma" w:hAnsi="Tahoma" w:cs="Tahoma"/>
        </w:rPr>
        <w:t xml:space="preserve"> brez DDV ali skupni znesek vseh pogodbenih  kazni zaradi zamud pri vseh dobavah blaga, </w:t>
      </w:r>
      <w:r w:rsidR="003A6039">
        <w:rPr>
          <w:rFonts w:ascii="Tahoma" w:hAnsi="Tahoma" w:cs="Tahoma"/>
        </w:rPr>
        <w:t>do</w:t>
      </w:r>
      <w:r w:rsidR="003A6039" w:rsidRPr="006218A4">
        <w:rPr>
          <w:rFonts w:ascii="Tahoma" w:hAnsi="Tahoma" w:cs="Tahoma"/>
        </w:rPr>
        <w:t xml:space="preserve">seže </w:t>
      </w:r>
      <w:r w:rsidRPr="006218A4">
        <w:rPr>
          <w:rFonts w:ascii="Tahoma" w:hAnsi="Tahoma" w:cs="Tahoma"/>
        </w:rPr>
        <w:t>višino 10</w:t>
      </w:r>
      <w:r w:rsidR="00040391">
        <w:rPr>
          <w:rFonts w:ascii="Tahoma" w:hAnsi="Tahoma" w:cs="Tahoma"/>
        </w:rPr>
        <w:t> </w:t>
      </w:r>
      <w:r w:rsidRPr="006218A4">
        <w:rPr>
          <w:rFonts w:ascii="Tahoma" w:hAnsi="Tahoma" w:cs="Tahoma"/>
        </w:rPr>
        <w:t xml:space="preserve">% (deset odstotkov) ocenjene vrednosti okvirnega sporazuma brez DDV, navedene </w:t>
      </w:r>
      <w:r w:rsidRPr="00A72BD0">
        <w:rPr>
          <w:rFonts w:ascii="Tahoma" w:hAnsi="Tahoma" w:cs="Tahoma"/>
        </w:rPr>
        <w:t>v 3. členu tega</w:t>
      </w:r>
      <w:r w:rsidRPr="006218A4">
        <w:rPr>
          <w:rFonts w:ascii="Tahoma" w:hAnsi="Tahoma" w:cs="Tahoma"/>
        </w:rPr>
        <w:t xml:space="preserve"> okvirnega sporazuma, lahko naročnik unovči</w:t>
      </w:r>
      <w:r w:rsidR="00951EEF">
        <w:rPr>
          <w:rFonts w:ascii="Tahoma" w:hAnsi="Tahoma" w:cs="Tahoma"/>
        </w:rPr>
        <w:t xml:space="preserve"> celotno</w:t>
      </w:r>
      <w:r w:rsidRPr="006218A4">
        <w:rPr>
          <w:rFonts w:ascii="Tahoma" w:hAnsi="Tahoma" w:cs="Tahoma"/>
        </w:rPr>
        <w:t xml:space="preserve"> finančno zavarovanje in od tega okvirnega sporazuma odstopi, brez kakršnekoli obveznosti do izvajalca. </w:t>
      </w:r>
    </w:p>
    <w:p w14:paraId="2C93E949" w14:textId="0E6670ED" w:rsidR="006218A4" w:rsidRPr="006218A4" w:rsidRDefault="006218A4" w:rsidP="00AF65C5">
      <w:pPr>
        <w:keepNext/>
        <w:keepLines/>
        <w:jc w:val="both"/>
        <w:rPr>
          <w:rFonts w:ascii="Tahoma" w:hAnsi="Tahoma" w:cs="Tahoma"/>
        </w:rPr>
      </w:pPr>
    </w:p>
    <w:p w14:paraId="6B46BF0F" w14:textId="345D82F6" w:rsidR="006218A4"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6218A4" w:rsidRPr="007D1F55">
        <w:rPr>
          <w:rFonts w:ascii="Tahoma" w:hAnsi="Tahoma" w:cs="Tahoma"/>
          <w:color w:val="000000"/>
        </w:rPr>
        <w:t>člen</w:t>
      </w:r>
    </w:p>
    <w:p w14:paraId="021ECDE9" w14:textId="77777777" w:rsidR="006218A4" w:rsidRPr="006218A4" w:rsidRDefault="006218A4" w:rsidP="00AF65C5">
      <w:pPr>
        <w:keepNext/>
        <w:keepLines/>
        <w:ind w:left="360"/>
        <w:jc w:val="center"/>
        <w:rPr>
          <w:rFonts w:ascii="Tahoma" w:hAnsi="Tahoma" w:cs="Tahoma"/>
        </w:rPr>
      </w:pPr>
    </w:p>
    <w:p w14:paraId="72CE2701" w14:textId="77777777" w:rsidR="006218A4" w:rsidRDefault="006218A4" w:rsidP="00AF65C5">
      <w:pPr>
        <w:keepNext/>
        <w:keepLines/>
        <w:tabs>
          <w:tab w:val="left" w:pos="567"/>
          <w:tab w:val="left" w:pos="1418"/>
          <w:tab w:val="left" w:pos="1702"/>
        </w:tabs>
        <w:jc w:val="both"/>
        <w:rPr>
          <w:rFonts w:ascii="Tahoma" w:hAnsi="Tahoma" w:cs="Tahoma"/>
        </w:rPr>
      </w:pPr>
      <w:r w:rsidRPr="006218A4">
        <w:rPr>
          <w:rFonts w:ascii="Tahoma" w:hAnsi="Tahoma" w:cs="Tahoma"/>
        </w:rPr>
        <w:t>Za uveljavljanje pogodbene kazni bo naročnik izvajalcu izstavil račun s plačilnim rokom osem (8) koledarskih dni od dneva izstavitve računa. V primeru zamude pri plačilu računa, je izvajalec dolžan naročniku plačati zakonske zamudne obresti.</w:t>
      </w:r>
    </w:p>
    <w:p w14:paraId="66E08DB4" w14:textId="77777777" w:rsidR="00FD7B00" w:rsidRDefault="00FD7B00" w:rsidP="00AF65C5">
      <w:pPr>
        <w:keepNext/>
        <w:keepLines/>
        <w:tabs>
          <w:tab w:val="left" w:pos="567"/>
          <w:tab w:val="left" w:pos="1418"/>
          <w:tab w:val="left" w:pos="1702"/>
        </w:tabs>
        <w:jc w:val="both"/>
        <w:rPr>
          <w:rFonts w:ascii="Tahoma" w:hAnsi="Tahoma" w:cs="Tahoma"/>
        </w:rPr>
      </w:pPr>
    </w:p>
    <w:p w14:paraId="6277868A" w14:textId="795CC9AD" w:rsidR="00FD7B00" w:rsidRDefault="00FD7B00" w:rsidP="00FD7B00">
      <w:pPr>
        <w:keepNext/>
        <w:keepLines/>
        <w:jc w:val="both"/>
        <w:rPr>
          <w:rFonts w:ascii="Tahoma" w:hAnsi="Tahoma" w:cs="Tahoma"/>
        </w:rPr>
      </w:pPr>
      <w:r>
        <w:rPr>
          <w:rFonts w:ascii="Tahoma" w:hAnsi="Tahoma" w:cs="Tahoma"/>
        </w:rPr>
        <w:t>Naročnik in izvajalec sta sporazumna, da za plačilo pogodbene kazni lahko izvedeta pobot medsebojnih terjatev in obveznosti.</w:t>
      </w:r>
    </w:p>
    <w:p w14:paraId="21C98FC8" w14:textId="77777777" w:rsidR="00FD7B00" w:rsidRPr="006218A4" w:rsidRDefault="00FD7B00" w:rsidP="00AF65C5">
      <w:pPr>
        <w:keepNext/>
        <w:keepLines/>
        <w:tabs>
          <w:tab w:val="left" w:pos="567"/>
          <w:tab w:val="left" w:pos="1418"/>
          <w:tab w:val="left" w:pos="1702"/>
        </w:tabs>
        <w:jc w:val="both"/>
        <w:rPr>
          <w:rFonts w:ascii="Tahoma" w:hAnsi="Tahoma" w:cs="Tahoma"/>
        </w:rPr>
      </w:pPr>
    </w:p>
    <w:p w14:paraId="4E275F1D" w14:textId="4A6AAE9B" w:rsidR="006218A4" w:rsidRPr="006218A4" w:rsidRDefault="00B143F1" w:rsidP="00AF65C5">
      <w:pPr>
        <w:keepNext/>
        <w:keepLines/>
        <w:jc w:val="both"/>
        <w:rPr>
          <w:rFonts w:ascii="Tahoma" w:hAnsi="Tahoma" w:cs="Tahoma"/>
        </w:rPr>
      </w:pPr>
      <w:r>
        <w:rPr>
          <w:rFonts w:ascii="Tahoma" w:hAnsi="Tahoma" w:cs="Tahoma"/>
        </w:rPr>
        <w:t>Naročnik</w:t>
      </w:r>
      <w:r w:rsidRPr="00B143F1">
        <w:rPr>
          <w:rFonts w:ascii="Tahoma" w:hAnsi="Tahoma" w:cs="Tahoma"/>
        </w:rPr>
        <w:t xml:space="preserve"> ne more zahtevati pogodbene kazni zaradi zamude, če je sprejel izpolnitev obveznosti, pa ni nemudoma sporočil </w:t>
      </w:r>
      <w:r>
        <w:rPr>
          <w:rFonts w:ascii="Tahoma" w:hAnsi="Tahoma" w:cs="Tahoma"/>
        </w:rPr>
        <w:t>izvajalcu</w:t>
      </w:r>
      <w:r w:rsidRPr="00B143F1">
        <w:rPr>
          <w:rFonts w:ascii="Tahoma" w:hAnsi="Tahoma" w:cs="Tahoma"/>
        </w:rPr>
        <w:t>, da si pridržuje pravico do pogodbene kazni (peti odstavek 251. člena Obligacijskega zakonika</w:t>
      </w:r>
      <w:r>
        <w:rPr>
          <w:rFonts w:ascii="Tahoma" w:hAnsi="Tahoma" w:cs="Tahoma"/>
        </w:rPr>
        <w:t xml:space="preserve">; </w:t>
      </w:r>
      <w:r w:rsidRPr="006218A4">
        <w:rPr>
          <w:rFonts w:ascii="Tahoma" w:hAnsi="Tahoma" w:cs="Tahoma"/>
        </w:rPr>
        <w:t>Ur. l. RS, št.: 83/01 s spremembami</w:t>
      </w:r>
      <w:r w:rsidRPr="00B143F1">
        <w:rPr>
          <w:rFonts w:ascii="Tahoma" w:hAnsi="Tahoma" w:cs="Tahoma"/>
        </w:rPr>
        <w:t>).</w:t>
      </w:r>
      <w:r w:rsidR="00FD39F3">
        <w:rPr>
          <w:rFonts w:ascii="Tahoma" w:hAnsi="Tahoma" w:cs="Tahoma"/>
        </w:rPr>
        <w:t xml:space="preserve"> </w:t>
      </w:r>
      <w:r w:rsidR="006218A4" w:rsidRPr="006218A4">
        <w:rPr>
          <w:rFonts w:ascii="Tahoma" w:hAnsi="Tahoma" w:cs="Tahoma"/>
        </w:rPr>
        <w:t>V primeru, da bo naročnik sprejel izpolnitev obveznosti in zahteval pogodbeno kazen, bo o tem nemudoma obvestil izvajalca.</w:t>
      </w:r>
    </w:p>
    <w:p w14:paraId="5778AA5C" w14:textId="77777777" w:rsidR="006218A4" w:rsidRPr="006218A4" w:rsidRDefault="006218A4" w:rsidP="00AF65C5">
      <w:pPr>
        <w:keepNext/>
        <w:keepLines/>
        <w:tabs>
          <w:tab w:val="left" w:pos="567"/>
          <w:tab w:val="left" w:pos="1418"/>
          <w:tab w:val="left" w:pos="1702"/>
        </w:tabs>
        <w:jc w:val="both"/>
        <w:rPr>
          <w:rFonts w:ascii="Tahoma" w:hAnsi="Tahoma" w:cs="Tahoma"/>
        </w:rPr>
      </w:pPr>
    </w:p>
    <w:p w14:paraId="5B53AAF5" w14:textId="158C176A" w:rsidR="00012F4E" w:rsidRDefault="006218A4" w:rsidP="00AF65C5">
      <w:pPr>
        <w:keepNext/>
        <w:keepLines/>
        <w:tabs>
          <w:tab w:val="left" w:pos="567"/>
          <w:tab w:val="left" w:pos="1418"/>
          <w:tab w:val="left" w:pos="1702"/>
        </w:tabs>
        <w:jc w:val="both"/>
        <w:rPr>
          <w:rFonts w:ascii="Tahoma" w:hAnsi="Tahoma" w:cs="Tahoma"/>
        </w:rPr>
      </w:pPr>
      <w:r w:rsidRPr="006218A4">
        <w:rPr>
          <w:rFonts w:ascii="Tahoma" w:hAnsi="Tahoma" w:cs="Tahoma"/>
        </w:rPr>
        <w:t>Naročnik in izvajalec soglašata, da pravica zaračunati pogodbeno kazen ni pogojena z nastankom škode pri naročniku. Za povračilo tako nastale škode bo naročnik unovčil finančno zavarovanje oziroma bo škodo uveljavljal tudi po splošnih načelih odškodninske odgovornosti, neodvisno od uveljavljanja pogodbene kazni.</w:t>
      </w:r>
    </w:p>
    <w:p w14:paraId="43EDFBF7" w14:textId="77777777" w:rsidR="00D02989" w:rsidRDefault="00D02989" w:rsidP="00AF65C5">
      <w:pPr>
        <w:keepNext/>
        <w:keepLines/>
        <w:tabs>
          <w:tab w:val="left" w:pos="567"/>
          <w:tab w:val="left" w:pos="1418"/>
          <w:tab w:val="left" w:pos="1702"/>
        </w:tabs>
        <w:jc w:val="both"/>
        <w:rPr>
          <w:rFonts w:ascii="Tahoma" w:hAnsi="Tahoma" w:cs="Tahoma"/>
        </w:rPr>
      </w:pPr>
    </w:p>
    <w:p w14:paraId="7289B8AA" w14:textId="722DB599" w:rsidR="006218A4" w:rsidRPr="007D1F55" w:rsidRDefault="00795465" w:rsidP="00795465">
      <w:pPr>
        <w:pStyle w:val="Odstavekseznama"/>
        <w:keepNext/>
        <w:keepLines/>
        <w:numPr>
          <w:ilvl w:val="0"/>
          <w:numId w:val="30"/>
        </w:numPr>
        <w:spacing w:after="200" w:line="276" w:lineRule="auto"/>
        <w:ind w:left="426"/>
        <w:jc w:val="center"/>
        <w:rPr>
          <w:rFonts w:ascii="Tahoma" w:hAnsi="Tahoma" w:cs="Tahoma"/>
        </w:rPr>
      </w:pPr>
      <w:r>
        <w:rPr>
          <w:rFonts w:ascii="Tahoma" w:hAnsi="Tahoma" w:cs="Tahoma"/>
        </w:rPr>
        <w:t xml:space="preserve"> </w:t>
      </w:r>
      <w:r w:rsidR="006218A4" w:rsidRPr="007D1F55">
        <w:rPr>
          <w:rFonts w:ascii="Tahoma" w:hAnsi="Tahoma" w:cs="Tahoma"/>
        </w:rPr>
        <w:t>člen</w:t>
      </w:r>
    </w:p>
    <w:p w14:paraId="3679D422" w14:textId="24C7A2F6" w:rsidR="007D5B34" w:rsidRDefault="006218A4" w:rsidP="00AF65C5">
      <w:pPr>
        <w:keepNext/>
        <w:keepLines/>
        <w:jc w:val="both"/>
        <w:rPr>
          <w:rFonts w:ascii="Tahoma" w:hAnsi="Tahoma" w:cs="Tahoma"/>
        </w:rPr>
      </w:pPr>
      <w:r w:rsidRPr="006218A4">
        <w:rPr>
          <w:rFonts w:ascii="Tahoma" w:hAnsi="Tahoma" w:cs="Tahoma"/>
        </w:rPr>
        <w:t>Če zaradi zamude izvedbe dobav nastaja naročniku dodatna škoda, je naročnik upravičen do povrnitve nastale škode s strani izvajalca.</w:t>
      </w:r>
    </w:p>
    <w:p w14:paraId="19C36B25" w14:textId="77777777" w:rsidR="00E818DE" w:rsidRDefault="00E818DE" w:rsidP="00AF65C5">
      <w:pPr>
        <w:keepNext/>
        <w:keepLines/>
        <w:jc w:val="both"/>
        <w:rPr>
          <w:rFonts w:ascii="Tahoma" w:hAnsi="Tahoma" w:cs="Tahoma"/>
        </w:rPr>
      </w:pPr>
    </w:p>
    <w:p w14:paraId="2AE2D44A" w14:textId="77777777" w:rsidR="00FE39B5" w:rsidRDefault="00FE39B5" w:rsidP="000644EE">
      <w:pPr>
        <w:keepNext/>
        <w:keepLines/>
        <w:tabs>
          <w:tab w:val="left" w:pos="851"/>
          <w:tab w:val="left" w:pos="1702"/>
        </w:tabs>
        <w:jc w:val="both"/>
        <w:rPr>
          <w:rFonts w:ascii="Tahoma" w:hAnsi="Tahoma" w:cs="Tahoma"/>
          <w:b/>
        </w:rPr>
      </w:pPr>
    </w:p>
    <w:p w14:paraId="7373C63A" w14:textId="77777777" w:rsidR="00FE2890" w:rsidRDefault="00FE2890" w:rsidP="000644EE">
      <w:pPr>
        <w:keepNext/>
        <w:keepLines/>
        <w:tabs>
          <w:tab w:val="left" w:pos="851"/>
          <w:tab w:val="left" w:pos="1702"/>
        </w:tabs>
        <w:jc w:val="both"/>
        <w:rPr>
          <w:rFonts w:ascii="Tahoma" w:hAnsi="Tahoma" w:cs="Tahoma"/>
          <w:b/>
        </w:rPr>
      </w:pPr>
    </w:p>
    <w:p w14:paraId="02A98D97" w14:textId="77777777" w:rsidR="00AD6249" w:rsidRDefault="00AD6249" w:rsidP="000644EE">
      <w:pPr>
        <w:keepNext/>
        <w:keepLines/>
        <w:tabs>
          <w:tab w:val="left" w:pos="851"/>
          <w:tab w:val="left" w:pos="1702"/>
        </w:tabs>
        <w:jc w:val="both"/>
        <w:rPr>
          <w:rFonts w:ascii="Tahoma" w:hAnsi="Tahoma" w:cs="Tahoma"/>
          <w:b/>
        </w:rPr>
      </w:pPr>
    </w:p>
    <w:p w14:paraId="2A949F18" w14:textId="77777777" w:rsidR="00AD6249" w:rsidRDefault="00AD6249" w:rsidP="000644EE">
      <w:pPr>
        <w:keepNext/>
        <w:keepLines/>
        <w:tabs>
          <w:tab w:val="left" w:pos="851"/>
          <w:tab w:val="left" w:pos="1702"/>
        </w:tabs>
        <w:jc w:val="both"/>
        <w:rPr>
          <w:rFonts w:ascii="Tahoma" w:hAnsi="Tahoma" w:cs="Tahoma"/>
          <w:b/>
        </w:rPr>
      </w:pPr>
    </w:p>
    <w:p w14:paraId="04D5C35F" w14:textId="78734CA6" w:rsidR="00AD6249" w:rsidRDefault="00AD6249" w:rsidP="000644EE">
      <w:pPr>
        <w:keepNext/>
        <w:keepLines/>
        <w:tabs>
          <w:tab w:val="left" w:pos="851"/>
          <w:tab w:val="left" w:pos="1702"/>
        </w:tabs>
        <w:jc w:val="both"/>
        <w:rPr>
          <w:rFonts w:ascii="Tahoma" w:hAnsi="Tahoma" w:cs="Tahoma"/>
          <w:b/>
        </w:rPr>
      </w:pPr>
    </w:p>
    <w:p w14:paraId="08A4AAE7" w14:textId="2527D9A8" w:rsidR="00BF4D55" w:rsidRPr="00C8579C" w:rsidRDefault="00841121" w:rsidP="000644EE">
      <w:pPr>
        <w:keepNext/>
        <w:keepLines/>
        <w:tabs>
          <w:tab w:val="left" w:pos="851"/>
          <w:tab w:val="left" w:pos="1702"/>
        </w:tabs>
        <w:jc w:val="both"/>
        <w:rPr>
          <w:rFonts w:ascii="Tahoma" w:hAnsi="Tahoma" w:cs="Tahoma"/>
          <w:b/>
        </w:rPr>
      </w:pPr>
      <w:r w:rsidRPr="00C8579C">
        <w:rPr>
          <w:rFonts w:ascii="Tahoma" w:hAnsi="Tahoma" w:cs="Tahoma"/>
          <w:b/>
        </w:rPr>
        <w:t>FINANČN</w:t>
      </w:r>
      <w:r w:rsidR="00BB4AB5">
        <w:rPr>
          <w:rFonts w:ascii="Tahoma" w:hAnsi="Tahoma" w:cs="Tahoma"/>
          <w:b/>
        </w:rPr>
        <w:t>O</w:t>
      </w:r>
      <w:r w:rsidRPr="00C8579C">
        <w:rPr>
          <w:rFonts w:ascii="Tahoma" w:hAnsi="Tahoma" w:cs="Tahoma"/>
          <w:b/>
        </w:rPr>
        <w:t xml:space="preserve"> ZAVAROVANJ</w:t>
      </w:r>
      <w:r w:rsidR="00BB4AB5">
        <w:rPr>
          <w:rFonts w:ascii="Tahoma" w:hAnsi="Tahoma" w:cs="Tahoma"/>
          <w:b/>
        </w:rPr>
        <w:t>E</w:t>
      </w:r>
      <w:r w:rsidR="00963287" w:rsidRPr="00C8579C">
        <w:rPr>
          <w:rFonts w:ascii="Tahoma" w:hAnsi="Tahoma" w:cs="Tahoma"/>
          <w:b/>
        </w:rPr>
        <w:t xml:space="preserve"> </w:t>
      </w:r>
    </w:p>
    <w:p w14:paraId="303D1EEF" w14:textId="77777777" w:rsidR="00BF4D55" w:rsidRPr="00C8579C" w:rsidRDefault="00BF4D55" w:rsidP="00AF65C5">
      <w:pPr>
        <w:keepNext/>
        <w:keepLines/>
        <w:tabs>
          <w:tab w:val="left" w:pos="567"/>
          <w:tab w:val="left" w:pos="1702"/>
        </w:tabs>
        <w:jc w:val="both"/>
        <w:rPr>
          <w:rFonts w:ascii="Tahoma" w:hAnsi="Tahoma" w:cs="Tahoma"/>
          <w:b/>
        </w:rPr>
      </w:pPr>
    </w:p>
    <w:p w14:paraId="33D88773" w14:textId="39D75F42" w:rsidR="00841121"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1C5BC7" w:rsidRPr="007D1F55">
        <w:rPr>
          <w:rFonts w:ascii="Tahoma" w:hAnsi="Tahoma" w:cs="Tahoma"/>
          <w:color w:val="000000"/>
        </w:rPr>
        <w:t>člen</w:t>
      </w:r>
    </w:p>
    <w:p w14:paraId="792EAB3F" w14:textId="77777777" w:rsidR="00A72BD0" w:rsidRPr="00D43D7D" w:rsidRDefault="00A72BD0" w:rsidP="00A72BD0">
      <w:pPr>
        <w:keepNext/>
        <w:keepLines/>
        <w:tabs>
          <w:tab w:val="num" w:pos="720"/>
        </w:tabs>
        <w:suppressAutoHyphens/>
        <w:ind w:left="720"/>
        <w:rPr>
          <w:rFonts w:ascii="Tahoma" w:hAnsi="Tahoma" w:cs="Tahoma"/>
          <w:color w:val="000000"/>
        </w:rPr>
      </w:pPr>
    </w:p>
    <w:p w14:paraId="290272DB" w14:textId="361705D9" w:rsidR="000942BA" w:rsidRDefault="004F05EC" w:rsidP="00AF65C5">
      <w:pPr>
        <w:keepNext/>
        <w:keepLines/>
        <w:jc w:val="both"/>
        <w:rPr>
          <w:rFonts w:ascii="Tahoma" w:hAnsi="Tahoma" w:cs="Tahoma"/>
        </w:rPr>
      </w:pPr>
      <w:r w:rsidRPr="00C8579C">
        <w:rPr>
          <w:rFonts w:ascii="Tahoma" w:hAnsi="Tahoma" w:cs="Tahoma"/>
        </w:rPr>
        <w:t xml:space="preserve">Izvajalec se obvezuje, da </w:t>
      </w:r>
      <w:r w:rsidR="00B91F0D">
        <w:rPr>
          <w:rFonts w:ascii="Tahoma" w:hAnsi="Tahoma" w:cs="Tahoma"/>
        </w:rPr>
        <w:t xml:space="preserve">bo </w:t>
      </w:r>
      <w:r w:rsidR="00586FCE">
        <w:rPr>
          <w:rFonts w:ascii="Tahoma" w:hAnsi="Tahoma" w:cs="Tahoma"/>
        </w:rPr>
        <w:t xml:space="preserve">ob sklenitvi okvirnega sporazuma oziroma najkasneje </w:t>
      </w:r>
      <w:r w:rsidR="00586FCE" w:rsidRPr="00C8579C">
        <w:rPr>
          <w:rFonts w:ascii="Tahoma" w:hAnsi="Tahoma" w:cs="Tahoma"/>
        </w:rPr>
        <w:t xml:space="preserve">v roku </w:t>
      </w:r>
      <w:r w:rsidR="006B0DB5" w:rsidRPr="006B0DB5">
        <w:rPr>
          <w:rFonts w:ascii="Tahoma" w:hAnsi="Tahoma" w:cs="Tahoma"/>
        </w:rPr>
        <w:t xml:space="preserve">petnajstih (15) </w:t>
      </w:r>
      <w:r w:rsidR="00000A0D">
        <w:rPr>
          <w:rFonts w:ascii="Tahoma" w:hAnsi="Tahoma" w:cs="Tahoma"/>
        </w:rPr>
        <w:t xml:space="preserve">koledarskih </w:t>
      </w:r>
      <w:r w:rsidR="005335BC">
        <w:rPr>
          <w:rFonts w:ascii="Tahoma" w:hAnsi="Tahoma" w:cs="Tahoma"/>
        </w:rPr>
        <w:t xml:space="preserve">dneh </w:t>
      </w:r>
      <w:r w:rsidR="00586FCE" w:rsidRPr="00C8579C">
        <w:rPr>
          <w:rFonts w:ascii="Tahoma" w:hAnsi="Tahoma" w:cs="Tahoma"/>
        </w:rPr>
        <w:t>od sklenitve</w:t>
      </w:r>
      <w:r w:rsidR="00B91F0D">
        <w:rPr>
          <w:rFonts w:ascii="Tahoma" w:hAnsi="Tahoma" w:cs="Tahoma"/>
        </w:rPr>
        <w:t xml:space="preserve"> okvirnega sporazuma, predložil</w:t>
      </w:r>
      <w:r w:rsidR="00586FCE" w:rsidRPr="00C8579C">
        <w:rPr>
          <w:rFonts w:ascii="Tahoma" w:hAnsi="Tahoma" w:cs="Tahoma"/>
        </w:rPr>
        <w:t xml:space="preserve"> naročniku </w:t>
      </w:r>
      <w:r w:rsidR="00586FCE">
        <w:rPr>
          <w:rFonts w:ascii="Tahoma" w:hAnsi="Tahoma" w:cs="Tahoma"/>
        </w:rPr>
        <w:t>izvirnik</w:t>
      </w:r>
      <w:r w:rsidR="00B91F0D">
        <w:rPr>
          <w:rFonts w:ascii="Tahoma" w:hAnsi="Tahoma" w:cs="Tahoma"/>
        </w:rPr>
        <w:t xml:space="preserve"> finančnega</w:t>
      </w:r>
      <w:r w:rsidR="00586FCE" w:rsidRPr="00C8579C">
        <w:rPr>
          <w:rFonts w:ascii="Tahoma" w:hAnsi="Tahoma" w:cs="Tahoma"/>
        </w:rPr>
        <w:t xml:space="preserve"> zavarovanja dobre izvedbe obveznosti </w:t>
      </w:r>
      <w:r w:rsidR="00B91F0D">
        <w:rPr>
          <w:rFonts w:ascii="Tahoma" w:hAnsi="Tahoma" w:cs="Tahoma"/>
        </w:rPr>
        <w:t xml:space="preserve">iz okvirnega </w:t>
      </w:r>
      <w:r w:rsidR="001C288A">
        <w:rPr>
          <w:rFonts w:ascii="Tahoma" w:hAnsi="Tahoma" w:cs="Tahoma"/>
        </w:rPr>
        <w:t>sporazuma</w:t>
      </w:r>
      <w:r w:rsidR="00BB4AB5">
        <w:rPr>
          <w:rFonts w:ascii="Tahoma" w:hAnsi="Tahoma" w:cs="Tahoma"/>
        </w:rPr>
        <w:t>,</w:t>
      </w:r>
      <w:r w:rsidR="001C288A">
        <w:rPr>
          <w:rFonts w:ascii="Tahoma" w:hAnsi="Tahoma" w:cs="Tahoma"/>
        </w:rPr>
        <w:t xml:space="preserve"> </w:t>
      </w:r>
      <w:r w:rsidR="00586FCE" w:rsidRPr="00A90EA6">
        <w:rPr>
          <w:rFonts w:ascii="Tahoma" w:hAnsi="Tahoma" w:cs="Tahoma"/>
        </w:rPr>
        <w:t>v obliki pod</w:t>
      </w:r>
      <w:r w:rsidR="0050696F">
        <w:rPr>
          <w:rFonts w:ascii="Tahoma" w:hAnsi="Tahoma" w:cs="Tahoma"/>
        </w:rPr>
        <w:t>pisane in žigosane menice (bianko menice) z</w:t>
      </w:r>
      <w:r w:rsidR="00586FCE" w:rsidRPr="00A90EA6">
        <w:rPr>
          <w:rFonts w:ascii="Tahoma" w:hAnsi="Tahoma" w:cs="Tahoma"/>
        </w:rPr>
        <w:t xml:space="preserve">  izpolnjeno, podpisano in žigosano menično izjavo </w:t>
      </w:r>
      <w:r w:rsidR="00910FD7">
        <w:rPr>
          <w:rFonts w:ascii="Tahoma" w:hAnsi="Tahoma" w:cs="Tahoma"/>
        </w:rPr>
        <w:t xml:space="preserve">v višini </w:t>
      </w:r>
      <w:r w:rsidR="000942BA">
        <w:rPr>
          <w:rFonts w:ascii="Tahoma" w:hAnsi="Tahoma" w:cs="Tahoma"/>
        </w:rPr>
        <w:t xml:space="preserve">10 % </w:t>
      </w:r>
      <w:r w:rsidR="000942BA" w:rsidRPr="00B73CD0">
        <w:rPr>
          <w:rFonts w:ascii="Tahoma" w:hAnsi="Tahoma" w:cs="Tahoma"/>
        </w:rPr>
        <w:t xml:space="preserve">(z besedo: </w:t>
      </w:r>
      <w:r w:rsidR="000942BA">
        <w:rPr>
          <w:rFonts w:ascii="Tahoma" w:hAnsi="Tahoma" w:cs="Tahoma"/>
        </w:rPr>
        <w:t>deset odstotkov</w:t>
      </w:r>
      <w:r w:rsidR="000942BA" w:rsidRPr="00B73CD0">
        <w:rPr>
          <w:rFonts w:ascii="Tahoma" w:hAnsi="Tahoma" w:cs="Tahoma"/>
        </w:rPr>
        <w:t xml:space="preserve">) </w:t>
      </w:r>
      <w:r w:rsidR="000942BA">
        <w:rPr>
          <w:rFonts w:ascii="Tahoma" w:hAnsi="Tahoma" w:cs="Tahoma"/>
        </w:rPr>
        <w:t xml:space="preserve">ocenjene vrednosti okvirnega sporazuma v EUR </w:t>
      </w:r>
      <w:r w:rsidR="00D37614">
        <w:rPr>
          <w:rFonts w:ascii="Tahoma" w:hAnsi="Tahoma" w:cs="Tahoma"/>
        </w:rPr>
        <w:t>bre</w:t>
      </w:r>
      <w:r w:rsidR="000942BA">
        <w:rPr>
          <w:rFonts w:ascii="Tahoma" w:hAnsi="Tahoma" w:cs="Tahoma"/>
        </w:rPr>
        <w:t xml:space="preserve">z DDV </w:t>
      </w:r>
      <w:r w:rsidR="00A40DFC">
        <w:rPr>
          <w:rFonts w:ascii="Tahoma" w:hAnsi="Tahoma" w:cs="Tahoma"/>
        </w:rPr>
        <w:t xml:space="preserve">in z veljavnostjo še </w:t>
      </w:r>
      <w:r w:rsidR="00060930">
        <w:rPr>
          <w:rFonts w:ascii="Tahoma" w:hAnsi="Tahoma" w:cs="Tahoma"/>
        </w:rPr>
        <w:t>trideset (</w:t>
      </w:r>
      <w:r w:rsidR="00A40DFC">
        <w:rPr>
          <w:rFonts w:ascii="Tahoma" w:hAnsi="Tahoma" w:cs="Tahoma"/>
        </w:rPr>
        <w:t>30</w:t>
      </w:r>
      <w:r w:rsidR="00060930">
        <w:rPr>
          <w:rFonts w:ascii="Tahoma" w:hAnsi="Tahoma" w:cs="Tahoma"/>
        </w:rPr>
        <w:t xml:space="preserve">) </w:t>
      </w:r>
      <w:r w:rsidR="000942BA" w:rsidRPr="00B73CD0">
        <w:rPr>
          <w:rFonts w:ascii="Tahoma" w:hAnsi="Tahoma" w:cs="Tahoma"/>
        </w:rPr>
        <w:t>koledarskih dni po izteku veljavnosti okvirnega sporazuma.</w:t>
      </w:r>
    </w:p>
    <w:p w14:paraId="1B8094E6" w14:textId="0807A99C" w:rsidR="002B2593" w:rsidRPr="00C8579C" w:rsidRDefault="002B2593" w:rsidP="00AF65C5">
      <w:pPr>
        <w:keepNext/>
        <w:keepLines/>
        <w:jc w:val="both"/>
        <w:rPr>
          <w:rFonts w:ascii="Tahoma" w:hAnsi="Tahoma" w:cs="Tahoma"/>
        </w:rPr>
      </w:pPr>
    </w:p>
    <w:p w14:paraId="2EDCF5DA" w14:textId="3E82B6EE" w:rsidR="00253633" w:rsidRPr="00C8579C" w:rsidRDefault="004F05EC" w:rsidP="00AF65C5">
      <w:pPr>
        <w:keepNext/>
        <w:keepLines/>
        <w:jc w:val="both"/>
        <w:rPr>
          <w:rFonts w:ascii="Tahoma" w:hAnsi="Tahoma" w:cs="Tahoma"/>
        </w:rPr>
      </w:pPr>
      <w:r w:rsidRPr="00C8579C">
        <w:rPr>
          <w:rFonts w:ascii="Tahoma" w:hAnsi="Tahoma" w:cs="Tahoma"/>
        </w:rPr>
        <w:t xml:space="preserve">V kolikor izvajalec ne bo izpolnjeval svojih obveznosti po okvirnem sporazumu, lahko naročnik unovči finančno zavarovanje </w:t>
      </w:r>
      <w:r w:rsidR="00A40DFC">
        <w:rPr>
          <w:rFonts w:ascii="Tahoma" w:hAnsi="Tahoma" w:cs="Tahoma"/>
        </w:rPr>
        <w:t xml:space="preserve">dobre izvedbe obveznosti iz okvirnega sporazuma </w:t>
      </w:r>
      <w:r w:rsidRPr="00C8579C">
        <w:rPr>
          <w:rFonts w:ascii="Tahoma" w:hAnsi="Tahoma" w:cs="Tahoma"/>
        </w:rPr>
        <w:t>in odstopi od okvirnega sporazuma, brez kakršnekoli obveznosti do izvajalca. Naročnik bo pred unovčenjem finančnega zavarovanja</w:t>
      </w:r>
      <w:r w:rsidR="00A40DFC">
        <w:rPr>
          <w:rFonts w:ascii="Tahoma" w:hAnsi="Tahoma" w:cs="Tahoma"/>
        </w:rPr>
        <w:t xml:space="preserve"> dobre izvedbe obveznosti iz okvirnega sporazuma </w:t>
      </w:r>
      <w:r w:rsidRPr="00C8579C">
        <w:rPr>
          <w:rFonts w:ascii="Tahoma" w:hAnsi="Tahoma" w:cs="Tahoma"/>
        </w:rPr>
        <w:t xml:space="preserve"> izvajalca pisno pozval k izpolnjevanju obveznosti po okvirnem sporazumu in mu določil rok za izpolnitev. </w:t>
      </w:r>
    </w:p>
    <w:p w14:paraId="6DD06BCF" w14:textId="77777777" w:rsidR="004F05EC" w:rsidRPr="00C8579C" w:rsidRDefault="004F05EC" w:rsidP="00AF65C5">
      <w:pPr>
        <w:keepNext/>
        <w:keepLines/>
        <w:jc w:val="both"/>
        <w:rPr>
          <w:rFonts w:ascii="Tahoma" w:hAnsi="Tahoma" w:cs="Tahoma"/>
        </w:rPr>
      </w:pPr>
    </w:p>
    <w:p w14:paraId="6FC4C634" w14:textId="32B51EE8" w:rsidR="004F05EC" w:rsidRDefault="004F05EC" w:rsidP="00AF65C5">
      <w:pPr>
        <w:keepNext/>
        <w:keepLines/>
        <w:jc w:val="both"/>
        <w:rPr>
          <w:rFonts w:ascii="Tahoma" w:hAnsi="Tahoma" w:cs="Tahoma"/>
        </w:rPr>
      </w:pPr>
      <w:r w:rsidRPr="00C8579C">
        <w:rPr>
          <w:rFonts w:ascii="Tahoma" w:hAnsi="Tahoma" w:cs="Tahoma"/>
        </w:rPr>
        <w:t xml:space="preserve">V kolikor izvajalec </w:t>
      </w:r>
      <w:r w:rsidR="00BB4AB5" w:rsidRPr="00BB4AB5">
        <w:rPr>
          <w:rFonts w:ascii="Tahoma" w:hAnsi="Tahoma" w:cs="Tahoma"/>
        </w:rPr>
        <w:t xml:space="preserve">ob sklenitvi okvirnega sporazuma oziroma najkasneje </w:t>
      </w:r>
      <w:r w:rsidRPr="00C8579C">
        <w:rPr>
          <w:rFonts w:ascii="Tahoma" w:hAnsi="Tahoma" w:cs="Tahoma"/>
        </w:rPr>
        <w:t xml:space="preserve">v roku </w:t>
      </w:r>
      <w:r w:rsidR="00A82E0C" w:rsidRPr="006B0DB5">
        <w:rPr>
          <w:rFonts w:ascii="Tahoma" w:hAnsi="Tahoma" w:cs="Tahoma"/>
        </w:rPr>
        <w:t xml:space="preserve">petnajstih (15) </w:t>
      </w:r>
      <w:r w:rsidR="00000A0D">
        <w:rPr>
          <w:rFonts w:ascii="Tahoma" w:hAnsi="Tahoma" w:cs="Tahoma"/>
        </w:rPr>
        <w:t>koledarskih</w:t>
      </w:r>
      <w:r w:rsidR="00A82E0C">
        <w:rPr>
          <w:rFonts w:ascii="Tahoma" w:hAnsi="Tahoma" w:cs="Tahoma"/>
        </w:rPr>
        <w:t xml:space="preserve"> dneh</w:t>
      </w:r>
      <w:r w:rsidRPr="00C8579C">
        <w:rPr>
          <w:rFonts w:ascii="Tahoma" w:hAnsi="Tahoma" w:cs="Tahoma"/>
        </w:rPr>
        <w:t xml:space="preserve"> od sklenitve okvirnega sporazuma</w:t>
      </w:r>
      <w:r w:rsidR="00B91F0D">
        <w:rPr>
          <w:rFonts w:ascii="Tahoma" w:hAnsi="Tahoma" w:cs="Tahoma"/>
        </w:rPr>
        <w:t xml:space="preserve"> naročniku </w:t>
      </w:r>
      <w:r w:rsidRPr="00C8579C">
        <w:rPr>
          <w:rFonts w:ascii="Tahoma" w:hAnsi="Tahoma" w:cs="Tahoma"/>
        </w:rPr>
        <w:t>ne bo predložil finančnega zavarovanja</w:t>
      </w:r>
      <w:r w:rsidR="00B91F0D">
        <w:rPr>
          <w:rFonts w:ascii="Tahoma" w:hAnsi="Tahoma" w:cs="Tahoma"/>
        </w:rPr>
        <w:t xml:space="preserve"> dobre izvedbe obveznosti iz okvirnega sporazuma</w:t>
      </w:r>
      <w:r w:rsidRPr="00C8579C">
        <w:rPr>
          <w:rFonts w:ascii="Tahoma" w:hAnsi="Tahoma" w:cs="Tahoma"/>
        </w:rPr>
        <w:t xml:space="preserve"> v višini </w:t>
      </w:r>
      <w:r w:rsidRPr="00C8579C">
        <w:rPr>
          <w:rFonts w:ascii="Tahoma" w:hAnsi="Tahoma" w:cs="Tahoma"/>
          <w:color w:val="000000"/>
        </w:rPr>
        <w:t xml:space="preserve">in z veljavnostjo </w:t>
      </w:r>
      <w:r w:rsidR="00A71E57" w:rsidRPr="00C8579C">
        <w:rPr>
          <w:rFonts w:ascii="Tahoma" w:hAnsi="Tahoma" w:cs="Tahoma"/>
        </w:rPr>
        <w:t>iz prvega odstavka tega člena</w:t>
      </w:r>
      <w:r w:rsidRPr="00C8579C">
        <w:rPr>
          <w:rFonts w:ascii="Tahoma" w:hAnsi="Tahoma" w:cs="Tahoma"/>
        </w:rPr>
        <w:t>, se šteje</w:t>
      </w:r>
      <w:r w:rsidR="00273B64" w:rsidRPr="00C8579C">
        <w:rPr>
          <w:rFonts w:ascii="Tahoma" w:hAnsi="Tahoma" w:cs="Tahoma"/>
        </w:rPr>
        <w:t>,</w:t>
      </w:r>
      <w:r w:rsidRPr="00C8579C">
        <w:rPr>
          <w:rFonts w:ascii="Tahoma" w:hAnsi="Tahoma" w:cs="Tahoma"/>
        </w:rPr>
        <w:t xml:space="preserve"> da odstopa od sklenitve okvirnega sporazuma in velja, da okvirni s</w:t>
      </w:r>
      <w:r w:rsidR="004A4D53">
        <w:rPr>
          <w:rFonts w:ascii="Tahoma" w:hAnsi="Tahoma" w:cs="Tahoma"/>
        </w:rPr>
        <w:t>porazum ni bil nikoli sklenjen, naročnik pa bo državni revizijski komisiji predlagal, da proti izvajalcu uvede postopek o prekršku po 112. členu ZJN-3.</w:t>
      </w:r>
    </w:p>
    <w:p w14:paraId="640D72CE" w14:textId="77777777" w:rsidR="00C44397" w:rsidRDefault="00C44397" w:rsidP="00AF65C5">
      <w:pPr>
        <w:keepNext/>
        <w:keepLines/>
        <w:jc w:val="both"/>
        <w:rPr>
          <w:rFonts w:ascii="Tahoma" w:hAnsi="Tahoma" w:cs="Tahoma"/>
        </w:rPr>
      </w:pPr>
    </w:p>
    <w:p w14:paraId="08312BB9" w14:textId="77777777" w:rsidR="003F34F3" w:rsidRDefault="003F34F3" w:rsidP="000644EE">
      <w:pPr>
        <w:keepNext/>
        <w:keepLines/>
        <w:tabs>
          <w:tab w:val="left" w:pos="851"/>
          <w:tab w:val="left" w:pos="1702"/>
        </w:tabs>
        <w:jc w:val="both"/>
        <w:rPr>
          <w:rFonts w:ascii="Tahoma" w:hAnsi="Tahoma" w:cs="Tahoma"/>
          <w:b/>
        </w:rPr>
      </w:pPr>
    </w:p>
    <w:p w14:paraId="2B953651" w14:textId="1C15B799" w:rsidR="006F6EAD" w:rsidRPr="00A63D69" w:rsidRDefault="00142B06" w:rsidP="000644EE">
      <w:pPr>
        <w:keepNext/>
        <w:keepLines/>
        <w:tabs>
          <w:tab w:val="left" w:pos="851"/>
          <w:tab w:val="left" w:pos="1702"/>
        </w:tabs>
        <w:jc w:val="both"/>
        <w:rPr>
          <w:rFonts w:ascii="Tahoma" w:hAnsi="Tahoma" w:cs="Tahoma"/>
          <w:b/>
        </w:rPr>
      </w:pPr>
      <w:r>
        <w:rPr>
          <w:rFonts w:ascii="Tahoma" w:hAnsi="Tahoma" w:cs="Tahoma"/>
          <w:b/>
        </w:rPr>
        <w:t>PREDSTAVNIKA</w:t>
      </w:r>
      <w:r w:rsidR="006F6EAD" w:rsidRPr="00A63D69">
        <w:rPr>
          <w:rFonts w:ascii="Tahoma" w:hAnsi="Tahoma" w:cs="Tahoma"/>
          <w:b/>
        </w:rPr>
        <w:t xml:space="preserve"> STRANK OKVIRNEGA SPORAZUMA IN KONTAKTNE OSEBE</w:t>
      </w:r>
    </w:p>
    <w:p w14:paraId="7DA31DBD" w14:textId="77777777" w:rsidR="00A7164C" w:rsidRPr="00C8579C" w:rsidRDefault="00A7164C" w:rsidP="00AF65C5">
      <w:pPr>
        <w:keepNext/>
        <w:keepLines/>
        <w:tabs>
          <w:tab w:val="left" w:pos="567"/>
          <w:tab w:val="left" w:pos="1702"/>
        </w:tabs>
        <w:jc w:val="both"/>
        <w:rPr>
          <w:rFonts w:ascii="Tahoma" w:hAnsi="Tahoma" w:cs="Tahoma"/>
          <w:b/>
        </w:rPr>
      </w:pPr>
    </w:p>
    <w:p w14:paraId="75B8DAA9" w14:textId="79C45727" w:rsidR="007D5C7C"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D37614" w:rsidRPr="007D1F55">
        <w:rPr>
          <w:rFonts w:ascii="Tahoma" w:hAnsi="Tahoma" w:cs="Tahoma"/>
          <w:color w:val="000000"/>
        </w:rPr>
        <w:t>člen</w:t>
      </w:r>
    </w:p>
    <w:p w14:paraId="1B0BB450" w14:textId="77777777" w:rsidR="007C2116" w:rsidRPr="00D43D7D" w:rsidRDefault="007C2116" w:rsidP="007C2116">
      <w:pPr>
        <w:keepNext/>
        <w:keepLines/>
        <w:tabs>
          <w:tab w:val="num" w:pos="720"/>
        </w:tabs>
        <w:suppressAutoHyphens/>
        <w:ind w:left="720"/>
        <w:rPr>
          <w:rFonts w:ascii="Tahoma" w:hAnsi="Tahoma" w:cs="Tahoma"/>
          <w:color w:val="000000"/>
        </w:rPr>
      </w:pPr>
    </w:p>
    <w:p w14:paraId="694FD8A3" w14:textId="77777777" w:rsidR="0064281A" w:rsidRPr="0064281A" w:rsidRDefault="0064281A" w:rsidP="00AF65C5">
      <w:pPr>
        <w:keepNext/>
        <w:keepLines/>
        <w:jc w:val="both"/>
        <w:rPr>
          <w:rFonts w:ascii="Tahoma" w:hAnsi="Tahoma" w:cs="Tahoma"/>
        </w:rPr>
      </w:pPr>
      <w:r w:rsidRPr="0064281A">
        <w:rPr>
          <w:rFonts w:ascii="Tahoma" w:hAnsi="Tahoma" w:cs="Tahoma"/>
        </w:rPr>
        <w:t>Predstavnik in skrbnik okvirnega sporazuma pri naročniku, ki bo urejal vsa vprašanja, ki bodo nastala v zvezi z izvajanjem tega okvirnega sporazuma, je ……………………………, telefon: ……………………, e-pošta: ………………………………. .</w:t>
      </w:r>
    </w:p>
    <w:p w14:paraId="3736DCF3" w14:textId="77777777" w:rsidR="0064281A" w:rsidRPr="0064281A" w:rsidRDefault="0064281A" w:rsidP="00AF65C5">
      <w:pPr>
        <w:keepNext/>
        <w:keepLines/>
        <w:jc w:val="both"/>
        <w:rPr>
          <w:rFonts w:ascii="Tahoma" w:hAnsi="Tahoma" w:cs="Tahoma"/>
        </w:rPr>
      </w:pPr>
    </w:p>
    <w:p w14:paraId="4EC73A28" w14:textId="77777777" w:rsidR="0064281A" w:rsidRPr="0064281A" w:rsidRDefault="0064281A" w:rsidP="00AF65C5">
      <w:pPr>
        <w:keepNext/>
        <w:keepLines/>
        <w:jc w:val="both"/>
        <w:rPr>
          <w:rFonts w:ascii="Tahoma" w:hAnsi="Tahoma" w:cs="Tahoma"/>
        </w:rPr>
      </w:pPr>
      <w:r w:rsidRPr="0064281A">
        <w:rPr>
          <w:rFonts w:ascii="Tahoma" w:hAnsi="Tahoma" w:cs="Tahoma"/>
        </w:rPr>
        <w:t>Predstavnik in skrbnik okvirnega sporazuma pri izvajalcu, ki bo urejal vsa vprašanja, ki bodo nastala v zvezi z izvajanjem tega okvirnega sporazuma, je …………………………….., telefon: ……………………, e-pošta: ……………………. .</w:t>
      </w:r>
    </w:p>
    <w:p w14:paraId="4C0EEF3D" w14:textId="77777777" w:rsidR="0064281A" w:rsidRPr="0064281A" w:rsidRDefault="0064281A" w:rsidP="00AF65C5">
      <w:pPr>
        <w:keepNext/>
        <w:keepLines/>
        <w:jc w:val="both"/>
        <w:rPr>
          <w:rFonts w:ascii="Tahoma" w:hAnsi="Tahoma" w:cs="Tahoma"/>
        </w:rPr>
      </w:pPr>
    </w:p>
    <w:p w14:paraId="73FCE7C6" w14:textId="77777777" w:rsidR="0064281A" w:rsidRPr="0064281A" w:rsidRDefault="0064281A" w:rsidP="00AF65C5">
      <w:pPr>
        <w:keepNext/>
        <w:keepLines/>
        <w:jc w:val="both"/>
        <w:rPr>
          <w:rFonts w:ascii="Tahoma" w:hAnsi="Tahoma" w:cs="Tahoma"/>
        </w:rPr>
      </w:pPr>
      <w:r w:rsidRPr="0064281A">
        <w:rPr>
          <w:rFonts w:ascii="Tahoma" w:hAnsi="Tahoma" w:cs="Tahoma"/>
        </w:rPr>
        <w:t xml:space="preserve">Predstavnika strank okvirnega sporazuma (skrbnika okvirnega sporazuma) imata pravico in dolžnost urejati medsebojna razmerja ter sprejemati ukrepe in odločitve v skladu z vsebinskimi določili tega okvirnega sporazuma. </w:t>
      </w:r>
    </w:p>
    <w:p w14:paraId="4854975B" w14:textId="77777777" w:rsidR="0064281A" w:rsidRPr="0064281A" w:rsidRDefault="0064281A" w:rsidP="00AF65C5">
      <w:pPr>
        <w:keepNext/>
        <w:keepLines/>
        <w:jc w:val="both"/>
        <w:rPr>
          <w:rFonts w:ascii="Tahoma" w:hAnsi="Tahoma" w:cs="Tahoma"/>
        </w:rPr>
      </w:pPr>
    </w:p>
    <w:p w14:paraId="595A920C" w14:textId="56864CA5" w:rsidR="00012F4E" w:rsidRPr="0064281A" w:rsidRDefault="0064281A" w:rsidP="00AF65C5">
      <w:pPr>
        <w:keepNext/>
        <w:keepLines/>
        <w:jc w:val="both"/>
        <w:rPr>
          <w:rFonts w:ascii="Tahoma" w:hAnsi="Tahoma" w:cs="Tahoma"/>
        </w:rPr>
      </w:pPr>
      <w:r w:rsidRPr="0064281A">
        <w:rPr>
          <w:rFonts w:ascii="Tahoma" w:hAnsi="Tahoma" w:cs="Tahoma"/>
        </w:rPr>
        <w:t xml:space="preserve">Spremembo predstavnikov/skrbnikov morata stranki okvirnega sporazuma sporočiti druga drugi v pisni obliki (po </w:t>
      </w:r>
      <w:r w:rsidRPr="00A72BD0">
        <w:rPr>
          <w:rFonts w:ascii="Tahoma" w:hAnsi="Tahoma" w:cs="Tahoma"/>
        </w:rPr>
        <w:t>e-pošti) najkasneje v petih (5) delovnih dneh po nastopu spremem</w:t>
      </w:r>
      <w:r w:rsidR="00EC3CC0" w:rsidRPr="00A72BD0">
        <w:rPr>
          <w:rFonts w:ascii="Tahoma" w:hAnsi="Tahoma" w:cs="Tahoma"/>
        </w:rPr>
        <w:t xml:space="preserve">be. Ne glede na prvi odstavek </w:t>
      </w:r>
      <w:r w:rsidR="00977D68">
        <w:rPr>
          <w:rFonts w:ascii="Tahoma" w:hAnsi="Tahoma" w:cs="Tahoma"/>
        </w:rPr>
        <w:t>32</w:t>
      </w:r>
      <w:r w:rsidRPr="00A72BD0">
        <w:rPr>
          <w:rFonts w:ascii="Tahoma" w:hAnsi="Tahoma" w:cs="Tahoma"/>
        </w:rPr>
        <w:t>. člena</w:t>
      </w:r>
      <w:r w:rsidRPr="0064281A">
        <w:rPr>
          <w:rFonts w:ascii="Tahoma" w:hAnsi="Tahoma" w:cs="Tahoma"/>
        </w:rPr>
        <w:t xml:space="preserve"> tega okvirnega sporazuma sprememba predstavnikov/skrbnikov velja, če stranki okvirnega sporazuma o spremembi predstavnikov/skrbnikov obvestita druga drugo na elektronske naslove, navedene v tem členu okvirnega sporazuma.</w:t>
      </w:r>
    </w:p>
    <w:p w14:paraId="6F529B0B" w14:textId="77777777" w:rsidR="005A5D8C" w:rsidRDefault="005A5D8C" w:rsidP="00AF65C5">
      <w:pPr>
        <w:keepNext/>
        <w:keepLines/>
        <w:tabs>
          <w:tab w:val="left" w:pos="567"/>
          <w:tab w:val="left" w:pos="1418"/>
          <w:tab w:val="left" w:pos="1702"/>
        </w:tabs>
        <w:jc w:val="both"/>
        <w:rPr>
          <w:rFonts w:ascii="Tahoma" w:hAnsi="Tahoma" w:cs="Tahoma"/>
          <w:bCs/>
        </w:rPr>
      </w:pPr>
    </w:p>
    <w:p w14:paraId="2BD873A4" w14:textId="77777777" w:rsidR="007C2116" w:rsidRPr="00C8579C" w:rsidRDefault="007C2116" w:rsidP="00AF65C5">
      <w:pPr>
        <w:keepNext/>
        <w:keepLines/>
        <w:tabs>
          <w:tab w:val="left" w:pos="567"/>
          <w:tab w:val="left" w:pos="1418"/>
          <w:tab w:val="left" w:pos="1702"/>
        </w:tabs>
        <w:jc w:val="both"/>
        <w:rPr>
          <w:rFonts w:ascii="Tahoma" w:hAnsi="Tahoma" w:cs="Tahoma"/>
          <w:bCs/>
        </w:rPr>
      </w:pPr>
    </w:p>
    <w:p w14:paraId="1EDBB2C7" w14:textId="77777777" w:rsidR="00856F7B" w:rsidRPr="00C8579C" w:rsidRDefault="00856F7B" w:rsidP="00AA5BFB">
      <w:pPr>
        <w:keepNext/>
        <w:keepLines/>
        <w:tabs>
          <w:tab w:val="left" w:pos="851"/>
          <w:tab w:val="left" w:pos="1702"/>
        </w:tabs>
        <w:jc w:val="both"/>
        <w:rPr>
          <w:rFonts w:ascii="Tahoma" w:hAnsi="Tahoma" w:cs="Tahoma"/>
          <w:b/>
        </w:rPr>
      </w:pPr>
      <w:r w:rsidRPr="00C8579C">
        <w:rPr>
          <w:rFonts w:ascii="Tahoma" w:hAnsi="Tahoma" w:cs="Tahoma"/>
          <w:b/>
        </w:rPr>
        <w:t>S</w:t>
      </w:r>
      <w:r w:rsidR="003B620D" w:rsidRPr="00C8579C">
        <w:rPr>
          <w:rFonts w:ascii="Tahoma" w:hAnsi="Tahoma" w:cs="Tahoma"/>
          <w:b/>
        </w:rPr>
        <w:t>ESTAVNI DELI</w:t>
      </w:r>
      <w:r w:rsidR="00D45BB4" w:rsidRPr="00C8579C">
        <w:rPr>
          <w:rFonts w:ascii="Tahoma" w:hAnsi="Tahoma" w:cs="Tahoma"/>
          <w:b/>
        </w:rPr>
        <w:t xml:space="preserve"> </w:t>
      </w:r>
      <w:r w:rsidR="00A71E57" w:rsidRPr="00C8579C">
        <w:rPr>
          <w:rFonts w:ascii="Tahoma" w:hAnsi="Tahoma" w:cs="Tahoma"/>
          <w:b/>
        </w:rPr>
        <w:t>OKVIRNEGA SPORAZUMA</w:t>
      </w:r>
    </w:p>
    <w:p w14:paraId="6D664186" w14:textId="77777777" w:rsidR="00856F7B" w:rsidRPr="00C8579C" w:rsidRDefault="00856F7B" w:rsidP="00AF65C5">
      <w:pPr>
        <w:keepNext/>
        <w:keepLines/>
        <w:tabs>
          <w:tab w:val="left" w:pos="1702"/>
        </w:tabs>
        <w:jc w:val="both"/>
        <w:rPr>
          <w:rFonts w:ascii="Tahoma" w:hAnsi="Tahoma" w:cs="Tahoma"/>
          <w:b/>
        </w:rPr>
      </w:pPr>
    </w:p>
    <w:p w14:paraId="06ECAB98" w14:textId="58824086" w:rsidR="00856F7B"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856F7B" w:rsidRPr="007D1F55">
        <w:rPr>
          <w:rFonts w:ascii="Tahoma" w:hAnsi="Tahoma" w:cs="Tahoma"/>
          <w:color w:val="000000"/>
        </w:rPr>
        <w:t>člen</w:t>
      </w:r>
    </w:p>
    <w:p w14:paraId="407F87B6" w14:textId="77777777" w:rsidR="005E1F62" w:rsidRPr="00C8579C" w:rsidRDefault="005E1F62" w:rsidP="00AF65C5">
      <w:pPr>
        <w:keepNext/>
        <w:keepLines/>
        <w:tabs>
          <w:tab w:val="left" w:pos="1702"/>
        </w:tabs>
        <w:jc w:val="both"/>
        <w:rPr>
          <w:rFonts w:ascii="Tahoma" w:hAnsi="Tahoma" w:cs="Tahoma"/>
        </w:rPr>
      </w:pPr>
    </w:p>
    <w:p w14:paraId="7786325F" w14:textId="77777777" w:rsidR="00856F7B" w:rsidRPr="00C8579C" w:rsidRDefault="00392AE2" w:rsidP="00AF65C5">
      <w:pPr>
        <w:keepNext/>
        <w:keepLines/>
        <w:tabs>
          <w:tab w:val="left" w:pos="1702"/>
        </w:tabs>
        <w:jc w:val="both"/>
        <w:rPr>
          <w:rFonts w:ascii="Tahoma" w:hAnsi="Tahoma" w:cs="Tahoma"/>
        </w:rPr>
      </w:pPr>
      <w:r w:rsidRPr="00C8579C">
        <w:rPr>
          <w:rFonts w:ascii="Tahoma" w:hAnsi="Tahoma" w:cs="Tahoma"/>
        </w:rPr>
        <w:t>Stranki okvirnega sporazuma ugotavljata, da so priloge in sestavni deli tega okvirnega sporazuma</w:t>
      </w:r>
      <w:r w:rsidR="00856F7B" w:rsidRPr="00C8579C">
        <w:rPr>
          <w:rFonts w:ascii="Tahoma" w:hAnsi="Tahoma" w:cs="Tahoma"/>
        </w:rPr>
        <w:t>:</w:t>
      </w:r>
    </w:p>
    <w:p w14:paraId="72475DDF" w14:textId="638A75E2" w:rsidR="008B756B" w:rsidRPr="00A72BD0" w:rsidRDefault="00923A51" w:rsidP="007D1F55">
      <w:pPr>
        <w:keepNext/>
        <w:keepLines/>
        <w:numPr>
          <w:ilvl w:val="0"/>
          <w:numId w:val="7"/>
        </w:numPr>
        <w:ind w:left="360" w:hanging="180"/>
        <w:jc w:val="both"/>
        <w:rPr>
          <w:rFonts w:ascii="Tahoma" w:hAnsi="Tahoma" w:cs="Tahoma"/>
        </w:rPr>
      </w:pPr>
      <w:r w:rsidRPr="00A72BD0">
        <w:rPr>
          <w:rFonts w:ascii="Tahoma" w:hAnsi="Tahoma" w:cs="Tahoma"/>
        </w:rPr>
        <w:t xml:space="preserve">razpisna </w:t>
      </w:r>
      <w:r w:rsidR="007F1692" w:rsidRPr="00A72BD0">
        <w:rPr>
          <w:rFonts w:ascii="Tahoma" w:hAnsi="Tahoma" w:cs="Tahoma"/>
        </w:rPr>
        <w:t xml:space="preserve">dokumentacija </w:t>
      </w:r>
      <w:r w:rsidR="008B756B" w:rsidRPr="00A72BD0">
        <w:rPr>
          <w:rFonts w:ascii="Tahoma" w:hAnsi="Tahoma" w:cs="Tahoma"/>
        </w:rPr>
        <w:t xml:space="preserve">št. </w:t>
      </w:r>
      <w:r w:rsidR="002A34A0" w:rsidRPr="00A72BD0">
        <w:rPr>
          <w:rFonts w:ascii="Tahoma" w:hAnsi="Tahoma" w:cs="Tahoma"/>
        </w:rPr>
        <w:t>VKS-</w:t>
      </w:r>
      <w:r w:rsidR="00BA3AAA" w:rsidRPr="00A72BD0">
        <w:rPr>
          <w:rFonts w:ascii="Tahoma" w:hAnsi="Tahoma" w:cs="Tahoma"/>
        </w:rPr>
        <w:t>136</w:t>
      </w:r>
      <w:r w:rsidR="002A34A0" w:rsidRPr="00A72BD0">
        <w:rPr>
          <w:rFonts w:ascii="Tahoma" w:hAnsi="Tahoma" w:cs="Tahoma"/>
        </w:rPr>
        <w:t>/26</w:t>
      </w:r>
      <w:r w:rsidR="008B756B" w:rsidRPr="00A72BD0">
        <w:rPr>
          <w:rFonts w:ascii="Tahoma" w:hAnsi="Tahoma" w:cs="Tahoma"/>
        </w:rPr>
        <w:t>,</w:t>
      </w:r>
    </w:p>
    <w:p w14:paraId="11982CE1" w14:textId="79FC1F8C" w:rsidR="00CD5B24" w:rsidRPr="00A72BD0" w:rsidRDefault="006F6EAD" w:rsidP="007D1F55">
      <w:pPr>
        <w:keepNext/>
        <w:keepLines/>
        <w:numPr>
          <w:ilvl w:val="0"/>
          <w:numId w:val="7"/>
        </w:numPr>
        <w:ind w:left="360" w:hanging="180"/>
        <w:jc w:val="both"/>
        <w:rPr>
          <w:rFonts w:ascii="Tahoma" w:hAnsi="Tahoma" w:cs="Tahoma"/>
        </w:rPr>
      </w:pPr>
      <w:r w:rsidRPr="00A72BD0">
        <w:rPr>
          <w:rFonts w:ascii="Tahoma" w:hAnsi="Tahoma" w:cs="Tahoma"/>
        </w:rPr>
        <w:t>ponudba izvajalca št. _____________ z dne _______________</w:t>
      </w:r>
      <w:r w:rsidR="00B661A9" w:rsidRPr="00A72BD0">
        <w:rPr>
          <w:rFonts w:ascii="Tahoma" w:hAnsi="Tahoma" w:cs="Tahoma"/>
        </w:rPr>
        <w:t xml:space="preserve"> (ki je Priloga št. 1 tega okvirnega sporazuma),</w:t>
      </w:r>
    </w:p>
    <w:p w14:paraId="650AE0BE" w14:textId="5588B092" w:rsidR="00C06334" w:rsidRPr="00A72BD0" w:rsidRDefault="00CD5B24" w:rsidP="007D1F55">
      <w:pPr>
        <w:keepNext/>
        <w:keepLines/>
        <w:numPr>
          <w:ilvl w:val="0"/>
          <w:numId w:val="7"/>
        </w:numPr>
        <w:ind w:left="360" w:hanging="180"/>
        <w:jc w:val="both"/>
        <w:rPr>
          <w:rFonts w:ascii="Tahoma" w:hAnsi="Tahoma" w:cs="Tahoma"/>
        </w:rPr>
      </w:pPr>
      <w:r w:rsidRPr="00A72BD0">
        <w:rPr>
          <w:rFonts w:ascii="Tahoma" w:hAnsi="Tahoma" w:cs="Tahoma"/>
        </w:rPr>
        <w:t>ponudbeni predračun izvajalca št. _________</w:t>
      </w:r>
      <w:r w:rsidR="00B661A9" w:rsidRPr="00A72BD0">
        <w:rPr>
          <w:rFonts w:ascii="Tahoma" w:hAnsi="Tahoma" w:cs="Tahoma"/>
        </w:rPr>
        <w:t>_____ z dne __________________ (ki je Priloga št. 2 tega okvirnega sporazuma),</w:t>
      </w:r>
    </w:p>
    <w:p w14:paraId="2DE913C7" w14:textId="2138C2FB" w:rsidR="00F8406E" w:rsidRPr="00A72BD0" w:rsidRDefault="00E1252A" w:rsidP="007D1F55">
      <w:pPr>
        <w:keepNext/>
        <w:keepLines/>
        <w:numPr>
          <w:ilvl w:val="0"/>
          <w:numId w:val="7"/>
        </w:numPr>
        <w:ind w:left="360" w:hanging="180"/>
        <w:jc w:val="both"/>
        <w:rPr>
          <w:rFonts w:ascii="Tahoma" w:hAnsi="Tahoma" w:cs="Tahoma"/>
        </w:rPr>
      </w:pPr>
      <w:r w:rsidRPr="00A72BD0">
        <w:rPr>
          <w:rFonts w:ascii="Tahoma" w:hAnsi="Tahoma" w:cs="Tahoma"/>
        </w:rPr>
        <w:lastRenderedPageBreak/>
        <w:t>ostala relevantna dokumentacija</w:t>
      </w:r>
      <w:r w:rsidR="00856F7B" w:rsidRPr="00A72BD0">
        <w:rPr>
          <w:rFonts w:ascii="Tahoma" w:hAnsi="Tahoma" w:cs="Tahoma"/>
        </w:rPr>
        <w:t>.</w:t>
      </w:r>
    </w:p>
    <w:p w14:paraId="69B176FC" w14:textId="77777777" w:rsidR="00F8406E" w:rsidRDefault="00F8406E" w:rsidP="00AF65C5">
      <w:pPr>
        <w:keepNext/>
        <w:keepLines/>
        <w:jc w:val="both"/>
        <w:rPr>
          <w:rFonts w:ascii="Tahoma" w:hAnsi="Tahoma" w:cs="Tahoma"/>
        </w:rPr>
      </w:pPr>
    </w:p>
    <w:p w14:paraId="0B10C11D" w14:textId="59ED382B" w:rsidR="007226C9" w:rsidRDefault="007226C9" w:rsidP="00AF65C5">
      <w:pPr>
        <w:keepNext/>
        <w:keepLines/>
        <w:jc w:val="both"/>
        <w:rPr>
          <w:rFonts w:ascii="Tahoma" w:hAnsi="Tahoma" w:cs="Tahoma"/>
        </w:rPr>
      </w:pPr>
      <w:r w:rsidRPr="00C8579C">
        <w:rPr>
          <w:rFonts w:ascii="Tahoma" w:hAnsi="Tahoma" w:cs="Tahoma"/>
        </w:rPr>
        <w:t>V primeru, če si vsebina zgoraj navedenih dokumentov nasprotuje in če volja strank</w:t>
      </w:r>
      <w:r w:rsidR="00D45BB4" w:rsidRPr="00C8579C">
        <w:rPr>
          <w:rFonts w:ascii="Tahoma" w:hAnsi="Tahoma" w:cs="Tahoma"/>
        </w:rPr>
        <w:t xml:space="preserve"> </w:t>
      </w:r>
      <w:r w:rsidR="00392AE2" w:rsidRPr="00C8579C">
        <w:rPr>
          <w:rFonts w:ascii="Tahoma" w:hAnsi="Tahoma" w:cs="Tahoma"/>
        </w:rPr>
        <w:t xml:space="preserve">okvirnega sporazuma </w:t>
      </w:r>
      <w:r w:rsidRPr="00C8579C">
        <w:rPr>
          <w:rFonts w:ascii="Tahoma" w:hAnsi="Tahoma" w:cs="Tahoma"/>
        </w:rPr>
        <w:t>ni jasno izražena, za razlago volje strank</w:t>
      </w:r>
      <w:r w:rsidR="00392AE2" w:rsidRPr="00C8579C">
        <w:rPr>
          <w:rFonts w:ascii="Tahoma" w:hAnsi="Tahoma" w:cs="Tahoma"/>
        </w:rPr>
        <w:t xml:space="preserve"> okvirnega sporazuma</w:t>
      </w:r>
      <w:r w:rsidRPr="00C8579C">
        <w:rPr>
          <w:rFonts w:ascii="Tahoma" w:hAnsi="Tahoma" w:cs="Tahoma"/>
        </w:rPr>
        <w:t xml:space="preserve"> najprej veljajo določila </w:t>
      </w:r>
      <w:r w:rsidR="00E47C4C" w:rsidRPr="00C8579C">
        <w:rPr>
          <w:rFonts w:ascii="Tahoma" w:hAnsi="Tahoma" w:cs="Tahoma"/>
        </w:rPr>
        <w:t>te</w:t>
      </w:r>
      <w:r w:rsidR="00392AE2" w:rsidRPr="00C8579C">
        <w:rPr>
          <w:rFonts w:ascii="Tahoma" w:hAnsi="Tahoma" w:cs="Tahoma"/>
        </w:rPr>
        <w:t>ga</w:t>
      </w:r>
      <w:r w:rsidR="00E47C4C" w:rsidRPr="00C8579C">
        <w:rPr>
          <w:rFonts w:ascii="Tahoma" w:hAnsi="Tahoma" w:cs="Tahoma"/>
        </w:rPr>
        <w:t xml:space="preserve"> </w:t>
      </w:r>
      <w:r w:rsidR="00392AE2" w:rsidRPr="00C8579C">
        <w:rPr>
          <w:rFonts w:ascii="Tahoma" w:hAnsi="Tahoma" w:cs="Tahoma"/>
        </w:rPr>
        <w:t>okvirnega sporazuma</w:t>
      </w:r>
      <w:r w:rsidRPr="00C8579C">
        <w:rPr>
          <w:rFonts w:ascii="Tahoma" w:hAnsi="Tahoma" w:cs="Tahoma"/>
        </w:rPr>
        <w:t>, potem pa dokumenti v vrstnem redu, kot si sledijo v tem členu.</w:t>
      </w:r>
    </w:p>
    <w:p w14:paraId="238F4BB6" w14:textId="77777777" w:rsidR="005A5D8C" w:rsidRDefault="005A5D8C" w:rsidP="00AF65C5">
      <w:pPr>
        <w:keepNext/>
        <w:keepLines/>
        <w:jc w:val="both"/>
        <w:rPr>
          <w:rFonts w:ascii="Tahoma" w:hAnsi="Tahoma" w:cs="Tahoma"/>
        </w:rPr>
      </w:pPr>
    </w:p>
    <w:p w14:paraId="12E034BB" w14:textId="77777777" w:rsidR="007C2116" w:rsidRPr="00C8579C" w:rsidRDefault="007C2116" w:rsidP="00AF65C5">
      <w:pPr>
        <w:keepNext/>
        <w:keepLines/>
        <w:jc w:val="both"/>
        <w:rPr>
          <w:rFonts w:ascii="Tahoma" w:hAnsi="Tahoma" w:cs="Tahoma"/>
        </w:rPr>
      </w:pPr>
    </w:p>
    <w:p w14:paraId="0585CB72" w14:textId="77777777" w:rsidR="00106233" w:rsidRPr="00C8579C" w:rsidRDefault="00106233" w:rsidP="00AA5BFB">
      <w:pPr>
        <w:keepNext/>
        <w:keepLines/>
        <w:tabs>
          <w:tab w:val="left" w:pos="851"/>
          <w:tab w:val="left" w:pos="1702"/>
        </w:tabs>
        <w:jc w:val="both"/>
        <w:rPr>
          <w:rFonts w:ascii="Tahoma" w:hAnsi="Tahoma" w:cs="Tahoma"/>
          <w:b/>
        </w:rPr>
      </w:pPr>
      <w:r w:rsidRPr="00C8579C">
        <w:rPr>
          <w:rFonts w:ascii="Tahoma" w:hAnsi="Tahoma" w:cs="Tahoma"/>
          <w:b/>
        </w:rPr>
        <w:t xml:space="preserve">ODSTOP OD </w:t>
      </w:r>
      <w:r w:rsidR="00392AE2" w:rsidRPr="00C8579C">
        <w:rPr>
          <w:rFonts w:ascii="Tahoma" w:hAnsi="Tahoma" w:cs="Tahoma"/>
          <w:b/>
        </w:rPr>
        <w:t>OKVIRNEGA SPORAZUMA IN ODPOVED OKVIRNEGA SPORAZUMA</w:t>
      </w:r>
    </w:p>
    <w:p w14:paraId="78DA96A6" w14:textId="77777777" w:rsidR="00856F7B" w:rsidRPr="00C8579C" w:rsidRDefault="00856F7B" w:rsidP="00AF65C5">
      <w:pPr>
        <w:keepNext/>
        <w:keepLines/>
        <w:tabs>
          <w:tab w:val="left" w:pos="567"/>
          <w:tab w:val="left" w:pos="1418"/>
          <w:tab w:val="left" w:pos="1702"/>
        </w:tabs>
        <w:jc w:val="both"/>
        <w:rPr>
          <w:rFonts w:ascii="Tahoma" w:hAnsi="Tahoma" w:cs="Tahoma"/>
        </w:rPr>
      </w:pPr>
    </w:p>
    <w:p w14:paraId="74D24E05" w14:textId="39801043" w:rsidR="00E659FD"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E659FD" w:rsidRPr="007D1F55">
        <w:rPr>
          <w:rFonts w:ascii="Tahoma" w:hAnsi="Tahoma" w:cs="Tahoma"/>
          <w:color w:val="000000"/>
        </w:rPr>
        <w:t>č</w:t>
      </w:r>
      <w:r w:rsidR="00856F7B" w:rsidRPr="007D1F55">
        <w:rPr>
          <w:rFonts w:ascii="Tahoma" w:hAnsi="Tahoma" w:cs="Tahoma"/>
          <w:color w:val="000000"/>
        </w:rPr>
        <w:t>len</w:t>
      </w:r>
    </w:p>
    <w:p w14:paraId="43080F6D" w14:textId="77777777" w:rsidR="00E659FD" w:rsidRPr="00C8579C" w:rsidRDefault="00E659FD" w:rsidP="00AF65C5">
      <w:pPr>
        <w:keepNext/>
        <w:keepLines/>
        <w:jc w:val="both"/>
        <w:rPr>
          <w:rFonts w:ascii="Tahoma" w:hAnsi="Tahoma" w:cs="Tahoma"/>
        </w:rPr>
      </w:pPr>
    </w:p>
    <w:p w14:paraId="27449AF2" w14:textId="09E71C75" w:rsidR="00E659FD" w:rsidRPr="00C8579C" w:rsidRDefault="00E659FD" w:rsidP="00AF65C5">
      <w:pPr>
        <w:keepNext/>
        <w:keepLines/>
        <w:jc w:val="both"/>
        <w:rPr>
          <w:rFonts w:ascii="Tahoma" w:hAnsi="Tahoma" w:cs="Tahoma"/>
        </w:rPr>
      </w:pPr>
      <w:r w:rsidRPr="00C8579C">
        <w:rPr>
          <w:rFonts w:ascii="Tahoma" w:hAnsi="Tahoma" w:cs="Tahoma"/>
        </w:rPr>
        <w:t xml:space="preserve">V primeru, da izvajalec ne izpolnjuje svojih obveznosti iz okvirnega sporazuma, ga bo naročnik pisno opozoril in pozval k izpolnitvi </w:t>
      </w:r>
      <w:r w:rsidR="00687412">
        <w:rPr>
          <w:rFonts w:ascii="Tahoma" w:hAnsi="Tahoma" w:cs="Tahoma"/>
        </w:rPr>
        <w:t>njegovih</w:t>
      </w:r>
      <w:r w:rsidR="00687412" w:rsidRPr="00C8579C">
        <w:rPr>
          <w:rFonts w:ascii="Tahoma" w:hAnsi="Tahoma" w:cs="Tahoma"/>
        </w:rPr>
        <w:t xml:space="preserve"> </w:t>
      </w:r>
      <w:r w:rsidRPr="00C8579C">
        <w:rPr>
          <w:rFonts w:ascii="Tahoma" w:hAnsi="Tahoma" w:cs="Tahoma"/>
        </w:rPr>
        <w:t>obveznost</w:t>
      </w:r>
      <w:r w:rsidR="00A40DFC">
        <w:rPr>
          <w:rFonts w:ascii="Tahoma" w:hAnsi="Tahoma" w:cs="Tahoma"/>
        </w:rPr>
        <w:t>i</w:t>
      </w:r>
      <w:r w:rsidRPr="00C8579C">
        <w:rPr>
          <w:rFonts w:ascii="Tahoma" w:hAnsi="Tahoma" w:cs="Tahoma"/>
        </w:rPr>
        <w:t xml:space="preserve"> ter mu določil primeren rok za izpolnitev. Če izvajalec ne upošteva pisnega opozorila naročnika, ima naročnik pravico odstopiti od tega okvirnega sporazuma brez odpovednega roka in brez obveznosti do izvajalca ter unovčiti </w:t>
      </w:r>
      <w:r w:rsidR="00687412">
        <w:rPr>
          <w:rFonts w:ascii="Tahoma" w:hAnsi="Tahoma" w:cs="Tahoma"/>
        </w:rPr>
        <w:t xml:space="preserve">celotno </w:t>
      </w:r>
      <w:r w:rsidRPr="00C8579C">
        <w:rPr>
          <w:rFonts w:ascii="Tahoma" w:hAnsi="Tahoma" w:cs="Tahoma"/>
        </w:rPr>
        <w:t>finančno zavarovanje</w:t>
      </w:r>
      <w:r w:rsidR="00EC5875">
        <w:rPr>
          <w:rFonts w:ascii="Tahoma" w:hAnsi="Tahoma" w:cs="Tahoma"/>
        </w:rPr>
        <w:t xml:space="preserve"> dobre izvedbe obveznosti</w:t>
      </w:r>
      <w:r w:rsidR="00D8690F">
        <w:rPr>
          <w:rFonts w:ascii="Tahoma" w:hAnsi="Tahoma" w:cs="Tahoma"/>
        </w:rPr>
        <w:t xml:space="preserve"> iz okvirnega sporazuma.</w:t>
      </w:r>
    </w:p>
    <w:p w14:paraId="47C81ACD" w14:textId="77777777" w:rsidR="003F34F3" w:rsidRDefault="003F34F3" w:rsidP="00AF65C5">
      <w:pPr>
        <w:keepNext/>
        <w:keepLines/>
        <w:jc w:val="both"/>
        <w:rPr>
          <w:rFonts w:ascii="Tahoma" w:hAnsi="Tahoma" w:cs="Tahoma"/>
        </w:rPr>
      </w:pPr>
    </w:p>
    <w:p w14:paraId="24B369BF" w14:textId="61670217" w:rsidR="00E659FD" w:rsidRPr="00C8579C" w:rsidRDefault="00392AE2" w:rsidP="00AF65C5">
      <w:pPr>
        <w:keepNext/>
        <w:keepLines/>
        <w:jc w:val="both"/>
        <w:rPr>
          <w:rFonts w:ascii="Tahoma" w:hAnsi="Tahoma" w:cs="Tahoma"/>
        </w:rPr>
      </w:pPr>
      <w:r w:rsidRPr="00C8579C">
        <w:rPr>
          <w:rFonts w:ascii="Tahoma" w:hAnsi="Tahoma" w:cs="Tahoma"/>
        </w:rPr>
        <w:t xml:space="preserve">Naročnik lahko odstopi od okvirnega sporazuma in </w:t>
      </w:r>
      <w:r w:rsidRPr="00A72BD0">
        <w:rPr>
          <w:rFonts w:ascii="Tahoma" w:hAnsi="Tahoma" w:cs="Tahoma"/>
        </w:rPr>
        <w:t>unovči finančno</w:t>
      </w:r>
      <w:r w:rsidRPr="00C8579C">
        <w:rPr>
          <w:rFonts w:ascii="Tahoma" w:hAnsi="Tahoma" w:cs="Tahoma"/>
        </w:rPr>
        <w:t xml:space="preserve"> zavarovanje </w:t>
      </w:r>
      <w:r w:rsidR="00EC5875">
        <w:rPr>
          <w:rFonts w:ascii="Tahoma" w:hAnsi="Tahoma" w:cs="Tahoma"/>
        </w:rPr>
        <w:t>dobre izvedbe obveznosti</w:t>
      </w:r>
      <w:r w:rsidR="00D8690F">
        <w:rPr>
          <w:rFonts w:ascii="Tahoma" w:hAnsi="Tahoma" w:cs="Tahoma"/>
        </w:rPr>
        <w:t xml:space="preserve"> iz okvirnega sporazuma</w:t>
      </w:r>
      <w:r w:rsidR="00EC5875">
        <w:rPr>
          <w:rFonts w:ascii="Tahoma" w:hAnsi="Tahoma" w:cs="Tahoma"/>
        </w:rPr>
        <w:t xml:space="preserve"> </w:t>
      </w:r>
      <w:r w:rsidRPr="00C8579C">
        <w:rPr>
          <w:rFonts w:ascii="Tahoma" w:hAnsi="Tahoma" w:cs="Tahoma"/>
        </w:rPr>
        <w:t xml:space="preserve">brez vnaprejšnjega opozorila in brez obveznosti do izvajalca v primeru, kadar izvajalec svoje obveznosti iz okvirnega sporazuma izvaja v nasprotju z izrecnimi zahtevami/navodili naročnika ali v nasprotju s pravili stroke, </w:t>
      </w:r>
      <w:r w:rsidRPr="00C8579C">
        <w:rPr>
          <w:rFonts w:ascii="Tahoma" w:hAnsi="Tahoma" w:cs="Tahoma"/>
          <w:iCs/>
        </w:rPr>
        <w:t>tehničnimi predpisi, standardi in veljavno zakonodajo</w:t>
      </w:r>
      <w:r w:rsidRPr="00C8579C">
        <w:rPr>
          <w:rFonts w:ascii="Tahoma" w:hAnsi="Tahoma" w:cs="Tahoma"/>
        </w:rPr>
        <w:t xml:space="preserve"> ali v primeru</w:t>
      </w:r>
      <w:r w:rsidR="00BE3325">
        <w:rPr>
          <w:rFonts w:ascii="Tahoma" w:hAnsi="Tahoma" w:cs="Tahoma"/>
        </w:rPr>
        <w:t>,</w:t>
      </w:r>
      <w:r w:rsidRPr="00C8579C">
        <w:rPr>
          <w:rFonts w:ascii="Tahoma" w:hAnsi="Tahoma" w:cs="Tahoma"/>
        </w:rPr>
        <w:t xml:space="preserve"> kadar je očitno, da izvajalec ne bo izpolnil svojih obveznosti iz okvirnega sporazuma. </w:t>
      </w:r>
    </w:p>
    <w:p w14:paraId="11EC9384" w14:textId="77777777" w:rsidR="00DD7431" w:rsidRPr="00C8579C" w:rsidRDefault="00DD7431" w:rsidP="00AF65C5">
      <w:pPr>
        <w:keepNext/>
        <w:keepLines/>
        <w:jc w:val="both"/>
        <w:rPr>
          <w:rFonts w:ascii="Tahoma" w:hAnsi="Tahoma" w:cs="Tahoma"/>
        </w:rPr>
      </w:pPr>
    </w:p>
    <w:p w14:paraId="3BE3DB3C" w14:textId="023B6A62" w:rsidR="00DD7431" w:rsidRDefault="00DD7431" w:rsidP="00AF65C5">
      <w:pPr>
        <w:keepNext/>
        <w:keepLines/>
        <w:jc w:val="both"/>
        <w:rPr>
          <w:rFonts w:ascii="Tahoma" w:hAnsi="Tahoma" w:cs="Tahoma"/>
        </w:rPr>
      </w:pPr>
      <w:r w:rsidRPr="00C8579C">
        <w:rPr>
          <w:rFonts w:ascii="Tahoma" w:hAnsi="Tahoma" w:cs="Tahoma"/>
        </w:rPr>
        <w:t xml:space="preserve">O odstopu od okvirnega sporazuma bo naročnik izvajalca pisno obvestil priporočeno po pošti. </w:t>
      </w:r>
    </w:p>
    <w:p w14:paraId="0E66C12A" w14:textId="77777777" w:rsidR="00856B2F" w:rsidRPr="00C8579C" w:rsidRDefault="00856B2F" w:rsidP="00AF65C5">
      <w:pPr>
        <w:keepNext/>
        <w:keepLines/>
        <w:jc w:val="both"/>
        <w:rPr>
          <w:rFonts w:ascii="Tahoma" w:hAnsi="Tahoma" w:cs="Tahoma"/>
        </w:rPr>
      </w:pPr>
    </w:p>
    <w:p w14:paraId="5596D5BD" w14:textId="77777777" w:rsidR="00DD7431" w:rsidRPr="00C8579C" w:rsidRDefault="00DD7431" w:rsidP="00AF65C5">
      <w:pPr>
        <w:keepNext/>
        <w:keepLines/>
        <w:jc w:val="both"/>
        <w:rPr>
          <w:rFonts w:ascii="Tahoma" w:hAnsi="Tahoma" w:cs="Tahoma"/>
        </w:rPr>
      </w:pPr>
      <w:r w:rsidRPr="00C8579C">
        <w:rPr>
          <w:rFonts w:ascii="Tahoma" w:hAnsi="Tahoma" w:cs="Tahoma"/>
        </w:rPr>
        <w:t>Izvajalec ima pravico do odstopa od tega okvirnega sporazuma v primeru kršenja določil tega okvirnega sporazuma s strani naročnika. V tem primeru okvirni sporazum preneha veljati, ko naročnik prejme pisno obvestilo poslano priporočeno po pošti o odstopu od okvirnega sporazuma z navedbo razloga za odstop.</w:t>
      </w:r>
    </w:p>
    <w:p w14:paraId="16928449" w14:textId="77777777" w:rsidR="00944612" w:rsidRPr="00C8579C" w:rsidRDefault="00944612" w:rsidP="00AF65C5">
      <w:pPr>
        <w:keepNext/>
        <w:keepLines/>
        <w:jc w:val="both"/>
        <w:rPr>
          <w:rFonts w:ascii="Tahoma" w:hAnsi="Tahoma" w:cs="Tahoma"/>
        </w:rPr>
      </w:pPr>
    </w:p>
    <w:p w14:paraId="580845D2" w14:textId="642387A7" w:rsidR="00A460F0" w:rsidRDefault="00392AE2" w:rsidP="00AF65C5">
      <w:pPr>
        <w:keepNext/>
        <w:keepLines/>
        <w:tabs>
          <w:tab w:val="left" w:pos="709"/>
          <w:tab w:val="left" w:pos="1702"/>
        </w:tabs>
        <w:jc w:val="both"/>
        <w:rPr>
          <w:rFonts w:ascii="Tahoma" w:hAnsi="Tahoma" w:cs="Tahoma"/>
        </w:rPr>
      </w:pPr>
      <w:r w:rsidRPr="00C8579C">
        <w:rPr>
          <w:rFonts w:ascii="Tahoma" w:hAnsi="Tahoma" w:cs="Tahoma"/>
        </w:rPr>
        <w:t>Med veljavnostjo okvirnega sporazuma lahko naročnik, ne glede na določbe zakona, ki ureja obligacijska razmerja, odstopi od okvirnega sporazuma tudi v primerih iz 96. člena ZJN-3.</w:t>
      </w:r>
    </w:p>
    <w:p w14:paraId="4217F626" w14:textId="77777777" w:rsidR="00387EBF" w:rsidRPr="00C8579C" w:rsidRDefault="00387EBF" w:rsidP="00AF65C5">
      <w:pPr>
        <w:keepNext/>
        <w:keepLines/>
        <w:tabs>
          <w:tab w:val="left" w:pos="709"/>
          <w:tab w:val="left" w:pos="1702"/>
        </w:tabs>
        <w:jc w:val="both"/>
        <w:rPr>
          <w:rFonts w:ascii="Tahoma" w:hAnsi="Tahoma" w:cs="Tahoma"/>
        </w:rPr>
      </w:pPr>
    </w:p>
    <w:p w14:paraId="506B7629" w14:textId="21E774A0" w:rsidR="008E5D30"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8E5D30" w:rsidRPr="007D1F55">
        <w:rPr>
          <w:rFonts w:ascii="Tahoma" w:hAnsi="Tahoma" w:cs="Tahoma"/>
          <w:color w:val="000000"/>
        </w:rPr>
        <w:t>člen</w:t>
      </w:r>
    </w:p>
    <w:p w14:paraId="45A0D9D0" w14:textId="77777777" w:rsidR="008E5D30" w:rsidRPr="00C8579C" w:rsidRDefault="008E5D30" w:rsidP="00AF65C5">
      <w:pPr>
        <w:keepNext/>
        <w:keepLines/>
        <w:tabs>
          <w:tab w:val="left" w:pos="709"/>
          <w:tab w:val="left" w:pos="1702"/>
        </w:tabs>
        <w:jc w:val="both"/>
        <w:rPr>
          <w:rFonts w:ascii="Tahoma" w:hAnsi="Tahoma" w:cs="Tahoma"/>
        </w:rPr>
      </w:pPr>
    </w:p>
    <w:p w14:paraId="4CDBFAE3" w14:textId="7C3F5744" w:rsidR="00CD5B24" w:rsidRPr="00FE1859" w:rsidRDefault="00CD5B24" w:rsidP="00AF65C5">
      <w:pPr>
        <w:keepNext/>
        <w:keepLines/>
        <w:jc w:val="both"/>
        <w:rPr>
          <w:rFonts w:ascii="Tahoma" w:hAnsi="Tahoma" w:cs="Tahoma"/>
        </w:rPr>
      </w:pPr>
      <w:r w:rsidRPr="00FE1859">
        <w:rPr>
          <w:rFonts w:ascii="Tahoma" w:hAnsi="Tahoma" w:cs="Tahoma"/>
        </w:rPr>
        <w:t xml:space="preserve">Vsaka stranka okvirnega sporazuma ima pravico odpovedati okvirni sporazum </w:t>
      </w:r>
      <w:r w:rsidR="007A1BA0">
        <w:rPr>
          <w:rFonts w:ascii="Tahoma" w:hAnsi="Tahoma" w:cs="Tahoma"/>
        </w:rPr>
        <w:t>z</w:t>
      </w:r>
      <w:r w:rsidR="007A1BA0" w:rsidRPr="00FE1859">
        <w:rPr>
          <w:rFonts w:ascii="Tahoma" w:hAnsi="Tahoma" w:cs="Tahoma"/>
        </w:rPr>
        <w:t xml:space="preserve"> </w:t>
      </w:r>
      <w:r w:rsidR="00060930">
        <w:rPr>
          <w:rFonts w:ascii="Tahoma" w:hAnsi="Tahoma" w:cs="Tahoma"/>
        </w:rPr>
        <w:t>devetdeset (</w:t>
      </w:r>
      <w:r>
        <w:rPr>
          <w:rFonts w:ascii="Tahoma" w:hAnsi="Tahoma" w:cs="Tahoma"/>
        </w:rPr>
        <w:t>90</w:t>
      </w:r>
      <w:r w:rsidR="00060930">
        <w:rPr>
          <w:rFonts w:ascii="Tahoma" w:hAnsi="Tahoma" w:cs="Tahoma"/>
        </w:rPr>
        <w:t xml:space="preserve">) </w:t>
      </w:r>
      <w:r>
        <w:rPr>
          <w:rFonts w:ascii="Tahoma" w:hAnsi="Tahoma" w:cs="Tahoma"/>
        </w:rPr>
        <w:t>dnevnim</w:t>
      </w:r>
      <w:r w:rsidRPr="00FE1859">
        <w:rPr>
          <w:rFonts w:ascii="Tahoma" w:hAnsi="Tahoma" w:cs="Tahoma"/>
        </w:rPr>
        <w:t xml:space="preserve">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2E34C7D5" w14:textId="77777777" w:rsidR="00CD5B24" w:rsidRPr="00FE1859" w:rsidRDefault="00CD5B24" w:rsidP="00AF65C5">
      <w:pPr>
        <w:keepNext/>
        <w:keepLines/>
        <w:jc w:val="both"/>
        <w:rPr>
          <w:rFonts w:ascii="Tahoma" w:hAnsi="Tahoma" w:cs="Tahoma"/>
        </w:rPr>
      </w:pPr>
    </w:p>
    <w:p w14:paraId="31962DB4" w14:textId="361793B9" w:rsidR="009B0CF3" w:rsidRDefault="00CD5B24" w:rsidP="00AF65C5">
      <w:pPr>
        <w:keepNext/>
        <w:keepLines/>
        <w:jc w:val="both"/>
        <w:rPr>
          <w:rFonts w:ascii="Tahoma" w:hAnsi="Tahoma" w:cs="Tahoma"/>
        </w:rPr>
      </w:pPr>
      <w:r w:rsidRPr="00FE1859">
        <w:rPr>
          <w:rFonts w:ascii="Tahoma" w:hAnsi="Tahoma" w:cs="Tahoma"/>
        </w:rPr>
        <w:t xml:space="preserve">Izvajalec se v času </w:t>
      </w:r>
      <w:r w:rsidR="00687412">
        <w:rPr>
          <w:rFonts w:ascii="Tahoma" w:hAnsi="Tahoma" w:cs="Tahoma"/>
        </w:rPr>
        <w:t>teka odpovednega roka</w:t>
      </w:r>
      <w:r w:rsidR="00687412" w:rsidRPr="00FE1859">
        <w:rPr>
          <w:rFonts w:ascii="Tahoma" w:hAnsi="Tahoma" w:cs="Tahoma"/>
        </w:rPr>
        <w:t xml:space="preserve"> </w:t>
      </w:r>
      <w:r w:rsidR="00387EBF">
        <w:rPr>
          <w:rFonts w:ascii="Tahoma" w:hAnsi="Tahoma" w:cs="Tahoma"/>
        </w:rPr>
        <w:t xml:space="preserve">obvezuje izvajati svoje obveznosti </w:t>
      </w:r>
      <w:r w:rsidR="00687412">
        <w:rPr>
          <w:rFonts w:ascii="Tahoma" w:hAnsi="Tahoma" w:cs="Tahoma"/>
        </w:rPr>
        <w:t xml:space="preserve">in sicer vse </w:t>
      </w:r>
      <w:r>
        <w:rPr>
          <w:rFonts w:ascii="Tahoma" w:hAnsi="Tahoma" w:cs="Tahoma"/>
        </w:rPr>
        <w:t xml:space="preserve">do izteka odpovednega roka. </w:t>
      </w:r>
      <w:r w:rsidR="00D132C7" w:rsidRPr="00C8579C">
        <w:rPr>
          <w:rFonts w:ascii="Tahoma" w:hAnsi="Tahoma" w:cs="Tahoma"/>
        </w:rPr>
        <w:t>Stranki okvirnega sporazuma se lahko, s sklenitvijo aneksa k okvirnemu sporazumu, sporazumno dogovorita za d</w:t>
      </w:r>
      <w:r w:rsidR="00F23E90" w:rsidRPr="00C8579C">
        <w:rPr>
          <w:rFonts w:ascii="Tahoma" w:hAnsi="Tahoma" w:cs="Tahoma"/>
        </w:rPr>
        <w:t>aljši ali krajši odpovedni rok.</w:t>
      </w:r>
    </w:p>
    <w:p w14:paraId="75A67D54" w14:textId="77777777" w:rsidR="00FE39B5" w:rsidRDefault="00FE39B5" w:rsidP="00AA5BFB">
      <w:pPr>
        <w:keepNext/>
        <w:keepLines/>
        <w:tabs>
          <w:tab w:val="left" w:pos="851"/>
          <w:tab w:val="left" w:pos="1702"/>
        </w:tabs>
        <w:jc w:val="both"/>
        <w:rPr>
          <w:rFonts w:ascii="Tahoma" w:hAnsi="Tahoma" w:cs="Tahoma"/>
          <w:b/>
        </w:rPr>
      </w:pPr>
    </w:p>
    <w:p w14:paraId="4D7F5E97" w14:textId="77777777" w:rsidR="00FE39B5" w:rsidRDefault="00FE39B5" w:rsidP="00AA5BFB">
      <w:pPr>
        <w:keepNext/>
        <w:keepLines/>
        <w:tabs>
          <w:tab w:val="left" w:pos="851"/>
          <w:tab w:val="left" w:pos="1702"/>
        </w:tabs>
        <w:jc w:val="both"/>
        <w:rPr>
          <w:rFonts w:ascii="Tahoma" w:hAnsi="Tahoma" w:cs="Tahoma"/>
          <w:b/>
        </w:rPr>
      </w:pPr>
    </w:p>
    <w:p w14:paraId="7AC2D00B" w14:textId="77777777" w:rsidR="00AD6249" w:rsidRDefault="00AD6249" w:rsidP="00AA5BFB">
      <w:pPr>
        <w:keepNext/>
        <w:keepLines/>
        <w:tabs>
          <w:tab w:val="left" w:pos="851"/>
          <w:tab w:val="left" w:pos="1702"/>
        </w:tabs>
        <w:jc w:val="both"/>
        <w:rPr>
          <w:rFonts w:ascii="Tahoma" w:hAnsi="Tahoma" w:cs="Tahoma"/>
          <w:b/>
        </w:rPr>
      </w:pPr>
    </w:p>
    <w:p w14:paraId="03D205CB" w14:textId="77777777" w:rsidR="00AD6249" w:rsidRDefault="00AD6249" w:rsidP="00AA5BFB">
      <w:pPr>
        <w:keepNext/>
        <w:keepLines/>
        <w:tabs>
          <w:tab w:val="left" w:pos="851"/>
          <w:tab w:val="left" w:pos="1702"/>
        </w:tabs>
        <w:jc w:val="both"/>
        <w:rPr>
          <w:rFonts w:ascii="Tahoma" w:hAnsi="Tahoma" w:cs="Tahoma"/>
          <w:b/>
        </w:rPr>
      </w:pPr>
    </w:p>
    <w:p w14:paraId="29BCA333" w14:textId="77777777" w:rsidR="00AD6249" w:rsidRDefault="00AD6249" w:rsidP="00AA5BFB">
      <w:pPr>
        <w:keepNext/>
        <w:keepLines/>
        <w:tabs>
          <w:tab w:val="left" w:pos="851"/>
          <w:tab w:val="left" w:pos="1702"/>
        </w:tabs>
        <w:jc w:val="both"/>
        <w:rPr>
          <w:rFonts w:ascii="Tahoma" w:hAnsi="Tahoma" w:cs="Tahoma"/>
          <w:b/>
        </w:rPr>
      </w:pPr>
    </w:p>
    <w:p w14:paraId="3EDCF4D4" w14:textId="2B34F58B" w:rsidR="0027636D" w:rsidRPr="00C8579C" w:rsidRDefault="0027636D" w:rsidP="00AA5BFB">
      <w:pPr>
        <w:keepNext/>
        <w:keepLines/>
        <w:tabs>
          <w:tab w:val="left" w:pos="851"/>
          <w:tab w:val="left" w:pos="1702"/>
        </w:tabs>
        <w:jc w:val="both"/>
        <w:rPr>
          <w:rFonts w:ascii="Tahoma" w:hAnsi="Tahoma" w:cs="Tahoma"/>
          <w:b/>
        </w:rPr>
      </w:pPr>
      <w:r w:rsidRPr="00C8579C">
        <w:rPr>
          <w:rFonts w:ascii="Tahoma" w:hAnsi="Tahoma" w:cs="Tahoma"/>
          <w:b/>
        </w:rPr>
        <w:t>REŠEVANJE SPOROV</w:t>
      </w:r>
    </w:p>
    <w:p w14:paraId="3DA9348B" w14:textId="77777777" w:rsidR="0027636D" w:rsidRPr="00C8579C" w:rsidRDefault="0027636D" w:rsidP="00AF65C5">
      <w:pPr>
        <w:keepNext/>
        <w:keepLines/>
        <w:tabs>
          <w:tab w:val="left" w:pos="709"/>
          <w:tab w:val="left" w:pos="1702"/>
        </w:tabs>
        <w:ind w:left="1701" w:hanging="1701"/>
        <w:rPr>
          <w:rFonts w:ascii="Tahoma" w:hAnsi="Tahoma" w:cs="Tahoma"/>
          <w:b/>
        </w:rPr>
      </w:pPr>
    </w:p>
    <w:p w14:paraId="1F5195EF" w14:textId="3D543189" w:rsidR="0027636D"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27636D" w:rsidRPr="007D1F55">
        <w:rPr>
          <w:rFonts w:ascii="Tahoma" w:hAnsi="Tahoma" w:cs="Tahoma"/>
          <w:color w:val="000000"/>
        </w:rPr>
        <w:t>člen</w:t>
      </w:r>
    </w:p>
    <w:p w14:paraId="17F1B8B6" w14:textId="77777777" w:rsidR="00A460F0" w:rsidRPr="00C8579C" w:rsidRDefault="00A460F0" w:rsidP="00AF65C5">
      <w:pPr>
        <w:keepNext/>
        <w:keepLines/>
        <w:tabs>
          <w:tab w:val="left" w:pos="567"/>
          <w:tab w:val="left" w:pos="1418"/>
          <w:tab w:val="left" w:pos="1702"/>
        </w:tabs>
        <w:jc w:val="both"/>
        <w:rPr>
          <w:rFonts w:ascii="Tahoma" w:eastAsia="Calibri" w:hAnsi="Tahoma" w:cs="Tahoma"/>
        </w:rPr>
      </w:pPr>
    </w:p>
    <w:p w14:paraId="2F47CB27" w14:textId="3660A1D9" w:rsidR="00230317" w:rsidRDefault="00230317" w:rsidP="00AF65C5">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Morebitne spore, ki bi nastali v zvezi z izvajanjem </w:t>
      </w:r>
      <w:r w:rsidR="002C1258" w:rsidRPr="00C8579C">
        <w:rPr>
          <w:rFonts w:ascii="Tahoma" w:hAnsi="Tahoma" w:cs="Tahoma"/>
        </w:rPr>
        <w:t>te</w:t>
      </w:r>
      <w:r w:rsidR="00392AE2" w:rsidRPr="00C8579C">
        <w:rPr>
          <w:rFonts w:ascii="Tahoma" w:hAnsi="Tahoma" w:cs="Tahoma"/>
        </w:rPr>
        <w:t>ga</w:t>
      </w:r>
      <w:r w:rsidR="002C1258" w:rsidRPr="00C8579C">
        <w:rPr>
          <w:rFonts w:ascii="Tahoma" w:hAnsi="Tahoma" w:cs="Tahoma"/>
        </w:rPr>
        <w:t xml:space="preserve"> </w:t>
      </w:r>
      <w:r w:rsidR="00392AE2" w:rsidRPr="00C8579C">
        <w:rPr>
          <w:rFonts w:ascii="Tahoma" w:hAnsi="Tahoma" w:cs="Tahoma"/>
        </w:rPr>
        <w:t>okvirnega sporazuma</w:t>
      </w:r>
      <w:r w:rsidRPr="00C8579C">
        <w:rPr>
          <w:rFonts w:ascii="Tahoma" w:eastAsia="Calibri" w:hAnsi="Tahoma" w:cs="Tahoma"/>
        </w:rPr>
        <w:t>, bosta stranki</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skušali rešiti sporazumno.</w:t>
      </w:r>
    </w:p>
    <w:p w14:paraId="342DD1DB" w14:textId="77777777" w:rsidR="003A7184" w:rsidRPr="00C8579C" w:rsidRDefault="003A7184" w:rsidP="00AF65C5">
      <w:pPr>
        <w:keepNext/>
        <w:keepLines/>
        <w:tabs>
          <w:tab w:val="left" w:pos="567"/>
          <w:tab w:val="left" w:pos="1418"/>
          <w:tab w:val="left" w:pos="1702"/>
        </w:tabs>
        <w:jc w:val="both"/>
        <w:rPr>
          <w:rFonts w:ascii="Tahoma" w:eastAsia="Calibri" w:hAnsi="Tahoma" w:cs="Tahoma"/>
        </w:rPr>
      </w:pPr>
    </w:p>
    <w:p w14:paraId="22F82235" w14:textId="1FBC94D4" w:rsidR="00C87794" w:rsidRDefault="00230317" w:rsidP="00AF65C5">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lastRenderedPageBreak/>
        <w:t>Če spora ne bo možno rešiti sporazumno, lahko vsaka stranka</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sproži postopek za rešitev spora pri stvarno pristojnem sodišču v Ljubljani.</w:t>
      </w:r>
    </w:p>
    <w:p w14:paraId="05601687" w14:textId="3A1AFD2C" w:rsidR="00336826" w:rsidRDefault="00336826" w:rsidP="00AF65C5">
      <w:pPr>
        <w:keepNext/>
        <w:keepLines/>
        <w:tabs>
          <w:tab w:val="left" w:pos="567"/>
          <w:tab w:val="left" w:pos="1418"/>
          <w:tab w:val="left" w:pos="1702"/>
        </w:tabs>
        <w:jc w:val="both"/>
        <w:rPr>
          <w:rFonts w:ascii="Tahoma" w:eastAsia="Calibri" w:hAnsi="Tahoma" w:cs="Tahoma"/>
        </w:rPr>
      </w:pPr>
    </w:p>
    <w:p w14:paraId="7127F55E" w14:textId="77777777" w:rsidR="005A5D8C" w:rsidRDefault="005A5D8C" w:rsidP="00AF65C5">
      <w:pPr>
        <w:keepNext/>
        <w:keepLines/>
        <w:tabs>
          <w:tab w:val="left" w:pos="567"/>
          <w:tab w:val="left" w:pos="1418"/>
          <w:tab w:val="left" w:pos="1702"/>
        </w:tabs>
        <w:jc w:val="both"/>
        <w:rPr>
          <w:rFonts w:ascii="Tahoma" w:eastAsia="Calibri" w:hAnsi="Tahoma" w:cs="Tahoma"/>
        </w:rPr>
      </w:pPr>
    </w:p>
    <w:p w14:paraId="3F8950B2" w14:textId="77777777" w:rsidR="006218A4" w:rsidRPr="006218A4" w:rsidRDefault="006218A4" w:rsidP="00AA5BFB">
      <w:pPr>
        <w:keepNext/>
        <w:keepLines/>
        <w:tabs>
          <w:tab w:val="left" w:pos="851"/>
          <w:tab w:val="left" w:pos="1702"/>
        </w:tabs>
        <w:spacing w:after="200" w:line="276" w:lineRule="auto"/>
        <w:jc w:val="both"/>
        <w:rPr>
          <w:rFonts w:ascii="Tahoma" w:hAnsi="Tahoma" w:cs="Tahoma"/>
          <w:b/>
        </w:rPr>
      </w:pPr>
      <w:r w:rsidRPr="006218A4">
        <w:rPr>
          <w:rFonts w:ascii="Tahoma" w:hAnsi="Tahoma" w:cs="Tahoma"/>
          <w:b/>
        </w:rPr>
        <w:t>VIŠJA SILA</w:t>
      </w:r>
    </w:p>
    <w:p w14:paraId="0AA6658A" w14:textId="31718E2E" w:rsidR="00336826"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336826" w:rsidRPr="007D1F55">
        <w:rPr>
          <w:rFonts w:ascii="Tahoma" w:hAnsi="Tahoma" w:cs="Tahoma"/>
          <w:color w:val="000000"/>
        </w:rPr>
        <w:t>člen</w:t>
      </w:r>
    </w:p>
    <w:p w14:paraId="48203178" w14:textId="7FCF6249" w:rsidR="006218A4" w:rsidRPr="006218A4" w:rsidRDefault="006218A4" w:rsidP="00AF65C5">
      <w:pPr>
        <w:keepNext/>
        <w:keepLines/>
        <w:rPr>
          <w:rFonts w:ascii="Tahoma" w:hAnsi="Tahoma" w:cs="Tahoma"/>
        </w:rPr>
      </w:pPr>
    </w:p>
    <w:p w14:paraId="16169818" w14:textId="77777777" w:rsidR="006218A4" w:rsidRPr="006218A4" w:rsidRDefault="006218A4" w:rsidP="00AF65C5">
      <w:pPr>
        <w:keepNext/>
        <w:keepLines/>
        <w:jc w:val="both"/>
        <w:rPr>
          <w:rFonts w:ascii="Tahoma" w:hAnsi="Tahoma" w:cs="Tahoma"/>
        </w:rPr>
      </w:pPr>
      <w:r w:rsidRPr="006218A4">
        <w:rPr>
          <w:rFonts w:ascii="Tahoma" w:hAnsi="Tahoma" w:cs="Tahoma"/>
        </w:rPr>
        <w:t xml:space="preserve">Izvajalec ni odgovoren za delno ali celotno neizpolnjevanje obveznosti, če je to posledica višje sile. Višja sila pomeni zunanji vzrok, neodvisen od volje in vpliva katere koli stranke, ki je nepričakovan in nenaden in se mu ob splošni skrbnosti ni bilo moč izogniti in ga odvrniti, takšne okoliščine pa so se pojavile po sklenitvi </w:t>
      </w:r>
      <w:r w:rsidRPr="006218A4">
        <w:rPr>
          <w:rFonts w:ascii="Tahoma" w:eastAsia="Calibri" w:hAnsi="Tahoma" w:cs="Tahoma"/>
          <w:lang w:eastAsia="en-US"/>
        </w:rPr>
        <w:t>okvirnega sporazuma</w:t>
      </w:r>
      <w:r w:rsidRPr="006218A4">
        <w:rPr>
          <w:rFonts w:ascii="Tahoma" w:hAnsi="Tahoma" w:cs="Tahoma"/>
        </w:rPr>
        <w:t xml:space="preserve">. Če je izvedba obveznosti po tem okvirnem sporazumu delno ali v celoti motena oziroma preprečena zaradi višje sile, je izvajalec o tem dolžan nemudoma obvestiti naročnika. Prav tako ga je dolžan sproti obveščati o prenehanju takih okoliščin. </w:t>
      </w:r>
    </w:p>
    <w:p w14:paraId="7BD59FD7" w14:textId="77777777" w:rsidR="006218A4" w:rsidRPr="006218A4" w:rsidRDefault="006218A4" w:rsidP="00AF65C5">
      <w:pPr>
        <w:keepNext/>
        <w:keepLines/>
        <w:jc w:val="both"/>
        <w:rPr>
          <w:rFonts w:ascii="Tahoma" w:hAnsi="Tahoma" w:cs="Tahoma"/>
        </w:rPr>
      </w:pPr>
    </w:p>
    <w:p w14:paraId="4D61F41D" w14:textId="77777777" w:rsidR="006218A4" w:rsidRPr="006218A4" w:rsidRDefault="006218A4" w:rsidP="00AF65C5">
      <w:pPr>
        <w:keepNext/>
        <w:keepLines/>
        <w:jc w:val="both"/>
        <w:rPr>
          <w:rFonts w:ascii="Tahoma" w:hAnsi="Tahoma" w:cs="Tahoma"/>
        </w:rPr>
      </w:pPr>
      <w:r w:rsidRPr="006218A4">
        <w:rPr>
          <w:rFonts w:ascii="Tahoma" w:hAnsi="Tahoma" w:cs="Tahoma"/>
        </w:rPr>
        <w:t xml:space="preserve">Roki iz tega </w:t>
      </w:r>
      <w:r w:rsidRPr="006218A4">
        <w:rPr>
          <w:rFonts w:ascii="Tahoma" w:eastAsia="Calibri" w:hAnsi="Tahoma" w:cs="Tahoma"/>
          <w:lang w:eastAsia="en-US"/>
        </w:rPr>
        <w:t>okvirnega sporazuma</w:t>
      </w:r>
      <w:r w:rsidRPr="006218A4">
        <w:rPr>
          <w:rFonts w:ascii="Tahoma" w:hAnsi="Tahoma" w:cs="Tahoma"/>
        </w:rPr>
        <w:t xml:space="preserve"> se podaljšajo za čas trajanja višje sile. Izvajalec mora naročnika nemudoma pisno obvestiti o nezmožnosti pravočasne dobave blaga in pri tem tudi navesti vzroke zamude ter okvirni/pričakovani dejanski dobavni rok. Na zahtevo naročnika je izvajalec dolžan dokazati obstoj višje sile.</w:t>
      </w:r>
    </w:p>
    <w:p w14:paraId="41DEE3DD" w14:textId="77777777" w:rsidR="006218A4" w:rsidRPr="006218A4" w:rsidRDefault="006218A4" w:rsidP="00AF65C5">
      <w:pPr>
        <w:keepNext/>
        <w:keepLines/>
        <w:jc w:val="both"/>
        <w:rPr>
          <w:rFonts w:ascii="Tahoma" w:hAnsi="Tahoma" w:cs="Tahoma"/>
        </w:rPr>
      </w:pPr>
    </w:p>
    <w:p w14:paraId="50432877" w14:textId="5201719D" w:rsidR="00EC6A9C" w:rsidRDefault="006218A4" w:rsidP="00AF65C5">
      <w:pPr>
        <w:keepNext/>
        <w:keepLines/>
        <w:jc w:val="both"/>
        <w:rPr>
          <w:rFonts w:ascii="Tahoma" w:hAnsi="Tahoma" w:cs="Tahoma"/>
        </w:rPr>
      </w:pPr>
      <w:r w:rsidRPr="006218A4">
        <w:rPr>
          <w:rFonts w:ascii="Tahoma" w:hAnsi="Tahoma" w:cs="Tahoma"/>
        </w:rPr>
        <w:t>Pomanjkanje delovne sile ali materiala pri izvajalcu ali pri njegovih podizvajalcih se ne šteje za višjo silo, razen, če ni posledica le-te.</w:t>
      </w:r>
    </w:p>
    <w:p w14:paraId="34DC5856" w14:textId="77777777" w:rsidR="00C44397" w:rsidRDefault="00C44397" w:rsidP="00AF65C5">
      <w:pPr>
        <w:keepNext/>
        <w:keepLines/>
        <w:jc w:val="both"/>
        <w:rPr>
          <w:rFonts w:ascii="Tahoma" w:hAnsi="Tahoma" w:cs="Tahoma"/>
        </w:rPr>
      </w:pPr>
    </w:p>
    <w:p w14:paraId="18D2F670" w14:textId="77777777" w:rsidR="00C44397" w:rsidRDefault="00C44397" w:rsidP="00AF65C5">
      <w:pPr>
        <w:keepNext/>
        <w:keepLines/>
        <w:jc w:val="both"/>
        <w:rPr>
          <w:rFonts w:ascii="Tahoma" w:hAnsi="Tahoma" w:cs="Tahoma"/>
        </w:rPr>
      </w:pPr>
    </w:p>
    <w:p w14:paraId="0E1AD557" w14:textId="2B789FF9" w:rsidR="0082469D" w:rsidRPr="00336826" w:rsidRDefault="0082469D" w:rsidP="00AA5BFB">
      <w:pPr>
        <w:keepNext/>
        <w:keepLines/>
        <w:tabs>
          <w:tab w:val="left" w:pos="851"/>
          <w:tab w:val="left" w:pos="1702"/>
        </w:tabs>
        <w:spacing w:after="200" w:line="276" w:lineRule="auto"/>
        <w:jc w:val="both"/>
        <w:rPr>
          <w:rFonts w:ascii="Tahoma" w:hAnsi="Tahoma" w:cs="Tahoma"/>
          <w:b/>
        </w:rPr>
      </w:pPr>
      <w:r w:rsidRPr="0082469D">
        <w:rPr>
          <w:rFonts w:ascii="Tahoma" w:hAnsi="Tahoma" w:cs="Tahoma"/>
          <w:b/>
        </w:rPr>
        <w:t>PROTIKORUPCIJSKA KLAVZULA</w:t>
      </w:r>
    </w:p>
    <w:p w14:paraId="123D03A4" w14:textId="70AC74CC" w:rsidR="0082469D" w:rsidRPr="007D1F55" w:rsidRDefault="00795465" w:rsidP="00795465">
      <w:pPr>
        <w:pStyle w:val="Odstavekseznama"/>
        <w:keepNext/>
        <w:keepLines/>
        <w:numPr>
          <w:ilvl w:val="0"/>
          <w:numId w:val="30"/>
        </w:numPr>
        <w:spacing w:after="200" w:line="276" w:lineRule="auto"/>
        <w:ind w:left="426"/>
        <w:jc w:val="center"/>
        <w:rPr>
          <w:rFonts w:ascii="Tahoma" w:hAnsi="Tahoma" w:cs="Tahoma"/>
        </w:rPr>
      </w:pPr>
      <w:r>
        <w:rPr>
          <w:rFonts w:ascii="Tahoma" w:hAnsi="Tahoma" w:cs="Tahoma"/>
        </w:rPr>
        <w:t xml:space="preserve"> </w:t>
      </w:r>
      <w:r w:rsidR="0082469D" w:rsidRPr="007D1F55">
        <w:rPr>
          <w:rFonts w:ascii="Tahoma" w:hAnsi="Tahoma" w:cs="Tahoma"/>
        </w:rPr>
        <w:t>člen</w:t>
      </w:r>
    </w:p>
    <w:p w14:paraId="49C167B8" w14:textId="77777777" w:rsidR="0082469D" w:rsidRPr="0082469D" w:rsidRDefault="0082469D" w:rsidP="00AF65C5">
      <w:pPr>
        <w:keepNext/>
        <w:keepLines/>
        <w:ind w:right="-2"/>
        <w:jc w:val="both"/>
        <w:rPr>
          <w:rFonts w:ascii="Tahoma" w:eastAsia="Calibri" w:hAnsi="Tahoma" w:cs="Tahoma"/>
          <w:color w:val="000000"/>
          <w:lang w:eastAsia="en-US"/>
        </w:rPr>
      </w:pPr>
      <w:r w:rsidRPr="0082469D">
        <w:rPr>
          <w:rFonts w:ascii="Tahoma" w:eastAsia="Calibri" w:hAnsi="Tahoma" w:cs="Tahoma"/>
          <w:color w:val="000000"/>
          <w:lang w:eastAsia="en-US"/>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1BB4E014" w14:textId="77777777" w:rsidR="0082469D" w:rsidRPr="0082469D" w:rsidRDefault="0082469D" w:rsidP="00AF65C5">
      <w:pPr>
        <w:keepNext/>
        <w:keepLines/>
        <w:ind w:right="-2"/>
        <w:jc w:val="both"/>
        <w:rPr>
          <w:rFonts w:ascii="Tahoma" w:eastAsia="Calibri" w:hAnsi="Tahoma" w:cs="Tahoma"/>
          <w:color w:val="000000"/>
          <w:lang w:eastAsia="en-US"/>
        </w:rPr>
      </w:pPr>
    </w:p>
    <w:p w14:paraId="050517C4" w14:textId="1BB27B6A" w:rsidR="0082469D" w:rsidRDefault="0082469D" w:rsidP="00AF65C5">
      <w:pPr>
        <w:keepNext/>
        <w:keepLines/>
        <w:ind w:right="-2"/>
        <w:jc w:val="both"/>
        <w:rPr>
          <w:rFonts w:ascii="Tahoma" w:eastAsia="Calibri" w:hAnsi="Tahoma" w:cs="Tahoma"/>
          <w:color w:val="000000"/>
          <w:lang w:eastAsia="en-US"/>
        </w:rPr>
      </w:pPr>
      <w:r w:rsidRPr="0082469D">
        <w:rPr>
          <w:rFonts w:ascii="Tahoma" w:eastAsia="Calibri" w:hAnsi="Tahoma" w:cs="Tahoma"/>
          <w:color w:val="000000"/>
          <w:lang w:eastAsia="en-US"/>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73F56B10" w14:textId="77777777" w:rsidR="00FE39B5" w:rsidRDefault="00FE39B5" w:rsidP="00AA5BFB">
      <w:pPr>
        <w:keepNext/>
        <w:keepLines/>
        <w:tabs>
          <w:tab w:val="left" w:pos="851"/>
          <w:tab w:val="left" w:pos="1702"/>
        </w:tabs>
        <w:jc w:val="both"/>
        <w:rPr>
          <w:rFonts w:ascii="Tahoma" w:hAnsi="Tahoma" w:cs="Tahoma"/>
          <w:b/>
        </w:rPr>
      </w:pPr>
    </w:p>
    <w:p w14:paraId="467CDE9A" w14:textId="77777777" w:rsidR="00FE39B5" w:rsidRDefault="00FE39B5" w:rsidP="00AA5BFB">
      <w:pPr>
        <w:keepNext/>
        <w:keepLines/>
        <w:tabs>
          <w:tab w:val="left" w:pos="851"/>
          <w:tab w:val="left" w:pos="1702"/>
        </w:tabs>
        <w:jc w:val="both"/>
        <w:rPr>
          <w:rFonts w:ascii="Tahoma" w:hAnsi="Tahoma" w:cs="Tahoma"/>
          <w:b/>
        </w:rPr>
      </w:pPr>
    </w:p>
    <w:p w14:paraId="1F07B31D" w14:textId="77777777" w:rsidR="00AD6249" w:rsidRDefault="00AD6249" w:rsidP="00AA5BFB">
      <w:pPr>
        <w:keepNext/>
        <w:keepLines/>
        <w:tabs>
          <w:tab w:val="left" w:pos="851"/>
          <w:tab w:val="left" w:pos="1702"/>
        </w:tabs>
        <w:jc w:val="both"/>
        <w:rPr>
          <w:rFonts w:ascii="Tahoma" w:hAnsi="Tahoma" w:cs="Tahoma"/>
          <w:b/>
        </w:rPr>
      </w:pPr>
    </w:p>
    <w:p w14:paraId="11E2C422" w14:textId="77777777" w:rsidR="00AD6249" w:rsidRDefault="00AD6249" w:rsidP="00AA5BFB">
      <w:pPr>
        <w:keepNext/>
        <w:keepLines/>
        <w:tabs>
          <w:tab w:val="left" w:pos="851"/>
          <w:tab w:val="left" w:pos="1702"/>
        </w:tabs>
        <w:jc w:val="both"/>
        <w:rPr>
          <w:rFonts w:ascii="Tahoma" w:hAnsi="Tahoma" w:cs="Tahoma"/>
          <w:b/>
        </w:rPr>
      </w:pPr>
    </w:p>
    <w:p w14:paraId="4A426E9F" w14:textId="77777777" w:rsidR="00AD6249" w:rsidRDefault="00AD6249" w:rsidP="00AA5BFB">
      <w:pPr>
        <w:keepNext/>
        <w:keepLines/>
        <w:tabs>
          <w:tab w:val="left" w:pos="851"/>
          <w:tab w:val="left" w:pos="1702"/>
        </w:tabs>
        <w:jc w:val="both"/>
        <w:rPr>
          <w:rFonts w:ascii="Tahoma" w:hAnsi="Tahoma" w:cs="Tahoma"/>
          <w:b/>
        </w:rPr>
      </w:pPr>
    </w:p>
    <w:p w14:paraId="55C22E43" w14:textId="77777777" w:rsidR="00AD6249" w:rsidRDefault="00AD6249" w:rsidP="00AA5BFB">
      <w:pPr>
        <w:keepNext/>
        <w:keepLines/>
        <w:tabs>
          <w:tab w:val="left" w:pos="851"/>
          <w:tab w:val="left" w:pos="1702"/>
        </w:tabs>
        <w:jc w:val="both"/>
        <w:rPr>
          <w:rFonts w:ascii="Tahoma" w:hAnsi="Tahoma" w:cs="Tahoma"/>
          <w:b/>
        </w:rPr>
      </w:pPr>
    </w:p>
    <w:p w14:paraId="313E3CCC" w14:textId="719AABEA" w:rsidR="00481660" w:rsidRPr="0082469D" w:rsidRDefault="0027636D" w:rsidP="00AA5BFB">
      <w:pPr>
        <w:keepNext/>
        <w:keepLines/>
        <w:tabs>
          <w:tab w:val="left" w:pos="851"/>
          <w:tab w:val="left" w:pos="1702"/>
        </w:tabs>
        <w:jc w:val="both"/>
        <w:rPr>
          <w:rFonts w:ascii="Tahoma" w:hAnsi="Tahoma" w:cs="Tahoma"/>
        </w:rPr>
      </w:pPr>
      <w:r w:rsidRPr="00C8579C">
        <w:rPr>
          <w:rFonts w:ascii="Tahoma" w:hAnsi="Tahoma" w:cs="Tahoma"/>
          <w:b/>
        </w:rPr>
        <w:t>OSTALE DOLOČBE</w:t>
      </w:r>
    </w:p>
    <w:p w14:paraId="6F14F0A8" w14:textId="77777777" w:rsidR="00893D18" w:rsidRPr="00C8579C" w:rsidRDefault="00893D18" w:rsidP="00AF65C5">
      <w:pPr>
        <w:keepNext/>
        <w:keepLines/>
        <w:tabs>
          <w:tab w:val="left" w:pos="567"/>
          <w:tab w:val="left" w:pos="1418"/>
          <w:tab w:val="left" w:pos="1702"/>
        </w:tabs>
        <w:jc w:val="both"/>
        <w:rPr>
          <w:rFonts w:ascii="Tahoma" w:hAnsi="Tahoma" w:cs="Tahoma"/>
        </w:rPr>
      </w:pPr>
    </w:p>
    <w:p w14:paraId="5FD28FA6" w14:textId="19019F64" w:rsidR="00D030E2"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253633" w:rsidRPr="007D1F55">
        <w:rPr>
          <w:rFonts w:ascii="Tahoma" w:hAnsi="Tahoma" w:cs="Tahoma"/>
          <w:color w:val="000000"/>
        </w:rPr>
        <w:t>č</w:t>
      </w:r>
      <w:r w:rsidR="00337D19" w:rsidRPr="007D1F55">
        <w:rPr>
          <w:rFonts w:ascii="Tahoma" w:hAnsi="Tahoma" w:cs="Tahoma"/>
          <w:color w:val="000000"/>
        </w:rPr>
        <w:t>len</w:t>
      </w:r>
    </w:p>
    <w:p w14:paraId="2BDDB28A" w14:textId="77777777" w:rsidR="00253633" w:rsidRPr="00C8579C" w:rsidRDefault="00253633" w:rsidP="00AF65C5">
      <w:pPr>
        <w:keepNext/>
        <w:keepLines/>
        <w:rPr>
          <w:rFonts w:ascii="Tahoma" w:hAnsi="Tahoma" w:cs="Tahoma"/>
        </w:rPr>
      </w:pPr>
    </w:p>
    <w:p w14:paraId="73172CCD" w14:textId="07FEF261" w:rsidR="00253633" w:rsidRDefault="00253633" w:rsidP="00AF65C5">
      <w:pPr>
        <w:keepNext/>
        <w:keepLines/>
        <w:jc w:val="both"/>
        <w:rPr>
          <w:rFonts w:ascii="Tahoma" w:hAnsi="Tahoma" w:cs="Tahoma"/>
        </w:rPr>
      </w:pPr>
      <w:r w:rsidRPr="00C8579C">
        <w:rPr>
          <w:rFonts w:ascii="Tahoma" w:hAnsi="Tahoma" w:cs="Tahoma"/>
        </w:rPr>
        <w:t>Morebitne spremembe ali dopolnitve tega okvirnega sporazuma veljajo samo v pisni obliki in v primeru, da jih podpišeta obe stranki okvirnega sporazuma.</w:t>
      </w:r>
    </w:p>
    <w:p w14:paraId="5AA5358C" w14:textId="77777777" w:rsidR="00E662D6" w:rsidRPr="00C8579C" w:rsidRDefault="00E662D6" w:rsidP="00AF65C5">
      <w:pPr>
        <w:keepNext/>
        <w:keepLines/>
        <w:jc w:val="both"/>
        <w:rPr>
          <w:rFonts w:ascii="Tahoma" w:hAnsi="Tahoma" w:cs="Tahoma"/>
        </w:rPr>
      </w:pPr>
    </w:p>
    <w:p w14:paraId="3FBC13FF" w14:textId="77777777" w:rsidR="008C77E8" w:rsidRPr="00C8579C" w:rsidRDefault="008C77E8" w:rsidP="00AF65C5">
      <w:pPr>
        <w:keepNext/>
        <w:keepLines/>
        <w:tabs>
          <w:tab w:val="left" w:pos="567"/>
          <w:tab w:val="left" w:pos="1418"/>
          <w:tab w:val="left" w:pos="1702"/>
        </w:tabs>
        <w:jc w:val="both"/>
        <w:rPr>
          <w:rFonts w:ascii="Tahoma" w:hAnsi="Tahoma" w:cs="Tahoma"/>
        </w:rPr>
      </w:pPr>
      <w:r w:rsidRPr="00C8579C">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2D57FF58" w14:textId="77777777" w:rsidR="008C77E8" w:rsidRPr="00C8579C" w:rsidRDefault="008C77E8" w:rsidP="00AF65C5">
      <w:pPr>
        <w:keepNext/>
        <w:keepLines/>
        <w:tabs>
          <w:tab w:val="left" w:pos="567"/>
          <w:tab w:val="left" w:pos="1418"/>
          <w:tab w:val="left" w:pos="1702"/>
        </w:tabs>
        <w:jc w:val="both"/>
        <w:rPr>
          <w:rFonts w:ascii="Tahoma" w:hAnsi="Tahoma" w:cs="Tahoma"/>
        </w:rPr>
      </w:pPr>
    </w:p>
    <w:p w14:paraId="23EBA76A" w14:textId="68815702" w:rsidR="008C77E8" w:rsidRDefault="008C77E8" w:rsidP="00AF65C5">
      <w:pPr>
        <w:keepNext/>
        <w:keepLines/>
        <w:tabs>
          <w:tab w:val="left" w:pos="567"/>
          <w:tab w:val="left" w:pos="1418"/>
          <w:tab w:val="left" w:pos="1702"/>
        </w:tabs>
        <w:jc w:val="both"/>
        <w:rPr>
          <w:rFonts w:ascii="Tahoma" w:hAnsi="Tahoma" w:cs="Tahoma"/>
        </w:rPr>
      </w:pPr>
      <w:r w:rsidRPr="00C8579C">
        <w:rPr>
          <w:rFonts w:ascii="Tahoma" w:hAnsi="Tahoma" w:cs="Tahoma"/>
        </w:rPr>
        <w:lastRenderedPageBreak/>
        <w:t>Izvajalec s podpisom tega okvirnega sporazuma jamči, da mu je poznan predmet okvirnega sporazuma in vsi riziki, ki bodo spremljali izvedbo, da je seznanjen z razpisnimi zahtevami in s tehnično dokumentacijo, ter da so mu razumljivi in jasni pogoji in okolišč</w:t>
      </w:r>
      <w:r w:rsidR="006C452B">
        <w:rPr>
          <w:rFonts w:ascii="Tahoma" w:hAnsi="Tahoma" w:cs="Tahoma"/>
        </w:rPr>
        <w:t>ine za pravilno izvedbo dobav</w:t>
      </w:r>
      <w:r w:rsidRPr="00C8579C">
        <w:rPr>
          <w:rFonts w:ascii="Tahoma" w:hAnsi="Tahoma" w:cs="Tahoma"/>
        </w:rPr>
        <w:t>. Izvajalec se strinja, da lahko naročnik prekine medsebojno razmerje v primeru nespoštovanja določil okvirnega sporazuma in določil javnega naročanja, brez odškodninske odgovornosti do izvajalca.</w:t>
      </w:r>
    </w:p>
    <w:p w14:paraId="32B4EA51" w14:textId="77777777" w:rsidR="00CD5B24" w:rsidRPr="00C8579C" w:rsidRDefault="00CD5B24" w:rsidP="00AF65C5">
      <w:pPr>
        <w:keepNext/>
        <w:keepLines/>
        <w:tabs>
          <w:tab w:val="left" w:pos="567"/>
          <w:tab w:val="left" w:pos="1418"/>
          <w:tab w:val="left" w:pos="1702"/>
        </w:tabs>
        <w:jc w:val="both"/>
        <w:rPr>
          <w:rFonts w:ascii="Tahoma" w:hAnsi="Tahoma" w:cs="Tahoma"/>
        </w:rPr>
      </w:pPr>
    </w:p>
    <w:p w14:paraId="78B098EB" w14:textId="7B97D896" w:rsidR="00750EE0" w:rsidRDefault="00392AE2" w:rsidP="00AF65C5">
      <w:pPr>
        <w:keepNext/>
        <w:keepLines/>
        <w:tabs>
          <w:tab w:val="left" w:pos="567"/>
          <w:tab w:val="left" w:pos="1418"/>
          <w:tab w:val="left" w:pos="1702"/>
        </w:tabs>
        <w:jc w:val="both"/>
        <w:rPr>
          <w:rFonts w:ascii="Tahoma" w:hAnsi="Tahoma" w:cs="Tahoma"/>
        </w:rPr>
      </w:pPr>
      <w:r w:rsidRPr="00C8579C">
        <w:rPr>
          <w:rFonts w:ascii="Tahoma" w:hAnsi="Tahoma" w:cs="Tahoma"/>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w:t>
      </w:r>
      <w:r w:rsidR="00BA77D9" w:rsidRPr="00C8579C">
        <w:rPr>
          <w:rFonts w:ascii="Tahoma" w:hAnsi="Tahoma" w:cs="Tahoma"/>
        </w:rPr>
        <w:t xml:space="preserve"> oz. informacij</w:t>
      </w:r>
      <w:r w:rsidRPr="00C8579C">
        <w:rPr>
          <w:rFonts w:ascii="Tahoma" w:hAnsi="Tahoma" w:cs="Tahoma"/>
        </w:rPr>
        <w:t>, ki po veljavnih predpisih štejejo za javne.</w:t>
      </w:r>
    </w:p>
    <w:p w14:paraId="2A2E1244" w14:textId="77777777" w:rsidR="00C44397" w:rsidRDefault="00C44397" w:rsidP="00AF65C5">
      <w:pPr>
        <w:keepNext/>
        <w:keepLines/>
        <w:tabs>
          <w:tab w:val="left" w:pos="567"/>
          <w:tab w:val="left" w:pos="1418"/>
          <w:tab w:val="left" w:pos="1702"/>
        </w:tabs>
        <w:jc w:val="both"/>
        <w:rPr>
          <w:rFonts w:ascii="Tahoma" w:hAnsi="Tahoma" w:cs="Tahoma"/>
        </w:rPr>
      </w:pPr>
    </w:p>
    <w:p w14:paraId="6A98A001" w14:textId="24EADCC3" w:rsidR="00D37614"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D37614" w:rsidRPr="007D1F55">
        <w:rPr>
          <w:rFonts w:ascii="Tahoma" w:hAnsi="Tahoma" w:cs="Tahoma"/>
          <w:color w:val="000000"/>
        </w:rPr>
        <w:t>člen</w:t>
      </w:r>
    </w:p>
    <w:p w14:paraId="7FE69FCB" w14:textId="77777777" w:rsidR="00D37614" w:rsidRDefault="00D37614" w:rsidP="00D37614">
      <w:pPr>
        <w:keepNext/>
        <w:keepLines/>
        <w:tabs>
          <w:tab w:val="num" w:pos="720"/>
        </w:tabs>
        <w:suppressAutoHyphens/>
        <w:rPr>
          <w:rFonts w:ascii="Tahoma" w:hAnsi="Tahoma" w:cs="Tahoma"/>
          <w:color w:val="000000"/>
        </w:rPr>
      </w:pPr>
    </w:p>
    <w:p w14:paraId="77E685B3" w14:textId="62F8FAB3" w:rsidR="00D37614" w:rsidRDefault="00D37614" w:rsidP="00D37614">
      <w:pPr>
        <w:keepNext/>
        <w:keepLines/>
        <w:suppressAutoHyphens/>
        <w:jc w:val="both"/>
        <w:rPr>
          <w:rFonts w:ascii="Tahoma" w:hAnsi="Tahoma" w:cs="Tahoma"/>
          <w:color w:val="000000"/>
        </w:rPr>
      </w:pPr>
      <w:r>
        <w:rPr>
          <w:rFonts w:ascii="Tahoma" w:hAnsi="Tahoma" w:cs="Tahoma"/>
          <w:color w:val="000000"/>
        </w:rPr>
        <w:t xml:space="preserve">Izvajalec mora pri izvajanju okvirnega sporazuma upoštevati in spoštovani </w:t>
      </w:r>
      <w:r w:rsidRPr="00D37614">
        <w:rPr>
          <w:rFonts w:ascii="Tahoma" w:hAnsi="Tahoma" w:cs="Tahoma"/>
        </w:rPr>
        <w:t>splošne pogoje informacijske in kibernetske varnosti Skupine JAVNI HOLDING</w:t>
      </w:r>
      <w:r w:rsidR="00C44397">
        <w:rPr>
          <w:rFonts w:ascii="Tahoma" w:hAnsi="Tahoma" w:cs="Tahoma"/>
          <w:color w:val="000000"/>
        </w:rPr>
        <w:t>:</w:t>
      </w:r>
    </w:p>
    <w:p w14:paraId="4132511B" w14:textId="72D286AD" w:rsidR="00D37614" w:rsidRPr="00D37614" w:rsidRDefault="00D37614" w:rsidP="007D1F55">
      <w:pPr>
        <w:keepNext/>
        <w:keepLines/>
        <w:numPr>
          <w:ilvl w:val="0"/>
          <w:numId w:val="7"/>
        </w:numPr>
        <w:ind w:left="360" w:hanging="180"/>
        <w:jc w:val="both"/>
        <w:rPr>
          <w:rFonts w:ascii="Tahoma" w:hAnsi="Tahoma" w:cs="Tahoma"/>
          <w:color w:val="000000"/>
        </w:rPr>
      </w:pPr>
      <w:r w:rsidRPr="00D37614">
        <w:rPr>
          <w:rFonts w:ascii="Tahoma" w:hAnsi="Tahoma" w:cs="Tahoma"/>
          <w:color w:val="000000"/>
        </w:rPr>
        <w:t xml:space="preserve">predmet naročila oziroma ponudbe mora biti skladen z Zakonom o informacijski varnosti (Ur. l. RS, št. 40/25, v nadaljevanju: ZInfV-1) in zasnovan tako, da skupini JAVNI HOLDING Ljubljana, ki jo sestavljajo obvladujoča družba JAVNI HOLDING Ljubljana, </w:t>
      </w:r>
      <w:proofErr w:type="spellStart"/>
      <w:r w:rsidRPr="00D37614">
        <w:rPr>
          <w:rFonts w:ascii="Tahoma" w:hAnsi="Tahoma" w:cs="Tahoma"/>
          <w:color w:val="000000"/>
        </w:rPr>
        <w:t>d.o.o</w:t>
      </w:r>
      <w:proofErr w:type="spellEnd"/>
      <w:r w:rsidRPr="00D37614">
        <w:rPr>
          <w:rFonts w:ascii="Tahoma" w:hAnsi="Tahoma" w:cs="Tahoma"/>
          <w:color w:val="000000"/>
        </w:rPr>
        <w:t xml:space="preserve">. in povezane družbe JAVNO PODJETJE ENERGETIKA LJUBLJANA </w:t>
      </w:r>
      <w:proofErr w:type="spellStart"/>
      <w:r w:rsidRPr="00D37614">
        <w:rPr>
          <w:rFonts w:ascii="Tahoma" w:hAnsi="Tahoma" w:cs="Tahoma"/>
          <w:color w:val="000000"/>
        </w:rPr>
        <w:t>d.o.o</w:t>
      </w:r>
      <w:proofErr w:type="spellEnd"/>
      <w:r w:rsidRPr="00D37614">
        <w:rPr>
          <w:rFonts w:ascii="Tahoma" w:hAnsi="Tahoma" w:cs="Tahoma"/>
          <w:color w:val="000000"/>
        </w:rPr>
        <w:t xml:space="preserve">., JAVNO PODJETJE VODOVOD KANALIZACIJA SNAGA </w:t>
      </w:r>
      <w:proofErr w:type="spellStart"/>
      <w:r w:rsidRPr="00D37614">
        <w:rPr>
          <w:rFonts w:ascii="Tahoma" w:hAnsi="Tahoma" w:cs="Tahoma"/>
          <w:color w:val="000000"/>
        </w:rPr>
        <w:t>d.o.o</w:t>
      </w:r>
      <w:proofErr w:type="spellEnd"/>
      <w:r w:rsidRPr="00D37614">
        <w:rPr>
          <w:rFonts w:ascii="Tahoma" w:hAnsi="Tahoma" w:cs="Tahoma"/>
          <w:color w:val="000000"/>
        </w:rPr>
        <w:t xml:space="preserve">. in JAVNO PODJETJE LJUBLJANSKI POTNIŠKI PROMET, </w:t>
      </w:r>
      <w:proofErr w:type="spellStart"/>
      <w:r w:rsidRPr="00D37614">
        <w:rPr>
          <w:rFonts w:ascii="Tahoma" w:hAnsi="Tahoma" w:cs="Tahoma"/>
          <w:color w:val="000000"/>
        </w:rPr>
        <w:t>d.o.o</w:t>
      </w:r>
      <w:proofErr w:type="spellEnd"/>
      <w:r w:rsidRPr="00D37614">
        <w:rPr>
          <w:rFonts w:ascii="Tahoma" w:hAnsi="Tahoma" w:cs="Tahoma"/>
          <w:color w:val="000000"/>
        </w:rPr>
        <w:t xml:space="preserve">. ter družbi Javno podjetje Ljubljanska parkirišča in tržnice, </w:t>
      </w:r>
      <w:proofErr w:type="spellStart"/>
      <w:r w:rsidRPr="00D37614">
        <w:rPr>
          <w:rFonts w:ascii="Tahoma" w:hAnsi="Tahoma" w:cs="Tahoma"/>
          <w:color w:val="000000"/>
        </w:rPr>
        <w:t>d.o.o</w:t>
      </w:r>
      <w:proofErr w:type="spellEnd"/>
      <w:r w:rsidRPr="00D37614">
        <w:rPr>
          <w:rFonts w:ascii="Tahoma" w:hAnsi="Tahoma" w:cs="Tahoma"/>
          <w:color w:val="000000"/>
        </w:rPr>
        <w:t xml:space="preserve">. in ŽALE Javno podjetje, </w:t>
      </w:r>
      <w:proofErr w:type="spellStart"/>
      <w:r w:rsidRPr="00D37614">
        <w:rPr>
          <w:rFonts w:ascii="Tahoma" w:hAnsi="Tahoma" w:cs="Tahoma"/>
          <w:color w:val="000000"/>
        </w:rPr>
        <w:t>d.o.o</w:t>
      </w:r>
      <w:proofErr w:type="spellEnd"/>
      <w:r w:rsidRPr="00D37614">
        <w:rPr>
          <w:rFonts w:ascii="Tahoma" w:hAnsi="Tahoma" w:cs="Tahoma"/>
          <w:color w:val="000000"/>
        </w:rPr>
        <w:t xml:space="preserve">.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Pr>
          <w:rFonts w:ascii="Tahoma" w:hAnsi="Tahoma" w:cs="Tahoma"/>
          <w:color w:val="000000"/>
        </w:rPr>
        <w:t>izvajalca</w:t>
      </w:r>
      <w:r w:rsidRPr="00D37614">
        <w:rPr>
          <w:rFonts w:ascii="Tahoma" w:hAnsi="Tahoma" w:cs="Tahoma"/>
          <w:color w:val="000000"/>
        </w:rPr>
        <w:t>, vsi operativni, zgodovinski in dnevniški podatki pa morajo biti shranjeni v lokalnem okolju naročnika;</w:t>
      </w:r>
    </w:p>
    <w:p w14:paraId="425E4F33" w14:textId="072F8AA5" w:rsidR="00D37614" w:rsidRPr="00D37614" w:rsidRDefault="00D37614" w:rsidP="007D1F55">
      <w:pPr>
        <w:keepNext/>
        <w:keepLines/>
        <w:numPr>
          <w:ilvl w:val="0"/>
          <w:numId w:val="7"/>
        </w:numPr>
        <w:ind w:left="360" w:hanging="180"/>
        <w:jc w:val="both"/>
        <w:rPr>
          <w:rFonts w:ascii="Tahoma" w:hAnsi="Tahoma" w:cs="Tahoma"/>
          <w:color w:val="000000"/>
        </w:rPr>
      </w:pPr>
      <w:r>
        <w:rPr>
          <w:rFonts w:ascii="Tahoma" w:hAnsi="Tahoma" w:cs="Tahoma"/>
          <w:color w:val="000000"/>
        </w:rPr>
        <w:t>izvajalec</w:t>
      </w:r>
      <w:r w:rsidRPr="00D37614">
        <w:rPr>
          <w:rFonts w:ascii="Tahoma" w:hAnsi="Tahoma" w:cs="Tahoma"/>
          <w:color w:val="000000"/>
        </w:rPr>
        <w:t xml:space="preserve"> mora naročnika nemudoma seznaniti s pomembnim varnostnim incidentom s področja informacijske in kibernetske varnosti;</w:t>
      </w:r>
    </w:p>
    <w:p w14:paraId="371141ED" w14:textId="131CB313" w:rsidR="00D37614" w:rsidRPr="00D37614" w:rsidRDefault="00D37614" w:rsidP="007D1F55">
      <w:pPr>
        <w:keepNext/>
        <w:keepLines/>
        <w:numPr>
          <w:ilvl w:val="0"/>
          <w:numId w:val="7"/>
        </w:numPr>
        <w:ind w:left="360" w:hanging="180"/>
        <w:jc w:val="both"/>
        <w:rPr>
          <w:rFonts w:ascii="Tahoma" w:hAnsi="Tahoma" w:cs="Tahoma"/>
          <w:color w:val="000000"/>
        </w:rPr>
      </w:pPr>
      <w:r w:rsidRPr="00D37614">
        <w:rPr>
          <w:rFonts w:ascii="Tahoma" w:hAnsi="Tahoma" w:cs="Tahoma"/>
          <w:color w:val="000000"/>
        </w:rPr>
        <w:t xml:space="preserve">vsa postopanja </w:t>
      </w:r>
      <w:r>
        <w:rPr>
          <w:rFonts w:ascii="Tahoma" w:hAnsi="Tahoma" w:cs="Tahoma"/>
          <w:color w:val="000000"/>
        </w:rPr>
        <w:t>izvajalca</w:t>
      </w:r>
      <w:r w:rsidRPr="00D37614">
        <w:rPr>
          <w:rFonts w:ascii="Tahoma" w:hAnsi="Tahoma" w:cs="Tahoma"/>
          <w:color w:val="000000"/>
        </w:rPr>
        <w:t xml:space="preserve"> po teh </w:t>
      </w:r>
      <w:r>
        <w:rPr>
          <w:rFonts w:ascii="Tahoma" w:hAnsi="Tahoma" w:cs="Tahoma"/>
          <w:color w:val="000000"/>
        </w:rPr>
        <w:t>p</w:t>
      </w:r>
      <w:r w:rsidRPr="00D37614">
        <w:rPr>
          <w:rFonts w:ascii="Tahoma" w:hAnsi="Tahoma" w:cs="Tahoma"/>
          <w:color w:val="000000"/>
        </w:rPr>
        <w:t>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2C1AF83E" w14:textId="0F457627" w:rsidR="00D37614" w:rsidRPr="00D37614" w:rsidRDefault="00D37614" w:rsidP="007D1F55">
      <w:pPr>
        <w:keepNext/>
        <w:keepLines/>
        <w:numPr>
          <w:ilvl w:val="0"/>
          <w:numId w:val="7"/>
        </w:numPr>
        <w:ind w:left="360" w:hanging="180"/>
        <w:jc w:val="both"/>
        <w:rPr>
          <w:rFonts w:ascii="Tahoma" w:hAnsi="Tahoma" w:cs="Tahoma"/>
          <w:color w:val="000000"/>
        </w:rPr>
      </w:pPr>
      <w:r>
        <w:rPr>
          <w:rFonts w:ascii="Tahoma" w:hAnsi="Tahoma" w:cs="Tahoma"/>
          <w:color w:val="000000"/>
        </w:rPr>
        <w:t>izvajalec</w:t>
      </w:r>
      <w:r w:rsidRPr="00D37614">
        <w:rPr>
          <w:rFonts w:ascii="Tahoma" w:hAnsi="Tahoma" w:cs="Tahoma"/>
          <w:color w:val="000000"/>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w:t>
      </w:r>
      <w:r>
        <w:rPr>
          <w:rFonts w:ascii="Tahoma" w:hAnsi="Tahoma" w:cs="Tahoma"/>
          <w:color w:val="000000"/>
        </w:rPr>
        <w:t>Izvajalec</w:t>
      </w:r>
      <w:r w:rsidRPr="00D37614">
        <w:rPr>
          <w:rFonts w:ascii="Tahoma" w:hAnsi="Tahoma" w:cs="Tahoma"/>
          <w:color w:val="000000"/>
        </w:rPr>
        <w:t xml:space="preserve"> mora na zahtevo naročnika zagotoviti dostop do relevantne dokumentacije, postopkov, evidenc in informacij, povezanih z izvajanjem </w:t>
      </w:r>
      <w:r>
        <w:rPr>
          <w:rFonts w:ascii="Tahoma" w:hAnsi="Tahoma" w:cs="Tahoma"/>
          <w:color w:val="000000"/>
        </w:rPr>
        <w:t>dobav po okvirnem sporazumu</w:t>
      </w:r>
      <w:r w:rsidRPr="00D37614">
        <w:rPr>
          <w:rFonts w:ascii="Tahoma" w:hAnsi="Tahoma" w:cs="Tahoma"/>
          <w:color w:val="000000"/>
        </w:rPr>
        <w:t>;</w:t>
      </w:r>
    </w:p>
    <w:p w14:paraId="21B21F84" w14:textId="23A62D41" w:rsidR="00D37614" w:rsidRDefault="00D37614" w:rsidP="007D1F55">
      <w:pPr>
        <w:keepNext/>
        <w:keepLines/>
        <w:numPr>
          <w:ilvl w:val="0"/>
          <w:numId w:val="7"/>
        </w:numPr>
        <w:ind w:left="360" w:hanging="180"/>
        <w:jc w:val="both"/>
        <w:rPr>
          <w:rFonts w:ascii="Tahoma" w:hAnsi="Tahoma" w:cs="Tahoma"/>
          <w:color w:val="000000"/>
        </w:rPr>
      </w:pPr>
      <w:r>
        <w:rPr>
          <w:rFonts w:ascii="Tahoma" w:hAnsi="Tahoma" w:cs="Tahoma"/>
          <w:color w:val="000000"/>
        </w:rPr>
        <w:t>izvajalec</w:t>
      </w:r>
      <w:r w:rsidRPr="00D37614">
        <w:rPr>
          <w:rFonts w:ascii="Tahoma" w:hAnsi="Tahoma" w:cs="Tahoma"/>
          <w:color w:val="000000"/>
        </w:rPr>
        <w:t xml:space="preserve"> v razmerju do naročnika v celoti odgovarja za spoštovanje teh pogojev s strani vseh gospodarskih subjektov, s katerimi izvaja predmet </w:t>
      </w:r>
      <w:r>
        <w:rPr>
          <w:rFonts w:ascii="Tahoma" w:hAnsi="Tahoma" w:cs="Tahoma"/>
          <w:color w:val="000000"/>
        </w:rPr>
        <w:t>okvirnega sporazuma</w:t>
      </w:r>
      <w:r w:rsidRPr="00D37614">
        <w:rPr>
          <w:rFonts w:ascii="Tahoma" w:hAnsi="Tahoma" w:cs="Tahoma"/>
          <w:color w:val="000000"/>
        </w:rPr>
        <w:t>.</w:t>
      </w:r>
    </w:p>
    <w:p w14:paraId="74DDC8A1" w14:textId="77777777" w:rsidR="00FE39B5" w:rsidRDefault="00FE39B5" w:rsidP="00FE39B5">
      <w:pPr>
        <w:keepNext/>
        <w:keepLines/>
        <w:jc w:val="both"/>
        <w:rPr>
          <w:rFonts w:ascii="Tahoma" w:hAnsi="Tahoma" w:cs="Tahoma"/>
          <w:color w:val="000000"/>
        </w:rPr>
      </w:pPr>
    </w:p>
    <w:p w14:paraId="31871C1D" w14:textId="77777777" w:rsidR="00FE39B5" w:rsidRPr="00D37614" w:rsidRDefault="00FE39B5" w:rsidP="00FE39B5">
      <w:pPr>
        <w:keepNext/>
        <w:keepLines/>
        <w:jc w:val="both"/>
        <w:rPr>
          <w:rFonts w:ascii="Tahoma" w:hAnsi="Tahoma" w:cs="Tahoma"/>
          <w:color w:val="000000"/>
        </w:rPr>
      </w:pPr>
    </w:p>
    <w:p w14:paraId="4933E908" w14:textId="77777777" w:rsidR="007D1F55" w:rsidRDefault="007D1F55">
      <w:pPr>
        <w:keepNext/>
        <w:keepLines/>
        <w:tabs>
          <w:tab w:val="num" w:pos="720"/>
        </w:tabs>
        <w:suppressAutoHyphens/>
        <w:rPr>
          <w:rFonts w:ascii="Tahoma" w:hAnsi="Tahoma" w:cs="Tahoma"/>
          <w:color w:val="000000"/>
        </w:rPr>
      </w:pPr>
    </w:p>
    <w:p w14:paraId="29E7792A" w14:textId="28762540" w:rsidR="00CA7A3B"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CA7A3B" w:rsidRPr="007D1F55">
        <w:rPr>
          <w:rFonts w:ascii="Tahoma" w:hAnsi="Tahoma" w:cs="Tahoma"/>
          <w:color w:val="000000"/>
        </w:rPr>
        <w:t>člen</w:t>
      </w:r>
    </w:p>
    <w:p w14:paraId="30201B99" w14:textId="77777777" w:rsidR="00CA7A3B" w:rsidRPr="00C8579C" w:rsidRDefault="00CA7A3B" w:rsidP="00AF65C5">
      <w:pPr>
        <w:keepNext/>
        <w:keepLines/>
        <w:ind w:left="426"/>
        <w:jc w:val="center"/>
        <w:rPr>
          <w:rFonts w:ascii="Tahoma" w:hAnsi="Tahoma" w:cs="Tahoma"/>
        </w:rPr>
      </w:pPr>
    </w:p>
    <w:p w14:paraId="43EC598B" w14:textId="7F7E105D" w:rsidR="00801C12" w:rsidRDefault="00CA7A3B" w:rsidP="00AF65C5">
      <w:pPr>
        <w:keepNext/>
        <w:keepLines/>
        <w:jc w:val="both"/>
        <w:rPr>
          <w:rFonts w:ascii="Tahoma" w:hAnsi="Tahoma" w:cs="Tahoma"/>
        </w:rPr>
      </w:pPr>
      <w:r w:rsidRPr="00C8579C">
        <w:rPr>
          <w:rFonts w:ascii="Tahoma" w:hAnsi="Tahoma" w:cs="Tahoma"/>
        </w:rPr>
        <w:t>Okvirni sporazum je sklenjen in prične veljati z dnem, ko ga podpišeta obe stranki okvirnega sporazuma pod pogojem, da izvajalec naročnik</w:t>
      </w:r>
      <w:r w:rsidR="00CC1615">
        <w:rPr>
          <w:rFonts w:ascii="Tahoma" w:hAnsi="Tahoma" w:cs="Tahoma"/>
        </w:rPr>
        <w:t xml:space="preserve">u predloži finančno zavarovanje </w:t>
      </w:r>
      <w:r w:rsidRPr="00C8579C">
        <w:rPr>
          <w:rFonts w:ascii="Tahoma" w:hAnsi="Tahoma" w:cs="Tahoma"/>
        </w:rPr>
        <w:t xml:space="preserve">dobre izvedbe obveznosti iz okvirnega sporazuma v </w:t>
      </w:r>
      <w:r w:rsidRPr="003870FB">
        <w:rPr>
          <w:rFonts w:ascii="Tahoma" w:hAnsi="Tahoma" w:cs="Tahoma"/>
        </w:rPr>
        <w:t>roku, v višini in z veljavnostjo, kot</w:t>
      </w:r>
      <w:r w:rsidRPr="00C8579C">
        <w:rPr>
          <w:rFonts w:ascii="Tahoma" w:hAnsi="Tahoma" w:cs="Tahoma"/>
        </w:rPr>
        <w:t xml:space="preserve"> je določen</w:t>
      </w:r>
      <w:r w:rsidR="00C0449F">
        <w:rPr>
          <w:rFonts w:ascii="Tahoma" w:hAnsi="Tahoma" w:cs="Tahoma"/>
        </w:rPr>
        <w:t>o</w:t>
      </w:r>
      <w:r w:rsidRPr="00C8579C">
        <w:rPr>
          <w:rFonts w:ascii="Tahoma" w:hAnsi="Tahoma" w:cs="Tahoma"/>
        </w:rPr>
        <w:t xml:space="preserve"> v </w:t>
      </w:r>
      <w:r w:rsidR="002C5AC8" w:rsidRPr="00944C23">
        <w:rPr>
          <w:rFonts w:ascii="Tahoma" w:hAnsi="Tahoma" w:cs="Tahoma"/>
          <w:color w:val="000000"/>
        </w:rPr>
        <w:t>2</w:t>
      </w:r>
      <w:r w:rsidR="00C0449F">
        <w:rPr>
          <w:rFonts w:ascii="Tahoma" w:hAnsi="Tahoma" w:cs="Tahoma"/>
          <w:color w:val="000000"/>
        </w:rPr>
        <w:t>4</w:t>
      </w:r>
      <w:r w:rsidR="00944C23" w:rsidRPr="00944C23">
        <w:rPr>
          <w:rFonts w:ascii="Tahoma" w:hAnsi="Tahoma" w:cs="Tahoma"/>
          <w:color w:val="000000"/>
        </w:rPr>
        <w:t>.</w:t>
      </w:r>
      <w:r w:rsidRPr="00944C23">
        <w:rPr>
          <w:rFonts w:ascii="Tahoma" w:hAnsi="Tahoma" w:cs="Tahoma"/>
        </w:rPr>
        <w:t xml:space="preserve"> členu</w:t>
      </w:r>
      <w:r w:rsidRPr="00C8579C">
        <w:rPr>
          <w:rFonts w:ascii="Tahoma" w:hAnsi="Tahoma" w:cs="Tahoma"/>
        </w:rPr>
        <w:t xml:space="preserve"> tega okvirnega sporazuma</w:t>
      </w:r>
      <w:r w:rsidR="00117AB9" w:rsidRPr="00C8579C">
        <w:rPr>
          <w:rFonts w:ascii="Tahoma" w:hAnsi="Tahoma" w:cs="Tahoma"/>
        </w:rPr>
        <w:t xml:space="preserve">. </w:t>
      </w:r>
      <w:r w:rsidR="00E90D5B">
        <w:rPr>
          <w:rFonts w:ascii="Tahoma" w:hAnsi="Tahoma" w:cs="Tahoma"/>
          <w:lang w:eastAsia="ar-SA"/>
        </w:rPr>
        <w:t xml:space="preserve">V kolikor izvajalec, v </w:t>
      </w:r>
      <w:r w:rsidR="009F1E28">
        <w:rPr>
          <w:rFonts w:ascii="Tahoma" w:hAnsi="Tahoma" w:cs="Tahoma"/>
          <w:lang w:eastAsia="ar-SA"/>
        </w:rPr>
        <w:t xml:space="preserve">skladu </w:t>
      </w:r>
      <w:r w:rsidR="00603E5E">
        <w:rPr>
          <w:rFonts w:ascii="Tahoma" w:hAnsi="Tahoma" w:cs="Tahoma"/>
          <w:lang w:eastAsia="ar-SA"/>
        </w:rPr>
        <w:t>s</w:t>
      </w:r>
      <w:r w:rsidR="00253633" w:rsidRPr="00C8579C">
        <w:rPr>
          <w:rFonts w:ascii="Tahoma" w:hAnsi="Tahoma" w:cs="Tahoma"/>
          <w:lang w:eastAsia="ar-SA"/>
        </w:rPr>
        <w:t xml:space="preserve"> </w:t>
      </w:r>
      <w:r w:rsidR="00336826">
        <w:rPr>
          <w:rFonts w:ascii="Tahoma" w:hAnsi="Tahoma" w:cs="Tahoma"/>
          <w:lang w:eastAsia="ar-SA"/>
        </w:rPr>
        <w:t>2</w:t>
      </w:r>
      <w:r w:rsidR="00603E5E">
        <w:rPr>
          <w:rFonts w:ascii="Tahoma" w:hAnsi="Tahoma" w:cs="Tahoma"/>
          <w:lang w:eastAsia="ar-SA"/>
        </w:rPr>
        <w:t>4</w:t>
      </w:r>
      <w:r w:rsidR="00253633" w:rsidRPr="00C8579C">
        <w:rPr>
          <w:rFonts w:ascii="Tahoma" w:hAnsi="Tahoma" w:cs="Tahoma"/>
          <w:lang w:eastAsia="ar-SA"/>
        </w:rPr>
        <w:t>. členom tega okvirnega sporazuma, ne predloži finančnega zavarovanja</w:t>
      </w:r>
      <w:r w:rsidR="00E84472" w:rsidRPr="00C8579C">
        <w:rPr>
          <w:rFonts w:ascii="Tahoma" w:hAnsi="Tahoma" w:cs="Tahoma"/>
        </w:rPr>
        <w:t xml:space="preserve"> dobre izvedbe obveznosti iz okvirnega sporazuma</w:t>
      </w:r>
      <w:r w:rsidR="00253633" w:rsidRPr="00C8579C">
        <w:rPr>
          <w:rFonts w:ascii="Tahoma" w:hAnsi="Tahoma" w:cs="Tahoma"/>
          <w:lang w:eastAsia="ar-SA"/>
        </w:rPr>
        <w:t xml:space="preserve">, </w:t>
      </w:r>
      <w:r w:rsidR="00253633" w:rsidRPr="00C8579C">
        <w:rPr>
          <w:rFonts w:ascii="Tahoma" w:hAnsi="Tahoma" w:cs="Tahoma"/>
        </w:rPr>
        <w:t xml:space="preserve">se šteje, da ta okvirni </w:t>
      </w:r>
      <w:r w:rsidR="00964270">
        <w:rPr>
          <w:rFonts w:ascii="Tahoma" w:hAnsi="Tahoma" w:cs="Tahoma"/>
        </w:rPr>
        <w:t>sporazum ni bil nikoli sklenjen</w:t>
      </w:r>
      <w:r w:rsidR="00801C12">
        <w:rPr>
          <w:rFonts w:ascii="Tahoma" w:hAnsi="Tahoma" w:cs="Tahoma"/>
        </w:rPr>
        <w:t>, naročnik pa bo državni revizijski komisiji predlagal, da proti izvajalcu uvede postopek o prekršku po 112. členu ZJN-3.</w:t>
      </w:r>
    </w:p>
    <w:p w14:paraId="3E3CB636" w14:textId="77777777" w:rsidR="005335BC" w:rsidRDefault="005335BC" w:rsidP="00AF65C5">
      <w:pPr>
        <w:keepNext/>
        <w:keepLines/>
        <w:jc w:val="both"/>
        <w:rPr>
          <w:rFonts w:ascii="Tahoma" w:hAnsi="Tahoma" w:cs="Tahoma"/>
        </w:rPr>
      </w:pPr>
    </w:p>
    <w:p w14:paraId="60079843" w14:textId="77777777" w:rsidR="005335BC" w:rsidRDefault="005335BC" w:rsidP="00AF65C5">
      <w:pPr>
        <w:keepNext/>
        <w:keepLines/>
        <w:jc w:val="both"/>
        <w:rPr>
          <w:rFonts w:ascii="Tahoma" w:hAnsi="Tahoma" w:cs="Tahoma"/>
        </w:rPr>
      </w:pPr>
      <w:r>
        <w:rPr>
          <w:rFonts w:ascii="Tahoma" w:hAnsi="Tahoma" w:cs="Tahoma"/>
        </w:rPr>
        <w:t>Glede garancijskih določil, okvirni sporazum velja do poteka vseh garancijskih rokov.</w:t>
      </w:r>
    </w:p>
    <w:p w14:paraId="6574C550" w14:textId="292089CC" w:rsidR="00117AB9" w:rsidRPr="00C8579C" w:rsidRDefault="00117AB9" w:rsidP="00AF65C5">
      <w:pPr>
        <w:keepNext/>
        <w:keepLines/>
        <w:jc w:val="both"/>
        <w:rPr>
          <w:rFonts w:ascii="Tahoma" w:hAnsi="Tahoma" w:cs="Tahoma"/>
        </w:rPr>
      </w:pPr>
    </w:p>
    <w:p w14:paraId="373D94D8" w14:textId="35689472" w:rsidR="00D37614" w:rsidRDefault="000A2619" w:rsidP="00AF65C5">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Ta </w:t>
      </w:r>
      <w:r w:rsidRPr="00C8579C">
        <w:rPr>
          <w:rFonts w:ascii="Tahoma" w:hAnsi="Tahoma" w:cs="Tahoma"/>
        </w:rPr>
        <w:t>okvirni sporazum</w:t>
      </w:r>
      <w:r w:rsidRPr="00C8579C">
        <w:rPr>
          <w:rFonts w:ascii="Tahoma" w:eastAsia="Calibri" w:hAnsi="Tahoma" w:cs="Tahoma"/>
        </w:rPr>
        <w:t xml:space="preserve"> v celoti zavezuje tudi morebitne vsakokratne pravne naslednike vsake od strank </w:t>
      </w:r>
      <w:r w:rsidRPr="00C8579C">
        <w:rPr>
          <w:rFonts w:ascii="Tahoma" w:hAnsi="Tahoma" w:cs="Tahoma"/>
        </w:rPr>
        <w:t>okvirnega sporazuma</w:t>
      </w:r>
      <w:r w:rsidRPr="00C8579C">
        <w:rPr>
          <w:rFonts w:ascii="Tahoma" w:eastAsia="Calibri" w:hAnsi="Tahoma" w:cs="Tahoma"/>
        </w:rPr>
        <w:t xml:space="preserve">, </w:t>
      </w:r>
      <w:r w:rsidR="00872240">
        <w:rPr>
          <w:rFonts w:ascii="Tahoma" w:eastAsia="Calibri" w:hAnsi="Tahoma" w:cs="Tahoma"/>
        </w:rPr>
        <w:t>pod pogoji, ki jih določajo prepisi s področja javnega naročanja</w:t>
      </w:r>
      <w:r w:rsidR="000644EE">
        <w:rPr>
          <w:rFonts w:ascii="Tahoma" w:eastAsia="Calibri" w:hAnsi="Tahoma" w:cs="Tahoma"/>
        </w:rPr>
        <w:t>.</w:t>
      </w:r>
    </w:p>
    <w:p w14:paraId="748630AA" w14:textId="77777777" w:rsidR="000644EE" w:rsidRPr="00C8579C" w:rsidRDefault="000644EE" w:rsidP="00AF65C5">
      <w:pPr>
        <w:keepNext/>
        <w:keepLines/>
        <w:tabs>
          <w:tab w:val="left" w:pos="567"/>
          <w:tab w:val="left" w:pos="1418"/>
          <w:tab w:val="left" w:pos="1702"/>
        </w:tabs>
        <w:jc w:val="both"/>
        <w:rPr>
          <w:rFonts w:ascii="Tahoma" w:eastAsia="Calibri" w:hAnsi="Tahoma" w:cs="Tahoma"/>
        </w:rPr>
      </w:pPr>
    </w:p>
    <w:p w14:paraId="3C39B447" w14:textId="4FBA9A77" w:rsidR="004F6AB5"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4F6AB5" w:rsidRPr="007D1F55">
        <w:rPr>
          <w:rFonts w:ascii="Tahoma" w:hAnsi="Tahoma" w:cs="Tahoma"/>
          <w:color w:val="000000"/>
        </w:rPr>
        <w:t>člen</w:t>
      </w:r>
    </w:p>
    <w:p w14:paraId="0CC5E7C8" w14:textId="77777777" w:rsidR="004F6AB5" w:rsidRPr="00C8579C" w:rsidRDefault="004F6AB5" w:rsidP="00AF65C5">
      <w:pPr>
        <w:keepNext/>
        <w:keepLines/>
        <w:rPr>
          <w:rFonts w:ascii="Tahoma" w:hAnsi="Tahoma" w:cs="Tahoma"/>
        </w:rPr>
      </w:pPr>
    </w:p>
    <w:p w14:paraId="4331CB4F" w14:textId="77777777" w:rsidR="00AF1A4B" w:rsidRPr="00AF1A4B" w:rsidRDefault="00AF1A4B" w:rsidP="00D37614">
      <w:pPr>
        <w:keepNext/>
        <w:keepLines/>
        <w:jc w:val="both"/>
        <w:rPr>
          <w:rFonts w:ascii="Tahoma" w:eastAsia="Frutiger" w:hAnsi="Tahoma" w:cs="Tahoma"/>
          <w:lang w:eastAsia="en-US"/>
        </w:rPr>
      </w:pPr>
      <w:r w:rsidRPr="00AF1A4B">
        <w:rPr>
          <w:rFonts w:ascii="Tahoma" w:eastAsia="Frutiger" w:hAnsi="Tahoma" w:cs="Tahoma"/>
          <w:lang w:eastAsia="en-US"/>
        </w:rPr>
        <w:t>Ta okvirni sporazum je sklenjen pod razveznim pogojem, ki se uresniči v primeru izpolnitve ene od naslednjih okoliščin:</w:t>
      </w:r>
    </w:p>
    <w:p w14:paraId="68515EFA" w14:textId="77777777" w:rsidR="00AF1A4B" w:rsidRPr="00AF1A4B" w:rsidRDefault="00AF1A4B" w:rsidP="007D1F55">
      <w:pPr>
        <w:keepNext/>
        <w:keepLines/>
        <w:numPr>
          <w:ilvl w:val="0"/>
          <w:numId w:val="10"/>
        </w:numPr>
        <w:contextualSpacing/>
        <w:jc w:val="both"/>
        <w:rPr>
          <w:rFonts w:ascii="Tahoma" w:eastAsia="Frutiger" w:hAnsi="Tahoma" w:cs="Tahoma"/>
          <w:lang w:eastAsia="en-US"/>
        </w:rPr>
      </w:pPr>
      <w:r w:rsidRPr="00AF1A4B">
        <w:rPr>
          <w:rFonts w:ascii="Tahoma" w:eastAsia="Frutiger" w:hAnsi="Tahoma" w:cs="Tahoma"/>
          <w:lang w:eastAsia="en-US"/>
        </w:rPr>
        <w:t xml:space="preserve">če bo naročnik seznanjen, da je sodišče s pravnomočno odločitvijo ugotovilo kršitev obveznosti delovne, </w:t>
      </w:r>
      <w:proofErr w:type="spellStart"/>
      <w:r w:rsidRPr="00AF1A4B">
        <w:rPr>
          <w:rFonts w:ascii="Tahoma" w:eastAsia="Frutiger" w:hAnsi="Tahoma" w:cs="Tahoma"/>
          <w:lang w:eastAsia="en-US"/>
        </w:rPr>
        <w:t>okoljske</w:t>
      </w:r>
      <w:proofErr w:type="spellEnd"/>
      <w:r w:rsidRPr="00AF1A4B">
        <w:rPr>
          <w:rFonts w:ascii="Tahoma" w:eastAsia="Frutiger" w:hAnsi="Tahoma" w:cs="Tahoma"/>
          <w:lang w:eastAsia="en-US"/>
        </w:rPr>
        <w:t xml:space="preserve"> ali socialne zakonodaje, ki so določene v pravu Evropske unije, predpisih, ki veljajo v Republiki Sloveniji, kolektivnih pogodbah ali predpisih mednarodnega </w:t>
      </w:r>
      <w:proofErr w:type="spellStart"/>
      <w:r w:rsidRPr="00AF1A4B">
        <w:rPr>
          <w:rFonts w:ascii="Tahoma" w:eastAsia="Frutiger" w:hAnsi="Tahoma" w:cs="Tahoma"/>
          <w:lang w:eastAsia="en-US"/>
        </w:rPr>
        <w:t>okoljskega</w:t>
      </w:r>
      <w:proofErr w:type="spellEnd"/>
      <w:r w:rsidRPr="00AF1A4B">
        <w:rPr>
          <w:rFonts w:ascii="Tahoma" w:eastAsia="Frutiger" w:hAnsi="Tahoma" w:cs="Tahoma"/>
          <w:lang w:eastAsia="en-US"/>
        </w:rPr>
        <w:t xml:space="preserve">, socialnega in delovnega prava, s strani izvajalca ali podizvajalca ali </w:t>
      </w:r>
    </w:p>
    <w:p w14:paraId="14B58F63" w14:textId="77777777" w:rsidR="00AF1A4B" w:rsidRPr="00AF1A4B" w:rsidRDefault="00AF1A4B" w:rsidP="007D1F55">
      <w:pPr>
        <w:keepNext/>
        <w:keepLines/>
        <w:numPr>
          <w:ilvl w:val="0"/>
          <w:numId w:val="10"/>
        </w:numPr>
        <w:contextualSpacing/>
        <w:jc w:val="both"/>
        <w:rPr>
          <w:rFonts w:ascii="Tahoma" w:eastAsia="Frutiger" w:hAnsi="Tahoma" w:cs="Tahoma"/>
          <w:lang w:eastAsia="en-US"/>
        </w:rPr>
      </w:pPr>
      <w:r w:rsidRPr="00AF1A4B">
        <w:rPr>
          <w:rFonts w:ascii="Tahoma" w:eastAsia="Frutiger" w:hAnsi="Tahoma" w:cs="Tahoma"/>
          <w:lang w:eastAsia="en-US"/>
        </w:rPr>
        <w:t>če bo naročnik seznanjen, da je pristojni državni organ pri izvajalcu ali njegovem podizvajalcu v času izvajanja obveznosti po okvirnem sporazumu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44A9864" w14:textId="77777777" w:rsidR="00AF1A4B" w:rsidRPr="00AF1A4B" w:rsidRDefault="00AF1A4B" w:rsidP="00D37614">
      <w:pPr>
        <w:keepNext/>
        <w:keepLines/>
        <w:ind w:left="720"/>
        <w:contextualSpacing/>
        <w:jc w:val="both"/>
        <w:rPr>
          <w:rFonts w:ascii="Tahoma" w:eastAsia="Frutiger" w:hAnsi="Tahoma" w:cs="Tahoma"/>
          <w:lang w:eastAsia="en-US"/>
        </w:rPr>
      </w:pPr>
    </w:p>
    <w:p w14:paraId="0CC4FC7D" w14:textId="77777777" w:rsidR="00AF1A4B" w:rsidRDefault="00AF1A4B" w:rsidP="00D37614">
      <w:pPr>
        <w:keepNext/>
        <w:keepLines/>
        <w:tabs>
          <w:tab w:val="left" w:pos="1418"/>
          <w:tab w:val="left" w:pos="1702"/>
        </w:tabs>
        <w:jc w:val="both"/>
        <w:rPr>
          <w:rFonts w:ascii="Tahoma" w:eastAsia="Frutiger" w:hAnsi="Tahoma" w:cs="Tahoma"/>
          <w:lang w:eastAsia="en-US"/>
        </w:rPr>
      </w:pPr>
      <w:r w:rsidRPr="00AF1A4B">
        <w:rPr>
          <w:rFonts w:ascii="Tahoma" w:eastAsia="Frutiger" w:hAnsi="Tahoma" w:cs="Tahoma"/>
          <w:lang w:eastAsia="en-US"/>
        </w:rPr>
        <w:t>V primeru seznanitve naročnika s kršitvijo mora ta o tem obvestiti izvajalca v desetih (10) delovnih dneh.</w:t>
      </w:r>
    </w:p>
    <w:p w14:paraId="0C5D9A95" w14:textId="77777777" w:rsidR="000644EE" w:rsidRPr="00AF1A4B" w:rsidRDefault="000644EE" w:rsidP="00D37614">
      <w:pPr>
        <w:keepNext/>
        <w:keepLines/>
        <w:tabs>
          <w:tab w:val="left" w:pos="1418"/>
          <w:tab w:val="left" w:pos="1702"/>
        </w:tabs>
        <w:jc w:val="both"/>
        <w:rPr>
          <w:rFonts w:ascii="Tahoma" w:eastAsia="Frutiger" w:hAnsi="Tahoma" w:cs="Tahoma"/>
          <w:highlight w:val="yellow"/>
          <w:lang w:eastAsia="en-US"/>
        </w:rPr>
      </w:pPr>
    </w:p>
    <w:p w14:paraId="7C16F7CF" w14:textId="77777777" w:rsidR="00AF1A4B" w:rsidRDefault="00AF1A4B" w:rsidP="00D37614">
      <w:pPr>
        <w:keepNext/>
        <w:keepLines/>
        <w:tabs>
          <w:tab w:val="left" w:pos="1418"/>
          <w:tab w:val="left" w:pos="1702"/>
        </w:tabs>
        <w:jc w:val="both"/>
        <w:rPr>
          <w:rFonts w:ascii="Tahoma" w:eastAsia="Frutiger" w:hAnsi="Tahoma" w:cs="Tahoma"/>
          <w:lang w:eastAsia="en-US"/>
        </w:rPr>
      </w:pPr>
      <w:r w:rsidRPr="00AF1A4B">
        <w:rPr>
          <w:rFonts w:ascii="Tahoma" w:eastAsia="Frutiger" w:hAnsi="Tahoma" w:cs="Tahoma"/>
          <w:lang w:eastAsia="en-US"/>
        </w:rPr>
        <w:t xml:space="preserve">Izvajalec lahko v roku, ki ga določi naročnik (ki ne bo daljši kot petnajst (15) delovnih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6452A32" w14:textId="77777777" w:rsidR="00D37614" w:rsidRPr="00AF1A4B" w:rsidRDefault="00D37614" w:rsidP="00D37614">
      <w:pPr>
        <w:keepNext/>
        <w:keepLines/>
        <w:tabs>
          <w:tab w:val="left" w:pos="1418"/>
          <w:tab w:val="left" w:pos="1702"/>
        </w:tabs>
        <w:jc w:val="both"/>
        <w:rPr>
          <w:rFonts w:ascii="Tahoma" w:eastAsia="Frutiger" w:hAnsi="Tahoma" w:cs="Tahoma"/>
          <w:lang w:eastAsia="en-US"/>
        </w:rPr>
      </w:pPr>
    </w:p>
    <w:p w14:paraId="182DCD71" w14:textId="77777777" w:rsidR="00AF1A4B" w:rsidRDefault="00AF1A4B" w:rsidP="00D37614">
      <w:pPr>
        <w:keepNext/>
        <w:keepLines/>
        <w:tabs>
          <w:tab w:val="left" w:pos="1418"/>
          <w:tab w:val="left" w:pos="1702"/>
        </w:tabs>
        <w:jc w:val="both"/>
        <w:rPr>
          <w:rFonts w:ascii="Tahoma" w:eastAsia="Frutiger" w:hAnsi="Tahoma" w:cs="Tahoma"/>
          <w:lang w:eastAsia="en-US"/>
        </w:rPr>
      </w:pPr>
      <w:r w:rsidRPr="00AF1A4B">
        <w:rPr>
          <w:rFonts w:ascii="Tahoma" w:eastAsia="Frutiger" w:hAnsi="Tahoma" w:cs="Tahoma"/>
          <w:lang w:eastAsia="en-US"/>
        </w:rPr>
        <w:t xml:space="preserve">Če izvajalec ne predloži dokazov za podizvajalca ali če jih je, pa bo naročnik ocenil, da ti ukrepi ne zadoščajo, lahko izvajalec zamenja podizvajalca v roku, ki ga določi naročnik in ne bo daljši od petnajst (15) delovnih dni v skladu s 94. členom ZJN-3, ali sam prevzame dela, ki ga je oddal v pod izvajanje temu podizvajalcu, če ta zamenjava ali prevzem ne pomeni bistvene spremembe okvirnega sporazuma. </w:t>
      </w:r>
    </w:p>
    <w:p w14:paraId="356CBA52" w14:textId="77777777" w:rsidR="00D37614" w:rsidRPr="00AF1A4B" w:rsidRDefault="00D37614" w:rsidP="00D37614">
      <w:pPr>
        <w:keepNext/>
        <w:keepLines/>
        <w:tabs>
          <w:tab w:val="left" w:pos="1418"/>
          <w:tab w:val="left" w:pos="1702"/>
        </w:tabs>
        <w:jc w:val="both"/>
        <w:rPr>
          <w:rFonts w:ascii="Tahoma" w:eastAsia="Frutiger" w:hAnsi="Tahoma" w:cs="Tahoma"/>
          <w:lang w:eastAsia="en-US"/>
        </w:rPr>
      </w:pPr>
    </w:p>
    <w:p w14:paraId="302F2AAA" w14:textId="77777777" w:rsidR="00AF1A4B" w:rsidRDefault="00AF1A4B" w:rsidP="00D37614">
      <w:pPr>
        <w:keepNext/>
        <w:keepLines/>
        <w:tabs>
          <w:tab w:val="left" w:pos="1418"/>
          <w:tab w:val="left" w:pos="1702"/>
        </w:tabs>
        <w:jc w:val="both"/>
        <w:rPr>
          <w:rFonts w:ascii="Tahoma" w:eastAsia="Frutiger" w:hAnsi="Tahoma" w:cs="Tahoma"/>
          <w:lang w:eastAsia="en-US"/>
        </w:rPr>
      </w:pPr>
      <w:r w:rsidRPr="00AF1A4B">
        <w:rPr>
          <w:rFonts w:ascii="Tahoma" w:eastAsia="Frutiger" w:hAnsi="Tahoma" w:cs="Tahoma"/>
          <w:lang w:eastAsia="en-US"/>
        </w:rPr>
        <w:t xml:space="preserve">Če izvajalec ne predloži dokazov zase ali za podizvajalca ali če jih je, pa bo naročnik ocenil,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510BA12D" w14:textId="77777777" w:rsidR="00D37614" w:rsidRPr="00AF1A4B" w:rsidRDefault="00D37614" w:rsidP="00D37614">
      <w:pPr>
        <w:keepNext/>
        <w:keepLines/>
        <w:tabs>
          <w:tab w:val="left" w:pos="1418"/>
          <w:tab w:val="left" w:pos="1702"/>
        </w:tabs>
        <w:jc w:val="both"/>
        <w:rPr>
          <w:rFonts w:ascii="Tahoma" w:eastAsia="Frutiger" w:hAnsi="Tahoma" w:cs="Tahoma"/>
          <w:lang w:eastAsia="en-US"/>
        </w:rPr>
      </w:pPr>
    </w:p>
    <w:p w14:paraId="7564D707" w14:textId="4F024495" w:rsidR="004F6AB5" w:rsidRDefault="00AF1A4B" w:rsidP="00D37614">
      <w:pPr>
        <w:keepNext/>
        <w:keepLines/>
        <w:jc w:val="both"/>
        <w:rPr>
          <w:rFonts w:ascii="Tahoma" w:eastAsia="Frutiger" w:hAnsi="Tahoma" w:cs="Tahoma"/>
          <w:lang w:eastAsia="en-US"/>
        </w:rPr>
      </w:pPr>
      <w:r w:rsidRPr="00AF1A4B">
        <w:rPr>
          <w:rFonts w:ascii="Tahoma" w:eastAsia="Frutiger" w:hAnsi="Tahoma" w:cs="Tahoma"/>
          <w:lang w:eastAsia="en-US"/>
        </w:rPr>
        <w:t xml:space="preserve">V primeru izpolnitve razveznega pogoja se šteje, da je okvirni sporazum razvezan z dnem sklenitve novega </w:t>
      </w:r>
      <w:r w:rsidRPr="00AF1A4B">
        <w:rPr>
          <w:rFonts w:ascii="Tahoma" w:eastAsia="Calibri" w:hAnsi="Tahoma" w:cs="Tahoma"/>
          <w:lang w:eastAsia="en-US"/>
        </w:rPr>
        <w:t>okvirnega sporazuma</w:t>
      </w:r>
      <w:r w:rsidRPr="00AF1A4B">
        <w:rPr>
          <w:rFonts w:ascii="Tahoma" w:eastAsia="Frutiger" w:hAnsi="Tahoma" w:cs="Tahoma"/>
          <w:lang w:eastAsia="en-US"/>
        </w:rPr>
        <w:t xml:space="preserve"> o izvedbi javnega naročila, naročnik pa mora nov postopek oddaje javnega naročila začeti nemudoma, vendar najkasneje v šestdesetih (60) koledarskih dneh od seznanitve s kršitvijo. Če naročnik v tem roku ne začne novega postopka javnega naročila, se šteje, da je okvirni sporazum razvezan šestdeseti (60.) koledarski dan od seznanitve s kršitvijo.</w:t>
      </w:r>
    </w:p>
    <w:p w14:paraId="531157C1" w14:textId="77777777" w:rsidR="00D37614" w:rsidRDefault="00D37614" w:rsidP="00D37614">
      <w:pPr>
        <w:keepNext/>
        <w:keepLines/>
        <w:jc w:val="both"/>
        <w:rPr>
          <w:rFonts w:ascii="Tahoma" w:eastAsia="Frutiger" w:hAnsi="Tahoma" w:cs="Tahoma"/>
          <w:lang w:eastAsia="en-US"/>
        </w:rPr>
      </w:pPr>
    </w:p>
    <w:p w14:paraId="694A6133" w14:textId="77777777" w:rsidR="00944C23" w:rsidRDefault="00944C23" w:rsidP="00D37614">
      <w:pPr>
        <w:keepNext/>
        <w:keepLines/>
        <w:jc w:val="both"/>
        <w:rPr>
          <w:rFonts w:ascii="Tahoma" w:eastAsia="Frutiger" w:hAnsi="Tahoma" w:cs="Tahoma"/>
          <w:lang w:eastAsia="en-US"/>
        </w:rPr>
      </w:pPr>
    </w:p>
    <w:p w14:paraId="389A2AE5" w14:textId="6562567E" w:rsidR="00F523D0" w:rsidRPr="007D1F55" w:rsidRDefault="00795465" w:rsidP="00795465">
      <w:pPr>
        <w:pStyle w:val="Odstavekseznama"/>
        <w:keepNext/>
        <w:keepLines/>
        <w:numPr>
          <w:ilvl w:val="0"/>
          <w:numId w:val="30"/>
        </w:numPr>
        <w:suppressAutoHyphens/>
        <w:ind w:left="426"/>
        <w:jc w:val="center"/>
        <w:rPr>
          <w:rFonts w:ascii="Tahoma" w:hAnsi="Tahoma" w:cs="Tahoma"/>
          <w:color w:val="000000"/>
        </w:rPr>
      </w:pPr>
      <w:r>
        <w:rPr>
          <w:rFonts w:ascii="Tahoma" w:hAnsi="Tahoma" w:cs="Tahoma"/>
          <w:color w:val="000000"/>
        </w:rPr>
        <w:t xml:space="preserve"> </w:t>
      </w:r>
      <w:r w:rsidR="00C80794" w:rsidRPr="007D1F55">
        <w:rPr>
          <w:rFonts w:ascii="Tahoma" w:hAnsi="Tahoma" w:cs="Tahoma"/>
          <w:color w:val="000000"/>
        </w:rPr>
        <w:t>č</w:t>
      </w:r>
      <w:r w:rsidR="00F523D0" w:rsidRPr="007D1F55">
        <w:rPr>
          <w:rFonts w:ascii="Tahoma" w:hAnsi="Tahoma" w:cs="Tahoma"/>
          <w:color w:val="000000"/>
        </w:rPr>
        <w:t>len</w:t>
      </w:r>
    </w:p>
    <w:p w14:paraId="63B7666C" w14:textId="77777777" w:rsidR="00C80794" w:rsidRPr="00C8579C" w:rsidRDefault="00C80794" w:rsidP="00AF65C5">
      <w:pPr>
        <w:keepNext/>
        <w:keepLines/>
        <w:ind w:left="360"/>
        <w:rPr>
          <w:rFonts w:ascii="Tahoma" w:hAnsi="Tahoma" w:cs="Tahoma"/>
        </w:rPr>
      </w:pPr>
    </w:p>
    <w:p w14:paraId="55C05274" w14:textId="77777777" w:rsidR="00AF1A4B" w:rsidRPr="00EF0C99" w:rsidRDefault="00AF1A4B" w:rsidP="00AF65C5">
      <w:pPr>
        <w:keepNext/>
        <w:keepLines/>
        <w:tabs>
          <w:tab w:val="left" w:pos="1702"/>
        </w:tabs>
        <w:jc w:val="both"/>
        <w:rPr>
          <w:rFonts w:ascii="Tahoma" w:hAnsi="Tahoma" w:cs="Tahoma"/>
        </w:rPr>
      </w:pPr>
      <w:r w:rsidRPr="00EF0C99">
        <w:rPr>
          <w:rFonts w:ascii="Tahoma" w:hAnsi="Tahoma" w:cs="Tahoma"/>
        </w:rPr>
        <w:t xml:space="preserve">Okvirni sporazum je sestavljen in podpisan v treh (3) enakih izvodih, od katerih prejme naročnik dva (2) in izvajalec en (1) izvod. </w:t>
      </w:r>
    </w:p>
    <w:p w14:paraId="3059961A" w14:textId="3B9E0484" w:rsidR="00CD5B24" w:rsidRDefault="00CD5B24" w:rsidP="00AF65C5">
      <w:pPr>
        <w:keepNext/>
        <w:keepLines/>
        <w:tabs>
          <w:tab w:val="left" w:pos="1134"/>
          <w:tab w:val="left" w:pos="4820"/>
        </w:tabs>
        <w:jc w:val="both"/>
        <w:rPr>
          <w:rFonts w:ascii="Tahoma" w:hAnsi="Tahoma" w:cs="Tahoma"/>
        </w:rPr>
      </w:pPr>
    </w:p>
    <w:p w14:paraId="68EF25E1" w14:textId="77777777" w:rsidR="003F34F3" w:rsidRDefault="003F34F3" w:rsidP="00AF65C5">
      <w:pPr>
        <w:keepNext/>
        <w:keepLines/>
        <w:tabs>
          <w:tab w:val="left" w:pos="1134"/>
          <w:tab w:val="left" w:pos="4820"/>
        </w:tabs>
        <w:jc w:val="both"/>
        <w:rPr>
          <w:rFonts w:ascii="Tahoma" w:hAnsi="Tahoma" w:cs="Tahoma"/>
        </w:rPr>
      </w:pPr>
    </w:p>
    <w:p w14:paraId="74ADF6A5" w14:textId="77777777" w:rsidR="003F34F3" w:rsidRPr="00C8579C" w:rsidRDefault="003F34F3" w:rsidP="00AF65C5">
      <w:pPr>
        <w:keepNext/>
        <w:keepLines/>
        <w:tabs>
          <w:tab w:val="left" w:pos="1134"/>
          <w:tab w:val="left" w:pos="4820"/>
        </w:tabs>
        <w:jc w:val="both"/>
        <w:rPr>
          <w:rFonts w:ascii="Tahoma" w:hAnsi="Tahoma" w:cs="Tahoma"/>
        </w:rPr>
      </w:pPr>
    </w:p>
    <w:p w14:paraId="3E588FEF" w14:textId="77777777" w:rsidR="00AF1A4B" w:rsidRPr="00AF1A4B" w:rsidRDefault="00AF1A4B" w:rsidP="00AF65C5">
      <w:pPr>
        <w:keepNext/>
        <w:keepLines/>
        <w:tabs>
          <w:tab w:val="left" w:pos="4962"/>
        </w:tabs>
        <w:ind w:right="-851"/>
        <w:jc w:val="both"/>
        <w:rPr>
          <w:rFonts w:ascii="Tahoma" w:hAnsi="Tahoma" w:cs="Tahoma"/>
        </w:rPr>
      </w:pPr>
      <w:r w:rsidRPr="00AF1A4B">
        <w:rPr>
          <w:rFonts w:ascii="Tahoma" w:hAnsi="Tahoma" w:cs="Tahoma"/>
        </w:rPr>
        <w:t>Ljubljana, dne ___________</w:t>
      </w:r>
      <w:r w:rsidRPr="00AF1A4B">
        <w:rPr>
          <w:rFonts w:ascii="Tahoma" w:hAnsi="Tahoma" w:cs="Tahoma"/>
        </w:rPr>
        <w:tab/>
      </w:r>
      <w:r w:rsidRPr="00AF1A4B">
        <w:rPr>
          <w:rFonts w:ascii="Tahoma" w:hAnsi="Tahoma" w:cs="Tahoma"/>
        </w:rPr>
        <w:tab/>
      </w:r>
      <w:r w:rsidRPr="00AF1A4B">
        <w:rPr>
          <w:rFonts w:ascii="Tahoma" w:hAnsi="Tahoma" w:cs="Tahoma"/>
        </w:rPr>
        <w:tab/>
        <w:t>______________, dne __________</w:t>
      </w:r>
    </w:p>
    <w:p w14:paraId="38B2F0E2" w14:textId="77777777" w:rsidR="00AF1A4B" w:rsidRPr="00AF1A4B" w:rsidRDefault="00AF1A4B" w:rsidP="00AF65C5">
      <w:pPr>
        <w:keepNext/>
        <w:keepLines/>
        <w:tabs>
          <w:tab w:val="left" w:pos="4962"/>
        </w:tabs>
        <w:ind w:right="-851"/>
        <w:jc w:val="both"/>
        <w:rPr>
          <w:rFonts w:ascii="Tahoma" w:hAnsi="Tahoma" w:cs="Tahoma"/>
        </w:rPr>
      </w:pPr>
    </w:p>
    <w:p w14:paraId="43CFD968" w14:textId="77777777" w:rsidR="00AF1A4B" w:rsidRPr="00AF1A4B" w:rsidRDefault="00AF1A4B" w:rsidP="00AF65C5">
      <w:pPr>
        <w:keepNext/>
        <w:keepLines/>
        <w:tabs>
          <w:tab w:val="left" w:pos="4962"/>
        </w:tabs>
        <w:ind w:right="-851"/>
        <w:jc w:val="both"/>
        <w:rPr>
          <w:rFonts w:ascii="Tahoma" w:hAnsi="Tahoma" w:cs="Tahoma"/>
        </w:rPr>
      </w:pPr>
      <w:r w:rsidRPr="00AF1A4B">
        <w:rPr>
          <w:rFonts w:ascii="Tahoma" w:hAnsi="Tahoma" w:cs="Tahoma"/>
        </w:rPr>
        <w:t>NAROČNIK:</w:t>
      </w:r>
      <w:r w:rsidRPr="00AF1A4B">
        <w:rPr>
          <w:rFonts w:ascii="Tahoma" w:hAnsi="Tahoma" w:cs="Tahoma"/>
        </w:rPr>
        <w:tab/>
      </w:r>
      <w:r w:rsidRPr="00AF1A4B">
        <w:rPr>
          <w:rFonts w:ascii="Tahoma" w:hAnsi="Tahoma" w:cs="Tahoma"/>
        </w:rPr>
        <w:tab/>
      </w:r>
      <w:r w:rsidRPr="00AF1A4B">
        <w:rPr>
          <w:rFonts w:ascii="Tahoma" w:hAnsi="Tahoma" w:cs="Tahoma"/>
        </w:rPr>
        <w:tab/>
        <w:t>IZVAJALEC:</w:t>
      </w:r>
    </w:p>
    <w:p w14:paraId="17D43351" w14:textId="77777777" w:rsidR="00AF1A4B" w:rsidRPr="00AF1A4B" w:rsidRDefault="00AF1A4B" w:rsidP="00AF65C5">
      <w:pPr>
        <w:keepNext/>
        <w:keepLines/>
        <w:tabs>
          <w:tab w:val="left" w:pos="4962"/>
        </w:tabs>
        <w:ind w:right="-851"/>
        <w:jc w:val="both"/>
        <w:rPr>
          <w:rFonts w:ascii="Tahoma" w:hAnsi="Tahoma" w:cs="Tahoma"/>
          <w:b/>
        </w:rPr>
      </w:pPr>
    </w:p>
    <w:p w14:paraId="42C1574F" w14:textId="77777777" w:rsidR="00AF1A4B" w:rsidRPr="00AF1A4B" w:rsidRDefault="00AF1A4B" w:rsidP="00AF65C5">
      <w:pPr>
        <w:keepNext/>
        <w:keepLines/>
        <w:tabs>
          <w:tab w:val="left" w:pos="4962"/>
        </w:tabs>
        <w:ind w:right="-851"/>
        <w:jc w:val="both"/>
        <w:rPr>
          <w:rFonts w:ascii="Tahoma" w:hAnsi="Tahoma" w:cs="Tahoma"/>
          <w:b/>
        </w:rPr>
      </w:pPr>
      <w:r w:rsidRPr="00AF1A4B">
        <w:rPr>
          <w:rFonts w:ascii="Tahoma" w:hAnsi="Tahoma" w:cs="Tahoma"/>
          <w:b/>
        </w:rPr>
        <w:lastRenderedPageBreak/>
        <w:t xml:space="preserve">JAVNO PODJETJE VODOVOD </w:t>
      </w:r>
    </w:p>
    <w:p w14:paraId="0E3F43F9" w14:textId="77777777" w:rsidR="00AF1A4B" w:rsidRPr="00AF1A4B" w:rsidRDefault="00AF1A4B" w:rsidP="00AF65C5">
      <w:pPr>
        <w:keepNext/>
        <w:keepLines/>
        <w:tabs>
          <w:tab w:val="left" w:pos="4962"/>
        </w:tabs>
        <w:ind w:right="-851"/>
        <w:jc w:val="both"/>
        <w:rPr>
          <w:rFonts w:ascii="Tahoma" w:hAnsi="Tahoma" w:cs="Tahoma"/>
        </w:rPr>
      </w:pPr>
      <w:r w:rsidRPr="00AF1A4B">
        <w:rPr>
          <w:rFonts w:ascii="Tahoma" w:hAnsi="Tahoma" w:cs="Tahoma"/>
          <w:b/>
        </w:rPr>
        <w:t xml:space="preserve">KANALIZACIJA SNAGA </w:t>
      </w:r>
      <w:proofErr w:type="spellStart"/>
      <w:r w:rsidRPr="00AF1A4B">
        <w:rPr>
          <w:rFonts w:ascii="Tahoma" w:hAnsi="Tahoma" w:cs="Tahoma"/>
          <w:b/>
        </w:rPr>
        <w:t>d.o.o</w:t>
      </w:r>
      <w:proofErr w:type="spellEnd"/>
      <w:r w:rsidRPr="00AF1A4B">
        <w:rPr>
          <w:rFonts w:ascii="Tahoma" w:hAnsi="Tahoma" w:cs="Tahoma"/>
          <w:b/>
        </w:rPr>
        <w:t>.</w:t>
      </w:r>
      <w:r w:rsidRPr="00AF1A4B">
        <w:rPr>
          <w:rFonts w:ascii="Tahoma" w:hAnsi="Tahoma" w:cs="Tahoma"/>
        </w:rPr>
        <w:tab/>
      </w:r>
      <w:r w:rsidRPr="00AF1A4B">
        <w:rPr>
          <w:rFonts w:ascii="Tahoma" w:hAnsi="Tahoma" w:cs="Tahoma"/>
        </w:rPr>
        <w:tab/>
      </w:r>
      <w:r w:rsidRPr="00AF1A4B">
        <w:rPr>
          <w:rFonts w:ascii="Tahoma" w:hAnsi="Tahoma" w:cs="Tahoma"/>
        </w:rPr>
        <w:tab/>
      </w:r>
      <w:r w:rsidRPr="00AF1A4B">
        <w:rPr>
          <w:rFonts w:ascii="Tahoma" w:hAnsi="Tahoma" w:cs="Tahoma"/>
        </w:rPr>
        <w:tab/>
      </w:r>
      <w:r w:rsidRPr="00AF1A4B">
        <w:rPr>
          <w:rFonts w:ascii="Tahoma" w:hAnsi="Tahoma" w:cs="Tahoma"/>
        </w:rPr>
        <w:tab/>
      </w:r>
      <w:r w:rsidRPr="00AF1A4B">
        <w:rPr>
          <w:rFonts w:ascii="Tahoma" w:hAnsi="Tahoma" w:cs="Tahoma"/>
        </w:rPr>
        <w:tab/>
      </w:r>
      <w:r w:rsidRPr="00AF1A4B">
        <w:rPr>
          <w:rFonts w:ascii="Tahoma" w:hAnsi="Tahoma" w:cs="Tahoma"/>
        </w:rPr>
        <w:tab/>
      </w:r>
    </w:p>
    <w:p w14:paraId="4C79F745" w14:textId="77777777" w:rsidR="00AF1A4B" w:rsidRPr="00AF1A4B" w:rsidRDefault="00AF1A4B" w:rsidP="00AF65C5">
      <w:pPr>
        <w:keepNext/>
        <w:keepLines/>
        <w:tabs>
          <w:tab w:val="left" w:pos="4962"/>
        </w:tabs>
        <w:ind w:right="-851"/>
        <w:jc w:val="both"/>
        <w:rPr>
          <w:rFonts w:ascii="Tahoma" w:hAnsi="Tahoma" w:cs="Tahoma"/>
        </w:rPr>
      </w:pPr>
      <w:r w:rsidRPr="00AF1A4B">
        <w:rPr>
          <w:rFonts w:ascii="Tahoma" w:hAnsi="Tahoma" w:cs="Tahoma"/>
        </w:rPr>
        <w:t>Direktor:                                                                               Direktor:</w:t>
      </w:r>
    </w:p>
    <w:p w14:paraId="7E0FE0D0" w14:textId="77777777" w:rsidR="00AF1A4B" w:rsidRPr="00AF1A4B" w:rsidRDefault="00AF1A4B" w:rsidP="00AF65C5">
      <w:pPr>
        <w:keepNext/>
        <w:keepLines/>
        <w:tabs>
          <w:tab w:val="left" w:pos="4962"/>
        </w:tabs>
        <w:ind w:right="-851"/>
        <w:jc w:val="both"/>
        <w:rPr>
          <w:rFonts w:ascii="Tahoma" w:hAnsi="Tahoma" w:cs="Tahoma"/>
          <w:b/>
        </w:rPr>
      </w:pPr>
      <w:r w:rsidRPr="00AF1A4B">
        <w:rPr>
          <w:rFonts w:ascii="Tahoma" w:hAnsi="Tahoma" w:cs="Tahoma"/>
          <w:b/>
        </w:rPr>
        <w:t>David POLUTNIK</w:t>
      </w:r>
    </w:p>
    <w:p w14:paraId="42308818" w14:textId="77777777" w:rsidR="00AF1A4B" w:rsidRDefault="00AF1A4B" w:rsidP="00AF65C5">
      <w:pPr>
        <w:keepNext/>
        <w:keepLines/>
        <w:tabs>
          <w:tab w:val="left" w:pos="4962"/>
        </w:tabs>
        <w:ind w:right="-851"/>
        <w:jc w:val="both"/>
        <w:rPr>
          <w:rFonts w:ascii="Tahoma" w:hAnsi="Tahoma" w:cs="Tahoma"/>
          <w:b/>
        </w:rPr>
      </w:pPr>
    </w:p>
    <w:p w14:paraId="0347854F" w14:textId="77777777" w:rsidR="002636DD" w:rsidRDefault="002636DD" w:rsidP="00AF65C5">
      <w:pPr>
        <w:keepNext/>
        <w:keepLines/>
        <w:tabs>
          <w:tab w:val="left" w:pos="4962"/>
        </w:tabs>
        <w:ind w:right="-851"/>
        <w:jc w:val="both"/>
        <w:rPr>
          <w:rFonts w:ascii="Tahoma" w:hAnsi="Tahoma" w:cs="Tahoma"/>
          <w:b/>
        </w:rPr>
      </w:pPr>
    </w:p>
    <w:p w14:paraId="66C6374F" w14:textId="77777777" w:rsidR="00F7060E" w:rsidRDefault="00F7060E" w:rsidP="00AF65C5">
      <w:pPr>
        <w:keepNext/>
        <w:keepLines/>
        <w:tabs>
          <w:tab w:val="left" w:pos="4962"/>
        </w:tabs>
        <w:ind w:right="-851"/>
        <w:jc w:val="both"/>
        <w:rPr>
          <w:rFonts w:ascii="Tahoma" w:hAnsi="Tahoma" w:cs="Tahoma"/>
          <w:b/>
        </w:rPr>
      </w:pPr>
    </w:p>
    <w:p w14:paraId="32555230" w14:textId="77777777" w:rsidR="00F7060E" w:rsidRDefault="00F7060E" w:rsidP="00AF65C5">
      <w:pPr>
        <w:keepNext/>
        <w:keepLines/>
        <w:tabs>
          <w:tab w:val="left" w:pos="4962"/>
        </w:tabs>
        <w:ind w:right="-851"/>
        <w:jc w:val="both"/>
        <w:rPr>
          <w:rFonts w:ascii="Tahoma" w:hAnsi="Tahoma" w:cs="Tahoma"/>
          <w:b/>
        </w:rPr>
      </w:pPr>
    </w:p>
    <w:p w14:paraId="5C0A63FC" w14:textId="77777777" w:rsidR="00AD6249" w:rsidRDefault="00AD6249" w:rsidP="00AF65C5">
      <w:pPr>
        <w:keepNext/>
        <w:keepLines/>
        <w:tabs>
          <w:tab w:val="left" w:pos="4962"/>
        </w:tabs>
        <w:ind w:right="-851"/>
        <w:jc w:val="both"/>
        <w:rPr>
          <w:rFonts w:ascii="Tahoma" w:hAnsi="Tahoma" w:cs="Tahoma"/>
          <w:b/>
        </w:rPr>
      </w:pPr>
    </w:p>
    <w:p w14:paraId="4DF9D564" w14:textId="77777777" w:rsidR="00AD6249" w:rsidRDefault="00AD6249" w:rsidP="00AF65C5">
      <w:pPr>
        <w:keepNext/>
        <w:keepLines/>
        <w:tabs>
          <w:tab w:val="left" w:pos="4962"/>
        </w:tabs>
        <w:ind w:right="-851"/>
        <w:jc w:val="both"/>
        <w:rPr>
          <w:rFonts w:ascii="Tahoma" w:hAnsi="Tahoma" w:cs="Tahoma"/>
          <w:b/>
        </w:rPr>
      </w:pPr>
    </w:p>
    <w:p w14:paraId="24E978DE" w14:textId="77777777" w:rsidR="00AF1A4B" w:rsidRPr="002636DD" w:rsidRDefault="00AF1A4B" w:rsidP="00AF65C5">
      <w:pPr>
        <w:keepNext/>
        <w:keepLines/>
        <w:tabs>
          <w:tab w:val="left" w:pos="4962"/>
        </w:tabs>
        <w:ind w:right="-851"/>
        <w:jc w:val="both"/>
        <w:rPr>
          <w:rFonts w:ascii="Tahoma" w:hAnsi="Tahoma" w:cs="Tahoma"/>
          <w:sz w:val="18"/>
          <w:szCs w:val="18"/>
        </w:rPr>
      </w:pPr>
      <w:r w:rsidRPr="002636DD">
        <w:rPr>
          <w:rFonts w:ascii="Tahoma" w:hAnsi="Tahoma" w:cs="Tahoma"/>
          <w:sz w:val="18"/>
          <w:szCs w:val="18"/>
        </w:rPr>
        <w:t>Priloge:</w:t>
      </w:r>
    </w:p>
    <w:p w14:paraId="2BCE9047" w14:textId="57870659" w:rsidR="00AF1A4B" w:rsidRPr="002636DD" w:rsidRDefault="00AF1A4B" w:rsidP="006808AD">
      <w:pPr>
        <w:keepNext/>
        <w:keepLines/>
        <w:numPr>
          <w:ilvl w:val="0"/>
          <w:numId w:val="4"/>
        </w:numPr>
        <w:tabs>
          <w:tab w:val="left" w:pos="4962"/>
        </w:tabs>
        <w:ind w:right="-2"/>
        <w:jc w:val="both"/>
        <w:rPr>
          <w:rFonts w:ascii="Tahoma" w:hAnsi="Tahoma" w:cs="Tahoma"/>
          <w:sz w:val="18"/>
          <w:szCs w:val="18"/>
        </w:rPr>
      </w:pPr>
      <w:r w:rsidRPr="002636DD">
        <w:rPr>
          <w:rFonts w:ascii="Tahoma" w:hAnsi="Tahoma" w:cs="Tahoma"/>
          <w:sz w:val="18"/>
          <w:szCs w:val="18"/>
        </w:rPr>
        <w:t xml:space="preserve">Priloga št. 1: </w:t>
      </w:r>
      <w:r w:rsidR="008C5DF6" w:rsidRPr="002636DD">
        <w:rPr>
          <w:rFonts w:ascii="Tahoma" w:hAnsi="Tahoma" w:cs="Tahoma"/>
          <w:sz w:val="18"/>
          <w:szCs w:val="18"/>
        </w:rPr>
        <w:t>P</w:t>
      </w:r>
      <w:r w:rsidRPr="002636DD">
        <w:rPr>
          <w:rFonts w:ascii="Tahoma" w:hAnsi="Tahoma" w:cs="Tahoma"/>
          <w:sz w:val="18"/>
          <w:szCs w:val="18"/>
        </w:rPr>
        <w:t>onudba izvajalca št. _____________________ z dne __________________, ter končna ponudba izvajalca št. _____________________ podana na pogajanjih z dne __________________,</w:t>
      </w:r>
    </w:p>
    <w:p w14:paraId="7EEC1F75" w14:textId="10132961" w:rsidR="00FF72CC" w:rsidRPr="002636DD" w:rsidRDefault="00AF1A4B" w:rsidP="00AF65C5">
      <w:pPr>
        <w:keepNext/>
        <w:keepLines/>
        <w:numPr>
          <w:ilvl w:val="0"/>
          <w:numId w:val="4"/>
        </w:numPr>
        <w:tabs>
          <w:tab w:val="left" w:pos="4962"/>
        </w:tabs>
        <w:ind w:right="-851"/>
        <w:jc w:val="both"/>
        <w:rPr>
          <w:rFonts w:ascii="Tahoma" w:hAnsi="Tahoma" w:cs="Tahoma"/>
          <w:sz w:val="18"/>
          <w:szCs w:val="18"/>
        </w:rPr>
      </w:pPr>
      <w:r w:rsidRPr="002636DD">
        <w:rPr>
          <w:rFonts w:ascii="Tahoma" w:hAnsi="Tahoma" w:cs="Tahoma"/>
          <w:sz w:val="18"/>
          <w:szCs w:val="18"/>
        </w:rPr>
        <w:t>Priloga št. 2: Končni ponudbeni predračun izvajalca, št</w:t>
      </w:r>
      <w:r w:rsidR="00735BC4" w:rsidRPr="002636DD">
        <w:rPr>
          <w:rFonts w:ascii="Tahoma" w:hAnsi="Tahoma" w:cs="Tahoma"/>
          <w:sz w:val="18"/>
          <w:szCs w:val="18"/>
        </w:rPr>
        <w:t>.</w:t>
      </w:r>
      <w:r w:rsidR="00745DF5" w:rsidRPr="002636DD">
        <w:rPr>
          <w:rFonts w:ascii="Tahoma" w:hAnsi="Tahoma" w:cs="Tahoma"/>
          <w:sz w:val="18"/>
          <w:szCs w:val="18"/>
        </w:rPr>
        <w:t xml:space="preserve"> _____________ z dne _________ ,</w:t>
      </w:r>
    </w:p>
    <w:p w14:paraId="15DF5AB2" w14:textId="08A0D4F7" w:rsidR="00CF60EA" w:rsidRDefault="00CF60EA" w:rsidP="00AF65C5">
      <w:pPr>
        <w:keepNext/>
        <w:keepLines/>
        <w:rPr>
          <w:rFonts w:ascii="Tahoma" w:hAnsi="Tahoma" w:cs="Tahoma"/>
          <w:b/>
        </w:rPr>
      </w:pPr>
    </w:p>
    <w:p w14:paraId="53E56657" w14:textId="7D800089" w:rsidR="00F963AC" w:rsidRPr="006225FC" w:rsidRDefault="00F963AC" w:rsidP="00455600">
      <w:pPr>
        <w:keepNext/>
        <w:keepLines/>
        <w:jc w:val="both"/>
        <w:rPr>
          <w:rFonts w:ascii="Tahoma" w:hAnsi="Tahoma" w:cs="Tahoma"/>
        </w:rPr>
      </w:pPr>
    </w:p>
    <w:sectPr w:rsidR="00F963AC" w:rsidRPr="006225FC" w:rsidSect="00AD5AB0">
      <w:footerReference w:type="default" r:id="rId21"/>
      <w:pgSz w:w="11906" w:h="16838" w:code="9"/>
      <w:pgMar w:top="709" w:right="1701" w:bottom="1276"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8840E" w14:textId="77777777" w:rsidR="000A6011" w:rsidRDefault="000A6011">
      <w:r>
        <w:separator/>
      </w:r>
    </w:p>
  </w:endnote>
  <w:endnote w:type="continuationSeparator" w:id="0">
    <w:p w14:paraId="2D03827B" w14:textId="77777777" w:rsidR="000A6011" w:rsidRDefault="000A6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Frutiger">
    <w:altName w:val="Courier New"/>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8806D" w14:textId="019E8A86" w:rsidR="009D21BE" w:rsidRPr="007653AE" w:rsidRDefault="00AC401E" w:rsidP="00027A54">
    <w:pPr>
      <w:pStyle w:val="Noga"/>
      <w:tabs>
        <w:tab w:val="clear" w:pos="4536"/>
        <w:tab w:val="clear" w:pos="9072"/>
      </w:tabs>
      <w:ind w:right="-907"/>
      <w:jc w:val="right"/>
      <w:rPr>
        <w:sz w:val="16"/>
        <w:szCs w:val="16"/>
      </w:rPr>
    </w:pPr>
    <w:r w:rsidRPr="005332C6">
      <w:rPr>
        <w:noProof/>
        <w:sz w:val="16"/>
        <w:szCs w:val="16"/>
      </w:rPr>
      <w:drawing>
        <wp:inline distT="0" distB="0" distL="0" distR="0" wp14:anchorId="32DADF82" wp14:editId="11BD45C9">
          <wp:extent cx="2430145" cy="783270"/>
          <wp:effectExtent l="0" t="0" r="825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320DD" w14:textId="77777777" w:rsidR="009D21BE" w:rsidRDefault="009D21BE"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8EC4F" w14:textId="77777777" w:rsidR="009D21BE" w:rsidRDefault="009D21BE" w:rsidP="00D92424">
    <w:pPr>
      <w:pStyle w:val="Noga"/>
      <w:tabs>
        <w:tab w:val="left" w:pos="4353"/>
      </w:tabs>
      <w:ind w:right="-1276"/>
      <w:jc w:val="right"/>
    </w:pPr>
    <w:r>
      <w:tab/>
    </w:r>
    <w:r>
      <w:rPr>
        <w:noProof/>
        <w:lang w:val="sl-SI"/>
      </w:rPr>
      <w:drawing>
        <wp:inline distT="0" distB="0" distL="0" distR="0" wp14:anchorId="4889FEB1" wp14:editId="70FCB100">
          <wp:extent cx="3789045" cy="34925"/>
          <wp:effectExtent l="0" t="0" r="1905" b="3175"/>
          <wp:docPr id="2" name="Slika 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1DE839E" w14:textId="77777777" w:rsidR="009D21BE" w:rsidRPr="00B1262D" w:rsidRDefault="009D21BE" w:rsidP="002303FA">
    <w:pPr>
      <w:pStyle w:val="Noga"/>
      <w:tabs>
        <w:tab w:val="clear" w:pos="4536"/>
        <w:tab w:val="clear" w:pos="9072"/>
      </w:tabs>
      <w:ind w:right="-2"/>
      <w:jc w:val="right"/>
      <w:rPr>
        <w:sz w:val="16"/>
        <w:szCs w:val="16"/>
      </w:rPr>
    </w:pPr>
  </w:p>
  <w:p w14:paraId="606C13F8" w14:textId="39F312DE" w:rsidR="009D21BE" w:rsidRDefault="009D21BE"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B377F5">
      <w:rPr>
        <w:noProof/>
        <w:sz w:val="16"/>
        <w:szCs w:val="16"/>
      </w:rPr>
      <w:t>2</w:t>
    </w:r>
    <w:r w:rsidR="00B377F5">
      <w:rPr>
        <w:noProof/>
        <w:sz w:val="16"/>
        <w:szCs w:val="16"/>
      </w:rPr>
      <w:t>1</w:t>
    </w:r>
    <w:r w:rsidRPr="00394716">
      <w:rPr>
        <w:sz w:val="16"/>
        <w:szCs w:val="16"/>
      </w:rPr>
      <w:fldChar w:fldCharType="end"/>
    </w:r>
  </w:p>
  <w:p w14:paraId="2D470D8D" w14:textId="77777777" w:rsidR="009D21BE" w:rsidRPr="007653AE" w:rsidRDefault="009D21BE"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2D0D0" w14:textId="77777777" w:rsidR="009D21BE" w:rsidRDefault="009D21BE" w:rsidP="0073769E">
    <w:pPr>
      <w:pStyle w:val="Noga"/>
      <w:ind w:right="-1134"/>
      <w:jc w:val="right"/>
    </w:pPr>
    <w:r>
      <w:rPr>
        <w:noProof/>
        <w:lang w:val="sl-SI"/>
      </w:rPr>
      <w:drawing>
        <wp:inline distT="0" distB="0" distL="0" distR="0" wp14:anchorId="6AD0E793" wp14:editId="6B50D47B">
          <wp:extent cx="3789045" cy="34925"/>
          <wp:effectExtent l="0" t="0" r="1905" b="3175"/>
          <wp:docPr id="4" name="Slika 4"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1651B061" w14:textId="77777777" w:rsidR="009D21BE" w:rsidRDefault="009D21BE" w:rsidP="0073769E">
    <w:pPr>
      <w:pStyle w:val="Noga"/>
      <w:jc w:val="center"/>
      <w:rPr>
        <w:sz w:val="16"/>
        <w:szCs w:val="16"/>
      </w:rPr>
    </w:pPr>
  </w:p>
  <w:p w14:paraId="56E83388" w14:textId="77777777" w:rsidR="009D21BE" w:rsidRDefault="009D21BE"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w:t>
    </w:r>
    <w:r>
      <w:rPr>
        <w:noProof/>
        <w:sz w:val="16"/>
        <w:szCs w:val="16"/>
      </w:rPr>
      <w:t>2</w:t>
    </w:r>
    <w:r w:rsidRPr="00394716">
      <w:rPr>
        <w:sz w:val="16"/>
        <w:szCs w:val="16"/>
      </w:rPr>
      <w:fldChar w:fldCharType="end"/>
    </w:r>
  </w:p>
  <w:p w14:paraId="250DCE63" w14:textId="77777777" w:rsidR="009D21BE" w:rsidRDefault="009D21BE"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A95A1" w14:textId="77777777" w:rsidR="009D21BE" w:rsidRDefault="009D21BE" w:rsidP="00C27A1B">
    <w:pPr>
      <w:pStyle w:val="Noga"/>
      <w:tabs>
        <w:tab w:val="left" w:pos="4353"/>
      </w:tabs>
      <w:ind w:right="-1276"/>
    </w:pPr>
    <w:r>
      <w:tab/>
    </w:r>
    <w:r>
      <w:rPr>
        <w:noProof/>
        <w:lang w:val="sl-SI"/>
      </w:rPr>
      <w:drawing>
        <wp:inline distT="0" distB="0" distL="0" distR="0" wp14:anchorId="16F46A0C" wp14:editId="39950F79">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736AFFAD" w14:textId="77777777" w:rsidR="009D21BE" w:rsidRPr="00B1262D" w:rsidRDefault="009D21BE" w:rsidP="002303FA">
    <w:pPr>
      <w:pStyle w:val="Noga"/>
      <w:tabs>
        <w:tab w:val="clear" w:pos="4536"/>
        <w:tab w:val="clear" w:pos="9072"/>
      </w:tabs>
      <w:ind w:right="-2"/>
      <w:jc w:val="right"/>
      <w:rPr>
        <w:sz w:val="16"/>
        <w:szCs w:val="16"/>
      </w:rPr>
    </w:pPr>
  </w:p>
  <w:p w14:paraId="6ADF86E8" w14:textId="1667D2EF" w:rsidR="009D21BE" w:rsidRDefault="009D21BE"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B377F5">
      <w:rPr>
        <w:noProof/>
        <w:sz w:val="16"/>
        <w:szCs w:val="16"/>
      </w:rPr>
      <w:t>5</w:t>
    </w:r>
    <w:r w:rsidR="00B377F5">
      <w:rPr>
        <w:noProof/>
        <w:sz w:val="16"/>
        <w:szCs w:val="16"/>
      </w:rPr>
      <w:t>2</w:t>
    </w:r>
    <w:r w:rsidRPr="00394716">
      <w:rPr>
        <w:sz w:val="16"/>
        <w:szCs w:val="16"/>
      </w:rPr>
      <w:fldChar w:fldCharType="end"/>
    </w:r>
  </w:p>
  <w:p w14:paraId="1C476440" w14:textId="77777777" w:rsidR="009D21BE" w:rsidRPr="007653AE" w:rsidRDefault="009D21BE"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FB8DB" w14:textId="77777777" w:rsidR="000A6011" w:rsidRDefault="000A6011">
      <w:r>
        <w:separator/>
      </w:r>
    </w:p>
  </w:footnote>
  <w:footnote w:type="continuationSeparator" w:id="0">
    <w:p w14:paraId="671475A9" w14:textId="77777777" w:rsidR="000A6011" w:rsidRDefault="000A6011">
      <w:r>
        <w:continuationSeparator/>
      </w:r>
    </w:p>
  </w:footnote>
  <w:footnote w:id="1">
    <w:p w14:paraId="7C7780C8" w14:textId="4DEE502E" w:rsidR="009D21BE" w:rsidRDefault="009D21BE" w:rsidP="00CB6802">
      <w:pPr>
        <w:pStyle w:val="Sprotnaopomba-besedilo"/>
      </w:pPr>
    </w:p>
    <w:p w14:paraId="4A86D73E" w14:textId="5D9D66F1" w:rsidR="009D21BE" w:rsidRDefault="009D21BE" w:rsidP="00CB6802">
      <w:pPr>
        <w:pStyle w:val="Sprotnaopomba-besedilo"/>
      </w:pPr>
    </w:p>
    <w:p w14:paraId="7A8313EC" w14:textId="77777777" w:rsidR="009D21BE" w:rsidRPr="00CB6802" w:rsidRDefault="009D21BE" w:rsidP="00CB6802">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2CAEA" w14:textId="77777777" w:rsidR="009D21BE" w:rsidRDefault="009D21BE" w:rsidP="009670F5">
    <w:pPr>
      <w:pStyle w:val="Glava"/>
      <w:jc w:val="center"/>
    </w:pPr>
  </w:p>
  <w:p w14:paraId="731F560F" w14:textId="4CE714CF" w:rsidR="009D21BE" w:rsidRDefault="009D21BE" w:rsidP="002303FA">
    <w:pPr>
      <w:pStyle w:val="Glava"/>
      <w:tabs>
        <w:tab w:val="clear" w:pos="4536"/>
        <w:tab w:val="clear" w:pos="9072"/>
      </w:tabs>
      <w:ind w:right="-1276"/>
      <w:jc w:val="right"/>
    </w:pPr>
    <w:r>
      <w:rPr>
        <w:noProof/>
        <w:lang w:val="sl-SI"/>
      </w:rPr>
      <w:drawing>
        <wp:inline distT="0" distB="0" distL="0" distR="0" wp14:anchorId="59D232AE" wp14:editId="6FEF23B6">
          <wp:extent cx="3438525" cy="1823085"/>
          <wp:effectExtent l="0" t="0" r="9525" b="571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143582C0" w14:textId="77777777" w:rsidR="009D21BE" w:rsidRPr="009670F5" w:rsidRDefault="009D21BE"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39A69" w14:textId="77777777" w:rsidR="009D21BE" w:rsidRDefault="009D21BE" w:rsidP="0000613B">
    <w:pPr>
      <w:pStyle w:val="Glava"/>
      <w:tabs>
        <w:tab w:val="clear" w:pos="4536"/>
        <w:tab w:val="clear" w:pos="9072"/>
      </w:tabs>
      <w:spacing w:after="120"/>
      <w:jc w:val="right"/>
    </w:pPr>
  </w:p>
  <w:p w14:paraId="6B77697C" w14:textId="77777777" w:rsidR="009D21BE" w:rsidRDefault="009D21BE" w:rsidP="009670F5">
    <w:pPr>
      <w:pStyle w:val="Glava"/>
      <w:spacing w:after="120"/>
    </w:pPr>
  </w:p>
  <w:p w14:paraId="5F16B4DA" w14:textId="77777777" w:rsidR="009D21BE" w:rsidRDefault="009D21BE"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1DAA8" w14:textId="77777777" w:rsidR="009D21BE" w:rsidRDefault="009D21BE" w:rsidP="009670F5">
    <w:pPr>
      <w:pStyle w:val="Glava"/>
      <w:jc w:val="center"/>
    </w:pPr>
    <w:r>
      <w:rPr>
        <w:noProof/>
        <w:lang w:val="sl-SI"/>
      </w:rPr>
      <w:drawing>
        <wp:inline distT="0" distB="0" distL="0" distR="0" wp14:anchorId="17933E58" wp14:editId="06CB83C0">
          <wp:extent cx="831215" cy="609600"/>
          <wp:effectExtent l="0" t="0" r="6985" b="0"/>
          <wp:docPr id="1" name="Slika 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178E484F" w14:textId="77777777" w:rsidR="009D21BE" w:rsidRPr="00667509" w:rsidRDefault="009D21BE"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8F03" w14:textId="77777777" w:rsidR="009D21BE" w:rsidRDefault="009D21BE" w:rsidP="000C1E30">
    <w:pPr>
      <w:pStyle w:val="Glava"/>
      <w:jc w:val="center"/>
    </w:pPr>
    <w:r>
      <w:rPr>
        <w:noProof/>
        <w:lang w:val="sl-SI"/>
      </w:rPr>
      <w:drawing>
        <wp:inline distT="0" distB="0" distL="0" distR="0" wp14:anchorId="291F5200" wp14:editId="31998D5D">
          <wp:extent cx="831215" cy="609600"/>
          <wp:effectExtent l="0" t="0" r="6985" b="0"/>
          <wp:docPr id="3" name="Slika 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6AD047F2" w14:textId="77777777" w:rsidR="009D21BE" w:rsidRDefault="009D21BE" w:rsidP="009670F5">
    <w:pPr>
      <w:pStyle w:val="Glava"/>
      <w:spacing w:after="120"/>
      <w:jc w:val="center"/>
    </w:pPr>
  </w:p>
  <w:p w14:paraId="5364F14B" w14:textId="77777777" w:rsidR="009D21BE" w:rsidRPr="00001A3E" w:rsidRDefault="009D21BE"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19F6782"/>
    <w:multiLevelType w:val="hybridMultilevel"/>
    <w:tmpl w:val="19261D84"/>
    <w:lvl w:ilvl="0" w:tplc="EE608C8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81F504B"/>
    <w:multiLevelType w:val="hybridMultilevel"/>
    <w:tmpl w:val="15C8FF44"/>
    <w:lvl w:ilvl="0" w:tplc="228A51AC">
      <w:start w:val="1"/>
      <w:numFmt w:val="lowerLetter"/>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1E3714F"/>
    <w:multiLevelType w:val="hybridMultilevel"/>
    <w:tmpl w:val="754A0F64"/>
    <w:lvl w:ilvl="0" w:tplc="387EB740">
      <w:start w:val="9"/>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CD1C14"/>
    <w:multiLevelType w:val="hybridMultilevel"/>
    <w:tmpl w:val="9F169482"/>
    <w:lvl w:ilvl="0" w:tplc="927AEA3C">
      <w:start w:val="6"/>
      <w:numFmt w:val="bullet"/>
      <w:lvlText w:val="–"/>
      <w:lvlJc w:val="left"/>
      <w:pPr>
        <w:ind w:left="360" w:hanging="360"/>
      </w:pPr>
      <w:rPr>
        <w:rFonts w:ascii="Tahoma" w:eastAsia="Times New Roman" w:hAnsi="Tahoma" w:cs="Tahom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626753"/>
    <w:multiLevelType w:val="hybridMultilevel"/>
    <w:tmpl w:val="A9163E20"/>
    <w:lvl w:ilvl="0" w:tplc="CF86E21E">
      <w:start w:val="1"/>
      <w:numFmt w:val="decimal"/>
      <w:lvlText w:val="%1."/>
      <w:lvlJc w:val="left"/>
      <w:pPr>
        <w:ind w:left="2771" w:hanging="360"/>
      </w:pPr>
      <w:rPr>
        <w:b/>
        <w:bCs/>
        <w:sz w:val="20"/>
        <w:szCs w:val="20"/>
      </w:rPr>
    </w:lvl>
    <w:lvl w:ilvl="1" w:tplc="04240019" w:tentative="1">
      <w:start w:val="1"/>
      <w:numFmt w:val="lowerLetter"/>
      <w:lvlText w:val="%2."/>
      <w:lvlJc w:val="left"/>
      <w:pPr>
        <w:ind w:left="3420" w:hanging="360"/>
      </w:pPr>
    </w:lvl>
    <w:lvl w:ilvl="2" w:tplc="0424001B" w:tentative="1">
      <w:start w:val="1"/>
      <w:numFmt w:val="lowerRoman"/>
      <w:lvlText w:val="%3."/>
      <w:lvlJc w:val="right"/>
      <w:pPr>
        <w:ind w:left="4140" w:hanging="180"/>
      </w:pPr>
    </w:lvl>
    <w:lvl w:ilvl="3" w:tplc="0424000F" w:tentative="1">
      <w:start w:val="1"/>
      <w:numFmt w:val="decimal"/>
      <w:lvlText w:val="%4."/>
      <w:lvlJc w:val="left"/>
      <w:pPr>
        <w:ind w:left="4860" w:hanging="360"/>
      </w:pPr>
    </w:lvl>
    <w:lvl w:ilvl="4" w:tplc="04240019" w:tentative="1">
      <w:start w:val="1"/>
      <w:numFmt w:val="lowerLetter"/>
      <w:lvlText w:val="%5."/>
      <w:lvlJc w:val="left"/>
      <w:pPr>
        <w:ind w:left="5580" w:hanging="360"/>
      </w:pPr>
    </w:lvl>
    <w:lvl w:ilvl="5" w:tplc="0424001B" w:tentative="1">
      <w:start w:val="1"/>
      <w:numFmt w:val="lowerRoman"/>
      <w:lvlText w:val="%6."/>
      <w:lvlJc w:val="right"/>
      <w:pPr>
        <w:ind w:left="6300" w:hanging="180"/>
      </w:pPr>
    </w:lvl>
    <w:lvl w:ilvl="6" w:tplc="0424000F" w:tentative="1">
      <w:start w:val="1"/>
      <w:numFmt w:val="decimal"/>
      <w:lvlText w:val="%7."/>
      <w:lvlJc w:val="left"/>
      <w:pPr>
        <w:ind w:left="7020" w:hanging="360"/>
      </w:pPr>
    </w:lvl>
    <w:lvl w:ilvl="7" w:tplc="04240019" w:tentative="1">
      <w:start w:val="1"/>
      <w:numFmt w:val="lowerLetter"/>
      <w:lvlText w:val="%8."/>
      <w:lvlJc w:val="left"/>
      <w:pPr>
        <w:ind w:left="7740" w:hanging="360"/>
      </w:pPr>
    </w:lvl>
    <w:lvl w:ilvl="8" w:tplc="0424001B" w:tentative="1">
      <w:start w:val="1"/>
      <w:numFmt w:val="lowerRoman"/>
      <w:lvlText w:val="%9."/>
      <w:lvlJc w:val="right"/>
      <w:pPr>
        <w:ind w:left="8460" w:hanging="180"/>
      </w:pPr>
    </w:lvl>
  </w:abstractNum>
  <w:abstractNum w:abstractNumId="15" w15:restartNumberingAfterBreak="0">
    <w:nsid w:val="20116F4F"/>
    <w:multiLevelType w:val="multilevel"/>
    <w:tmpl w:val="F7A4EFF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0"/>
        <w:szCs w:val="20"/>
      </w:r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2702395D"/>
    <w:multiLevelType w:val="hybridMultilevel"/>
    <w:tmpl w:val="F51CC114"/>
    <w:lvl w:ilvl="0" w:tplc="316C7D86">
      <w:start w:val="1"/>
      <w:numFmt w:val="decimal"/>
      <w:lvlText w:val="%1."/>
      <w:lvlJc w:val="left"/>
      <w:pPr>
        <w:ind w:left="1146" w:hanging="360"/>
      </w:pPr>
      <w:rPr>
        <w:rFonts w:ascii="Open Sans" w:eastAsia="Times New Roman" w:hAnsi="Open Sans" w:cs="Open San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7" w15:restartNumberingAfterBreak="0">
    <w:nsid w:val="29D0431B"/>
    <w:multiLevelType w:val="hybridMultilevel"/>
    <w:tmpl w:val="4AB8D188"/>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FCE0E090">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9A2A91"/>
    <w:multiLevelType w:val="hybridMultilevel"/>
    <w:tmpl w:val="60C8390E"/>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6A29A2"/>
    <w:multiLevelType w:val="hybridMultilevel"/>
    <w:tmpl w:val="A9163E20"/>
    <w:lvl w:ilvl="0" w:tplc="FFFFFFFF">
      <w:start w:val="1"/>
      <w:numFmt w:val="decimal"/>
      <w:lvlText w:val="%1."/>
      <w:lvlJc w:val="left"/>
      <w:pPr>
        <w:ind w:left="2771" w:hanging="360"/>
      </w:pPr>
      <w:rPr>
        <w:b/>
        <w:bCs/>
        <w:sz w:val="20"/>
        <w:szCs w:val="20"/>
      </w:rPr>
    </w:lvl>
    <w:lvl w:ilvl="1" w:tplc="FFFFFFFF" w:tentative="1">
      <w:start w:val="1"/>
      <w:numFmt w:val="lowerLetter"/>
      <w:lvlText w:val="%2."/>
      <w:lvlJc w:val="left"/>
      <w:pPr>
        <w:ind w:left="3420" w:hanging="360"/>
      </w:pPr>
    </w:lvl>
    <w:lvl w:ilvl="2" w:tplc="FFFFFFFF" w:tentative="1">
      <w:start w:val="1"/>
      <w:numFmt w:val="lowerRoman"/>
      <w:lvlText w:val="%3."/>
      <w:lvlJc w:val="right"/>
      <w:pPr>
        <w:ind w:left="4140" w:hanging="180"/>
      </w:pPr>
    </w:lvl>
    <w:lvl w:ilvl="3" w:tplc="FFFFFFFF" w:tentative="1">
      <w:start w:val="1"/>
      <w:numFmt w:val="decimal"/>
      <w:lvlText w:val="%4."/>
      <w:lvlJc w:val="left"/>
      <w:pPr>
        <w:ind w:left="4860" w:hanging="360"/>
      </w:pPr>
    </w:lvl>
    <w:lvl w:ilvl="4" w:tplc="FFFFFFFF" w:tentative="1">
      <w:start w:val="1"/>
      <w:numFmt w:val="lowerLetter"/>
      <w:lvlText w:val="%5."/>
      <w:lvlJc w:val="left"/>
      <w:pPr>
        <w:ind w:left="5580" w:hanging="360"/>
      </w:pPr>
    </w:lvl>
    <w:lvl w:ilvl="5" w:tplc="FFFFFFFF" w:tentative="1">
      <w:start w:val="1"/>
      <w:numFmt w:val="lowerRoman"/>
      <w:lvlText w:val="%6."/>
      <w:lvlJc w:val="right"/>
      <w:pPr>
        <w:ind w:left="6300" w:hanging="180"/>
      </w:pPr>
    </w:lvl>
    <w:lvl w:ilvl="6" w:tplc="FFFFFFFF" w:tentative="1">
      <w:start w:val="1"/>
      <w:numFmt w:val="decimal"/>
      <w:lvlText w:val="%7."/>
      <w:lvlJc w:val="left"/>
      <w:pPr>
        <w:ind w:left="7020" w:hanging="360"/>
      </w:pPr>
    </w:lvl>
    <w:lvl w:ilvl="7" w:tplc="FFFFFFFF" w:tentative="1">
      <w:start w:val="1"/>
      <w:numFmt w:val="lowerLetter"/>
      <w:lvlText w:val="%8."/>
      <w:lvlJc w:val="left"/>
      <w:pPr>
        <w:ind w:left="7740" w:hanging="360"/>
      </w:pPr>
    </w:lvl>
    <w:lvl w:ilvl="8" w:tplc="FFFFFFFF" w:tentative="1">
      <w:start w:val="1"/>
      <w:numFmt w:val="lowerRoman"/>
      <w:lvlText w:val="%9."/>
      <w:lvlJc w:val="right"/>
      <w:pPr>
        <w:ind w:left="8460" w:hanging="180"/>
      </w:pPr>
    </w:lvl>
  </w:abstractNum>
  <w:abstractNum w:abstractNumId="23"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4106335"/>
    <w:multiLevelType w:val="hybridMultilevel"/>
    <w:tmpl w:val="86225CC6"/>
    <w:lvl w:ilvl="0" w:tplc="FFFFFFFF">
      <w:start w:val="1"/>
      <w:numFmt w:val="decimal"/>
      <w:lvlText w:val="%1."/>
      <w:lvlJc w:val="left"/>
      <w:pPr>
        <w:ind w:left="1146" w:hanging="360"/>
      </w:pPr>
      <w:rPr>
        <w:rFonts w:ascii="Open Sans" w:eastAsia="Times New Roman" w:hAnsi="Open Sans" w:cs="Open San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6" w15:restartNumberingAfterBreak="0">
    <w:nsid w:val="47567CBF"/>
    <w:multiLevelType w:val="hybridMultilevel"/>
    <w:tmpl w:val="6ACC8A10"/>
    <w:lvl w:ilvl="0" w:tplc="6CF68A9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4C4F70"/>
    <w:multiLevelType w:val="hybridMultilevel"/>
    <w:tmpl w:val="5F187E6E"/>
    <w:lvl w:ilvl="0" w:tplc="04240005">
      <w:start w:val="1"/>
      <w:numFmt w:val="bullet"/>
      <w:lvlText w:val=""/>
      <w:lvlJc w:val="left"/>
      <w:pPr>
        <w:ind w:left="360" w:hanging="360"/>
      </w:pPr>
      <w:rPr>
        <w:rFonts w:ascii="Wingdings" w:hAnsi="Wingdings" w:hint="default"/>
        <w:b w:val="0"/>
        <w:sz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067A63"/>
    <w:multiLevelType w:val="hybridMultilevel"/>
    <w:tmpl w:val="EF786720"/>
    <w:lvl w:ilvl="0" w:tplc="F2FE9BDC">
      <w:start w:val="1"/>
      <w:numFmt w:val="bullet"/>
      <w:lvlText w:val=""/>
      <w:lvlJc w:val="left"/>
      <w:pPr>
        <w:ind w:left="2629"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2D509B9"/>
    <w:multiLevelType w:val="hybridMultilevel"/>
    <w:tmpl w:val="7EC25954"/>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1D5453"/>
    <w:multiLevelType w:val="hybridMultilevel"/>
    <w:tmpl w:val="610CA356"/>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9830AB"/>
    <w:multiLevelType w:val="hybridMultilevel"/>
    <w:tmpl w:val="971A295E"/>
    <w:lvl w:ilvl="0" w:tplc="F2B0E23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CF70A4"/>
    <w:multiLevelType w:val="multilevel"/>
    <w:tmpl w:val="3D80A8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DB2E98"/>
    <w:multiLevelType w:val="hybridMultilevel"/>
    <w:tmpl w:val="B5FAD8C6"/>
    <w:lvl w:ilvl="0" w:tplc="0DAA7A02">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EF3C99"/>
    <w:multiLevelType w:val="singleLevel"/>
    <w:tmpl w:val="9CD06534"/>
    <w:name w:val="WW8Num43"/>
    <w:lvl w:ilvl="0">
      <w:start w:val="10"/>
      <w:numFmt w:val="decimal"/>
      <w:lvlText w:val="%1."/>
      <w:lvlJc w:val="left"/>
      <w:pPr>
        <w:tabs>
          <w:tab w:val="num" w:pos="0"/>
        </w:tabs>
        <w:ind w:left="720" w:hanging="360"/>
      </w:pPr>
      <w:rPr>
        <w:rFonts w:ascii="Tahoma" w:eastAsia="Times New Roman" w:hAnsi="Tahoma" w:cs="Tahoma" w:hint="default"/>
        <w:b w:val="0"/>
      </w:rPr>
    </w:lvl>
  </w:abstractNum>
  <w:abstractNum w:abstractNumId="38" w15:restartNumberingAfterBreak="0">
    <w:nsid w:val="6A9D45A3"/>
    <w:multiLevelType w:val="hybridMultilevel"/>
    <w:tmpl w:val="90DA64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0" w15:restartNumberingAfterBreak="0">
    <w:nsid w:val="71E351C7"/>
    <w:multiLevelType w:val="hybridMultilevel"/>
    <w:tmpl w:val="931AB91E"/>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ind w:left="1440" w:hanging="360"/>
      </w:pPr>
      <w:rPr>
        <w:rFonts w:ascii="Open Sans" w:eastAsia="Times New Roman" w:hAnsi="Open Sans" w:cs="Open San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73BD6025"/>
    <w:multiLevelType w:val="hybridMultilevel"/>
    <w:tmpl w:val="474E0E3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4"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E861C8"/>
    <w:multiLevelType w:val="hybridMultilevel"/>
    <w:tmpl w:val="1FA8E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85551345">
    <w:abstractNumId w:val="10"/>
  </w:num>
  <w:num w:numId="2" w16cid:durableId="1373655455">
    <w:abstractNumId w:val="15"/>
  </w:num>
  <w:num w:numId="3" w16cid:durableId="449937190">
    <w:abstractNumId w:val="25"/>
  </w:num>
  <w:num w:numId="4" w16cid:durableId="1648972703">
    <w:abstractNumId w:val="40"/>
  </w:num>
  <w:num w:numId="5" w16cid:durableId="1933004835">
    <w:abstractNumId w:val="21"/>
  </w:num>
  <w:num w:numId="6" w16cid:durableId="242419656">
    <w:abstractNumId w:val="23"/>
  </w:num>
  <w:num w:numId="7" w16cid:durableId="895624733">
    <w:abstractNumId w:val="29"/>
  </w:num>
  <w:num w:numId="8" w16cid:durableId="1658414039">
    <w:abstractNumId w:val="20"/>
  </w:num>
  <w:num w:numId="9" w16cid:durableId="388068087">
    <w:abstractNumId w:val="44"/>
  </w:num>
  <w:num w:numId="10" w16cid:durableId="832574512">
    <w:abstractNumId w:val="12"/>
  </w:num>
  <w:num w:numId="11" w16cid:durableId="1951663072">
    <w:abstractNumId w:val="32"/>
  </w:num>
  <w:num w:numId="12" w16cid:durableId="1270744514">
    <w:abstractNumId w:val="6"/>
  </w:num>
  <w:num w:numId="13" w16cid:durableId="1443769894">
    <w:abstractNumId w:val="39"/>
  </w:num>
  <w:num w:numId="14" w16cid:durableId="1650212567">
    <w:abstractNumId w:val="43"/>
  </w:num>
  <w:num w:numId="15" w16cid:durableId="1988897229">
    <w:abstractNumId w:val="8"/>
  </w:num>
  <w:num w:numId="16" w16cid:durableId="242571657">
    <w:abstractNumId w:val="5"/>
  </w:num>
  <w:num w:numId="17" w16cid:durableId="118844222">
    <w:abstractNumId w:val="33"/>
  </w:num>
  <w:num w:numId="18" w16cid:durableId="546599730">
    <w:abstractNumId w:val="41"/>
  </w:num>
  <w:num w:numId="19" w16cid:durableId="1446269081">
    <w:abstractNumId w:val="19"/>
  </w:num>
  <w:num w:numId="20" w16cid:durableId="2082754226">
    <w:abstractNumId w:val="34"/>
  </w:num>
  <w:num w:numId="21" w16cid:durableId="2116823118">
    <w:abstractNumId w:val="17"/>
  </w:num>
  <w:num w:numId="22" w16cid:durableId="484246431">
    <w:abstractNumId w:val="13"/>
  </w:num>
  <w:num w:numId="23" w16cid:durableId="1420909504">
    <w:abstractNumId w:val="28"/>
  </w:num>
  <w:num w:numId="24" w16cid:durableId="1897617094">
    <w:abstractNumId w:val="9"/>
  </w:num>
  <w:num w:numId="25" w16cid:durableId="619461746">
    <w:abstractNumId w:val="14"/>
  </w:num>
  <w:num w:numId="26" w16cid:durableId="2117867301">
    <w:abstractNumId w:val="16"/>
  </w:num>
  <w:num w:numId="27" w16cid:durableId="1826243771">
    <w:abstractNumId w:val="26"/>
  </w:num>
  <w:num w:numId="28" w16cid:durableId="407315393">
    <w:abstractNumId w:val="7"/>
  </w:num>
  <w:num w:numId="29" w16cid:durableId="423888130">
    <w:abstractNumId w:val="36"/>
  </w:num>
  <w:num w:numId="30" w16cid:durableId="1274094327">
    <w:abstractNumId w:val="11"/>
  </w:num>
  <w:num w:numId="31" w16cid:durableId="2119636562">
    <w:abstractNumId w:val="38"/>
  </w:num>
  <w:num w:numId="32" w16cid:durableId="65418284">
    <w:abstractNumId w:val="27"/>
  </w:num>
  <w:num w:numId="33" w16cid:durableId="2103649375">
    <w:abstractNumId w:val="45"/>
  </w:num>
  <w:num w:numId="34" w16cid:durableId="886917153">
    <w:abstractNumId w:val="30"/>
  </w:num>
  <w:num w:numId="35" w16cid:durableId="1794784432">
    <w:abstractNumId w:val="42"/>
  </w:num>
  <w:num w:numId="36" w16cid:durableId="292564369">
    <w:abstractNumId w:val="31"/>
  </w:num>
  <w:num w:numId="37" w16cid:durableId="843281363">
    <w:abstractNumId w:val="18"/>
  </w:num>
  <w:num w:numId="38" w16cid:durableId="624577378">
    <w:abstractNumId w:val="35"/>
  </w:num>
  <w:num w:numId="39" w16cid:durableId="797456213">
    <w:abstractNumId w:val="24"/>
  </w:num>
  <w:num w:numId="40" w16cid:durableId="189303867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3AE"/>
    <w:rsid w:val="00000505"/>
    <w:rsid w:val="00000A0D"/>
    <w:rsid w:val="00000A76"/>
    <w:rsid w:val="00000C09"/>
    <w:rsid w:val="00000C8A"/>
    <w:rsid w:val="00001A3E"/>
    <w:rsid w:val="00001D78"/>
    <w:rsid w:val="0000206B"/>
    <w:rsid w:val="00002112"/>
    <w:rsid w:val="0000285E"/>
    <w:rsid w:val="00003301"/>
    <w:rsid w:val="000034DE"/>
    <w:rsid w:val="00003A2B"/>
    <w:rsid w:val="00003E1B"/>
    <w:rsid w:val="000041EB"/>
    <w:rsid w:val="000042FF"/>
    <w:rsid w:val="000043F8"/>
    <w:rsid w:val="000049DE"/>
    <w:rsid w:val="00004B0D"/>
    <w:rsid w:val="00004C52"/>
    <w:rsid w:val="0000520C"/>
    <w:rsid w:val="0000613B"/>
    <w:rsid w:val="000063E6"/>
    <w:rsid w:val="00006EC6"/>
    <w:rsid w:val="000074B6"/>
    <w:rsid w:val="000075AC"/>
    <w:rsid w:val="00007700"/>
    <w:rsid w:val="00010FE1"/>
    <w:rsid w:val="00011086"/>
    <w:rsid w:val="00011089"/>
    <w:rsid w:val="00011993"/>
    <w:rsid w:val="00011B83"/>
    <w:rsid w:val="00012CF7"/>
    <w:rsid w:val="00012CF8"/>
    <w:rsid w:val="00012F36"/>
    <w:rsid w:val="00012F4E"/>
    <w:rsid w:val="000132DD"/>
    <w:rsid w:val="00014112"/>
    <w:rsid w:val="0001445A"/>
    <w:rsid w:val="000145A5"/>
    <w:rsid w:val="0001484A"/>
    <w:rsid w:val="000148D7"/>
    <w:rsid w:val="00014A6F"/>
    <w:rsid w:val="00014FD4"/>
    <w:rsid w:val="0001580C"/>
    <w:rsid w:val="000159E2"/>
    <w:rsid w:val="00015D3D"/>
    <w:rsid w:val="00015D6E"/>
    <w:rsid w:val="0001627C"/>
    <w:rsid w:val="0001657E"/>
    <w:rsid w:val="00016B2B"/>
    <w:rsid w:val="00016C1F"/>
    <w:rsid w:val="0002040F"/>
    <w:rsid w:val="0002142C"/>
    <w:rsid w:val="000218D1"/>
    <w:rsid w:val="00022618"/>
    <w:rsid w:val="0002284B"/>
    <w:rsid w:val="00022BE9"/>
    <w:rsid w:val="00022F38"/>
    <w:rsid w:val="0002309C"/>
    <w:rsid w:val="00023203"/>
    <w:rsid w:val="00023E98"/>
    <w:rsid w:val="00024685"/>
    <w:rsid w:val="00024703"/>
    <w:rsid w:val="00024BED"/>
    <w:rsid w:val="00024FEF"/>
    <w:rsid w:val="00025064"/>
    <w:rsid w:val="00025B4F"/>
    <w:rsid w:val="00026931"/>
    <w:rsid w:val="00026CAA"/>
    <w:rsid w:val="00027A54"/>
    <w:rsid w:val="00031DDA"/>
    <w:rsid w:val="00032245"/>
    <w:rsid w:val="0003244D"/>
    <w:rsid w:val="000325BE"/>
    <w:rsid w:val="00032754"/>
    <w:rsid w:val="00032CA0"/>
    <w:rsid w:val="00032E9A"/>
    <w:rsid w:val="00033527"/>
    <w:rsid w:val="00034339"/>
    <w:rsid w:val="000352AF"/>
    <w:rsid w:val="00036882"/>
    <w:rsid w:val="00037AB0"/>
    <w:rsid w:val="00037FB1"/>
    <w:rsid w:val="00040391"/>
    <w:rsid w:val="000404C9"/>
    <w:rsid w:val="0004051F"/>
    <w:rsid w:val="000414D7"/>
    <w:rsid w:val="00041D1A"/>
    <w:rsid w:val="0004271F"/>
    <w:rsid w:val="000443E4"/>
    <w:rsid w:val="0004599E"/>
    <w:rsid w:val="00045E2C"/>
    <w:rsid w:val="000465FD"/>
    <w:rsid w:val="00047748"/>
    <w:rsid w:val="000478FE"/>
    <w:rsid w:val="00047A4C"/>
    <w:rsid w:val="00050762"/>
    <w:rsid w:val="0005145C"/>
    <w:rsid w:val="000514D8"/>
    <w:rsid w:val="00051E9C"/>
    <w:rsid w:val="00052493"/>
    <w:rsid w:val="0005290E"/>
    <w:rsid w:val="000529B1"/>
    <w:rsid w:val="00052EFD"/>
    <w:rsid w:val="000538C0"/>
    <w:rsid w:val="00053CFA"/>
    <w:rsid w:val="00055C7E"/>
    <w:rsid w:val="000569BD"/>
    <w:rsid w:val="00056D91"/>
    <w:rsid w:val="0006027A"/>
    <w:rsid w:val="000606B6"/>
    <w:rsid w:val="00060930"/>
    <w:rsid w:val="00060A61"/>
    <w:rsid w:val="00060AC1"/>
    <w:rsid w:val="00060F32"/>
    <w:rsid w:val="00061044"/>
    <w:rsid w:val="000611F7"/>
    <w:rsid w:val="000617F5"/>
    <w:rsid w:val="00062896"/>
    <w:rsid w:val="0006349C"/>
    <w:rsid w:val="00063B01"/>
    <w:rsid w:val="000644EE"/>
    <w:rsid w:val="00064A9B"/>
    <w:rsid w:val="00064B87"/>
    <w:rsid w:val="0006519C"/>
    <w:rsid w:val="00066178"/>
    <w:rsid w:val="00067104"/>
    <w:rsid w:val="00067254"/>
    <w:rsid w:val="00067C4F"/>
    <w:rsid w:val="000700E2"/>
    <w:rsid w:val="00070790"/>
    <w:rsid w:val="000710B3"/>
    <w:rsid w:val="00072391"/>
    <w:rsid w:val="00072448"/>
    <w:rsid w:val="0007251E"/>
    <w:rsid w:val="00072CCA"/>
    <w:rsid w:val="000731C5"/>
    <w:rsid w:val="00073387"/>
    <w:rsid w:val="000736D6"/>
    <w:rsid w:val="000737C0"/>
    <w:rsid w:val="0007392D"/>
    <w:rsid w:val="00073B9B"/>
    <w:rsid w:val="00074A90"/>
    <w:rsid w:val="0007502E"/>
    <w:rsid w:val="0007574B"/>
    <w:rsid w:val="00075B1B"/>
    <w:rsid w:val="00075CA5"/>
    <w:rsid w:val="00076A62"/>
    <w:rsid w:val="00076BB6"/>
    <w:rsid w:val="000772E5"/>
    <w:rsid w:val="00077417"/>
    <w:rsid w:val="00077583"/>
    <w:rsid w:val="000776F9"/>
    <w:rsid w:val="000777C3"/>
    <w:rsid w:val="000778AC"/>
    <w:rsid w:val="000779FC"/>
    <w:rsid w:val="00077C6D"/>
    <w:rsid w:val="0008070A"/>
    <w:rsid w:val="00080895"/>
    <w:rsid w:val="000808BD"/>
    <w:rsid w:val="00081916"/>
    <w:rsid w:val="00081F98"/>
    <w:rsid w:val="000822AE"/>
    <w:rsid w:val="00082715"/>
    <w:rsid w:val="00082E4E"/>
    <w:rsid w:val="000833DF"/>
    <w:rsid w:val="0008346E"/>
    <w:rsid w:val="00083AEA"/>
    <w:rsid w:val="00083E44"/>
    <w:rsid w:val="00083E9F"/>
    <w:rsid w:val="00084E5C"/>
    <w:rsid w:val="000857BD"/>
    <w:rsid w:val="000858E1"/>
    <w:rsid w:val="00085CC2"/>
    <w:rsid w:val="00086037"/>
    <w:rsid w:val="00086971"/>
    <w:rsid w:val="00086AF1"/>
    <w:rsid w:val="00086CD1"/>
    <w:rsid w:val="00087D1D"/>
    <w:rsid w:val="00087DAE"/>
    <w:rsid w:val="00087EE0"/>
    <w:rsid w:val="00090476"/>
    <w:rsid w:val="000908B0"/>
    <w:rsid w:val="00091C34"/>
    <w:rsid w:val="00093128"/>
    <w:rsid w:val="00093A61"/>
    <w:rsid w:val="000942BA"/>
    <w:rsid w:val="00094688"/>
    <w:rsid w:val="0009474A"/>
    <w:rsid w:val="0009631F"/>
    <w:rsid w:val="00096374"/>
    <w:rsid w:val="00096C88"/>
    <w:rsid w:val="000972BC"/>
    <w:rsid w:val="00097945"/>
    <w:rsid w:val="00097ED9"/>
    <w:rsid w:val="00097F8C"/>
    <w:rsid w:val="000A0069"/>
    <w:rsid w:val="000A0388"/>
    <w:rsid w:val="000A076D"/>
    <w:rsid w:val="000A104F"/>
    <w:rsid w:val="000A159C"/>
    <w:rsid w:val="000A18DF"/>
    <w:rsid w:val="000A1EC6"/>
    <w:rsid w:val="000A2619"/>
    <w:rsid w:val="000A2723"/>
    <w:rsid w:val="000A2AB7"/>
    <w:rsid w:val="000A30C8"/>
    <w:rsid w:val="000A38E2"/>
    <w:rsid w:val="000A3F4C"/>
    <w:rsid w:val="000A6011"/>
    <w:rsid w:val="000A659E"/>
    <w:rsid w:val="000A6E22"/>
    <w:rsid w:val="000A6F22"/>
    <w:rsid w:val="000A7744"/>
    <w:rsid w:val="000A777D"/>
    <w:rsid w:val="000A7EC7"/>
    <w:rsid w:val="000B00D1"/>
    <w:rsid w:val="000B012B"/>
    <w:rsid w:val="000B01BA"/>
    <w:rsid w:val="000B03F6"/>
    <w:rsid w:val="000B11B2"/>
    <w:rsid w:val="000B1B65"/>
    <w:rsid w:val="000B23F0"/>
    <w:rsid w:val="000B2B84"/>
    <w:rsid w:val="000B44AB"/>
    <w:rsid w:val="000B4592"/>
    <w:rsid w:val="000B50BB"/>
    <w:rsid w:val="000B5D34"/>
    <w:rsid w:val="000B5DD8"/>
    <w:rsid w:val="000B7B44"/>
    <w:rsid w:val="000C0B43"/>
    <w:rsid w:val="000C0FD2"/>
    <w:rsid w:val="000C1856"/>
    <w:rsid w:val="000C1A36"/>
    <w:rsid w:val="000C1E30"/>
    <w:rsid w:val="000C2BDA"/>
    <w:rsid w:val="000C2CAF"/>
    <w:rsid w:val="000C2FE0"/>
    <w:rsid w:val="000C3344"/>
    <w:rsid w:val="000C36A2"/>
    <w:rsid w:val="000C36D4"/>
    <w:rsid w:val="000C40FC"/>
    <w:rsid w:val="000C424C"/>
    <w:rsid w:val="000C4BF7"/>
    <w:rsid w:val="000C5B08"/>
    <w:rsid w:val="000C6487"/>
    <w:rsid w:val="000C7728"/>
    <w:rsid w:val="000C7FA7"/>
    <w:rsid w:val="000D1988"/>
    <w:rsid w:val="000D1CA4"/>
    <w:rsid w:val="000D2BB0"/>
    <w:rsid w:val="000D3507"/>
    <w:rsid w:val="000D3E47"/>
    <w:rsid w:val="000D500C"/>
    <w:rsid w:val="000D55CA"/>
    <w:rsid w:val="000D5DDC"/>
    <w:rsid w:val="000D5FE9"/>
    <w:rsid w:val="000D62A3"/>
    <w:rsid w:val="000D6692"/>
    <w:rsid w:val="000D6F85"/>
    <w:rsid w:val="000D748B"/>
    <w:rsid w:val="000D79BC"/>
    <w:rsid w:val="000D7B7A"/>
    <w:rsid w:val="000D7E09"/>
    <w:rsid w:val="000D7F61"/>
    <w:rsid w:val="000E0005"/>
    <w:rsid w:val="000E0371"/>
    <w:rsid w:val="000E08F3"/>
    <w:rsid w:val="000E0ABD"/>
    <w:rsid w:val="000E0C66"/>
    <w:rsid w:val="000E0E01"/>
    <w:rsid w:val="000E1097"/>
    <w:rsid w:val="000E1C4B"/>
    <w:rsid w:val="000E2191"/>
    <w:rsid w:val="000E338E"/>
    <w:rsid w:val="000E4A63"/>
    <w:rsid w:val="000E5B50"/>
    <w:rsid w:val="000E5D6A"/>
    <w:rsid w:val="000E68A4"/>
    <w:rsid w:val="000E7FA8"/>
    <w:rsid w:val="000F0AAB"/>
    <w:rsid w:val="000F12A7"/>
    <w:rsid w:val="000F2296"/>
    <w:rsid w:val="000F2ACA"/>
    <w:rsid w:val="000F30C9"/>
    <w:rsid w:val="000F31FA"/>
    <w:rsid w:val="000F33F8"/>
    <w:rsid w:val="000F3D6D"/>
    <w:rsid w:val="000F54F1"/>
    <w:rsid w:val="000F5850"/>
    <w:rsid w:val="000F596A"/>
    <w:rsid w:val="000F5AE8"/>
    <w:rsid w:val="000F5E72"/>
    <w:rsid w:val="000F6011"/>
    <w:rsid w:val="000F64DE"/>
    <w:rsid w:val="000F6570"/>
    <w:rsid w:val="000F6B53"/>
    <w:rsid w:val="000F6FD7"/>
    <w:rsid w:val="000F724F"/>
    <w:rsid w:val="00100668"/>
    <w:rsid w:val="00100A01"/>
    <w:rsid w:val="001015DC"/>
    <w:rsid w:val="00101929"/>
    <w:rsid w:val="00102055"/>
    <w:rsid w:val="00102611"/>
    <w:rsid w:val="00102BE1"/>
    <w:rsid w:val="001031FB"/>
    <w:rsid w:val="001033B9"/>
    <w:rsid w:val="00103BB0"/>
    <w:rsid w:val="00103D80"/>
    <w:rsid w:val="00104E2A"/>
    <w:rsid w:val="00105220"/>
    <w:rsid w:val="00105222"/>
    <w:rsid w:val="00105644"/>
    <w:rsid w:val="0010568C"/>
    <w:rsid w:val="00105AA6"/>
    <w:rsid w:val="001060E9"/>
    <w:rsid w:val="00106233"/>
    <w:rsid w:val="00106722"/>
    <w:rsid w:val="0010683B"/>
    <w:rsid w:val="001073E4"/>
    <w:rsid w:val="001073E7"/>
    <w:rsid w:val="00107B9C"/>
    <w:rsid w:val="00107E71"/>
    <w:rsid w:val="00110BE2"/>
    <w:rsid w:val="00110CA3"/>
    <w:rsid w:val="00110E02"/>
    <w:rsid w:val="0011148B"/>
    <w:rsid w:val="00111630"/>
    <w:rsid w:val="0011190E"/>
    <w:rsid w:val="00112D9C"/>
    <w:rsid w:val="001142A1"/>
    <w:rsid w:val="0011594F"/>
    <w:rsid w:val="00115E9D"/>
    <w:rsid w:val="0011652A"/>
    <w:rsid w:val="00116838"/>
    <w:rsid w:val="00116AC0"/>
    <w:rsid w:val="00116C9C"/>
    <w:rsid w:val="00117058"/>
    <w:rsid w:val="001171E4"/>
    <w:rsid w:val="001175D4"/>
    <w:rsid w:val="00117A3E"/>
    <w:rsid w:val="00117AB9"/>
    <w:rsid w:val="00120B84"/>
    <w:rsid w:val="001212A2"/>
    <w:rsid w:val="00121CF3"/>
    <w:rsid w:val="00122700"/>
    <w:rsid w:val="0012294E"/>
    <w:rsid w:val="00122C7F"/>
    <w:rsid w:val="0012366D"/>
    <w:rsid w:val="00123B12"/>
    <w:rsid w:val="00124A88"/>
    <w:rsid w:val="0012579E"/>
    <w:rsid w:val="00125875"/>
    <w:rsid w:val="00126304"/>
    <w:rsid w:val="00127B2B"/>
    <w:rsid w:val="00127B82"/>
    <w:rsid w:val="0013034E"/>
    <w:rsid w:val="0013056B"/>
    <w:rsid w:val="00130F27"/>
    <w:rsid w:val="00131273"/>
    <w:rsid w:val="00131C69"/>
    <w:rsid w:val="001322E7"/>
    <w:rsid w:val="001325F7"/>
    <w:rsid w:val="001326A6"/>
    <w:rsid w:val="001329E4"/>
    <w:rsid w:val="0013381C"/>
    <w:rsid w:val="0013461E"/>
    <w:rsid w:val="00134E18"/>
    <w:rsid w:val="00135300"/>
    <w:rsid w:val="0013536A"/>
    <w:rsid w:val="00135B29"/>
    <w:rsid w:val="001360A5"/>
    <w:rsid w:val="0013638E"/>
    <w:rsid w:val="00136578"/>
    <w:rsid w:val="00136A97"/>
    <w:rsid w:val="00136B7D"/>
    <w:rsid w:val="00136DA0"/>
    <w:rsid w:val="00136F5C"/>
    <w:rsid w:val="001372AD"/>
    <w:rsid w:val="00137300"/>
    <w:rsid w:val="0013754D"/>
    <w:rsid w:val="00137B63"/>
    <w:rsid w:val="00137BF1"/>
    <w:rsid w:val="001417B7"/>
    <w:rsid w:val="00141D57"/>
    <w:rsid w:val="00142670"/>
    <w:rsid w:val="0014292D"/>
    <w:rsid w:val="001429DD"/>
    <w:rsid w:val="00142B06"/>
    <w:rsid w:val="00142D63"/>
    <w:rsid w:val="00143913"/>
    <w:rsid w:val="001439AB"/>
    <w:rsid w:val="00143AEF"/>
    <w:rsid w:val="00143B94"/>
    <w:rsid w:val="00143C21"/>
    <w:rsid w:val="00143F99"/>
    <w:rsid w:val="001441BA"/>
    <w:rsid w:val="0014486A"/>
    <w:rsid w:val="00145AB9"/>
    <w:rsid w:val="00145DE1"/>
    <w:rsid w:val="00146312"/>
    <w:rsid w:val="001468EB"/>
    <w:rsid w:val="00146A30"/>
    <w:rsid w:val="00146A50"/>
    <w:rsid w:val="00146BBA"/>
    <w:rsid w:val="00146E76"/>
    <w:rsid w:val="00146F1B"/>
    <w:rsid w:val="00147135"/>
    <w:rsid w:val="0014759E"/>
    <w:rsid w:val="0014775B"/>
    <w:rsid w:val="00147D46"/>
    <w:rsid w:val="001514B7"/>
    <w:rsid w:val="001521CC"/>
    <w:rsid w:val="001526F4"/>
    <w:rsid w:val="00152C07"/>
    <w:rsid w:val="00152D21"/>
    <w:rsid w:val="0015365F"/>
    <w:rsid w:val="00153D7E"/>
    <w:rsid w:val="00153DAF"/>
    <w:rsid w:val="00155268"/>
    <w:rsid w:val="001554E4"/>
    <w:rsid w:val="00155ABF"/>
    <w:rsid w:val="00155B0B"/>
    <w:rsid w:val="001563A4"/>
    <w:rsid w:val="00156AC3"/>
    <w:rsid w:val="0015756F"/>
    <w:rsid w:val="0015781A"/>
    <w:rsid w:val="001579DE"/>
    <w:rsid w:val="00157B4C"/>
    <w:rsid w:val="00157C20"/>
    <w:rsid w:val="00157EB1"/>
    <w:rsid w:val="00160F6F"/>
    <w:rsid w:val="00162521"/>
    <w:rsid w:val="001638BB"/>
    <w:rsid w:val="00164BA6"/>
    <w:rsid w:val="00165C5E"/>
    <w:rsid w:val="001662D7"/>
    <w:rsid w:val="00166593"/>
    <w:rsid w:val="001669A1"/>
    <w:rsid w:val="00167C13"/>
    <w:rsid w:val="00167CDD"/>
    <w:rsid w:val="00170071"/>
    <w:rsid w:val="0017069D"/>
    <w:rsid w:val="00170EFD"/>
    <w:rsid w:val="00171035"/>
    <w:rsid w:val="0017110D"/>
    <w:rsid w:val="00171476"/>
    <w:rsid w:val="00171BAB"/>
    <w:rsid w:val="00171DC0"/>
    <w:rsid w:val="00172229"/>
    <w:rsid w:val="00172798"/>
    <w:rsid w:val="00173006"/>
    <w:rsid w:val="00173579"/>
    <w:rsid w:val="00173DE8"/>
    <w:rsid w:val="00175156"/>
    <w:rsid w:val="001760EC"/>
    <w:rsid w:val="00176C8C"/>
    <w:rsid w:val="00176EF2"/>
    <w:rsid w:val="00177058"/>
    <w:rsid w:val="001775D6"/>
    <w:rsid w:val="00180C5C"/>
    <w:rsid w:val="00181AC4"/>
    <w:rsid w:val="00181CFB"/>
    <w:rsid w:val="00182036"/>
    <w:rsid w:val="0018230B"/>
    <w:rsid w:val="00182A9D"/>
    <w:rsid w:val="0018369E"/>
    <w:rsid w:val="001846FA"/>
    <w:rsid w:val="00184726"/>
    <w:rsid w:val="00184D04"/>
    <w:rsid w:val="00184EF1"/>
    <w:rsid w:val="0018536E"/>
    <w:rsid w:val="00185B2B"/>
    <w:rsid w:val="00185F8A"/>
    <w:rsid w:val="00186484"/>
    <w:rsid w:val="00186895"/>
    <w:rsid w:val="001872DC"/>
    <w:rsid w:val="0018757A"/>
    <w:rsid w:val="00187700"/>
    <w:rsid w:val="00187759"/>
    <w:rsid w:val="00187B33"/>
    <w:rsid w:val="00187C16"/>
    <w:rsid w:val="0019013D"/>
    <w:rsid w:val="00190370"/>
    <w:rsid w:val="0019106C"/>
    <w:rsid w:val="0019163B"/>
    <w:rsid w:val="001917DD"/>
    <w:rsid w:val="00191A2D"/>
    <w:rsid w:val="00192A0F"/>
    <w:rsid w:val="00192C78"/>
    <w:rsid w:val="00193548"/>
    <w:rsid w:val="00193E0E"/>
    <w:rsid w:val="001940AE"/>
    <w:rsid w:val="00194AC2"/>
    <w:rsid w:val="00194C32"/>
    <w:rsid w:val="001957AA"/>
    <w:rsid w:val="00195B85"/>
    <w:rsid w:val="00195C90"/>
    <w:rsid w:val="00195DEF"/>
    <w:rsid w:val="00195E67"/>
    <w:rsid w:val="00196FCE"/>
    <w:rsid w:val="00197746"/>
    <w:rsid w:val="001A0819"/>
    <w:rsid w:val="001A0989"/>
    <w:rsid w:val="001A1717"/>
    <w:rsid w:val="001A2465"/>
    <w:rsid w:val="001A2C12"/>
    <w:rsid w:val="001A2FD4"/>
    <w:rsid w:val="001A4340"/>
    <w:rsid w:val="001A4BF6"/>
    <w:rsid w:val="001A52A4"/>
    <w:rsid w:val="001A58AB"/>
    <w:rsid w:val="001A5EA4"/>
    <w:rsid w:val="001A6015"/>
    <w:rsid w:val="001A683E"/>
    <w:rsid w:val="001A6C1F"/>
    <w:rsid w:val="001A6F6F"/>
    <w:rsid w:val="001B0125"/>
    <w:rsid w:val="001B0153"/>
    <w:rsid w:val="001B10C8"/>
    <w:rsid w:val="001B1303"/>
    <w:rsid w:val="001B257C"/>
    <w:rsid w:val="001B2B03"/>
    <w:rsid w:val="001B3BBB"/>
    <w:rsid w:val="001B486A"/>
    <w:rsid w:val="001B4909"/>
    <w:rsid w:val="001B4C04"/>
    <w:rsid w:val="001B4FF4"/>
    <w:rsid w:val="001B51BF"/>
    <w:rsid w:val="001B57D4"/>
    <w:rsid w:val="001B5B06"/>
    <w:rsid w:val="001B5BD6"/>
    <w:rsid w:val="001B6586"/>
    <w:rsid w:val="001B6931"/>
    <w:rsid w:val="001B7B78"/>
    <w:rsid w:val="001C0AA2"/>
    <w:rsid w:val="001C0FAC"/>
    <w:rsid w:val="001C163D"/>
    <w:rsid w:val="001C1C16"/>
    <w:rsid w:val="001C22D4"/>
    <w:rsid w:val="001C24AB"/>
    <w:rsid w:val="001C288A"/>
    <w:rsid w:val="001C2CC6"/>
    <w:rsid w:val="001C49D3"/>
    <w:rsid w:val="001C4C63"/>
    <w:rsid w:val="001C4D5E"/>
    <w:rsid w:val="001C553A"/>
    <w:rsid w:val="001C5863"/>
    <w:rsid w:val="001C5BC7"/>
    <w:rsid w:val="001C5E30"/>
    <w:rsid w:val="001C6509"/>
    <w:rsid w:val="001C6608"/>
    <w:rsid w:val="001C7160"/>
    <w:rsid w:val="001C7C6B"/>
    <w:rsid w:val="001C7E53"/>
    <w:rsid w:val="001D0EC4"/>
    <w:rsid w:val="001D1121"/>
    <w:rsid w:val="001D1811"/>
    <w:rsid w:val="001D26C7"/>
    <w:rsid w:val="001D27BC"/>
    <w:rsid w:val="001D294D"/>
    <w:rsid w:val="001D3471"/>
    <w:rsid w:val="001D381E"/>
    <w:rsid w:val="001D3B30"/>
    <w:rsid w:val="001D40F7"/>
    <w:rsid w:val="001D42EF"/>
    <w:rsid w:val="001D4BF8"/>
    <w:rsid w:val="001D5681"/>
    <w:rsid w:val="001D5D59"/>
    <w:rsid w:val="001D6040"/>
    <w:rsid w:val="001D6AA8"/>
    <w:rsid w:val="001D70DA"/>
    <w:rsid w:val="001D7684"/>
    <w:rsid w:val="001D7D34"/>
    <w:rsid w:val="001E0219"/>
    <w:rsid w:val="001E083D"/>
    <w:rsid w:val="001E17B8"/>
    <w:rsid w:val="001E2613"/>
    <w:rsid w:val="001E2814"/>
    <w:rsid w:val="001E2820"/>
    <w:rsid w:val="001E2B42"/>
    <w:rsid w:val="001E2E30"/>
    <w:rsid w:val="001E5FA8"/>
    <w:rsid w:val="001E6178"/>
    <w:rsid w:val="001E6327"/>
    <w:rsid w:val="001E6A01"/>
    <w:rsid w:val="001E7EEC"/>
    <w:rsid w:val="001F1157"/>
    <w:rsid w:val="001F1194"/>
    <w:rsid w:val="001F1567"/>
    <w:rsid w:val="001F195B"/>
    <w:rsid w:val="001F1A87"/>
    <w:rsid w:val="001F2140"/>
    <w:rsid w:val="001F2290"/>
    <w:rsid w:val="001F2382"/>
    <w:rsid w:val="001F2597"/>
    <w:rsid w:val="001F2D4D"/>
    <w:rsid w:val="001F39E8"/>
    <w:rsid w:val="001F47B5"/>
    <w:rsid w:val="001F4904"/>
    <w:rsid w:val="001F5B0F"/>
    <w:rsid w:val="001F5E2F"/>
    <w:rsid w:val="001F5FDB"/>
    <w:rsid w:val="001F6967"/>
    <w:rsid w:val="001F6CD5"/>
    <w:rsid w:val="001F6EA2"/>
    <w:rsid w:val="001F738B"/>
    <w:rsid w:val="001F7820"/>
    <w:rsid w:val="001F78EC"/>
    <w:rsid w:val="001F7D65"/>
    <w:rsid w:val="0020005E"/>
    <w:rsid w:val="00200159"/>
    <w:rsid w:val="002003E9"/>
    <w:rsid w:val="002008E0"/>
    <w:rsid w:val="00200AE0"/>
    <w:rsid w:val="00200B1B"/>
    <w:rsid w:val="00200C77"/>
    <w:rsid w:val="00200E97"/>
    <w:rsid w:val="00200F09"/>
    <w:rsid w:val="0020162A"/>
    <w:rsid w:val="00201C6F"/>
    <w:rsid w:val="002034B7"/>
    <w:rsid w:val="00203567"/>
    <w:rsid w:val="002037C8"/>
    <w:rsid w:val="00203C40"/>
    <w:rsid w:val="00203D01"/>
    <w:rsid w:val="00203D48"/>
    <w:rsid w:val="00204E9A"/>
    <w:rsid w:val="00204F50"/>
    <w:rsid w:val="00205398"/>
    <w:rsid w:val="0020548D"/>
    <w:rsid w:val="00205C2D"/>
    <w:rsid w:val="00206121"/>
    <w:rsid w:val="00206413"/>
    <w:rsid w:val="00206554"/>
    <w:rsid w:val="002073EC"/>
    <w:rsid w:val="00207F2B"/>
    <w:rsid w:val="0021073B"/>
    <w:rsid w:val="00211345"/>
    <w:rsid w:val="0021325E"/>
    <w:rsid w:val="0021341B"/>
    <w:rsid w:val="002134EC"/>
    <w:rsid w:val="00213E93"/>
    <w:rsid w:val="002143FC"/>
    <w:rsid w:val="00214449"/>
    <w:rsid w:val="00214663"/>
    <w:rsid w:val="002150F8"/>
    <w:rsid w:val="0021579E"/>
    <w:rsid w:val="0021668E"/>
    <w:rsid w:val="00216802"/>
    <w:rsid w:val="00216FF9"/>
    <w:rsid w:val="00217EC0"/>
    <w:rsid w:val="002202F6"/>
    <w:rsid w:val="00221BDC"/>
    <w:rsid w:val="002229A3"/>
    <w:rsid w:val="00222AE7"/>
    <w:rsid w:val="00222C2F"/>
    <w:rsid w:val="00223248"/>
    <w:rsid w:val="00223656"/>
    <w:rsid w:val="00223F71"/>
    <w:rsid w:val="00224630"/>
    <w:rsid w:val="00224914"/>
    <w:rsid w:val="002249BC"/>
    <w:rsid w:val="00224B82"/>
    <w:rsid w:val="002252FB"/>
    <w:rsid w:val="00225B3A"/>
    <w:rsid w:val="00225B84"/>
    <w:rsid w:val="00225BCA"/>
    <w:rsid w:val="00225D81"/>
    <w:rsid w:val="002262B9"/>
    <w:rsid w:val="00226519"/>
    <w:rsid w:val="00226D80"/>
    <w:rsid w:val="002278F1"/>
    <w:rsid w:val="00227B41"/>
    <w:rsid w:val="00227BFB"/>
    <w:rsid w:val="00227C5C"/>
    <w:rsid w:val="00227EFF"/>
    <w:rsid w:val="002301FB"/>
    <w:rsid w:val="00230317"/>
    <w:rsid w:val="002303FA"/>
    <w:rsid w:val="00230C90"/>
    <w:rsid w:val="00231638"/>
    <w:rsid w:val="00231756"/>
    <w:rsid w:val="00231C1E"/>
    <w:rsid w:val="00231E11"/>
    <w:rsid w:val="00232B5A"/>
    <w:rsid w:val="0023310D"/>
    <w:rsid w:val="002333FC"/>
    <w:rsid w:val="0023354C"/>
    <w:rsid w:val="00233E61"/>
    <w:rsid w:val="00234217"/>
    <w:rsid w:val="00234902"/>
    <w:rsid w:val="00234CD6"/>
    <w:rsid w:val="00235332"/>
    <w:rsid w:val="002353E4"/>
    <w:rsid w:val="002359A6"/>
    <w:rsid w:val="00236F69"/>
    <w:rsid w:val="00237755"/>
    <w:rsid w:val="0023782F"/>
    <w:rsid w:val="00237975"/>
    <w:rsid w:val="002403E2"/>
    <w:rsid w:val="00241ACB"/>
    <w:rsid w:val="00242098"/>
    <w:rsid w:val="002420BC"/>
    <w:rsid w:val="002423DA"/>
    <w:rsid w:val="0024288F"/>
    <w:rsid w:val="00245CB8"/>
    <w:rsid w:val="002465E8"/>
    <w:rsid w:val="0024670B"/>
    <w:rsid w:val="00246CFE"/>
    <w:rsid w:val="00246FF2"/>
    <w:rsid w:val="00247211"/>
    <w:rsid w:val="002474B7"/>
    <w:rsid w:val="002476EF"/>
    <w:rsid w:val="002479A8"/>
    <w:rsid w:val="00247D26"/>
    <w:rsid w:val="00247D65"/>
    <w:rsid w:val="002505DE"/>
    <w:rsid w:val="0025101D"/>
    <w:rsid w:val="00251458"/>
    <w:rsid w:val="00251566"/>
    <w:rsid w:val="002517B1"/>
    <w:rsid w:val="00252692"/>
    <w:rsid w:val="00253633"/>
    <w:rsid w:val="00253AB2"/>
    <w:rsid w:val="002566B5"/>
    <w:rsid w:val="002569E2"/>
    <w:rsid w:val="00256CA6"/>
    <w:rsid w:val="00256D56"/>
    <w:rsid w:val="0026110C"/>
    <w:rsid w:val="00261B00"/>
    <w:rsid w:val="002632AE"/>
    <w:rsid w:val="002635F9"/>
    <w:rsid w:val="002636DD"/>
    <w:rsid w:val="00263C2F"/>
    <w:rsid w:val="0026412F"/>
    <w:rsid w:val="002657B7"/>
    <w:rsid w:val="00266BD9"/>
    <w:rsid w:val="00266E53"/>
    <w:rsid w:val="0026705C"/>
    <w:rsid w:val="0026746C"/>
    <w:rsid w:val="002676E3"/>
    <w:rsid w:val="00267F19"/>
    <w:rsid w:val="0027040F"/>
    <w:rsid w:val="00270EA6"/>
    <w:rsid w:val="00271837"/>
    <w:rsid w:val="00271B3B"/>
    <w:rsid w:val="00271C81"/>
    <w:rsid w:val="00271FD1"/>
    <w:rsid w:val="00272194"/>
    <w:rsid w:val="0027226B"/>
    <w:rsid w:val="002738D0"/>
    <w:rsid w:val="00273AD8"/>
    <w:rsid w:val="00273B37"/>
    <w:rsid w:val="00273B64"/>
    <w:rsid w:val="00273CD4"/>
    <w:rsid w:val="00273DFF"/>
    <w:rsid w:val="00275625"/>
    <w:rsid w:val="0027636D"/>
    <w:rsid w:val="002764BE"/>
    <w:rsid w:val="002768C9"/>
    <w:rsid w:val="00276C1C"/>
    <w:rsid w:val="0027731C"/>
    <w:rsid w:val="00277BDE"/>
    <w:rsid w:val="00277D7D"/>
    <w:rsid w:val="00277E1B"/>
    <w:rsid w:val="00281154"/>
    <w:rsid w:val="00281CCD"/>
    <w:rsid w:val="00281E57"/>
    <w:rsid w:val="002847BC"/>
    <w:rsid w:val="00284A52"/>
    <w:rsid w:val="0028527C"/>
    <w:rsid w:val="00285AB5"/>
    <w:rsid w:val="00286AA3"/>
    <w:rsid w:val="00286C9E"/>
    <w:rsid w:val="00286DCE"/>
    <w:rsid w:val="00287459"/>
    <w:rsid w:val="00287D92"/>
    <w:rsid w:val="00290554"/>
    <w:rsid w:val="0029058B"/>
    <w:rsid w:val="00290BA8"/>
    <w:rsid w:val="00291B3D"/>
    <w:rsid w:val="00291BCA"/>
    <w:rsid w:val="00292132"/>
    <w:rsid w:val="0029227E"/>
    <w:rsid w:val="002926DD"/>
    <w:rsid w:val="00292D87"/>
    <w:rsid w:val="002933E2"/>
    <w:rsid w:val="0029348C"/>
    <w:rsid w:val="00294185"/>
    <w:rsid w:val="002949CB"/>
    <w:rsid w:val="00294ABF"/>
    <w:rsid w:val="002956AB"/>
    <w:rsid w:val="00295A10"/>
    <w:rsid w:val="002968CB"/>
    <w:rsid w:val="0029692E"/>
    <w:rsid w:val="00297C62"/>
    <w:rsid w:val="002A0721"/>
    <w:rsid w:val="002A0B40"/>
    <w:rsid w:val="002A0BF1"/>
    <w:rsid w:val="002A0C54"/>
    <w:rsid w:val="002A0F58"/>
    <w:rsid w:val="002A1134"/>
    <w:rsid w:val="002A23A6"/>
    <w:rsid w:val="002A34A0"/>
    <w:rsid w:val="002A4934"/>
    <w:rsid w:val="002A4DF3"/>
    <w:rsid w:val="002A550C"/>
    <w:rsid w:val="002A5721"/>
    <w:rsid w:val="002A5D90"/>
    <w:rsid w:val="002A720D"/>
    <w:rsid w:val="002A75AA"/>
    <w:rsid w:val="002B0526"/>
    <w:rsid w:val="002B0FB8"/>
    <w:rsid w:val="002B2389"/>
    <w:rsid w:val="002B2593"/>
    <w:rsid w:val="002B2A2A"/>
    <w:rsid w:val="002B2C5C"/>
    <w:rsid w:val="002B2D0F"/>
    <w:rsid w:val="002B3693"/>
    <w:rsid w:val="002B3B18"/>
    <w:rsid w:val="002B3B8D"/>
    <w:rsid w:val="002B4790"/>
    <w:rsid w:val="002B4C4A"/>
    <w:rsid w:val="002B5329"/>
    <w:rsid w:val="002B54C0"/>
    <w:rsid w:val="002B561A"/>
    <w:rsid w:val="002B6D77"/>
    <w:rsid w:val="002B6DB7"/>
    <w:rsid w:val="002B6E89"/>
    <w:rsid w:val="002B70C2"/>
    <w:rsid w:val="002C06E9"/>
    <w:rsid w:val="002C07EF"/>
    <w:rsid w:val="002C1258"/>
    <w:rsid w:val="002C18E5"/>
    <w:rsid w:val="002C1AC4"/>
    <w:rsid w:val="002C1B36"/>
    <w:rsid w:val="002C21F5"/>
    <w:rsid w:val="002C2A8F"/>
    <w:rsid w:val="002C2CE3"/>
    <w:rsid w:val="002C318E"/>
    <w:rsid w:val="002C3486"/>
    <w:rsid w:val="002C3A4C"/>
    <w:rsid w:val="002C43CE"/>
    <w:rsid w:val="002C4EEF"/>
    <w:rsid w:val="002C566C"/>
    <w:rsid w:val="002C56D9"/>
    <w:rsid w:val="002C5AC8"/>
    <w:rsid w:val="002C6799"/>
    <w:rsid w:val="002C6872"/>
    <w:rsid w:val="002C6A50"/>
    <w:rsid w:val="002C70CC"/>
    <w:rsid w:val="002C77F9"/>
    <w:rsid w:val="002C7D53"/>
    <w:rsid w:val="002C7FAC"/>
    <w:rsid w:val="002D05E7"/>
    <w:rsid w:val="002D0ADC"/>
    <w:rsid w:val="002D2216"/>
    <w:rsid w:val="002D339A"/>
    <w:rsid w:val="002D39A7"/>
    <w:rsid w:val="002D3EC8"/>
    <w:rsid w:val="002D4194"/>
    <w:rsid w:val="002D4A3C"/>
    <w:rsid w:val="002D5817"/>
    <w:rsid w:val="002D5EE1"/>
    <w:rsid w:val="002D64E0"/>
    <w:rsid w:val="002D72E4"/>
    <w:rsid w:val="002D7813"/>
    <w:rsid w:val="002E07C4"/>
    <w:rsid w:val="002E09CC"/>
    <w:rsid w:val="002E2082"/>
    <w:rsid w:val="002E50EF"/>
    <w:rsid w:val="002E5A85"/>
    <w:rsid w:val="002E5DFC"/>
    <w:rsid w:val="002E6DA4"/>
    <w:rsid w:val="002E79B7"/>
    <w:rsid w:val="002F0256"/>
    <w:rsid w:val="002F2370"/>
    <w:rsid w:val="002F248B"/>
    <w:rsid w:val="002F2738"/>
    <w:rsid w:val="002F3B96"/>
    <w:rsid w:val="002F3C63"/>
    <w:rsid w:val="002F4376"/>
    <w:rsid w:val="002F4DD2"/>
    <w:rsid w:val="002F52B9"/>
    <w:rsid w:val="002F53F8"/>
    <w:rsid w:val="002F69C4"/>
    <w:rsid w:val="00300381"/>
    <w:rsid w:val="00300751"/>
    <w:rsid w:val="003019C7"/>
    <w:rsid w:val="003020E0"/>
    <w:rsid w:val="003026EB"/>
    <w:rsid w:val="0030280F"/>
    <w:rsid w:val="00302FD5"/>
    <w:rsid w:val="00303280"/>
    <w:rsid w:val="00303CF2"/>
    <w:rsid w:val="0030461C"/>
    <w:rsid w:val="003048FC"/>
    <w:rsid w:val="0030498A"/>
    <w:rsid w:val="00304ABD"/>
    <w:rsid w:val="00304FF6"/>
    <w:rsid w:val="003050D7"/>
    <w:rsid w:val="00305132"/>
    <w:rsid w:val="003052C2"/>
    <w:rsid w:val="00305CA5"/>
    <w:rsid w:val="003062C4"/>
    <w:rsid w:val="0030748B"/>
    <w:rsid w:val="003074FE"/>
    <w:rsid w:val="00307802"/>
    <w:rsid w:val="00307846"/>
    <w:rsid w:val="003079AB"/>
    <w:rsid w:val="00310917"/>
    <w:rsid w:val="003109CD"/>
    <w:rsid w:val="0031150A"/>
    <w:rsid w:val="00311586"/>
    <w:rsid w:val="003121C3"/>
    <w:rsid w:val="003123F4"/>
    <w:rsid w:val="00312B97"/>
    <w:rsid w:val="00312FB5"/>
    <w:rsid w:val="00313D65"/>
    <w:rsid w:val="0031519C"/>
    <w:rsid w:val="003158BB"/>
    <w:rsid w:val="00315B81"/>
    <w:rsid w:val="00316474"/>
    <w:rsid w:val="003164CD"/>
    <w:rsid w:val="00317F3E"/>
    <w:rsid w:val="0032066C"/>
    <w:rsid w:val="00320A1B"/>
    <w:rsid w:val="003219AD"/>
    <w:rsid w:val="0032256F"/>
    <w:rsid w:val="003227B3"/>
    <w:rsid w:val="00322BBD"/>
    <w:rsid w:val="00322C83"/>
    <w:rsid w:val="0032334A"/>
    <w:rsid w:val="0032379D"/>
    <w:rsid w:val="00324BDA"/>
    <w:rsid w:val="0032545C"/>
    <w:rsid w:val="00325548"/>
    <w:rsid w:val="00325AAC"/>
    <w:rsid w:val="00325C29"/>
    <w:rsid w:val="003262B8"/>
    <w:rsid w:val="003262D0"/>
    <w:rsid w:val="00327872"/>
    <w:rsid w:val="0033028D"/>
    <w:rsid w:val="003308EB"/>
    <w:rsid w:val="00330CC1"/>
    <w:rsid w:val="00330EED"/>
    <w:rsid w:val="003312E4"/>
    <w:rsid w:val="00331AC5"/>
    <w:rsid w:val="00332110"/>
    <w:rsid w:val="00332A29"/>
    <w:rsid w:val="00332C4A"/>
    <w:rsid w:val="0033313E"/>
    <w:rsid w:val="00333198"/>
    <w:rsid w:val="00333BF8"/>
    <w:rsid w:val="00333C26"/>
    <w:rsid w:val="00333E4B"/>
    <w:rsid w:val="00334536"/>
    <w:rsid w:val="003346CB"/>
    <w:rsid w:val="0033476A"/>
    <w:rsid w:val="00334BB3"/>
    <w:rsid w:val="0033543D"/>
    <w:rsid w:val="003357D0"/>
    <w:rsid w:val="0033587C"/>
    <w:rsid w:val="00335D52"/>
    <w:rsid w:val="00335EE6"/>
    <w:rsid w:val="00336826"/>
    <w:rsid w:val="00336BA1"/>
    <w:rsid w:val="00336F0D"/>
    <w:rsid w:val="003371B6"/>
    <w:rsid w:val="00337464"/>
    <w:rsid w:val="003375F6"/>
    <w:rsid w:val="00337934"/>
    <w:rsid w:val="003379CA"/>
    <w:rsid w:val="00337D19"/>
    <w:rsid w:val="00337E4A"/>
    <w:rsid w:val="0034017D"/>
    <w:rsid w:val="0034044D"/>
    <w:rsid w:val="003408B8"/>
    <w:rsid w:val="0034095F"/>
    <w:rsid w:val="00340B14"/>
    <w:rsid w:val="003418E8"/>
    <w:rsid w:val="00341923"/>
    <w:rsid w:val="003419A9"/>
    <w:rsid w:val="003419FC"/>
    <w:rsid w:val="00341A94"/>
    <w:rsid w:val="00342A7D"/>
    <w:rsid w:val="00343206"/>
    <w:rsid w:val="00343907"/>
    <w:rsid w:val="00343A7C"/>
    <w:rsid w:val="0034423E"/>
    <w:rsid w:val="0034451F"/>
    <w:rsid w:val="00344917"/>
    <w:rsid w:val="00344CE0"/>
    <w:rsid w:val="0034601A"/>
    <w:rsid w:val="0034637A"/>
    <w:rsid w:val="003469D3"/>
    <w:rsid w:val="003470A3"/>
    <w:rsid w:val="0034712E"/>
    <w:rsid w:val="0034749D"/>
    <w:rsid w:val="00347D62"/>
    <w:rsid w:val="003504A0"/>
    <w:rsid w:val="0035149A"/>
    <w:rsid w:val="00352782"/>
    <w:rsid w:val="00352EA1"/>
    <w:rsid w:val="00353D68"/>
    <w:rsid w:val="00354EDB"/>
    <w:rsid w:val="00355386"/>
    <w:rsid w:val="00355727"/>
    <w:rsid w:val="00355747"/>
    <w:rsid w:val="00356B57"/>
    <w:rsid w:val="00356D48"/>
    <w:rsid w:val="00357AF8"/>
    <w:rsid w:val="00357BC9"/>
    <w:rsid w:val="003603AA"/>
    <w:rsid w:val="0036127C"/>
    <w:rsid w:val="00361C09"/>
    <w:rsid w:val="00361C1D"/>
    <w:rsid w:val="00361F67"/>
    <w:rsid w:val="00362702"/>
    <w:rsid w:val="00362905"/>
    <w:rsid w:val="00362A98"/>
    <w:rsid w:val="00363745"/>
    <w:rsid w:val="00363E6C"/>
    <w:rsid w:val="003647C5"/>
    <w:rsid w:val="00364D42"/>
    <w:rsid w:val="00365056"/>
    <w:rsid w:val="003652CE"/>
    <w:rsid w:val="00365A83"/>
    <w:rsid w:val="0036621D"/>
    <w:rsid w:val="00366599"/>
    <w:rsid w:val="00366C84"/>
    <w:rsid w:val="00367038"/>
    <w:rsid w:val="0037080C"/>
    <w:rsid w:val="00370CA8"/>
    <w:rsid w:val="00371113"/>
    <w:rsid w:val="003717A3"/>
    <w:rsid w:val="0037187E"/>
    <w:rsid w:val="00371A75"/>
    <w:rsid w:val="003721FF"/>
    <w:rsid w:val="003724F1"/>
    <w:rsid w:val="00372753"/>
    <w:rsid w:val="003727E4"/>
    <w:rsid w:val="00373040"/>
    <w:rsid w:val="0037324E"/>
    <w:rsid w:val="0037336A"/>
    <w:rsid w:val="003747EA"/>
    <w:rsid w:val="0037483D"/>
    <w:rsid w:val="0037506F"/>
    <w:rsid w:val="0037613B"/>
    <w:rsid w:val="003765EF"/>
    <w:rsid w:val="003768FA"/>
    <w:rsid w:val="003772AA"/>
    <w:rsid w:val="0037768D"/>
    <w:rsid w:val="00377B65"/>
    <w:rsid w:val="00377F5E"/>
    <w:rsid w:val="00377F7C"/>
    <w:rsid w:val="00380EB6"/>
    <w:rsid w:val="00380ED8"/>
    <w:rsid w:val="003811D2"/>
    <w:rsid w:val="00381201"/>
    <w:rsid w:val="00381695"/>
    <w:rsid w:val="00381C52"/>
    <w:rsid w:val="00381CE3"/>
    <w:rsid w:val="00382AE6"/>
    <w:rsid w:val="00382D76"/>
    <w:rsid w:val="00383246"/>
    <w:rsid w:val="003844B0"/>
    <w:rsid w:val="00384B8D"/>
    <w:rsid w:val="00385CDF"/>
    <w:rsid w:val="00385E71"/>
    <w:rsid w:val="003868ED"/>
    <w:rsid w:val="00386EE2"/>
    <w:rsid w:val="003870FB"/>
    <w:rsid w:val="00387420"/>
    <w:rsid w:val="00387519"/>
    <w:rsid w:val="003875B4"/>
    <w:rsid w:val="003876B3"/>
    <w:rsid w:val="0038776E"/>
    <w:rsid w:val="00387A7A"/>
    <w:rsid w:val="00387EBF"/>
    <w:rsid w:val="0039026E"/>
    <w:rsid w:val="00391627"/>
    <w:rsid w:val="00391D68"/>
    <w:rsid w:val="00391D6D"/>
    <w:rsid w:val="00391E13"/>
    <w:rsid w:val="00391E61"/>
    <w:rsid w:val="00391FBD"/>
    <w:rsid w:val="0039233A"/>
    <w:rsid w:val="00392349"/>
    <w:rsid w:val="003924BA"/>
    <w:rsid w:val="003924FB"/>
    <w:rsid w:val="00392AE2"/>
    <w:rsid w:val="00392CD1"/>
    <w:rsid w:val="003932B9"/>
    <w:rsid w:val="0039334B"/>
    <w:rsid w:val="00393786"/>
    <w:rsid w:val="003939D0"/>
    <w:rsid w:val="00394670"/>
    <w:rsid w:val="00394AAD"/>
    <w:rsid w:val="003956D1"/>
    <w:rsid w:val="00395702"/>
    <w:rsid w:val="00395842"/>
    <w:rsid w:val="00395BE7"/>
    <w:rsid w:val="003963C6"/>
    <w:rsid w:val="00396494"/>
    <w:rsid w:val="00396D94"/>
    <w:rsid w:val="003A0338"/>
    <w:rsid w:val="003A0342"/>
    <w:rsid w:val="003A071A"/>
    <w:rsid w:val="003A0B71"/>
    <w:rsid w:val="003A0BAA"/>
    <w:rsid w:val="003A1C25"/>
    <w:rsid w:val="003A26CE"/>
    <w:rsid w:val="003A27D7"/>
    <w:rsid w:val="003A2E38"/>
    <w:rsid w:val="003A3567"/>
    <w:rsid w:val="003A3B08"/>
    <w:rsid w:val="003A3D29"/>
    <w:rsid w:val="003A41C3"/>
    <w:rsid w:val="003A51DB"/>
    <w:rsid w:val="003A582C"/>
    <w:rsid w:val="003A6039"/>
    <w:rsid w:val="003A60BF"/>
    <w:rsid w:val="003A64DB"/>
    <w:rsid w:val="003A6C89"/>
    <w:rsid w:val="003A6D8E"/>
    <w:rsid w:val="003A6E71"/>
    <w:rsid w:val="003A706B"/>
    <w:rsid w:val="003A7184"/>
    <w:rsid w:val="003A7275"/>
    <w:rsid w:val="003B090F"/>
    <w:rsid w:val="003B1562"/>
    <w:rsid w:val="003B176A"/>
    <w:rsid w:val="003B187F"/>
    <w:rsid w:val="003B2B5D"/>
    <w:rsid w:val="003B34D4"/>
    <w:rsid w:val="003B38A4"/>
    <w:rsid w:val="003B3E70"/>
    <w:rsid w:val="003B484E"/>
    <w:rsid w:val="003B4866"/>
    <w:rsid w:val="003B4ED7"/>
    <w:rsid w:val="003B5BE5"/>
    <w:rsid w:val="003B5F1C"/>
    <w:rsid w:val="003B60C4"/>
    <w:rsid w:val="003B620D"/>
    <w:rsid w:val="003B6810"/>
    <w:rsid w:val="003B6B37"/>
    <w:rsid w:val="003B6E3A"/>
    <w:rsid w:val="003B7267"/>
    <w:rsid w:val="003B734F"/>
    <w:rsid w:val="003C01C9"/>
    <w:rsid w:val="003C054A"/>
    <w:rsid w:val="003C0563"/>
    <w:rsid w:val="003C06CE"/>
    <w:rsid w:val="003C0CF2"/>
    <w:rsid w:val="003C0E5D"/>
    <w:rsid w:val="003C1EE1"/>
    <w:rsid w:val="003C23A0"/>
    <w:rsid w:val="003C2483"/>
    <w:rsid w:val="003C274F"/>
    <w:rsid w:val="003C29A4"/>
    <w:rsid w:val="003C3655"/>
    <w:rsid w:val="003C4A3D"/>
    <w:rsid w:val="003C501F"/>
    <w:rsid w:val="003C6338"/>
    <w:rsid w:val="003C64CC"/>
    <w:rsid w:val="003C6DD6"/>
    <w:rsid w:val="003C7CB3"/>
    <w:rsid w:val="003D0127"/>
    <w:rsid w:val="003D0D38"/>
    <w:rsid w:val="003D1610"/>
    <w:rsid w:val="003D1758"/>
    <w:rsid w:val="003D1A84"/>
    <w:rsid w:val="003D21B1"/>
    <w:rsid w:val="003D23F1"/>
    <w:rsid w:val="003D27BD"/>
    <w:rsid w:val="003D2C3D"/>
    <w:rsid w:val="003D2D57"/>
    <w:rsid w:val="003D2F99"/>
    <w:rsid w:val="003D30D9"/>
    <w:rsid w:val="003D33B9"/>
    <w:rsid w:val="003D3565"/>
    <w:rsid w:val="003D3C32"/>
    <w:rsid w:val="003D3E5D"/>
    <w:rsid w:val="003D474F"/>
    <w:rsid w:val="003D49F3"/>
    <w:rsid w:val="003D581F"/>
    <w:rsid w:val="003D67F9"/>
    <w:rsid w:val="003D6865"/>
    <w:rsid w:val="003D6BA0"/>
    <w:rsid w:val="003D7C7B"/>
    <w:rsid w:val="003E0360"/>
    <w:rsid w:val="003E0524"/>
    <w:rsid w:val="003E0E55"/>
    <w:rsid w:val="003E0FC5"/>
    <w:rsid w:val="003E1689"/>
    <w:rsid w:val="003E1D36"/>
    <w:rsid w:val="003E1D94"/>
    <w:rsid w:val="003E2910"/>
    <w:rsid w:val="003E32E5"/>
    <w:rsid w:val="003E3489"/>
    <w:rsid w:val="003E359E"/>
    <w:rsid w:val="003E4BAC"/>
    <w:rsid w:val="003E4C30"/>
    <w:rsid w:val="003E514D"/>
    <w:rsid w:val="003E60B8"/>
    <w:rsid w:val="003E65B5"/>
    <w:rsid w:val="003E6FE1"/>
    <w:rsid w:val="003E7257"/>
    <w:rsid w:val="003F10E4"/>
    <w:rsid w:val="003F16FB"/>
    <w:rsid w:val="003F16FE"/>
    <w:rsid w:val="003F1D3C"/>
    <w:rsid w:val="003F21DD"/>
    <w:rsid w:val="003F22EF"/>
    <w:rsid w:val="003F2758"/>
    <w:rsid w:val="003F2ADC"/>
    <w:rsid w:val="003F2E7C"/>
    <w:rsid w:val="003F3442"/>
    <w:rsid w:val="003F34F3"/>
    <w:rsid w:val="003F363A"/>
    <w:rsid w:val="003F38C2"/>
    <w:rsid w:val="003F3A67"/>
    <w:rsid w:val="003F3BC5"/>
    <w:rsid w:val="003F441A"/>
    <w:rsid w:val="003F4473"/>
    <w:rsid w:val="003F460A"/>
    <w:rsid w:val="003F480B"/>
    <w:rsid w:val="003F518B"/>
    <w:rsid w:val="003F5593"/>
    <w:rsid w:val="003F745D"/>
    <w:rsid w:val="003F7FCC"/>
    <w:rsid w:val="004004E0"/>
    <w:rsid w:val="0040123A"/>
    <w:rsid w:val="004014CC"/>
    <w:rsid w:val="004014FB"/>
    <w:rsid w:val="00401DA8"/>
    <w:rsid w:val="004024B1"/>
    <w:rsid w:val="00402885"/>
    <w:rsid w:val="00402E6E"/>
    <w:rsid w:val="004033A3"/>
    <w:rsid w:val="00403B46"/>
    <w:rsid w:val="004040B5"/>
    <w:rsid w:val="00404199"/>
    <w:rsid w:val="00404661"/>
    <w:rsid w:val="00404AFE"/>
    <w:rsid w:val="0040526A"/>
    <w:rsid w:val="0040530A"/>
    <w:rsid w:val="0040574C"/>
    <w:rsid w:val="004069DE"/>
    <w:rsid w:val="00406DA8"/>
    <w:rsid w:val="004078DB"/>
    <w:rsid w:val="00411368"/>
    <w:rsid w:val="00411567"/>
    <w:rsid w:val="004117CD"/>
    <w:rsid w:val="004118F5"/>
    <w:rsid w:val="00411930"/>
    <w:rsid w:val="00411CC5"/>
    <w:rsid w:val="00412635"/>
    <w:rsid w:val="00413199"/>
    <w:rsid w:val="004131FC"/>
    <w:rsid w:val="00413359"/>
    <w:rsid w:val="00413434"/>
    <w:rsid w:val="004144A1"/>
    <w:rsid w:val="0041451D"/>
    <w:rsid w:val="004154CE"/>
    <w:rsid w:val="0041574F"/>
    <w:rsid w:val="00415902"/>
    <w:rsid w:val="00415D3A"/>
    <w:rsid w:val="00415E4D"/>
    <w:rsid w:val="00415EE4"/>
    <w:rsid w:val="00417177"/>
    <w:rsid w:val="004200A7"/>
    <w:rsid w:val="004202CC"/>
    <w:rsid w:val="00421D18"/>
    <w:rsid w:val="00421DBA"/>
    <w:rsid w:val="00421EF2"/>
    <w:rsid w:val="00422252"/>
    <w:rsid w:val="00422341"/>
    <w:rsid w:val="00422687"/>
    <w:rsid w:val="0042338B"/>
    <w:rsid w:val="004243D5"/>
    <w:rsid w:val="004244B6"/>
    <w:rsid w:val="004244EE"/>
    <w:rsid w:val="004244F8"/>
    <w:rsid w:val="00424B4A"/>
    <w:rsid w:val="00424D94"/>
    <w:rsid w:val="004254B8"/>
    <w:rsid w:val="004255AB"/>
    <w:rsid w:val="00425A6F"/>
    <w:rsid w:val="00426D24"/>
    <w:rsid w:val="004270F1"/>
    <w:rsid w:val="00427EF5"/>
    <w:rsid w:val="00430659"/>
    <w:rsid w:val="0043085E"/>
    <w:rsid w:val="004320E0"/>
    <w:rsid w:val="00432243"/>
    <w:rsid w:val="0043298D"/>
    <w:rsid w:val="004341E0"/>
    <w:rsid w:val="00434564"/>
    <w:rsid w:val="004350A8"/>
    <w:rsid w:val="00435386"/>
    <w:rsid w:val="00435E61"/>
    <w:rsid w:val="00436890"/>
    <w:rsid w:val="00436A36"/>
    <w:rsid w:val="00436D27"/>
    <w:rsid w:val="00436E64"/>
    <w:rsid w:val="0043798C"/>
    <w:rsid w:val="00437C2D"/>
    <w:rsid w:val="00437E06"/>
    <w:rsid w:val="00440318"/>
    <w:rsid w:val="004406D2"/>
    <w:rsid w:val="00440B99"/>
    <w:rsid w:val="00440BF3"/>
    <w:rsid w:val="00441615"/>
    <w:rsid w:val="00441739"/>
    <w:rsid w:val="004423F8"/>
    <w:rsid w:val="00442DD1"/>
    <w:rsid w:val="00442F77"/>
    <w:rsid w:val="00443232"/>
    <w:rsid w:val="00444666"/>
    <w:rsid w:val="00444BAF"/>
    <w:rsid w:val="00444E72"/>
    <w:rsid w:val="00444FCD"/>
    <w:rsid w:val="0044526C"/>
    <w:rsid w:val="00445ADD"/>
    <w:rsid w:val="00445FFF"/>
    <w:rsid w:val="00447181"/>
    <w:rsid w:val="004479AA"/>
    <w:rsid w:val="004502BD"/>
    <w:rsid w:val="00450734"/>
    <w:rsid w:val="00450B01"/>
    <w:rsid w:val="00452B33"/>
    <w:rsid w:val="0045341C"/>
    <w:rsid w:val="00453425"/>
    <w:rsid w:val="00454260"/>
    <w:rsid w:val="00454346"/>
    <w:rsid w:val="00455600"/>
    <w:rsid w:val="00455E46"/>
    <w:rsid w:val="00456D33"/>
    <w:rsid w:val="00456F37"/>
    <w:rsid w:val="00456FF4"/>
    <w:rsid w:val="004573BA"/>
    <w:rsid w:val="00460372"/>
    <w:rsid w:val="00460544"/>
    <w:rsid w:val="004607A5"/>
    <w:rsid w:val="00460AEF"/>
    <w:rsid w:val="00460E68"/>
    <w:rsid w:val="004610D2"/>
    <w:rsid w:val="00461414"/>
    <w:rsid w:val="00461504"/>
    <w:rsid w:val="00461C7C"/>
    <w:rsid w:val="00461EF3"/>
    <w:rsid w:val="00461FE6"/>
    <w:rsid w:val="00462275"/>
    <w:rsid w:val="00462481"/>
    <w:rsid w:val="00462DD3"/>
    <w:rsid w:val="0046330B"/>
    <w:rsid w:val="00463E11"/>
    <w:rsid w:val="00463E54"/>
    <w:rsid w:val="00464A9B"/>
    <w:rsid w:val="00465652"/>
    <w:rsid w:val="0046576E"/>
    <w:rsid w:val="0046618E"/>
    <w:rsid w:val="00466671"/>
    <w:rsid w:val="004679FF"/>
    <w:rsid w:val="00467E39"/>
    <w:rsid w:val="00470C46"/>
    <w:rsid w:val="00470D62"/>
    <w:rsid w:val="00471CC6"/>
    <w:rsid w:val="0047238D"/>
    <w:rsid w:val="00472446"/>
    <w:rsid w:val="00472C62"/>
    <w:rsid w:val="004731D7"/>
    <w:rsid w:val="00473859"/>
    <w:rsid w:val="00474441"/>
    <w:rsid w:val="00474527"/>
    <w:rsid w:val="00475828"/>
    <w:rsid w:val="00475A20"/>
    <w:rsid w:val="0047610A"/>
    <w:rsid w:val="00476C22"/>
    <w:rsid w:val="00476FB1"/>
    <w:rsid w:val="004776F7"/>
    <w:rsid w:val="00480AC6"/>
    <w:rsid w:val="00481660"/>
    <w:rsid w:val="00481853"/>
    <w:rsid w:val="00482265"/>
    <w:rsid w:val="00482F31"/>
    <w:rsid w:val="004833C9"/>
    <w:rsid w:val="00483421"/>
    <w:rsid w:val="0048464E"/>
    <w:rsid w:val="00484A1F"/>
    <w:rsid w:val="00485860"/>
    <w:rsid w:val="00486232"/>
    <w:rsid w:val="00486EA4"/>
    <w:rsid w:val="004874D4"/>
    <w:rsid w:val="00487C5A"/>
    <w:rsid w:val="004906B9"/>
    <w:rsid w:val="004908BA"/>
    <w:rsid w:val="00490C99"/>
    <w:rsid w:val="004914FA"/>
    <w:rsid w:val="00491C84"/>
    <w:rsid w:val="00491E8D"/>
    <w:rsid w:val="00492D8C"/>
    <w:rsid w:val="0049306C"/>
    <w:rsid w:val="004930D6"/>
    <w:rsid w:val="00493CB8"/>
    <w:rsid w:val="004942AA"/>
    <w:rsid w:val="0049477C"/>
    <w:rsid w:val="00494DAD"/>
    <w:rsid w:val="00495391"/>
    <w:rsid w:val="00495496"/>
    <w:rsid w:val="004958CB"/>
    <w:rsid w:val="00495EE0"/>
    <w:rsid w:val="00496A3D"/>
    <w:rsid w:val="00496B64"/>
    <w:rsid w:val="00497220"/>
    <w:rsid w:val="00497684"/>
    <w:rsid w:val="00497925"/>
    <w:rsid w:val="00497EAD"/>
    <w:rsid w:val="00497EE7"/>
    <w:rsid w:val="004A0B28"/>
    <w:rsid w:val="004A1868"/>
    <w:rsid w:val="004A1FC6"/>
    <w:rsid w:val="004A2335"/>
    <w:rsid w:val="004A2430"/>
    <w:rsid w:val="004A2656"/>
    <w:rsid w:val="004A2FBF"/>
    <w:rsid w:val="004A307B"/>
    <w:rsid w:val="004A32E7"/>
    <w:rsid w:val="004A4753"/>
    <w:rsid w:val="004A4A50"/>
    <w:rsid w:val="004A4D53"/>
    <w:rsid w:val="004A4F3D"/>
    <w:rsid w:val="004A4F5F"/>
    <w:rsid w:val="004A5431"/>
    <w:rsid w:val="004A595E"/>
    <w:rsid w:val="004A5BEE"/>
    <w:rsid w:val="004A6156"/>
    <w:rsid w:val="004A68C5"/>
    <w:rsid w:val="004A6B70"/>
    <w:rsid w:val="004A73D6"/>
    <w:rsid w:val="004A7670"/>
    <w:rsid w:val="004B0E70"/>
    <w:rsid w:val="004B0FE3"/>
    <w:rsid w:val="004B1632"/>
    <w:rsid w:val="004B2C73"/>
    <w:rsid w:val="004B4D9C"/>
    <w:rsid w:val="004B507E"/>
    <w:rsid w:val="004B5460"/>
    <w:rsid w:val="004B5F72"/>
    <w:rsid w:val="004B5FBD"/>
    <w:rsid w:val="004B6D95"/>
    <w:rsid w:val="004B6EA4"/>
    <w:rsid w:val="004B7354"/>
    <w:rsid w:val="004B7452"/>
    <w:rsid w:val="004B7C74"/>
    <w:rsid w:val="004C006D"/>
    <w:rsid w:val="004C05F8"/>
    <w:rsid w:val="004C0884"/>
    <w:rsid w:val="004C0FCA"/>
    <w:rsid w:val="004C11B3"/>
    <w:rsid w:val="004C1467"/>
    <w:rsid w:val="004C15EF"/>
    <w:rsid w:val="004C1A65"/>
    <w:rsid w:val="004C1C7F"/>
    <w:rsid w:val="004C1F64"/>
    <w:rsid w:val="004C1F78"/>
    <w:rsid w:val="004C1F97"/>
    <w:rsid w:val="004C22FF"/>
    <w:rsid w:val="004C3435"/>
    <w:rsid w:val="004C352F"/>
    <w:rsid w:val="004C3D17"/>
    <w:rsid w:val="004C579A"/>
    <w:rsid w:val="004C6E2B"/>
    <w:rsid w:val="004C6EEF"/>
    <w:rsid w:val="004C7FF8"/>
    <w:rsid w:val="004D017E"/>
    <w:rsid w:val="004D091E"/>
    <w:rsid w:val="004D0F92"/>
    <w:rsid w:val="004D191E"/>
    <w:rsid w:val="004D1B09"/>
    <w:rsid w:val="004D2534"/>
    <w:rsid w:val="004D38C4"/>
    <w:rsid w:val="004D3D35"/>
    <w:rsid w:val="004D4073"/>
    <w:rsid w:val="004D43A4"/>
    <w:rsid w:val="004D50A5"/>
    <w:rsid w:val="004D58DA"/>
    <w:rsid w:val="004D59B3"/>
    <w:rsid w:val="004D5FB7"/>
    <w:rsid w:val="004D6D18"/>
    <w:rsid w:val="004D735C"/>
    <w:rsid w:val="004D7442"/>
    <w:rsid w:val="004D76B4"/>
    <w:rsid w:val="004D79F5"/>
    <w:rsid w:val="004D7DCB"/>
    <w:rsid w:val="004D7E63"/>
    <w:rsid w:val="004E0241"/>
    <w:rsid w:val="004E04E8"/>
    <w:rsid w:val="004E10F2"/>
    <w:rsid w:val="004E1670"/>
    <w:rsid w:val="004E1946"/>
    <w:rsid w:val="004E1BCA"/>
    <w:rsid w:val="004E1C5B"/>
    <w:rsid w:val="004E1F38"/>
    <w:rsid w:val="004E2B5F"/>
    <w:rsid w:val="004E34E4"/>
    <w:rsid w:val="004E4568"/>
    <w:rsid w:val="004E644A"/>
    <w:rsid w:val="004E6511"/>
    <w:rsid w:val="004E6B5E"/>
    <w:rsid w:val="004E7686"/>
    <w:rsid w:val="004F01C2"/>
    <w:rsid w:val="004F05EC"/>
    <w:rsid w:val="004F0A28"/>
    <w:rsid w:val="004F14B1"/>
    <w:rsid w:val="004F161D"/>
    <w:rsid w:val="004F272A"/>
    <w:rsid w:val="004F285B"/>
    <w:rsid w:val="004F2CCA"/>
    <w:rsid w:val="004F2EA8"/>
    <w:rsid w:val="004F33B3"/>
    <w:rsid w:val="004F383C"/>
    <w:rsid w:val="004F4151"/>
    <w:rsid w:val="004F498B"/>
    <w:rsid w:val="004F5032"/>
    <w:rsid w:val="004F523A"/>
    <w:rsid w:val="004F53EE"/>
    <w:rsid w:val="004F586D"/>
    <w:rsid w:val="004F5D5A"/>
    <w:rsid w:val="004F5FEB"/>
    <w:rsid w:val="004F675D"/>
    <w:rsid w:val="004F6AB5"/>
    <w:rsid w:val="004F741F"/>
    <w:rsid w:val="004F7C9D"/>
    <w:rsid w:val="004F7D02"/>
    <w:rsid w:val="00500A39"/>
    <w:rsid w:val="00502008"/>
    <w:rsid w:val="0050253B"/>
    <w:rsid w:val="00502643"/>
    <w:rsid w:val="005029E9"/>
    <w:rsid w:val="00502E8E"/>
    <w:rsid w:val="005034FF"/>
    <w:rsid w:val="00503A11"/>
    <w:rsid w:val="00503C93"/>
    <w:rsid w:val="00503E7E"/>
    <w:rsid w:val="00503EAA"/>
    <w:rsid w:val="0050476B"/>
    <w:rsid w:val="00504AA6"/>
    <w:rsid w:val="00504F65"/>
    <w:rsid w:val="00505C46"/>
    <w:rsid w:val="00505F02"/>
    <w:rsid w:val="005061EE"/>
    <w:rsid w:val="00506247"/>
    <w:rsid w:val="0050696F"/>
    <w:rsid w:val="00507CAD"/>
    <w:rsid w:val="00507E67"/>
    <w:rsid w:val="00507E89"/>
    <w:rsid w:val="00507EAE"/>
    <w:rsid w:val="00510D8C"/>
    <w:rsid w:val="005113B1"/>
    <w:rsid w:val="005119D7"/>
    <w:rsid w:val="00511A21"/>
    <w:rsid w:val="00511A8E"/>
    <w:rsid w:val="00512008"/>
    <w:rsid w:val="00512963"/>
    <w:rsid w:val="00512B5C"/>
    <w:rsid w:val="005132B2"/>
    <w:rsid w:val="005135D4"/>
    <w:rsid w:val="005141C5"/>
    <w:rsid w:val="0051443B"/>
    <w:rsid w:val="00514460"/>
    <w:rsid w:val="0051464E"/>
    <w:rsid w:val="00514708"/>
    <w:rsid w:val="00514B94"/>
    <w:rsid w:val="005179F6"/>
    <w:rsid w:val="00517AC7"/>
    <w:rsid w:val="00517FB2"/>
    <w:rsid w:val="00520623"/>
    <w:rsid w:val="0052109E"/>
    <w:rsid w:val="00521D55"/>
    <w:rsid w:val="005220CA"/>
    <w:rsid w:val="00522380"/>
    <w:rsid w:val="005223D6"/>
    <w:rsid w:val="00522C41"/>
    <w:rsid w:val="00523498"/>
    <w:rsid w:val="005237C4"/>
    <w:rsid w:val="0052447C"/>
    <w:rsid w:val="005250B9"/>
    <w:rsid w:val="005251BD"/>
    <w:rsid w:val="0052563F"/>
    <w:rsid w:val="00525655"/>
    <w:rsid w:val="00525B1A"/>
    <w:rsid w:val="00525D54"/>
    <w:rsid w:val="00526271"/>
    <w:rsid w:val="00526464"/>
    <w:rsid w:val="005265A3"/>
    <w:rsid w:val="00527046"/>
    <w:rsid w:val="005271CA"/>
    <w:rsid w:val="005275CD"/>
    <w:rsid w:val="00527B47"/>
    <w:rsid w:val="00527DE8"/>
    <w:rsid w:val="00530115"/>
    <w:rsid w:val="005302DC"/>
    <w:rsid w:val="00531397"/>
    <w:rsid w:val="0053192F"/>
    <w:rsid w:val="005320E1"/>
    <w:rsid w:val="0053224C"/>
    <w:rsid w:val="005325A1"/>
    <w:rsid w:val="0053285A"/>
    <w:rsid w:val="0053323E"/>
    <w:rsid w:val="005335BC"/>
    <w:rsid w:val="005346DF"/>
    <w:rsid w:val="00534944"/>
    <w:rsid w:val="00534E49"/>
    <w:rsid w:val="00535509"/>
    <w:rsid w:val="005357BA"/>
    <w:rsid w:val="00535CEF"/>
    <w:rsid w:val="00536746"/>
    <w:rsid w:val="005369A2"/>
    <w:rsid w:val="00536F5D"/>
    <w:rsid w:val="0053722A"/>
    <w:rsid w:val="0054060F"/>
    <w:rsid w:val="00540BFA"/>
    <w:rsid w:val="00540CB3"/>
    <w:rsid w:val="00541A3B"/>
    <w:rsid w:val="0054204B"/>
    <w:rsid w:val="00542375"/>
    <w:rsid w:val="00542462"/>
    <w:rsid w:val="0054259A"/>
    <w:rsid w:val="00542C09"/>
    <w:rsid w:val="00543A08"/>
    <w:rsid w:val="00544C84"/>
    <w:rsid w:val="005450C5"/>
    <w:rsid w:val="0054520B"/>
    <w:rsid w:val="00545802"/>
    <w:rsid w:val="00545BD7"/>
    <w:rsid w:val="005462AB"/>
    <w:rsid w:val="0054669D"/>
    <w:rsid w:val="00546B3C"/>
    <w:rsid w:val="00547425"/>
    <w:rsid w:val="0055053F"/>
    <w:rsid w:val="00551016"/>
    <w:rsid w:val="005510DA"/>
    <w:rsid w:val="005515EC"/>
    <w:rsid w:val="0055161C"/>
    <w:rsid w:val="00551B3C"/>
    <w:rsid w:val="00551CF2"/>
    <w:rsid w:val="00552305"/>
    <w:rsid w:val="005526A1"/>
    <w:rsid w:val="00553098"/>
    <w:rsid w:val="0055321F"/>
    <w:rsid w:val="005553C5"/>
    <w:rsid w:val="00555417"/>
    <w:rsid w:val="00555E3E"/>
    <w:rsid w:val="00555F2F"/>
    <w:rsid w:val="005613F2"/>
    <w:rsid w:val="00562175"/>
    <w:rsid w:val="00562AFD"/>
    <w:rsid w:val="0056309F"/>
    <w:rsid w:val="0056453C"/>
    <w:rsid w:val="00564949"/>
    <w:rsid w:val="005649BD"/>
    <w:rsid w:val="00564C1F"/>
    <w:rsid w:val="00564C84"/>
    <w:rsid w:val="00565300"/>
    <w:rsid w:val="005661CC"/>
    <w:rsid w:val="0056639B"/>
    <w:rsid w:val="005664A8"/>
    <w:rsid w:val="005668F6"/>
    <w:rsid w:val="005701CF"/>
    <w:rsid w:val="005716E3"/>
    <w:rsid w:val="00571E8E"/>
    <w:rsid w:val="00572C6A"/>
    <w:rsid w:val="00572E68"/>
    <w:rsid w:val="0057338E"/>
    <w:rsid w:val="00573E69"/>
    <w:rsid w:val="00574452"/>
    <w:rsid w:val="00574C47"/>
    <w:rsid w:val="00575670"/>
    <w:rsid w:val="00575A99"/>
    <w:rsid w:val="00575CCE"/>
    <w:rsid w:val="00576D95"/>
    <w:rsid w:val="00576F4B"/>
    <w:rsid w:val="00580017"/>
    <w:rsid w:val="00580115"/>
    <w:rsid w:val="005804E9"/>
    <w:rsid w:val="005807AD"/>
    <w:rsid w:val="00580E37"/>
    <w:rsid w:val="005815B3"/>
    <w:rsid w:val="00581FA8"/>
    <w:rsid w:val="00582DA7"/>
    <w:rsid w:val="00582E4F"/>
    <w:rsid w:val="005836E1"/>
    <w:rsid w:val="00583986"/>
    <w:rsid w:val="00583F35"/>
    <w:rsid w:val="0058423D"/>
    <w:rsid w:val="00584A79"/>
    <w:rsid w:val="005853DD"/>
    <w:rsid w:val="00585987"/>
    <w:rsid w:val="00585A6B"/>
    <w:rsid w:val="00585A92"/>
    <w:rsid w:val="00585C50"/>
    <w:rsid w:val="00586216"/>
    <w:rsid w:val="00586922"/>
    <w:rsid w:val="00586A62"/>
    <w:rsid w:val="00586FCE"/>
    <w:rsid w:val="00587431"/>
    <w:rsid w:val="0058743F"/>
    <w:rsid w:val="00587512"/>
    <w:rsid w:val="00587883"/>
    <w:rsid w:val="00587D23"/>
    <w:rsid w:val="00587EFB"/>
    <w:rsid w:val="00591473"/>
    <w:rsid w:val="00591A73"/>
    <w:rsid w:val="00591B2A"/>
    <w:rsid w:val="00591D89"/>
    <w:rsid w:val="0059209E"/>
    <w:rsid w:val="0059245B"/>
    <w:rsid w:val="00592526"/>
    <w:rsid w:val="00593CAB"/>
    <w:rsid w:val="005947E7"/>
    <w:rsid w:val="00594998"/>
    <w:rsid w:val="0059527E"/>
    <w:rsid w:val="00596DA5"/>
    <w:rsid w:val="0059701D"/>
    <w:rsid w:val="00597457"/>
    <w:rsid w:val="005A0B2E"/>
    <w:rsid w:val="005A13E4"/>
    <w:rsid w:val="005A1B2C"/>
    <w:rsid w:val="005A2020"/>
    <w:rsid w:val="005A2D76"/>
    <w:rsid w:val="005A2F76"/>
    <w:rsid w:val="005A3001"/>
    <w:rsid w:val="005A3AF8"/>
    <w:rsid w:val="005A468E"/>
    <w:rsid w:val="005A58DC"/>
    <w:rsid w:val="005A5CE1"/>
    <w:rsid w:val="005A5D8C"/>
    <w:rsid w:val="005A5E3D"/>
    <w:rsid w:val="005A707F"/>
    <w:rsid w:val="005A78AA"/>
    <w:rsid w:val="005B02F8"/>
    <w:rsid w:val="005B03F8"/>
    <w:rsid w:val="005B041A"/>
    <w:rsid w:val="005B06B7"/>
    <w:rsid w:val="005B1A6C"/>
    <w:rsid w:val="005B2755"/>
    <w:rsid w:val="005B27E3"/>
    <w:rsid w:val="005B2B65"/>
    <w:rsid w:val="005B2E09"/>
    <w:rsid w:val="005B43F6"/>
    <w:rsid w:val="005B5707"/>
    <w:rsid w:val="005B67D8"/>
    <w:rsid w:val="005B67DD"/>
    <w:rsid w:val="005B7300"/>
    <w:rsid w:val="005B78FB"/>
    <w:rsid w:val="005B7DCB"/>
    <w:rsid w:val="005C0A36"/>
    <w:rsid w:val="005C0A41"/>
    <w:rsid w:val="005C0ED2"/>
    <w:rsid w:val="005C1BB3"/>
    <w:rsid w:val="005C1E29"/>
    <w:rsid w:val="005C3987"/>
    <w:rsid w:val="005C4321"/>
    <w:rsid w:val="005C476A"/>
    <w:rsid w:val="005C4F9A"/>
    <w:rsid w:val="005C5602"/>
    <w:rsid w:val="005C5A5A"/>
    <w:rsid w:val="005C5C64"/>
    <w:rsid w:val="005C6107"/>
    <w:rsid w:val="005C65EF"/>
    <w:rsid w:val="005C6C8F"/>
    <w:rsid w:val="005C7255"/>
    <w:rsid w:val="005C7360"/>
    <w:rsid w:val="005D04FF"/>
    <w:rsid w:val="005D0B03"/>
    <w:rsid w:val="005D1D6C"/>
    <w:rsid w:val="005D2618"/>
    <w:rsid w:val="005D2762"/>
    <w:rsid w:val="005D3298"/>
    <w:rsid w:val="005D36BF"/>
    <w:rsid w:val="005D388F"/>
    <w:rsid w:val="005D397B"/>
    <w:rsid w:val="005D3E2B"/>
    <w:rsid w:val="005D3EF5"/>
    <w:rsid w:val="005D46EB"/>
    <w:rsid w:val="005D482B"/>
    <w:rsid w:val="005D562B"/>
    <w:rsid w:val="005D5C08"/>
    <w:rsid w:val="005D61EC"/>
    <w:rsid w:val="005D6440"/>
    <w:rsid w:val="005D64D4"/>
    <w:rsid w:val="005D77BE"/>
    <w:rsid w:val="005E0031"/>
    <w:rsid w:val="005E0EDF"/>
    <w:rsid w:val="005E1556"/>
    <w:rsid w:val="005E18AA"/>
    <w:rsid w:val="005E1F62"/>
    <w:rsid w:val="005E25C0"/>
    <w:rsid w:val="005E2EF5"/>
    <w:rsid w:val="005E2F73"/>
    <w:rsid w:val="005E33C9"/>
    <w:rsid w:val="005E348D"/>
    <w:rsid w:val="005E3D51"/>
    <w:rsid w:val="005E4125"/>
    <w:rsid w:val="005E4C0C"/>
    <w:rsid w:val="005E55AB"/>
    <w:rsid w:val="005E574D"/>
    <w:rsid w:val="005E606A"/>
    <w:rsid w:val="005E6714"/>
    <w:rsid w:val="005E6769"/>
    <w:rsid w:val="005E6B0F"/>
    <w:rsid w:val="005E70B9"/>
    <w:rsid w:val="005E769E"/>
    <w:rsid w:val="005F0207"/>
    <w:rsid w:val="005F043B"/>
    <w:rsid w:val="005F0845"/>
    <w:rsid w:val="005F0ACF"/>
    <w:rsid w:val="005F0D1F"/>
    <w:rsid w:val="005F0DA3"/>
    <w:rsid w:val="005F148E"/>
    <w:rsid w:val="005F1B04"/>
    <w:rsid w:val="005F28EB"/>
    <w:rsid w:val="005F2BC0"/>
    <w:rsid w:val="005F34C1"/>
    <w:rsid w:val="005F39F0"/>
    <w:rsid w:val="005F4941"/>
    <w:rsid w:val="005F4DBC"/>
    <w:rsid w:val="005F4DEE"/>
    <w:rsid w:val="005F5C31"/>
    <w:rsid w:val="005F5E43"/>
    <w:rsid w:val="005F6B2E"/>
    <w:rsid w:val="005F712C"/>
    <w:rsid w:val="005F740B"/>
    <w:rsid w:val="0060010A"/>
    <w:rsid w:val="00600663"/>
    <w:rsid w:val="006009C0"/>
    <w:rsid w:val="00600F77"/>
    <w:rsid w:val="006010C0"/>
    <w:rsid w:val="00601DE7"/>
    <w:rsid w:val="00601E0E"/>
    <w:rsid w:val="00602361"/>
    <w:rsid w:val="006023E7"/>
    <w:rsid w:val="006025A7"/>
    <w:rsid w:val="00602BA5"/>
    <w:rsid w:val="006036E7"/>
    <w:rsid w:val="00603E5E"/>
    <w:rsid w:val="006047E6"/>
    <w:rsid w:val="006056BB"/>
    <w:rsid w:val="0060587C"/>
    <w:rsid w:val="0060636D"/>
    <w:rsid w:val="00606492"/>
    <w:rsid w:val="00606533"/>
    <w:rsid w:val="00606D23"/>
    <w:rsid w:val="006103DD"/>
    <w:rsid w:val="006109AD"/>
    <w:rsid w:val="00610BE7"/>
    <w:rsid w:val="00610C6B"/>
    <w:rsid w:val="00612A96"/>
    <w:rsid w:val="00613299"/>
    <w:rsid w:val="00613CF9"/>
    <w:rsid w:val="00613E0A"/>
    <w:rsid w:val="00613FEA"/>
    <w:rsid w:val="00614651"/>
    <w:rsid w:val="00614DE2"/>
    <w:rsid w:val="00614DE3"/>
    <w:rsid w:val="00614F5D"/>
    <w:rsid w:val="006156E2"/>
    <w:rsid w:val="0061589E"/>
    <w:rsid w:val="00615DF9"/>
    <w:rsid w:val="00615F8E"/>
    <w:rsid w:val="00616065"/>
    <w:rsid w:val="00617406"/>
    <w:rsid w:val="006175F5"/>
    <w:rsid w:val="006212E5"/>
    <w:rsid w:val="00621688"/>
    <w:rsid w:val="006218A4"/>
    <w:rsid w:val="00621BFE"/>
    <w:rsid w:val="00622012"/>
    <w:rsid w:val="0062216E"/>
    <w:rsid w:val="006225FC"/>
    <w:rsid w:val="00622814"/>
    <w:rsid w:val="006229C2"/>
    <w:rsid w:val="00622A16"/>
    <w:rsid w:val="006230FB"/>
    <w:rsid w:val="006233C9"/>
    <w:rsid w:val="00623689"/>
    <w:rsid w:val="00623F48"/>
    <w:rsid w:val="006241FE"/>
    <w:rsid w:val="0062423C"/>
    <w:rsid w:val="0062445C"/>
    <w:rsid w:val="00624878"/>
    <w:rsid w:val="00624B0B"/>
    <w:rsid w:val="00624FCD"/>
    <w:rsid w:val="00625963"/>
    <w:rsid w:val="0062598A"/>
    <w:rsid w:val="00625C56"/>
    <w:rsid w:val="00625D4B"/>
    <w:rsid w:val="006266F4"/>
    <w:rsid w:val="00626B08"/>
    <w:rsid w:val="00626BC8"/>
    <w:rsid w:val="00627F5E"/>
    <w:rsid w:val="00630109"/>
    <w:rsid w:val="006309A5"/>
    <w:rsid w:val="00630B13"/>
    <w:rsid w:val="006319C9"/>
    <w:rsid w:val="00631C3B"/>
    <w:rsid w:val="0063267A"/>
    <w:rsid w:val="00632A9D"/>
    <w:rsid w:val="00632ABA"/>
    <w:rsid w:val="0063338B"/>
    <w:rsid w:val="006346C1"/>
    <w:rsid w:val="00634ABD"/>
    <w:rsid w:val="006366DE"/>
    <w:rsid w:val="006369F9"/>
    <w:rsid w:val="00636A36"/>
    <w:rsid w:val="006372F5"/>
    <w:rsid w:val="006374C6"/>
    <w:rsid w:val="00637A2C"/>
    <w:rsid w:val="00640063"/>
    <w:rsid w:val="006402A9"/>
    <w:rsid w:val="00640D45"/>
    <w:rsid w:val="00640F3C"/>
    <w:rsid w:val="00640F41"/>
    <w:rsid w:val="00641D52"/>
    <w:rsid w:val="0064281A"/>
    <w:rsid w:val="0064381A"/>
    <w:rsid w:val="00643DDD"/>
    <w:rsid w:val="00643F04"/>
    <w:rsid w:val="00644812"/>
    <w:rsid w:val="00644B81"/>
    <w:rsid w:val="006452C8"/>
    <w:rsid w:val="0064590F"/>
    <w:rsid w:val="00645EF5"/>
    <w:rsid w:val="0064643C"/>
    <w:rsid w:val="00646840"/>
    <w:rsid w:val="00646E58"/>
    <w:rsid w:val="00646FC7"/>
    <w:rsid w:val="00647468"/>
    <w:rsid w:val="0064780E"/>
    <w:rsid w:val="00647967"/>
    <w:rsid w:val="00650419"/>
    <w:rsid w:val="00650527"/>
    <w:rsid w:val="00650E5C"/>
    <w:rsid w:val="00650EEB"/>
    <w:rsid w:val="00651353"/>
    <w:rsid w:val="00651504"/>
    <w:rsid w:val="00651714"/>
    <w:rsid w:val="00651EE1"/>
    <w:rsid w:val="00652148"/>
    <w:rsid w:val="00652570"/>
    <w:rsid w:val="00652BEC"/>
    <w:rsid w:val="00652D98"/>
    <w:rsid w:val="00653208"/>
    <w:rsid w:val="0065320F"/>
    <w:rsid w:val="0065336D"/>
    <w:rsid w:val="00654120"/>
    <w:rsid w:val="00654AC8"/>
    <w:rsid w:val="006552D8"/>
    <w:rsid w:val="00655513"/>
    <w:rsid w:val="00655A37"/>
    <w:rsid w:val="00656590"/>
    <w:rsid w:val="00656636"/>
    <w:rsid w:val="00656A2B"/>
    <w:rsid w:val="00656B17"/>
    <w:rsid w:val="0065736F"/>
    <w:rsid w:val="00661254"/>
    <w:rsid w:val="0066161A"/>
    <w:rsid w:val="00662FA6"/>
    <w:rsid w:val="0066370F"/>
    <w:rsid w:val="0066589C"/>
    <w:rsid w:val="00666056"/>
    <w:rsid w:val="00666136"/>
    <w:rsid w:val="006662F1"/>
    <w:rsid w:val="00667509"/>
    <w:rsid w:val="00670077"/>
    <w:rsid w:val="00670492"/>
    <w:rsid w:val="00670AB5"/>
    <w:rsid w:val="00670E6F"/>
    <w:rsid w:val="0067139F"/>
    <w:rsid w:val="006716FD"/>
    <w:rsid w:val="00671932"/>
    <w:rsid w:val="006719A1"/>
    <w:rsid w:val="00671A1D"/>
    <w:rsid w:val="00671C9A"/>
    <w:rsid w:val="0067207E"/>
    <w:rsid w:val="006725EA"/>
    <w:rsid w:val="00672611"/>
    <w:rsid w:val="006729AE"/>
    <w:rsid w:val="00672A05"/>
    <w:rsid w:val="00673CDE"/>
    <w:rsid w:val="00673F32"/>
    <w:rsid w:val="006748B9"/>
    <w:rsid w:val="00674B58"/>
    <w:rsid w:val="00674EFC"/>
    <w:rsid w:val="006750AD"/>
    <w:rsid w:val="006752BA"/>
    <w:rsid w:val="0067582A"/>
    <w:rsid w:val="006759AF"/>
    <w:rsid w:val="006759E7"/>
    <w:rsid w:val="00675D97"/>
    <w:rsid w:val="00675F97"/>
    <w:rsid w:val="006767E5"/>
    <w:rsid w:val="00676FDC"/>
    <w:rsid w:val="006779EE"/>
    <w:rsid w:val="00677D2B"/>
    <w:rsid w:val="006804E5"/>
    <w:rsid w:val="00680575"/>
    <w:rsid w:val="0068074D"/>
    <w:rsid w:val="006808AD"/>
    <w:rsid w:val="00680A73"/>
    <w:rsid w:val="00680AEE"/>
    <w:rsid w:val="00681A84"/>
    <w:rsid w:val="00681C44"/>
    <w:rsid w:val="00682247"/>
    <w:rsid w:val="00682FF4"/>
    <w:rsid w:val="006838F7"/>
    <w:rsid w:val="00683F3A"/>
    <w:rsid w:val="006846B8"/>
    <w:rsid w:val="0068472F"/>
    <w:rsid w:val="00684BE3"/>
    <w:rsid w:val="00686279"/>
    <w:rsid w:val="0068683C"/>
    <w:rsid w:val="00686FD5"/>
    <w:rsid w:val="006871B2"/>
    <w:rsid w:val="00687412"/>
    <w:rsid w:val="006878ED"/>
    <w:rsid w:val="00687E8E"/>
    <w:rsid w:val="00691583"/>
    <w:rsid w:val="006915BB"/>
    <w:rsid w:val="00691C62"/>
    <w:rsid w:val="006927C4"/>
    <w:rsid w:val="00692BE8"/>
    <w:rsid w:val="00692E7B"/>
    <w:rsid w:val="00693F44"/>
    <w:rsid w:val="006954B7"/>
    <w:rsid w:val="00695721"/>
    <w:rsid w:val="00695813"/>
    <w:rsid w:val="0069659C"/>
    <w:rsid w:val="00696616"/>
    <w:rsid w:val="00696F1B"/>
    <w:rsid w:val="006971FC"/>
    <w:rsid w:val="00697821"/>
    <w:rsid w:val="006A0577"/>
    <w:rsid w:val="006A14E1"/>
    <w:rsid w:val="006A150B"/>
    <w:rsid w:val="006A15FC"/>
    <w:rsid w:val="006A1BB3"/>
    <w:rsid w:val="006A1CBC"/>
    <w:rsid w:val="006A2670"/>
    <w:rsid w:val="006A26FA"/>
    <w:rsid w:val="006A2891"/>
    <w:rsid w:val="006A2935"/>
    <w:rsid w:val="006A368E"/>
    <w:rsid w:val="006A3F6C"/>
    <w:rsid w:val="006A40EC"/>
    <w:rsid w:val="006A4667"/>
    <w:rsid w:val="006A48D5"/>
    <w:rsid w:val="006A49B8"/>
    <w:rsid w:val="006A4A03"/>
    <w:rsid w:val="006A5327"/>
    <w:rsid w:val="006A585D"/>
    <w:rsid w:val="006A5D4D"/>
    <w:rsid w:val="006A5D86"/>
    <w:rsid w:val="006A63B2"/>
    <w:rsid w:val="006A6E68"/>
    <w:rsid w:val="006A7D74"/>
    <w:rsid w:val="006B0003"/>
    <w:rsid w:val="006B0BE7"/>
    <w:rsid w:val="006B0DB5"/>
    <w:rsid w:val="006B1B68"/>
    <w:rsid w:val="006B1EDB"/>
    <w:rsid w:val="006B2FF7"/>
    <w:rsid w:val="006B30E9"/>
    <w:rsid w:val="006B3202"/>
    <w:rsid w:val="006B3A9F"/>
    <w:rsid w:val="006B4477"/>
    <w:rsid w:val="006B509D"/>
    <w:rsid w:val="006B5746"/>
    <w:rsid w:val="006B67C5"/>
    <w:rsid w:val="006B69BD"/>
    <w:rsid w:val="006B6E4E"/>
    <w:rsid w:val="006B73DD"/>
    <w:rsid w:val="006B757D"/>
    <w:rsid w:val="006C024B"/>
    <w:rsid w:val="006C0339"/>
    <w:rsid w:val="006C0647"/>
    <w:rsid w:val="006C1AC9"/>
    <w:rsid w:val="006C27F4"/>
    <w:rsid w:val="006C286F"/>
    <w:rsid w:val="006C2B73"/>
    <w:rsid w:val="006C2DF1"/>
    <w:rsid w:val="006C2FC7"/>
    <w:rsid w:val="006C2FDA"/>
    <w:rsid w:val="006C41EC"/>
    <w:rsid w:val="006C43F3"/>
    <w:rsid w:val="006C452B"/>
    <w:rsid w:val="006C455D"/>
    <w:rsid w:val="006C476F"/>
    <w:rsid w:val="006C4C08"/>
    <w:rsid w:val="006C57E4"/>
    <w:rsid w:val="006C6277"/>
    <w:rsid w:val="006C6470"/>
    <w:rsid w:val="006C655E"/>
    <w:rsid w:val="006C6CAB"/>
    <w:rsid w:val="006C6D4C"/>
    <w:rsid w:val="006C6E58"/>
    <w:rsid w:val="006C78C2"/>
    <w:rsid w:val="006D03DC"/>
    <w:rsid w:val="006D0668"/>
    <w:rsid w:val="006D2047"/>
    <w:rsid w:val="006D20E0"/>
    <w:rsid w:val="006D2369"/>
    <w:rsid w:val="006D3CF9"/>
    <w:rsid w:val="006D4A7C"/>
    <w:rsid w:val="006D53B7"/>
    <w:rsid w:val="006D57D9"/>
    <w:rsid w:val="006D5A32"/>
    <w:rsid w:val="006E0216"/>
    <w:rsid w:val="006E03D3"/>
    <w:rsid w:val="006E0465"/>
    <w:rsid w:val="006E0A56"/>
    <w:rsid w:val="006E1B8B"/>
    <w:rsid w:val="006E1D06"/>
    <w:rsid w:val="006E3742"/>
    <w:rsid w:val="006E3F6B"/>
    <w:rsid w:val="006E3FD9"/>
    <w:rsid w:val="006E42A4"/>
    <w:rsid w:val="006E4743"/>
    <w:rsid w:val="006E49FD"/>
    <w:rsid w:val="006E50D7"/>
    <w:rsid w:val="006E5AF6"/>
    <w:rsid w:val="006E612A"/>
    <w:rsid w:val="006E64D3"/>
    <w:rsid w:val="006E68AE"/>
    <w:rsid w:val="006E7013"/>
    <w:rsid w:val="006E71C3"/>
    <w:rsid w:val="006E73E7"/>
    <w:rsid w:val="006E7C2D"/>
    <w:rsid w:val="006F038E"/>
    <w:rsid w:val="006F0C7F"/>
    <w:rsid w:val="006F100D"/>
    <w:rsid w:val="006F14B5"/>
    <w:rsid w:val="006F1791"/>
    <w:rsid w:val="006F205E"/>
    <w:rsid w:val="006F2B25"/>
    <w:rsid w:val="006F4206"/>
    <w:rsid w:val="006F43EF"/>
    <w:rsid w:val="006F47FD"/>
    <w:rsid w:val="006F4B76"/>
    <w:rsid w:val="006F4DD0"/>
    <w:rsid w:val="006F51CB"/>
    <w:rsid w:val="006F53DE"/>
    <w:rsid w:val="006F6850"/>
    <w:rsid w:val="006F6E96"/>
    <w:rsid w:val="006F6EAD"/>
    <w:rsid w:val="006F6EB0"/>
    <w:rsid w:val="006F7C36"/>
    <w:rsid w:val="0070004D"/>
    <w:rsid w:val="00700175"/>
    <w:rsid w:val="00700480"/>
    <w:rsid w:val="007007B8"/>
    <w:rsid w:val="007009BF"/>
    <w:rsid w:val="00701246"/>
    <w:rsid w:val="007019B9"/>
    <w:rsid w:val="00702B79"/>
    <w:rsid w:val="00702C31"/>
    <w:rsid w:val="007031CD"/>
    <w:rsid w:val="00703B47"/>
    <w:rsid w:val="00703CDA"/>
    <w:rsid w:val="00703EF9"/>
    <w:rsid w:val="007044B3"/>
    <w:rsid w:val="00704627"/>
    <w:rsid w:val="00704807"/>
    <w:rsid w:val="007049AC"/>
    <w:rsid w:val="00704DB7"/>
    <w:rsid w:val="00705C90"/>
    <w:rsid w:val="007067C8"/>
    <w:rsid w:val="00706C97"/>
    <w:rsid w:val="00706F0F"/>
    <w:rsid w:val="0070772B"/>
    <w:rsid w:val="007077C3"/>
    <w:rsid w:val="007079C1"/>
    <w:rsid w:val="007103F9"/>
    <w:rsid w:val="007116AE"/>
    <w:rsid w:val="00712029"/>
    <w:rsid w:val="00712C35"/>
    <w:rsid w:val="00712EF3"/>
    <w:rsid w:val="00713FEA"/>
    <w:rsid w:val="007157D1"/>
    <w:rsid w:val="00715ADB"/>
    <w:rsid w:val="00715FDB"/>
    <w:rsid w:val="00716F57"/>
    <w:rsid w:val="007172ED"/>
    <w:rsid w:val="007176E4"/>
    <w:rsid w:val="00717732"/>
    <w:rsid w:val="0071777F"/>
    <w:rsid w:val="00717F3A"/>
    <w:rsid w:val="007200F7"/>
    <w:rsid w:val="007209B7"/>
    <w:rsid w:val="00721A04"/>
    <w:rsid w:val="0072252C"/>
    <w:rsid w:val="00722628"/>
    <w:rsid w:val="007226C9"/>
    <w:rsid w:val="00722CE9"/>
    <w:rsid w:val="00722D93"/>
    <w:rsid w:val="00722E68"/>
    <w:rsid w:val="00723283"/>
    <w:rsid w:val="00723B9D"/>
    <w:rsid w:val="00723D17"/>
    <w:rsid w:val="00723FBC"/>
    <w:rsid w:val="0072434B"/>
    <w:rsid w:val="00724726"/>
    <w:rsid w:val="00724E4E"/>
    <w:rsid w:val="00725277"/>
    <w:rsid w:val="007255A4"/>
    <w:rsid w:val="00726063"/>
    <w:rsid w:val="00726B0E"/>
    <w:rsid w:val="00727416"/>
    <w:rsid w:val="0072787D"/>
    <w:rsid w:val="00727E4A"/>
    <w:rsid w:val="0073074E"/>
    <w:rsid w:val="00730E71"/>
    <w:rsid w:val="00730FB2"/>
    <w:rsid w:val="00731C99"/>
    <w:rsid w:val="00732720"/>
    <w:rsid w:val="0073278E"/>
    <w:rsid w:val="007327C8"/>
    <w:rsid w:val="00733011"/>
    <w:rsid w:val="007334DD"/>
    <w:rsid w:val="007337AB"/>
    <w:rsid w:val="00733C52"/>
    <w:rsid w:val="00734ADB"/>
    <w:rsid w:val="00734BA6"/>
    <w:rsid w:val="00734DC1"/>
    <w:rsid w:val="0073512E"/>
    <w:rsid w:val="00735578"/>
    <w:rsid w:val="007359CC"/>
    <w:rsid w:val="00735A38"/>
    <w:rsid w:val="00735BC4"/>
    <w:rsid w:val="00735C55"/>
    <w:rsid w:val="00736AC5"/>
    <w:rsid w:val="00736BB3"/>
    <w:rsid w:val="0073769E"/>
    <w:rsid w:val="00737BE3"/>
    <w:rsid w:val="00740329"/>
    <w:rsid w:val="00740929"/>
    <w:rsid w:val="00741F43"/>
    <w:rsid w:val="0074265B"/>
    <w:rsid w:val="007428C4"/>
    <w:rsid w:val="007428F1"/>
    <w:rsid w:val="0074332C"/>
    <w:rsid w:val="00744808"/>
    <w:rsid w:val="00745A83"/>
    <w:rsid w:val="00745DAC"/>
    <w:rsid w:val="00745DF5"/>
    <w:rsid w:val="007464D7"/>
    <w:rsid w:val="00746757"/>
    <w:rsid w:val="00746D5E"/>
    <w:rsid w:val="00746DA9"/>
    <w:rsid w:val="00746FCD"/>
    <w:rsid w:val="00747A4D"/>
    <w:rsid w:val="00750063"/>
    <w:rsid w:val="0075012A"/>
    <w:rsid w:val="00750AE3"/>
    <w:rsid w:val="00750EE0"/>
    <w:rsid w:val="00750F4A"/>
    <w:rsid w:val="007519D7"/>
    <w:rsid w:val="00752166"/>
    <w:rsid w:val="0075228B"/>
    <w:rsid w:val="0075292D"/>
    <w:rsid w:val="00752E51"/>
    <w:rsid w:val="00752E67"/>
    <w:rsid w:val="007539E9"/>
    <w:rsid w:val="00753A50"/>
    <w:rsid w:val="00753BB4"/>
    <w:rsid w:val="00754508"/>
    <w:rsid w:val="00754A9D"/>
    <w:rsid w:val="00754CCC"/>
    <w:rsid w:val="00754E5A"/>
    <w:rsid w:val="00755132"/>
    <w:rsid w:val="007557BD"/>
    <w:rsid w:val="00755B87"/>
    <w:rsid w:val="00756D23"/>
    <w:rsid w:val="00756E28"/>
    <w:rsid w:val="0075744A"/>
    <w:rsid w:val="007576D4"/>
    <w:rsid w:val="00757C03"/>
    <w:rsid w:val="00757F84"/>
    <w:rsid w:val="00760070"/>
    <w:rsid w:val="007602A3"/>
    <w:rsid w:val="007603C9"/>
    <w:rsid w:val="0076076B"/>
    <w:rsid w:val="00760810"/>
    <w:rsid w:val="00762692"/>
    <w:rsid w:val="00762774"/>
    <w:rsid w:val="00762B2D"/>
    <w:rsid w:val="00764101"/>
    <w:rsid w:val="007647B4"/>
    <w:rsid w:val="00764AEC"/>
    <w:rsid w:val="00764D21"/>
    <w:rsid w:val="007653AE"/>
    <w:rsid w:val="00765484"/>
    <w:rsid w:val="00766310"/>
    <w:rsid w:val="00766C6B"/>
    <w:rsid w:val="00767080"/>
    <w:rsid w:val="0076719B"/>
    <w:rsid w:val="00767842"/>
    <w:rsid w:val="00767B3E"/>
    <w:rsid w:val="00767C9D"/>
    <w:rsid w:val="00770BA7"/>
    <w:rsid w:val="00770FAF"/>
    <w:rsid w:val="007712DD"/>
    <w:rsid w:val="007714A3"/>
    <w:rsid w:val="007717F3"/>
    <w:rsid w:val="007721B3"/>
    <w:rsid w:val="00772523"/>
    <w:rsid w:val="00772553"/>
    <w:rsid w:val="00772773"/>
    <w:rsid w:val="007727F8"/>
    <w:rsid w:val="00772D87"/>
    <w:rsid w:val="00773E8A"/>
    <w:rsid w:val="007742F3"/>
    <w:rsid w:val="0077454C"/>
    <w:rsid w:val="007762AD"/>
    <w:rsid w:val="007764EF"/>
    <w:rsid w:val="00776728"/>
    <w:rsid w:val="0077699E"/>
    <w:rsid w:val="00777852"/>
    <w:rsid w:val="007804FC"/>
    <w:rsid w:val="0078076A"/>
    <w:rsid w:val="00781CB6"/>
    <w:rsid w:val="007824BD"/>
    <w:rsid w:val="007825AD"/>
    <w:rsid w:val="007827C9"/>
    <w:rsid w:val="00782C3D"/>
    <w:rsid w:val="00783304"/>
    <w:rsid w:val="0078424B"/>
    <w:rsid w:val="0078426F"/>
    <w:rsid w:val="007847C0"/>
    <w:rsid w:val="00784D59"/>
    <w:rsid w:val="00784D6F"/>
    <w:rsid w:val="0078503D"/>
    <w:rsid w:val="00785DB0"/>
    <w:rsid w:val="00786DE1"/>
    <w:rsid w:val="00787220"/>
    <w:rsid w:val="007872A2"/>
    <w:rsid w:val="007875E2"/>
    <w:rsid w:val="007879DA"/>
    <w:rsid w:val="00787A19"/>
    <w:rsid w:val="00787EE4"/>
    <w:rsid w:val="007902CA"/>
    <w:rsid w:val="0079174C"/>
    <w:rsid w:val="007922B2"/>
    <w:rsid w:val="00792B66"/>
    <w:rsid w:val="00792CED"/>
    <w:rsid w:val="00792F4C"/>
    <w:rsid w:val="00793D49"/>
    <w:rsid w:val="00793F21"/>
    <w:rsid w:val="007946A6"/>
    <w:rsid w:val="007952C6"/>
    <w:rsid w:val="00795465"/>
    <w:rsid w:val="00795F2E"/>
    <w:rsid w:val="00796176"/>
    <w:rsid w:val="0079624A"/>
    <w:rsid w:val="0079625F"/>
    <w:rsid w:val="00797292"/>
    <w:rsid w:val="007973F4"/>
    <w:rsid w:val="00797895"/>
    <w:rsid w:val="00797B65"/>
    <w:rsid w:val="00797FA7"/>
    <w:rsid w:val="007A0831"/>
    <w:rsid w:val="007A0A0A"/>
    <w:rsid w:val="007A0ACE"/>
    <w:rsid w:val="007A0F7D"/>
    <w:rsid w:val="007A1247"/>
    <w:rsid w:val="007A196E"/>
    <w:rsid w:val="007A1BA0"/>
    <w:rsid w:val="007A2D6A"/>
    <w:rsid w:val="007A2F55"/>
    <w:rsid w:val="007A2F91"/>
    <w:rsid w:val="007A31A4"/>
    <w:rsid w:val="007A3F06"/>
    <w:rsid w:val="007A3F13"/>
    <w:rsid w:val="007A407F"/>
    <w:rsid w:val="007A4125"/>
    <w:rsid w:val="007A5064"/>
    <w:rsid w:val="007A52D0"/>
    <w:rsid w:val="007A61EF"/>
    <w:rsid w:val="007A6500"/>
    <w:rsid w:val="007A7D40"/>
    <w:rsid w:val="007A7E23"/>
    <w:rsid w:val="007A7E26"/>
    <w:rsid w:val="007A7F20"/>
    <w:rsid w:val="007B0F40"/>
    <w:rsid w:val="007B13D6"/>
    <w:rsid w:val="007B2A6D"/>
    <w:rsid w:val="007B2E9A"/>
    <w:rsid w:val="007B3CF9"/>
    <w:rsid w:val="007B4437"/>
    <w:rsid w:val="007B47A3"/>
    <w:rsid w:val="007B607B"/>
    <w:rsid w:val="007B62AB"/>
    <w:rsid w:val="007B6868"/>
    <w:rsid w:val="007B6BD0"/>
    <w:rsid w:val="007B6DB6"/>
    <w:rsid w:val="007B6ED8"/>
    <w:rsid w:val="007B6F8E"/>
    <w:rsid w:val="007B7739"/>
    <w:rsid w:val="007B792F"/>
    <w:rsid w:val="007C19B1"/>
    <w:rsid w:val="007C1A68"/>
    <w:rsid w:val="007C1F65"/>
    <w:rsid w:val="007C2116"/>
    <w:rsid w:val="007C2635"/>
    <w:rsid w:val="007C2A43"/>
    <w:rsid w:val="007C2C5D"/>
    <w:rsid w:val="007C2D63"/>
    <w:rsid w:val="007C30FC"/>
    <w:rsid w:val="007C4346"/>
    <w:rsid w:val="007C4447"/>
    <w:rsid w:val="007C4D6C"/>
    <w:rsid w:val="007C4F91"/>
    <w:rsid w:val="007C59B0"/>
    <w:rsid w:val="007C5A57"/>
    <w:rsid w:val="007C5BD5"/>
    <w:rsid w:val="007C5C74"/>
    <w:rsid w:val="007C699A"/>
    <w:rsid w:val="007C6F09"/>
    <w:rsid w:val="007C70A1"/>
    <w:rsid w:val="007C75FA"/>
    <w:rsid w:val="007C7976"/>
    <w:rsid w:val="007C7DE5"/>
    <w:rsid w:val="007C7F02"/>
    <w:rsid w:val="007D1052"/>
    <w:rsid w:val="007D15FF"/>
    <w:rsid w:val="007D1E14"/>
    <w:rsid w:val="007D1F55"/>
    <w:rsid w:val="007D28CD"/>
    <w:rsid w:val="007D2E84"/>
    <w:rsid w:val="007D2F28"/>
    <w:rsid w:val="007D2FE8"/>
    <w:rsid w:val="007D3198"/>
    <w:rsid w:val="007D39EC"/>
    <w:rsid w:val="007D4F1A"/>
    <w:rsid w:val="007D57A1"/>
    <w:rsid w:val="007D5B34"/>
    <w:rsid w:val="007D5C7C"/>
    <w:rsid w:val="007D7412"/>
    <w:rsid w:val="007D7739"/>
    <w:rsid w:val="007E02BF"/>
    <w:rsid w:val="007E03BB"/>
    <w:rsid w:val="007E075E"/>
    <w:rsid w:val="007E089B"/>
    <w:rsid w:val="007E0D26"/>
    <w:rsid w:val="007E0FDD"/>
    <w:rsid w:val="007E0FF9"/>
    <w:rsid w:val="007E1365"/>
    <w:rsid w:val="007E14B2"/>
    <w:rsid w:val="007E1752"/>
    <w:rsid w:val="007E20EA"/>
    <w:rsid w:val="007E261C"/>
    <w:rsid w:val="007E3417"/>
    <w:rsid w:val="007E4232"/>
    <w:rsid w:val="007E5354"/>
    <w:rsid w:val="007E56A2"/>
    <w:rsid w:val="007E59A6"/>
    <w:rsid w:val="007E59D7"/>
    <w:rsid w:val="007E5B51"/>
    <w:rsid w:val="007E5FCB"/>
    <w:rsid w:val="007E68A4"/>
    <w:rsid w:val="007E692C"/>
    <w:rsid w:val="007E7302"/>
    <w:rsid w:val="007E74DF"/>
    <w:rsid w:val="007E7738"/>
    <w:rsid w:val="007E786B"/>
    <w:rsid w:val="007F0673"/>
    <w:rsid w:val="007F0D29"/>
    <w:rsid w:val="007F0DCF"/>
    <w:rsid w:val="007F1692"/>
    <w:rsid w:val="007F200A"/>
    <w:rsid w:val="007F23B1"/>
    <w:rsid w:val="007F2BB2"/>
    <w:rsid w:val="007F2DA2"/>
    <w:rsid w:val="007F3093"/>
    <w:rsid w:val="007F32DD"/>
    <w:rsid w:val="007F367B"/>
    <w:rsid w:val="007F36CA"/>
    <w:rsid w:val="007F3A0A"/>
    <w:rsid w:val="007F439D"/>
    <w:rsid w:val="007F5D49"/>
    <w:rsid w:val="007F60DA"/>
    <w:rsid w:val="007F6B21"/>
    <w:rsid w:val="007F6D1F"/>
    <w:rsid w:val="007F7344"/>
    <w:rsid w:val="007F7560"/>
    <w:rsid w:val="007F7568"/>
    <w:rsid w:val="007F76FD"/>
    <w:rsid w:val="007F7D6E"/>
    <w:rsid w:val="00800ADF"/>
    <w:rsid w:val="00800EDD"/>
    <w:rsid w:val="00801C12"/>
    <w:rsid w:val="00802508"/>
    <w:rsid w:val="008025EB"/>
    <w:rsid w:val="0080402B"/>
    <w:rsid w:val="00804576"/>
    <w:rsid w:val="008046B2"/>
    <w:rsid w:val="00804B15"/>
    <w:rsid w:val="0080547E"/>
    <w:rsid w:val="008057DF"/>
    <w:rsid w:val="00805B6C"/>
    <w:rsid w:val="00806CF6"/>
    <w:rsid w:val="0080784D"/>
    <w:rsid w:val="00807C43"/>
    <w:rsid w:val="008108EE"/>
    <w:rsid w:val="00810C71"/>
    <w:rsid w:val="008110BB"/>
    <w:rsid w:val="00811161"/>
    <w:rsid w:val="008113B6"/>
    <w:rsid w:val="008117E5"/>
    <w:rsid w:val="008118A6"/>
    <w:rsid w:val="008123FF"/>
    <w:rsid w:val="00812E2E"/>
    <w:rsid w:val="0081328C"/>
    <w:rsid w:val="00813A49"/>
    <w:rsid w:val="00813A8B"/>
    <w:rsid w:val="008142C7"/>
    <w:rsid w:val="0081434D"/>
    <w:rsid w:val="00814DF3"/>
    <w:rsid w:val="0081552F"/>
    <w:rsid w:val="008157B5"/>
    <w:rsid w:val="0081595F"/>
    <w:rsid w:val="00815A4E"/>
    <w:rsid w:val="00815E58"/>
    <w:rsid w:val="008167D8"/>
    <w:rsid w:val="00816BF5"/>
    <w:rsid w:val="00817024"/>
    <w:rsid w:val="008178CD"/>
    <w:rsid w:val="00817B60"/>
    <w:rsid w:val="00817F13"/>
    <w:rsid w:val="00820482"/>
    <w:rsid w:val="00820EB2"/>
    <w:rsid w:val="00820F09"/>
    <w:rsid w:val="00820FB5"/>
    <w:rsid w:val="00821062"/>
    <w:rsid w:val="00821498"/>
    <w:rsid w:val="00821BE2"/>
    <w:rsid w:val="00821CE8"/>
    <w:rsid w:val="0082215F"/>
    <w:rsid w:val="008229D9"/>
    <w:rsid w:val="00822A63"/>
    <w:rsid w:val="0082308E"/>
    <w:rsid w:val="0082469D"/>
    <w:rsid w:val="00824960"/>
    <w:rsid w:val="00826302"/>
    <w:rsid w:val="008269AE"/>
    <w:rsid w:val="00826E0C"/>
    <w:rsid w:val="00827729"/>
    <w:rsid w:val="008279EB"/>
    <w:rsid w:val="00827A7C"/>
    <w:rsid w:val="00827BA4"/>
    <w:rsid w:val="00830807"/>
    <w:rsid w:val="00830818"/>
    <w:rsid w:val="00830931"/>
    <w:rsid w:val="00830BBC"/>
    <w:rsid w:val="00830E0B"/>
    <w:rsid w:val="008310C8"/>
    <w:rsid w:val="008312D7"/>
    <w:rsid w:val="0083167E"/>
    <w:rsid w:val="008317D6"/>
    <w:rsid w:val="008317EC"/>
    <w:rsid w:val="0083196D"/>
    <w:rsid w:val="00831BC2"/>
    <w:rsid w:val="0083326F"/>
    <w:rsid w:val="0083566E"/>
    <w:rsid w:val="00835B1A"/>
    <w:rsid w:val="00835C12"/>
    <w:rsid w:val="00835E31"/>
    <w:rsid w:val="0083700F"/>
    <w:rsid w:val="00837427"/>
    <w:rsid w:val="00837C77"/>
    <w:rsid w:val="00837E0A"/>
    <w:rsid w:val="00840476"/>
    <w:rsid w:val="00840879"/>
    <w:rsid w:val="00841111"/>
    <w:rsid w:val="00841121"/>
    <w:rsid w:val="008415C5"/>
    <w:rsid w:val="008415F9"/>
    <w:rsid w:val="00841D04"/>
    <w:rsid w:val="00841EEB"/>
    <w:rsid w:val="00841F32"/>
    <w:rsid w:val="0084247C"/>
    <w:rsid w:val="008426CE"/>
    <w:rsid w:val="008435B3"/>
    <w:rsid w:val="0084389E"/>
    <w:rsid w:val="008441CE"/>
    <w:rsid w:val="0084437D"/>
    <w:rsid w:val="00845C52"/>
    <w:rsid w:val="0084620F"/>
    <w:rsid w:val="00847A5D"/>
    <w:rsid w:val="00847B22"/>
    <w:rsid w:val="00847FC6"/>
    <w:rsid w:val="00850484"/>
    <w:rsid w:val="008507AA"/>
    <w:rsid w:val="0085166A"/>
    <w:rsid w:val="00851899"/>
    <w:rsid w:val="008519DE"/>
    <w:rsid w:val="00851DE3"/>
    <w:rsid w:val="00852A31"/>
    <w:rsid w:val="00852AC7"/>
    <w:rsid w:val="00852BA7"/>
    <w:rsid w:val="00852E15"/>
    <w:rsid w:val="00854AA5"/>
    <w:rsid w:val="008550B0"/>
    <w:rsid w:val="00856137"/>
    <w:rsid w:val="0085667E"/>
    <w:rsid w:val="00856B2F"/>
    <w:rsid w:val="00856F7B"/>
    <w:rsid w:val="00857969"/>
    <w:rsid w:val="00857B7F"/>
    <w:rsid w:val="008600DB"/>
    <w:rsid w:val="00860945"/>
    <w:rsid w:val="00860D04"/>
    <w:rsid w:val="00860E46"/>
    <w:rsid w:val="0086179B"/>
    <w:rsid w:val="008619C5"/>
    <w:rsid w:val="008619FC"/>
    <w:rsid w:val="0086293E"/>
    <w:rsid w:val="00863F7C"/>
    <w:rsid w:val="008645A4"/>
    <w:rsid w:val="008649E9"/>
    <w:rsid w:val="008653ED"/>
    <w:rsid w:val="00866041"/>
    <w:rsid w:val="0086655C"/>
    <w:rsid w:val="00866578"/>
    <w:rsid w:val="0086757F"/>
    <w:rsid w:val="00867760"/>
    <w:rsid w:val="00870429"/>
    <w:rsid w:val="008706B6"/>
    <w:rsid w:val="00870775"/>
    <w:rsid w:val="008713E7"/>
    <w:rsid w:val="008720E4"/>
    <w:rsid w:val="00872240"/>
    <w:rsid w:val="00873008"/>
    <w:rsid w:val="0087305D"/>
    <w:rsid w:val="008732AA"/>
    <w:rsid w:val="00873F41"/>
    <w:rsid w:val="008740AF"/>
    <w:rsid w:val="008740EB"/>
    <w:rsid w:val="008743B0"/>
    <w:rsid w:val="0087477C"/>
    <w:rsid w:val="00875E72"/>
    <w:rsid w:val="00875F37"/>
    <w:rsid w:val="00876572"/>
    <w:rsid w:val="00876B59"/>
    <w:rsid w:val="008773B3"/>
    <w:rsid w:val="00880986"/>
    <w:rsid w:val="00880BD9"/>
    <w:rsid w:val="008818EB"/>
    <w:rsid w:val="0088204C"/>
    <w:rsid w:val="008823DE"/>
    <w:rsid w:val="0088244F"/>
    <w:rsid w:val="008827E0"/>
    <w:rsid w:val="00882832"/>
    <w:rsid w:val="0088353E"/>
    <w:rsid w:val="0088378D"/>
    <w:rsid w:val="0088391D"/>
    <w:rsid w:val="00883B5B"/>
    <w:rsid w:val="00883D00"/>
    <w:rsid w:val="00883E91"/>
    <w:rsid w:val="00885294"/>
    <w:rsid w:val="00885345"/>
    <w:rsid w:val="00885B80"/>
    <w:rsid w:val="00886163"/>
    <w:rsid w:val="00886456"/>
    <w:rsid w:val="008873D9"/>
    <w:rsid w:val="0088741F"/>
    <w:rsid w:val="008876D8"/>
    <w:rsid w:val="00887B4F"/>
    <w:rsid w:val="0089020B"/>
    <w:rsid w:val="00890395"/>
    <w:rsid w:val="00890C57"/>
    <w:rsid w:val="00890C7D"/>
    <w:rsid w:val="00890FA5"/>
    <w:rsid w:val="008910EA"/>
    <w:rsid w:val="00891B39"/>
    <w:rsid w:val="00891B75"/>
    <w:rsid w:val="00893D18"/>
    <w:rsid w:val="00894103"/>
    <w:rsid w:val="0089420A"/>
    <w:rsid w:val="00894ABA"/>
    <w:rsid w:val="00895276"/>
    <w:rsid w:val="00895C0F"/>
    <w:rsid w:val="008968DF"/>
    <w:rsid w:val="00896CB0"/>
    <w:rsid w:val="00896CE9"/>
    <w:rsid w:val="00896CF6"/>
    <w:rsid w:val="008971F6"/>
    <w:rsid w:val="0089759E"/>
    <w:rsid w:val="00897660"/>
    <w:rsid w:val="00897D48"/>
    <w:rsid w:val="008A0D6E"/>
    <w:rsid w:val="008A2081"/>
    <w:rsid w:val="008A252C"/>
    <w:rsid w:val="008A2986"/>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7FE3"/>
    <w:rsid w:val="008B04F9"/>
    <w:rsid w:val="008B15BA"/>
    <w:rsid w:val="008B15FE"/>
    <w:rsid w:val="008B18D0"/>
    <w:rsid w:val="008B1B10"/>
    <w:rsid w:val="008B1DD4"/>
    <w:rsid w:val="008B238F"/>
    <w:rsid w:val="008B258B"/>
    <w:rsid w:val="008B2E05"/>
    <w:rsid w:val="008B313F"/>
    <w:rsid w:val="008B325E"/>
    <w:rsid w:val="008B3AFE"/>
    <w:rsid w:val="008B4123"/>
    <w:rsid w:val="008B4BE9"/>
    <w:rsid w:val="008B4F5F"/>
    <w:rsid w:val="008B4F8D"/>
    <w:rsid w:val="008B50DA"/>
    <w:rsid w:val="008B517D"/>
    <w:rsid w:val="008B5B3A"/>
    <w:rsid w:val="008B5B87"/>
    <w:rsid w:val="008B6912"/>
    <w:rsid w:val="008B6B66"/>
    <w:rsid w:val="008B71CB"/>
    <w:rsid w:val="008B739A"/>
    <w:rsid w:val="008B756B"/>
    <w:rsid w:val="008B7D08"/>
    <w:rsid w:val="008B7E93"/>
    <w:rsid w:val="008C067D"/>
    <w:rsid w:val="008C2F86"/>
    <w:rsid w:val="008C2FE1"/>
    <w:rsid w:val="008C317C"/>
    <w:rsid w:val="008C4CE6"/>
    <w:rsid w:val="008C555A"/>
    <w:rsid w:val="008C5DF6"/>
    <w:rsid w:val="008C6000"/>
    <w:rsid w:val="008C6118"/>
    <w:rsid w:val="008C613B"/>
    <w:rsid w:val="008C673D"/>
    <w:rsid w:val="008C6BC1"/>
    <w:rsid w:val="008C7494"/>
    <w:rsid w:val="008C77E8"/>
    <w:rsid w:val="008C78D8"/>
    <w:rsid w:val="008C7A21"/>
    <w:rsid w:val="008D1188"/>
    <w:rsid w:val="008D1812"/>
    <w:rsid w:val="008D186C"/>
    <w:rsid w:val="008D1A04"/>
    <w:rsid w:val="008D27F8"/>
    <w:rsid w:val="008D2A1A"/>
    <w:rsid w:val="008D2C80"/>
    <w:rsid w:val="008D31FA"/>
    <w:rsid w:val="008D329E"/>
    <w:rsid w:val="008D35FA"/>
    <w:rsid w:val="008D4357"/>
    <w:rsid w:val="008D455F"/>
    <w:rsid w:val="008D4F9E"/>
    <w:rsid w:val="008D501F"/>
    <w:rsid w:val="008D596C"/>
    <w:rsid w:val="008D5E31"/>
    <w:rsid w:val="008D5E74"/>
    <w:rsid w:val="008D6AFF"/>
    <w:rsid w:val="008D6CC6"/>
    <w:rsid w:val="008D6DBE"/>
    <w:rsid w:val="008D7AFB"/>
    <w:rsid w:val="008D7DE7"/>
    <w:rsid w:val="008D7E55"/>
    <w:rsid w:val="008E0088"/>
    <w:rsid w:val="008E0885"/>
    <w:rsid w:val="008E0D9A"/>
    <w:rsid w:val="008E0EFE"/>
    <w:rsid w:val="008E15B2"/>
    <w:rsid w:val="008E18D1"/>
    <w:rsid w:val="008E192F"/>
    <w:rsid w:val="008E1D2F"/>
    <w:rsid w:val="008E2207"/>
    <w:rsid w:val="008E3804"/>
    <w:rsid w:val="008E4095"/>
    <w:rsid w:val="008E414A"/>
    <w:rsid w:val="008E495B"/>
    <w:rsid w:val="008E5149"/>
    <w:rsid w:val="008E5296"/>
    <w:rsid w:val="008E5B78"/>
    <w:rsid w:val="008E5D30"/>
    <w:rsid w:val="008E7654"/>
    <w:rsid w:val="008E7A42"/>
    <w:rsid w:val="008F0F9C"/>
    <w:rsid w:val="008F13CA"/>
    <w:rsid w:val="008F2323"/>
    <w:rsid w:val="008F244B"/>
    <w:rsid w:val="008F277C"/>
    <w:rsid w:val="008F342F"/>
    <w:rsid w:val="008F4A49"/>
    <w:rsid w:val="008F6099"/>
    <w:rsid w:val="008F6689"/>
    <w:rsid w:val="008F674C"/>
    <w:rsid w:val="008F6EBC"/>
    <w:rsid w:val="008F7F81"/>
    <w:rsid w:val="009000F9"/>
    <w:rsid w:val="00900503"/>
    <w:rsid w:val="00900EA7"/>
    <w:rsid w:val="009015C1"/>
    <w:rsid w:val="009015D8"/>
    <w:rsid w:val="0090192B"/>
    <w:rsid w:val="00902157"/>
    <w:rsid w:val="00902354"/>
    <w:rsid w:val="009024DB"/>
    <w:rsid w:val="0090331F"/>
    <w:rsid w:val="0090351C"/>
    <w:rsid w:val="00904741"/>
    <w:rsid w:val="00904C48"/>
    <w:rsid w:val="009054E5"/>
    <w:rsid w:val="009058D3"/>
    <w:rsid w:val="00905A92"/>
    <w:rsid w:val="0090613F"/>
    <w:rsid w:val="009063C8"/>
    <w:rsid w:val="00906711"/>
    <w:rsid w:val="009071B3"/>
    <w:rsid w:val="00907629"/>
    <w:rsid w:val="00907B69"/>
    <w:rsid w:val="00910A88"/>
    <w:rsid w:val="00910E0F"/>
    <w:rsid w:val="00910EF7"/>
    <w:rsid w:val="00910FD7"/>
    <w:rsid w:val="00912130"/>
    <w:rsid w:val="00912DA9"/>
    <w:rsid w:val="00913139"/>
    <w:rsid w:val="00913222"/>
    <w:rsid w:val="0091325C"/>
    <w:rsid w:val="0091414E"/>
    <w:rsid w:val="0091466D"/>
    <w:rsid w:val="009147A2"/>
    <w:rsid w:val="009159B4"/>
    <w:rsid w:val="009163DE"/>
    <w:rsid w:val="009166B4"/>
    <w:rsid w:val="009168B4"/>
    <w:rsid w:val="00917DB7"/>
    <w:rsid w:val="00920638"/>
    <w:rsid w:val="009221B0"/>
    <w:rsid w:val="0092288B"/>
    <w:rsid w:val="009229D0"/>
    <w:rsid w:val="009230E2"/>
    <w:rsid w:val="00923A51"/>
    <w:rsid w:val="00923DF5"/>
    <w:rsid w:val="00924275"/>
    <w:rsid w:val="0092548A"/>
    <w:rsid w:val="00925C34"/>
    <w:rsid w:val="00925CA9"/>
    <w:rsid w:val="00925D65"/>
    <w:rsid w:val="00926173"/>
    <w:rsid w:val="009263D1"/>
    <w:rsid w:val="009265E0"/>
    <w:rsid w:val="00926CE6"/>
    <w:rsid w:val="00927387"/>
    <w:rsid w:val="00930958"/>
    <w:rsid w:val="00931726"/>
    <w:rsid w:val="00931F2A"/>
    <w:rsid w:val="009325C4"/>
    <w:rsid w:val="00932798"/>
    <w:rsid w:val="00932A0D"/>
    <w:rsid w:val="00933D68"/>
    <w:rsid w:val="00933EF4"/>
    <w:rsid w:val="0093417C"/>
    <w:rsid w:val="00934562"/>
    <w:rsid w:val="00934635"/>
    <w:rsid w:val="00934719"/>
    <w:rsid w:val="00935CFC"/>
    <w:rsid w:val="00935E5D"/>
    <w:rsid w:val="00936304"/>
    <w:rsid w:val="00936661"/>
    <w:rsid w:val="00936EE4"/>
    <w:rsid w:val="00936F2A"/>
    <w:rsid w:val="009372A4"/>
    <w:rsid w:val="00940008"/>
    <w:rsid w:val="0094082C"/>
    <w:rsid w:val="009410FB"/>
    <w:rsid w:val="0094187F"/>
    <w:rsid w:val="00942528"/>
    <w:rsid w:val="0094393B"/>
    <w:rsid w:val="00943DA6"/>
    <w:rsid w:val="0094415D"/>
    <w:rsid w:val="00944612"/>
    <w:rsid w:val="00944C23"/>
    <w:rsid w:val="00945D8F"/>
    <w:rsid w:val="009460F3"/>
    <w:rsid w:val="0094613F"/>
    <w:rsid w:val="0094644B"/>
    <w:rsid w:val="00946949"/>
    <w:rsid w:val="00946AE0"/>
    <w:rsid w:val="009472A8"/>
    <w:rsid w:val="009502D1"/>
    <w:rsid w:val="00950699"/>
    <w:rsid w:val="009512C6"/>
    <w:rsid w:val="0095151F"/>
    <w:rsid w:val="009518A5"/>
    <w:rsid w:val="00951EEF"/>
    <w:rsid w:val="00952B8D"/>
    <w:rsid w:val="0095470D"/>
    <w:rsid w:val="009554CD"/>
    <w:rsid w:val="00957AEB"/>
    <w:rsid w:val="00957F65"/>
    <w:rsid w:val="00960DA3"/>
    <w:rsid w:val="00960FDA"/>
    <w:rsid w:val="00961335"/>
    <w:rsid w:val="00963287"/>
    <w:rsid w:val="009635FB"/>
    <w:rsid w:val="00963A48"/>
    <w:rsid w:val="00964270"/>
    <w:rsid w:val="00964320"/>
    <w:rsid w:val="00964D78"/>
    <w:rsid w:val="00965025"/>
    <w:rsid w:val="009654EB"/>
    <w:rsid w:val="009655FB"/>
    <w:rsid w:val="00966D0C"/>
    <w:rsid w:val="009670F5"/>
    <w:rsid w:val="00967296"/>
    <w:rsid w:val="009679CA"/>
    <w:rsid w:val="00967FA4"/>
    <w:rsid w:val="00970470"/>
    <w:rsid w:val="00970589"/>
    <w:rsid w:val="00970D2B"/>
    <w:rsid w:val="00971071"/>
    <w:rsid w:val="00971487"/>
    <w:rsid w:val="00971550"/>
    <w:rsid w:val="009718B7"/>
    <w:rsid w:val="00971BAC"/>
    <w:rsid w:val="00971DC6"/>
    <w:rsid w:val="00972129"/>
    <w:rsid w:val="0097226F"/>
    <w:rsid w:val="009729B6"/>
    <w:rsid w:val="00972A47"/>
    <w:rsid w:val="00972BDF"/>
    <w:rsid w:val="009733A0"/>
    <w:rsid w:val="00973730"/>
    <w:rsid w:val="0097425B"/>
    <w:rsid w:val="009745F9"/>
    <w:rsid w:val="00974662"/>
    <w:rsid w:val="00974EA3"/>
    <w:rsid w:val="00975D54"/>
    <w:rsid w:val="00976F1E"/>
    <w:rsid w:val="0097721A"/>
    <w:rsid w:val="00977247"/>
    <w:rsid w:val="00977549"/>
    <w:rsid w:val="00977D68"/>
    <w:rsid w:val="00980018"/>
    <w:rsid w:val="009804F9"/>
    <w:rsid w:val="009806CD"/>
    <w:rsid w:val="0098131B"/>
    <w:rsid w:val="0098148C"/>
    <w:rsid w:val="00981555"/>
    <w:rsid w:val="0098162A"/>
    <w:rsid w:val="00981B37"/>
    <w:rsid w:val="009828C4"/>
    <w:rsid w:val="00983806"/>
    <w:rsid w:val="00985708"/>
    <w:rsid w:val="00985C29"/>
    <w:rsid w:val="009876E3"/>
    <w:rsid w:val="00990102"/>
    <w:rsid w:val="009902DC"/>
    <w:rsid w:val="009908BF"/>
    <w:rsid w:val="00990A7C"/>
    <w:rsid w:val="00992318"/>
    <w:rsid w:val="0099281C"/>
    <w:rsid w:val="009938CB"/>
    <w:rsid w:val="00993F53"/>
    <w:rsid w:val="00993FEA"/>
    <w:rsid w:val="009940B0"/>
    <w:rsid w:val="00994581"/>
    <w:rsid w:val="00994647"/>
    <w:rsid w:val="0099466C"/>
    <w:rsid w:val="00994FC1"/>
    <w:rsid w:val="0099508C"/>
    <w:rsid w:val="00995A41"/>
    <w:rsid w:val="009963ED"/>
    <w:rsid w:val="00996938"/>
    <w:rsid w:val="009969B4"/>
    <w:rsid w:val="00997312"/>
    <w:rsid w:val="00997488"/>
    <w:rsid w:val="009A016D"/>
    <w:rsid w:val="009A05FC"/>
    <w:rsid w:val="009A0930"/>
    <w:rsid w:val="009A0D9B"/>
    <w:rsid w:val="009A1975"/>
    <w:rsid w:val="009A1F22"/>
    <w:rsid w:val="009A1F55"/>
    <w:rsid w:val="009A3525"/>
    <w:rsid w:val="009A3997"/>
    <w:rsid w:val="009A3CD4"/>
    <w:rsid w:val="009A3DC9"/>
    <w:rsid w:val="009A4082"/>
    <w:rsid w:val="009A4516"/>
    <w:rsid w:val="009A5802"/>
    <w:rsid w:val="009A5BFB"/>
    <w:rsid w:val="009A5CF0"/>
    <w:rsid w:val="009A5D3E"/>
    <w:rsid w:val="009A5F76"/>
    <w:rsid w:val="009A6755"/>
    <w:rsid w:val="009A7367"/>
    <w:rsid w:val="009A7FCB"/>
    <w:rsid w:val="009B0CF3"/>
    <w:rsid w:val="009B2636"/>
    <w:rsid w:val="009B2B6D"/>
    <w:rsid w:val="009B39D4"/>
    <w:rsid w:val="009B43CD"/>
    <w:rsid w:val="009B4580"/>
    <w:rsid w:val="009B45BF"/>
    <w:rsid w:val="009B45C5"/>
    <w:rsid w:val="009B49D7"/>
    <w:rsid w:val="009B5D96"/>
    <w:rsid w:val="009B5DB9"/>
    <w:rsid w:val="009B6560"/>
    <w:rsid w:val="009B6C3F"/>
    <w:rsid w:val="009C01E2"/>
    <w:rsid w:val="009C0D7F"/>
    <w:rsid w:val="009C1733"/>
    <w:rsid w:val="009C3146"/>
    <w:rsid w:val="009C32C3"/>
    <w:rsid w:val="009C4764"/>
    <w:rsid w:val="009C4A77"/>
    <w:rsid w:val="009C525B"/>
    <w:rsid w:val="009C5278"/>
    <w:rsid w:val="009C5A07"/>
    <w:rsid w:val="009C5C2B"/>
    <w:rsid w:val="009C60FD"/>
    <w:rsid w:val="009C631F"/>
    <w:rsid w:val="009C6F69"/>
    <w:rsid w:val="009D0A0F"/>
    <w:rsid w:val="009D0AA7"/>
    <w:rsid w:val="009D1DC5"/>
    <w:rsid w:val="009D21BE"/>
    <w:rsid w:val="009D31A1"/>
    <w:rsid w:val="009D3911"/>
    <w:rsid w:val="009D3D5B"/>
    <w:rsid w:val="009D3DA5"/>
    <w:rsid w:val="009D4B92"/>
    <w:rsid w:val="009D6180"/>
    <w:rsid w:val="009D61F2"/>
    <w:rsid w:val="009D6655"/>
    <w:rsid w:val="009D6990"/>
    <w:rsid w:val="009D6D4E"/>
    <w:rsid w:val="009D79FA"/>
    <w:rsid w:val="009D7F31"/>
    <w:rsid w:val="009E0299"/>
    <w:rsid w:val="009E0428"/>
    <w:rsid w:val="009E05FD"/>
    <w:rsid w:val="009E0D1C"/>
    <w:rsid w:val="009E0DC3"/>
    <w:rsid w:val="009E1058"/>
    <w:rsid w:val="009E11F3"/>
    <w:rsid w:val="009E12E4"/>
    <w:rsid w:val="009E1AED"/>
    <w:rsid w:val="009E252E"/>
    <w:rsid w:val="009E2ED3"/>
    <w:rsid w:val="009E40ED"/>
    <w:rsid w:val="009E573B"/>
    <w:rsid w:val="009E5CA9"/>
    <w:rsid w:val="009E6126"/>
    <w:rsid w:val="009E6335"/>
    <w:rsid w:val="009E6E73"/>
    <w:rsid w:val="009E72F6"/>
    <w:rsid w:val="009E7D2A"/>
    <w:rsid w:val="009E7F41"/>
    <w:rsid w:val="009F000B"/>
    <w:rsid w:val="009F004D"/>
    <w:rsid w:val="009F0AE2"/>
    <w:rsid w:val="009F1D55"/>
    <w:rsid w:val="009F1E28"/>
    <w:rsid w:val="009F23F9"/>
    <w:rsid w:val="009F2728"/>
    <w:rsid w:val="009F2A5D"/>
    <w:rsid w:val="009F35FE"/>
    <w:rsid w:val="009F36A7"/>
    <w:rsid w:val="009F3F22"/>
    <w:rsid w:val="009F4E76"/>
    <w:rsid w:val="009F585B"/>
    <w:rsid w:val="009F5AC0"/>
    <w:rsid w:val="009F5C6D"/>
    <w:rsid w:val="009F60FD"/>
    <w:rsid w:val="009F6722"/>
    <w:rsid w:val="009F6C2B"/>
    <w:rsid w:val="009F77A3"/>
    <w:rsid w:val="009F7836"/>
    <w:rsid w:val="009F78BD"/>
    <w:rsid w:val="00A00541"/>
    <w:rsid w:val="00A0078B"/>
    <w:rsid w:val="00A00C61"/>
    <w:rsid w:val="00A01538"/>
    <w:rsid w:val="00A0219C"/>
    <w:rsid w:val="00A0222F"/>
    <w:rsid w:val="00A0259C"/>
    <w:rsid w:val="00A02DC5"/>
    <w:rsid w:val="00A04160"/>
    <w:rsid w:val="00A04EF0"/>
    <w:rsid w:val="00A0500E"/>
    <w:rsid w:val="00A05522"/>
    <w:rsid w:val="00A05F2A"/>
    <w:rsid w:val="00A06DBD"/>
    <w:rsid w:val="00A06F62"/>
    <w:rsid w:val="00A07C63"/>
    <w:rsid w:val="00A10A27"/>
    <w:rsid w:val="00A10B9A"/>
    <w:rsid w:val="00A10EAC"/>
    <w:rsid w:val="00A114D9"/>
    <w:rsid w:val="00A119D0"/>
    <w:rsid w:val="00A11AEC"/>
    <w:rsid w:val="00A1220B"/>
    <w:rsid w:val="00A13412"/>
    <w:rsid w:val="00A138B4"/>
    <w:rsid w:val="00A1493D"/>
    <w:rsid w:val="00A14AF0"/>
    <w:rsid w:val="00A1601A"/>
    <w:rsid w:val="00A16263"/>
    <w:rsid w:val="00A16DD0"/>
    <w:rsid w:val="00A1784D"/>
    <w:rsid w:val="00A17A92"/>
    <w:rsid w:val="00A20447"/>
    <w:rsid w:val="00A20F3F"/>
    <w:rsid w:val="00A210A0"/>
    <w:rsid w:val="00A213B5"/>
    <w:rsid w:val="00A21445"/>
    <w:rsid w:val="00A21A30"/>
    <w:rsid w:val="00A21D82"/>
    <w:rsid w:val="00A2369F"/>
    <w:rsid w:val="00A238FA"/>
    <w:rsid w:val="00A24E9D"/>
    <w:rsid w:val="00A25059"/>
    <w:rsid w:val="00A253A7"/>
    <w:rsid w:val="00A25CE2"/>
    <w:rsid w:val="00A25DD3"/>
    <w:rsid w:val="00A26565"/>
    <w:rsid w:val="00A2667F"/>
    <w:rsid w:val="00A26BA9"/>
    <w:rsid w:val="00A26DF3"/>
    <w:rsid w:val="00A26EE7"/>
    <w:rsid w:val="00A270D9"/>
    <w:rsid w:val="00A2756B"/>
    <w:rsid w:val="00A27AEF"/>
    <w:rsid w:val="00A3019E"/>
    <w:rsid w:val="00A3096A"/>
    <w:rsid w:val="00A30E13"/>
    <w:rsid w:val="00A31499"/>
    <w:rsid w:val="00A31628"/>
    <w:rsid w:val="00A33F02"/>
    <w:rsid w:val="00A34807"/>
    <w:rsid w:val="00A35688"/>
    <w:rsid w:val="00A35B1E"/>
    <w:rsid w:val="00A362B2"/>
    <w:rsid w:val="00A36800"/>
    <w:rsid w:val="00A3688B"/>
    <w:rsid w:val="00A37720"/>
    <w:rsid w:val="00A37ABC"/>
    <w:rsid w:val="00A406B7"/>
    <w:rsid w:val="00A40730"/>
    <w:rsid w:val="00A40DFC"/>
    <w:rsid w:val="00A41B1C"/>
    <w:rsid w:val="00A41BC5"/>
    <w:rsid w:val="00A41D60"/>
    <w:rsid w:val="00A41E48"/>
    <w:rsid w:val="00A41E90"/>
    <w:rsid w:val="00A421A6"/>
    <w:rsid w:val="00A42535"/>
    <w:rsid w:val="00A42A28"/>
    <w:rsid w:val="00A433F6"/>
    <w:rsid w:val="00A43BA5"/>
    <w:rsid w:val="00A43FB3"/>
    <w:rsid w:val="00A443E1"/>
    <w:rsid w:val="00A44653"/>
    <w:rsid w:val="00A44B61"/>
    <w:rsid w:val="00A44F92"/>
    <w:rsid w:val="00A45060"/>
    <w:rsid w:val="00A45302"/>
    <w:rsid w:val="00A460F0"/>
    <w:rsid w:val="00A4632E"/>
    <w:rsid w:val="00A46D15"/>
    <w:rsid w:val="00A47809"/>
    <w:rsid w:val="00A47C0D"/>
    <w:rsid w:val="00A5202E"/>
    <w:rsid w:val="00A532A3"/>
    <w:rsid w:val="00A53453"/>
    <w:rsid w:val="00A5370E"/>
    <w:rsid w:val="00A539F0"/>
    <w:rsid w:val="00A54316"/>
    <w:rsid w:val="00A54D5D"/>
    <w:rsid w:val="00A54D88"/>
    <w:rsid w:val="00A55A05"/>
    <w:rsid w:val="00A5633F"/>
    <w:rsid w:val="00A5657A"/>
    <w:rsid w:val="00A56875"/>
    <w:rsid w:val="00A57699"/>
    <w:rsid w:val="00A5788F"/>
    <w:rsid w:val="00A57E4F"/>
    <w:rsid w:val="00A602C3"/>
    <w:rsid w:val="00A606F7"/>
    <w:rsid w:val="00A615E3"/>
    <w:rsid w:val="00A62057"/>
    <w:rsid w:val="00A621A7"/>
    <w:rsid w:val="00A62FD6"/>
    <w:rsid w:val="00A63AD7"/>
    <w:rsid w:val="00A644B2"/>
    <w:rsid w:val="00A65DE9"/>
    <w:rsid w:val="00A65EBB"/>
    <w:rsid w:val="00A65F5C"/>
    <w:rsid w:val="00A6658E"/>
    <w:rsid w:val="00A66A17"/>
    <w:rsid w:val="00A66FFD"/>
    <w:rsid w:val="00A67231"/>
    <w:rsid w:val="00A676F9"/>
    <w:rsid w:val="00A67960"/>
    <w:rsid w:val="00A67B9E"/>
    <w:rsid w:val="00A714BA"/>
    <w:rsid w:val="00A7164C"/>
    <w:rsid w:val="00A718AC"/>
    <w:rsid w:val="00A71A86"/>
    <w:rsid w:val="00A71BA9"/>
    <w:rsid w:val="00A71E03"/>
    <w:rsid w:val="00A71E2C"/>
    <w:rsid w:val="00A71E57"/>
    <w:rsid w:val="00A7249C"/>
    <w:rsid w:val="00A727CE"/>
    <w:rsid w:val="00A72ADB"/>
    <w:rsid w:val="00A72B39"/>
    <w:rsid w:val="00A72BD0"/>
    <w:rsid w:val="00A73018"/>
    <w:rsid w:val="00A7327B"/>
    <w:rsid w:val="00A73BBF"/>
    <w:rsid w:val="00A73DDE"/>
    <w:rsid w:val="00A74307"/>
    <w:rsid w:val="00A74328"/>
    <w:rsid w:val="00A743C9"/>
    <w:rsid w:val="00A74594"/>
    <w:rsid w:val="00A74679"/>
    <w:rsid w:val="00A747BF"/>
    <w:rsid w:val="00A7504F"/>
    <w:rsid w:val="00A758F2"/>
    <w:rsid w:val="00A75A93"/>
    <w:rsid w:val="00A76806"/>
    <w:rsid w:val="00A768DC"/>
    <w:rsid w:val="00A76D16"/>
    <w:rsid w:val="00A76F35"/>
    <w:rsid w:val="00A7715A"/>
    <w:rsid w:val="00A771EF"/>
    <w:rsid w:val="00A778C9"/>
    <w:rsid w:val="00A77A2B"/>
    <w:rsid w:val="00A77DDC"/>
    <w:rsid w:val="00A77F00"/>
    <w:rsid w:val="00A80208"/>
    <w:rsid w:val="00A8094E"/>
    <w:rsid w:val="00A809DB"/>
    <w:rsid w:val="00A80B7B"/>
    <w:rsid w:val="00A80DD1"/>
    <w:rsid w:val="00A82260"/>
    <w:rsid w:val="00A82B01"/>
    <w:rsid w:val="00A82BC5"/>
    <w:rsid w:val="00A82BFE"/>
    <w:rsid w:val="00A82E0C"/>
    <w:rsid w:val="00A85532"/>
    <w:rsid w:val="00A85940"/>
    <w:rsid w:val="00A85E4E"/>
    <w:rsid w:val="00A86287"/>
    <w:rsid w:val="00A86453"/>
    <w:rsid w:val="00A866FD"/>
    <w:rsid w:val="00A8679C"/>
    <w:rsid w:val="00A86C20"/>
    <w:rsid w:val="00A86C41"/>
    <w:rsid w:val="00A87352"/>
    <w:rsid w:val="00A87A95"/>
    <w:rsid w:val="00A87AF6"/>
    <w:rsid w:val="00A87B38"/>
    <w:rsid w:val="00A87B58"/>
    <w:rsid w:val="00A90291"/>
    <w:rsid w:val="00A90831"/>
    <w:rsid w:val="00A90EA6"/>
    <w:rsid w:val="00A90FB7"/>
    <w:rsid w:val="00A91333"/>
    <w:rsid w:val="00A91460"/>
    <w:rsid w:val="00A91A5A"/>
    <w:rsid w:val="00A91AA1"/>
    <w:rsid w:val="00A91CFF"/>
    <w:rsid w:val="00A91D7E"/>
    <w:rsid w:val="00A91E5E"/>
    <w:rsid w:val="00A92512"/>
    <w:rsid w:val="00A9293E"/>
    <w:rsid w:val="00A92C75"/>
    <w:rsid w:val="00A92E0F"/>
    <w:rsid w:val="00A92F55"/>
    <w:rsid w:val="00A9342D"/>
    <w:rsid w:val="00A93463"/>
    <w:rsid w:val="00A9359D"/>
    <w:rsid w:val="00A93772"/>
    <w:rsid w:val="00A9387B"/>
    <w:rsid w:val="00A9446D"/>
    <w:rsid w:val="00A948F1"/>
    <w:rsid w:val="00A9533C"/>
    <w:rsid w:val="00A95B0C"/>
    <w:rsid w:val="00A95D2A"/>
    <w:rsid w:val="00A95EDE"/>
    <w:rsid w:val="00A96998"/>
    <w:rsid w:val="00A96FA6"/>
    <w:rsid w:val="00A97D15"/>
    <w:rsid w:val="00AA024E"/>
    <w:rsid w:val="00AA0A25"/>
    <w:rsid w:val="00AA0CDB"/>
    <w:rsid w:val="00AA0E55"/>
    <w:rsid w:val="00AA184C"/>
    <w:rsid w:val="00AA190E"/>
    <w:rsid w:val="00AA2710"/>
    <w:rsid w:val="00AA2A0A"/>
    <w:rsid w:val="00AA2C12"/>
    <w:rsid w:val="00AA2D9E"/>
    <w:rsid w:val="00AA2E93"/>
    <w:rsid w:val="00AA2F8C"/>
    <w:rsid w:val="00AA367E"/>
    <w:rsid w:val="00AA39DE"/>
    <w:rsid w:val="00AA3AD6"/>
    <w:rsid w:val="00AA4428"/>
    <w:rsid w:val="00AA4585"/>
    <w:rsid w:val="00AA539F"/>
    <w:rsid w:val="00AA589C"/>
    <w:rsid w:val="00AA5BFB"/>
    <w:rsid w:val="00AA6539"/>
    <w:rsid w:val="00AA6EF5"/>
    <w:rsid w:val="00AA7323"/>
    <w:rsid w:val="00AA74B7"/>
    <w:rsid w:val="00AA7952"/>
    <w:rsid w:val="00AA7D89"/>
    <w:rsid w:val="00AB0A97"/>
    <w:rsid w:val="00AB0EDA"/>
    <w:rsid w:val="00AB153D"/>
    <w:rsid w:val="00AB2040"/>
    <w:rsid w:val="00AB335B"/>
    <w:rsid w:val="00AB33EE"/>
    <w:rsid w:val="00AB4A60"/>
    <w:rsid w:val="00AB4F30"/>
    <w:rsid w:val="00AB4F4A"/>
    <w:rsid w:val="00AB574A"/>
    <w:rsid w:val="00AB5E1B"/>
    <w:rsid w:val="00AB5EB8"/>
    <w:rsid w:val="00AB674C"/>
    <w:rsid w:val="00AB6FD9"/>
    <w:rsid w:val="00AC1D05"/>
    <w:rsid w:val="00AC2635"/>
    <w:rsid w:val="00AC2E77"/>
    <w:rsid w:val="00AC30C9"/>
    <w:rsid w:val="00AC401E"/>
    <w:rsid w:val="00AC4259"/>
    <w:rsid w:val="00AC48C7"/>
    <w:rsid w:val="00AC49AC"/>
    <w:rsid w:val="00AC4DAA"/>
    <w:rsid w:val="00AC4EC2"/>
    <w:rsid w:val="00AC4F9E"/>
    <w:rsid w:val="00AC657F"/>
    <w:rsid w:val="00AC6ECE"/>
    <w:rsid w:val="00AC724F"/>
    <w:rsid w:val="00AC7A85"/>
    <w:rsid w:val="00AC7D72"/>
    <w:rsid w:val="00AD053B"/>
    <w:rsid w:val="00AD0AAB"/>
    <w:rsid w:val="00AD0B4B"/>
    <w:rsid w:val="00AD1BBC"/>
    <w:rsid w:val="00AD2110"/>
    <w:rsid w:val="00AD2455"/>
    <w:rsid w:val="00AD2C56"/>
    <w:rsid w:val="00AD3FB0"/>
    <w:rsid w:val="00AD42DB"/>
    <w:rsid w:val="00AD5412"/>
    <w:rsid w:val="00AD5AB0"/>
    <w:rsid w:val="00AD5F24"/>
    <w:rsid w:val="00AD6180"/>
    <w:rsid w:val="00AD61C5"/>
    <w:rsid w:val="00AD6249"/>
    <w:rsid w:val="00AD634D"/>
    <w:rsid w:val="00AD6544"/>
    <w:rsid w:val="00AD6596"/>
    <w:rsid w:val="00AE0704"/>
    <w:rsid w:val="00AE0B6B"/>
    <w:rsid w:val="00AE0C08"/>
    <w:rsid w:val="00AE0D16"/>
    <w:rsid w:val="00AE1443"/>
    <w:rsid w:val="00AE1709"/>
    <w:rsid w:val="00AE2096"/>
    <w:rsid w:val="00AE30A5"/>
    <w:rsid w:val="00AE34D9"/>
    <w:rsid w:val="00AE3610"/>
    <w:rsid w:val="00AE3738"/>
    <w:rsid w:val="00AE3954"/>
    <w:rsid w:val="00AE3A45"/>
    <w:rsid w:val="00AE453C"/>
    <w:rsid w:val="00AE4BEB"/>
    <w:rsid w:val="00AE5C4E"/>
    <w:rsid w:val="00AE651C"/>
    <w:rsid w:val="00AE655B"/>
    <w:rsid w:val="00AE6594"/>
    <w:rsid w:val="00AE691A"/>
    <w:rsid w:val="00AE766E"/>
    <w:rsid w:val="00AE76E0"/>
    <w:rsid w:val="00AE7CCF"/>
    <w:rsid w:val="00AF003F"/>
    <w:rsid w:val="00AF188A"/>
    <w:rsid w:val="00AF1A4B"/>
    <w:rsid w:val="00AF1B5A"/>
    <w:rsid w:val="00AF22EC"/>
    <w:rsid w:val="00AF2BCA"/>
    <w:rsid w:val="00AF3083"/>
    <w:rsid w:val="00AF3B72"/>
    <w:rsid w:val="00AF443F"/>
    <w:rsid w:val="00AF4DD1"/>
    <w:rsid w:val="00AF5910"/>
    <w:rsid w:val="00AF5A87"/>
    <w:rsid w:val="00AF5B17"/>
    <w:rsid w:val="00AF62E1"/>
    <w:rsid w:val="00AF65C5"/>
    <w:rsid w:val="00B00580"/>
    <w:rsid w:val="00B00630"/>
    <w:rsid w:val="00B00E47"/>
    <w:rsid w:val="00B0100E"/>
    <w:rsid w:val="00B01B2D"/>
    <w:rsid w:val="00B02E9C"/>
    <w:rsid w:val="00B0413D"/>
    <w:rsid w:val="00B043D6"/>
    <w:rsid w:val="00B0470D"/>
    <w:rsid w:val="00B05972"/>
    <w:rsid w:val="00B06651"/>
    <w:rsid w:val="00B06797"/>
    <w:rsid w:val="00B1072E"/>
    <w:rsid w:val="00B11071"/>
    <w:rsid w:val="00B11388"/>
    <w:rsid w:val="00B11B1C"/>
    <w:rsid w:val="00B11EF8"/>
    <w:rsid w:val="00B1262D"/>
    <w:rsid w:val="00B129F5"/>
    <w:rsid w:val="00B12D96"/>
    <w:rsid w:val="00B12DD5"/>
    <w:rsid w:val="00B131AB"/>
    <w:rsid w:val="00B143F1"/>
    <w:rsid w:val="00B1440A"/>
    <w:rsid w:val="00B146E4"/>
    <w:rsid w:val="00B14766"/>
    <w:rsid w:val="00B163BC"/>
    <w:rsid w:val="00B1666A"/>
    <w:rsid w:val="00B16D02"/>
    <w:rsid w:val="00B174F8"/>
    <w:rsid w:val="00B17564"/>
    <w:rsid w:val="00B175F8"/>
    <w:rsid w:val="00B2025B"/>
    <w:rsid w:val="00B20716"/>
    <w:rsid w:val="00B20769"/>
    <w:rsid w:val="00B20B6B"/>
    <w:rsid w:val="00B20DE9"/>
    <w:rsid w:val="00B2124F"/>
    <w:rsid w:val="00B2178F"/>
    <w:rsid w:val="00B2326E"/>
    <w:rsid w:val="00B23891"/>
    <w:rsid w:val="00B2427A"/>
    <w:rsid w:val="00B25896"/>
    <w:rsid w:val="00B258B2"/>
    <w:rsid w:val="00B25DEB"/>
    <w:rsid w:val="00B264FF"/>
    <w:rsid w:val="00B2663F"/>
    <w:rsid w:val="00B26D0C"/>
    <w:rsid w:val="00B30FA1"/>
    <w:rsid w:val="00B31566"/>
    <w:rsid w:val="00B31625"/>
    <w:rsid w:val="00B318EA"/>
    <w:rsid w:val="00B321C1"/>
    <w:rsid w:val="00B32CAB"/>
    <w:rsid w:val="00B33676"/>
    <w:rsid w:val="00B3436F"/>
    <w:rsid w:val="00B3482B"/>
    <w:rsid w:val="00B349BB"/>
    <w:rsid w:val="00B34CB2"/>
    <w:rsid w:val="00B34D39"/>
    <w:rsid w:val="00B353D5"/>
    <w:rsid w:val="00B35E1F"/>
    <w:rsid w:val="00B36918"/>
    <w:rsid w:val="00B36B11"/>
    <w:rsid w:val="00B36C79"/>
    <w:rsid w:val="00B377F5"/>
    <w:rsid w:val="00B37873"/>
    <w:rsid w:val="00B40B0F"/>
    <w:rsid w:val="00B40BE7"/>
    <w:rsid w:val="00B40E30"/>
    <w:rsid w:val="00B40E69"/>
    <w:rsid w:val="00B41261"/>
    <w:rsid w:val="00B41545"/>
    <w:rsid w:val="00B41CA5"/>
    <w:rsid w:val="00B41D76"/>
    <w:rsid w:val="00B41EBC"/>
    <w:rsid w:val="00B42B48"/>
    <w:rsid w:val="00B430F3"/>
    <w:rsid w:val="00B43D05"/>
    <w:rsid w:val="00B43F1E"/>
    <w:rsid w:val="00B44173"/>
    <w:rsid w:val="00B445A2"/>
    <w:rsid w:val="00B447E8"/>
    <w:rsid w:val="00B4482E"/>
    <w:rsid w:val="00B46BCD"/>
    <w:rsid w:val="00B46DE4"/>
    <w:rsid w:val="00B46F30"/>
    <w:rsid w:val="00B46F41"/>
    <w:rsid w:val="00B472F5"/>
    <w:rsid w:val="00B47A65"/>
    <w:rsid w:val="00B47F9F"/>
    <w:rsid w:val="00B508B6"/>
    <w:rsid w:val="00B50A0B"/>
    <w:rsid w:val="00B50DDA"/>
    <w:rsid w:val="00B5221D"/>
    <w:rsid w:val="00B525A5"/>
    <w:rsid w:val="00B52970"/>
    <w:rsid w:val="00B5305C"/>
    <w:rsid w:val="00B532E5"/>
    <w:rsid w:val="00B537C7"/>
    <w:rsid w:val="00B53A63"/>
    <w:rsid w:val="00B53BA0"/>
    <w:rsid w:val="00B53E7A"/>
    <w:rsid w:val="00B5432F"/>
    <w:rsid w:val="00B549CF"/>
    <w:rsid w:val="00B54A7F"/>
    <w:rsid w:val="00B54FB9"/>
    <w:rsid w:val="00B55E6A"/>
    <w:rsid w:val="00B5661E"/>
    <w:rsid w:val="00B56E90"/>
    <w:rsid w:val="00B578F7"/>
    <w:rsid w:val="00B5795A"/>
    <w:rsid w:val="00B6057F"/>
    <w:rsid w:val="00B61252"/>
    <w:rsid w:val="00B614A9"/>
    <w:rsid w:val="00B618B1"/>
    <w:rsid w:val="00B62851"/>
    <w:rsid w:val="00B62DCA"/>
    <w:rsid w:val="00B630AD"/>
    <w:rsid w:val="00B638BE"/>
    <w:rsid w:val="00B63C65"/>
    <w:rsid w:val="00B64057"/>
    <w:rsid w:val="00B64147"/>
    <w:rsid w:val="00B64ABA"/>
    <w:rsid w:val="00B65167"/>
    <w:rsid w:val="00B6588E"/>
    <w:rsid w:val="00B65AF5"/>
    <w:rsid w:val="00B65BDB"/>
    <w:rsid w:val="00B65E26"/>
    <w:rsid w:val="00B661A9"/>
    <w:rsid w:val="00B66418"/>
    <w:rsid w:val="00B66512"/>
    <w:rsid w:val="00B66D90"/>
    <w:rsid w:val="00B67992"/>
    <w:rsid w:val="00B7045E"/>
    <w:rsid w:val="00B70769"/>
    <w:rsid w:val="00B70F8E"/>
    <w:rsid w:val="00B7101C"/>
    <w:rsid w:val="00B71955"/>
    <w:rsid w:val="00B719B5"/>
    <w:rsid w:val="00B71C9E"/>
    <w:rsid w:val="00B72089"/>
    <w:rsid w:val="00B72BEB"/>
    <w:rsid w:val="00B72F3B"/>
    <w:rsid w:val="00B73391"/>
    <w:rsid w:val="00B7340B"/>
    <w:rsid w:val="00B73E56"/>
    <w:rsid w:val="00B74E71"/>
    <w:rsid w:val="00B75443"/>
    <w:rsid w:val="00B75C76"/>
    <w:rsid w:val="00B75E4B"/>
    <w:rsid w:val="00B75E78"/>
    <w:rsid w:val="00B760FB"/>
    <w:rsid w:val="00B765F1"/>
    <w:rsid w:val="00B77584"/>
    <w:rsid w:val="00B77929"/>
    <w:rsid w:val="00B8029E"/>
    <w:rsid w:val="00B802D7"/>
    <w:rsid w:val="00B8119C"/>
    <w:rsid w:val="00B8135C"/>
    <w:rsid w:val="00B821E8"/>
    <w:rsid w:val="00B82A47"/>
    <w:rsid w:val="00B82DF9"/>
    <w:rsid w:val="00B8344F"/>
    <w:rsid w:val="00B83EB9"/>
    <w:rsid w:val="00B845D2"/>
    <w:rsid w:val="00B84CC3"/>
    <w:rsid w:val="00B85F39"/>
    <w:rsid w:val="00B8723D"/>
    <w:rsid w:val="00B8731B"/>
    <w:rsid w:val="00B876E4"/>
    <w:rsid w:val="00B87942"/>
    <w:rsid w:val="00B90117"/>
    <w:rsid w:val="00B91350"/>
    <w:rsid w:val="00B91C69"/>
    <w:rsid w:val="00B91D13"/>
    <w:rsid w:val="00B91F0D"/>
    <w:rsid w:val="00B94969"/>
    <w:rsid w:val="00B94D3A"/>
    <w:rsid w:val="00B94DEE"/>
    <w:rsid w:val="00B9564B"/>
    <w:rsid w:val="00B95806"/>
    <w:rsid w:val="00B96115"/>
    <w:rsid w:val="00B9693B"/>
    <w:rsid w:val="00B976DC"/>
    <w:rsid w:val="00BA0E79"/>
    <w:rsid w:val="00BA0EF9"/>
    <w:rsid w:val="00BA12F1"/>
    <w:rsid w:val="00BA195C"/>
    <w:rsid w:val="00BA1BB6"/>
    <w:rsid w:val="00BA1CF3"/>
    <w:rsid w:val="00BA1F6D"/>
    <w:rsid w:val="00BA27A7"/>
    <w:rsid w:val="00BA2B00"/>
    <w:rsid w:val="00BA3233"/>
    <w:rsid w:val="00BA33E0"/>
    <w:rsid w:val="00BA3AAA"/>
    <w:rsid w:val="00BA3DA0"/>
    <w:rsid w:val="00BA420D"/>
    <w:rsid w:val="00BA44FE"/>
    <w:rsid w:val="00BA4AD5"/>
    <w:rsid w:val="00BA54F2"/>
    <w:rsid w:val="00BA580C"/>
    <w:rsid w:val="00BA6100"/>
    <w:rsid w:val="00BA6432"/>
    <w:rsid w:val="00BA77D9"/>
    <w:rsid w:val="00BA7B79"/>
    <w:rsid w:val="00BA7D40"/>
    <w:rsid w:val="00BB038E"/>
    <w:rsid w:val="00BB0CE6"/>
    <w:rsid w:val="00BB142D"/>
    <w:rsid w:val="00BB1C1E"/>
    <w:rsid w:val="00BB1FC8"/>
    <w:rsid w:val="00BB2334"/>
    <w:rsid w:val="00BB2ABF"/>
    <w:rsid w:val="00BB2F9F"/>
    <w:rsid w:val="00BB34B2"/>
    <w:rsid w:val="00BB34EB"/>
    <w:rsid w:val="00BB4AB5"/>
    <w:rsid w:val="00BB4C88"/>
    <w:rsid w:val="00BB4CB1"/>
    <w:rsid w:val="00BB5017"/>
    <w:rsid w:val="00BB5299"/>
    <w:rsid w:val="00BB550C"/>
    <w:rsid w:val="00BB593C"/>
    <w:rsid w:val="00BB5997"/>
    <w:rsid w:val="00BB67DE"/>
    <w:rsid w:val="00BB6EC5"/>
    <w:rsid w:val="00BB70C5"/>
    <w:rsid w:val="00BB74B1"/>
    <w:rsid w:val="00BB7C3A"/>
    <w:rsid w:val="00BB7C41"/>
    <w:rsid w:val="00BC0188"/>
    <w:rsid w:val="00BC05F1"/>
    <w:rsid w:val="00BC1135"/>
    <w:rsid w:val="00BC126A"/>
    <w:rsid w:val="00BC1EEA"/>
    <w:rsid w:val="00BC2169"/>
    <w:rsid w:val="00BC2556"/>
    <w:rsid w:val="00BC4057"/>
    <w:rsid w:val="00BC4960"/>
    <w:rsid w:val="00BC5CB2"/>
    <w:rsid w:val="00BC6167"/>
    <w:rsid w:val="00BC63F1"/>
    <w:rsid w:val="00BC6855"/>
    <w:rsid w:val="00BC7E19"/>
    <w:rsid w:val="00BC7ECC"/>
    <w:rsid w:val="00BD0A12"/>
    <w:rsid w:val="00BD0CA8"/>
    <w:rsid w:val="00BD13B6"/>
    <w:rsid w:val="00BD148A"/>
    <w:rsid w:val="00BD189A"/>
    <w:rsid w:val="00BD2322"/>
    <w:rsid w:val="00BD2927"/>
    <w:rsid w:val="00BD2AAD"/>
    <w:rsid w:val="00BD2F69"/>
    <w:rsid w:val="00BD3347"/>
    <w:rsid w:val="00BD3750"/>
    <w:rsid w:val="00BD3DD5"/>
    <w:rsid w:val="00BD3FC1"/>
    <w:rsid w:val="00BD4CA6"/>
    <w:rsid w:val="00BD4E06"/>
    <w:rsid w:val="00BD5B13"/>
    <w:rsid w:val="00BD6962"/>
    <w:rsid w:val="00BE049C"/>
    <w:rsid w:val="00BE0710"/>
    <w:rsid w:val="00BE08B4"/>
    <w:rsid w:val="00BE1363"/>
    <w:rsid w:val="00BE16AA"/>
    <w:rsid w:val="00BE198C"/>
    <w:rsid w:val="00BE2451"/>
    <w:rsid w:val="00BE2C9B"/>
    <w:rsid w:val="00BE3325"/>
    <w:rsid w:val="00BE33A4"/>
    <w:rsid w:val="00BE3506"/>
    <w:rsid w:val="00BE3580"/>
    <w:rsid w:val="00BE35D4"/>
    <w:rsid w:val="00BE3600"/>
    <w:rsid w:val="00BE496B"/>
    <w:rsid w:val="00BE520F"/>
    <w:rsid w:val="00BE6304"/>
    <w:rsid w:val="00BE683F"/>
    <w:rsid w:val="00BE6A19"/>
    <w:rsid w:val="00BE6B7B"/>
    <w:rsid w:val="00BE6CC4"/>
    <w:rsid w:val="00BE71B1"/>
    <w:rsid w:val="00BE75FD"/>
    <w:rsid w:val="00BE7947"/>
    <w:rsid w:val="00BF0941"/>
    <w:rsid w:val="00BF094F"/>
    <w:rsid w:val="00BF0F54"/>
    <w:rsid w:val="00BF1530"/>
    <w:rsid w:val="00BF1947"/>
    <w:rsid w:val="00BF1EEB"/>
    <w:rsid w:val="00BF280C"/>
    <w:rsid w:val="00BF2E7A"/>
    <w:rsid w:val="00BF4CF9"/>
    <w:rsid w:val="00BF4D55"/>
    <w:rsid w:val="00BF5612"/>
    <w:rsid w:val="00BF6700"/>
    <w:rsid w:val="00BF68FA"/>
    <w:rsid w:val="00BF6DCC"/>
    <w:rsid w:val="00C01F76"/>
    <w:rsid w:val="00C031FE"/>
    <w:rsid w:val="00C03208"/>
    <w:rsid w:val="00C03237"/>
    <w:rsid w:val="00C0328F"/>
    <w:rsid w:val="00C034BB"/>
    <w:rsid w:val="00C037B0"/>
    <w:rsid w:val="00C03DC3"/>
    <w:rsid w:val="00C04477"/>
    <w:rsid w:val="00C0449F"/>
    <w:rsid w:val="00C05191"/>
    <w:rsid w:val="00C051EB"/>
    <w:rsid w:val="00C06334"/>
    <w:rsid w:val="00C0643C"/>
    <w:rsid w:val="00C06E6F"/>
    <w:rsid w:val="00C07621"/>
    <w:rsid w:val="00C07709"/>
    <w:rsid w:val="00C1014B"/>
    <w:rsid w:val="00C107FE"/>
    <w:rsid w:val="00C112B8"/>
    <w:rsid w:val="00C11FE0"/>
    <w:rsid w:val="00C12A0B"/>
    <w:rsid w:val="00C13553"/>
    <w:rsid w:val="00C140BF"/>
    <w:rsid w:val="00C1487F"/>
    <w:rsid w:val="00C149CF"/>
    <w:rsid w:val="00C15DDF"/>
    <w:rsid w:val="00C16868"/>
    <w:rsid w:val="00C16E49"/>
    <w:rsid w:val="00C16E73"/>
    <w:rsid w:val="00C175D0"/>
    <w:rsid w:val="00C17CE3"/>
    <w:rsid w:val="00C20707"/>
    <w:rsid w:val="00C2080A"/>
    <w:rsid w:val="00C20873"/>
    <w:rsid w:val="00C21C1E"/>
    <w:rsid w:val="00C2237D"/>
    <w:rsid w:val="00C2309E"/>
    <w:rsid w:val="00C23AD1"/>
    <w:rsid w:val="00C24356"/>
    <w:rsid w:val="00C24835"/>
    <w:rsid w:val="00C24D6D"/>
    <w:rsid w:val="00C24F59"/>
    <w:rsid w:val="00C25236"/>
    <w:rsid w:val="00C254CA"/>
    <w:rsid w:val="00C25753"/>
    <w:rsid w:val="00C272FC"/>
    <w:rsid w:val="00C27A1B"/>
    <w:rsid w:val="00C30657"/>
    <w:rsid w:val="00C30BB4"/>
    <w:rsid w:val="00C30C04"/>
    <w:rsid w:val="00C3177F"/>
    <w:rsid w:val="00C31ABA"/>
    <w:rsid w:val="00C31CF6"/>
    <w:rsid w:val="00C31FDE"/>
    <w:rsid w:val="00C32264"/>
    <w:rsid w:val="00C33056"/>
    <w:rsid w:val="00C3340F"/>
    <w:rsid w:val="00C34503"/>
    <w:rsid w:val="00C3484D"/>
    <w:rsid w:val="00C34C2C"/>
    <w:rsid w:val="00C3548F"/>
    <w:rsid w:val="00C365F7"/>
    <w:rsid w:val="00C36BD8"/>
    <w:rsid w:val="00C36EEE"/>
    <w:rsid w:val="00C3730A"/>
    <w:rsid w:val="00C37CFA"/>
    <w:rsid w:val="00C40E04"/>
    <w:rsid w:val="00C412CD"/>
    <w:rsid w:val="00C415BB"/>
    <w:rsid w:val="00C4198A"/>
    <w:rsid w:val="00C42234"/>
    <w:rsid w:val="00C42A9F"/>
    <w:rsid w:val="00C431BE"/>
    <w:rsid w:val="00C44069"/>
    <w:rsid w:val="00C44397"/>
    <w:rsid w:val="00C4470B"/>
    <w:rsid w:val="00C4512C"/>
    <w:rsid w:val="00C4568B"/>
    <w:rsid w:val="00C45FFF"/>
    <w:rsid w:val="00C46220"/>
    <w:rsid w:val="00C466B3"/>
    <w:rsid w:val="00C466BB"/>
    <w:rsid w:val="00C466F7"/>
    <w:rsid w:val="00C47194"/>
    <w:rsid w:val="00C471A9"/>
    <w:rsid w:val="00C50113"/>
    <w:rsid w:val="00C50459"/>
    <w:rsid w:val="00C50512"/>
    <w:rsid w:val="00C505B2"/>
    <w:rsid w:val="00C511A8"/>
    <w:rsid w:val="00C5188B"/>
    <w:rsid w:val="00C52C57"/>
    <w:rsid w:val="00C5351C"/>
    <w:rsid w:val="00C53A34"/>
    <w:rsid w:val="00C54875"/>
    <w:rsid w:val="00C54FC4"/>
    <w:rsid w:val="00C552DA"/>
    <w:rsid w:val="00C55B6F"/>
    <w:rsid w:val="00C5622F"/>
    <w:rsid w:val="00C563B3"/>
    <w:rsid w:val="00C56429"/>
    <w:rsid w:val="00C564C6"/>
    <w:rsid w:val="00C56888"/>
    <w:rsid w:val="00C577B5"/>
    <w:rsid w:val="00C601E8"/>
    <w:rsid w:val="00C607DE"/>
    <w:rsid w:val="00C609F8"/>
    <w:rsid w:val="00C61153"/>
    <w:rsid w:val="00C61994"/>
    <w:rsid w:val="00C61ED2"/>
    <w:rsid w:val="00C62004"/>
    <w:rsid w:val="00C6232C"/>
    <w:rsid w:val="00C6266C"/>
    <w:rsid w:val="00C6422D"/>
    <w:rsid w:val="00C64426"/>
    <w:rsid w:val="00C64AF9"/>
    <w:rsid w:val="00C658DA"/>
    <w:rsid w:val="00C6747B"/>
    <w:rsid w:val="00C730CE"/>
    <w:rsid w:val="00C739BB"/>
    <w:rsid w:val="00C73ED8"/>
    <w:rsid w:val="00C7405F"/>
    <w:rsid w:val="00C742A2"/>
    <w:rsid w:val="00C74881"/>
    <w:rsid w:val="00C7533B"/>
    <w:rsid w:val="00C7565F"/>
    <w:rsid w:val="00C75CAF"/>
    <w:rsid w:val="00C76342"/>
    <w:rsid w:val="00C765A2"/>
    <w:rsid w:val="00C76792"/>
    <w:rsid w:val="00C770D0"/>
    <w:rsid w:val="00C80287"/>
    <w:rsid w:val="00C805E5"/>
    <w:rsid w:val="00C806DC"/>
    <w:rsid w:val="00C80794"/>
    <w:rsid w:val="00C81654"/>
    <w:rsid w:val="00C81762"/>
    <w:rsid w:val="00C82067"/>
    <w:rsid w:val="00C82366"/>
    <w:rsid w:val="00C82374"/>
    <w:rsid w:val="00C8241A"/>
    <w:rsid w:val="00C826DB"/>
    <w:rsid w:val="00C82B33"/>
    <w:rsid w:val="00C83659"/>
    <w:rsid w:val="00C83DFF"/>
    <w:rsid w:val="00C849A3"/>
    <w:rsid w:val="00C84B2F"/>
    <w:rsid w:val="00C84BE5"/>
    <w:rsid w:val="00C84DA4"/>
    <w:rsid w:val="00C851F0"/>
    <w:rsid w:val="00C8579C"/>
    <w:rsid w:val="00C85E3C"/>
    <w:rsid w:val="00C862AB"/>
    <w:rsid w:val="00C87047"/>
    <w:rsid w:val="00C87792"/>
    <w:rsid w:val="00C87794"/>
    <w:rsid w:val="00C87EE0"/>
    <w:rsid w:val="00C900EE"/>
    <w:rsid w:val="00C9011D"/>
    <w:rsid w:val="00C9095B"/>
    <w:rsid w:val="00C90BCB"/>
    <w:rsid w:val="00C91864"/>
    <w:rsid w:val="00C91A76"/>
    <w:rsid w:val="00C91DB1"/>
    <w:rsid w:val="00C92C25"/>
    <w:rsid w:val="00C92D2A"/>
    <w:rsid w:val="00C9314E"/>
    <w:rsid w:val="00C93ACE"/>
    <w:rsid w:val="00C94553"/>
    <w:rsid w:val="00C94F6D"/>
    <w:rsid w:val="00C953B7"/>
    <w:rsid w:val="00C95CCC"/>
    <w:rsid w:val="00C95F59"/>
    <w:rsid w:val="00C969A6"/>
    <w:rsid w:val="00C978E8"/>
    <w:rsid w:val="00CA05C8"/>
    <w:rsid w:val="00CA14A2"/>
    <w:rsid w:val="00CA19B2"/>
    <w:rsid w:val="00CA2554"/>
    <w:rsid w:val="00CA2C4B"/>
    <w:rsid w:val="00CA319A"/>
    <w:rsid w:val="00CA36CC"/>
    <w:rsid w:val="00CA39CE"/>
    <w:rsid w:val="00CA3D22"/>
    <w:rsid w:val="00CA4E8B"/>
    <w:rsid w:val="00CA5455"/>
    <w:rsid w:val="00CA5CB5"/>
    <w:rsid w:val="00CA68A8"/>
    <w:rsid w:val="00CA77E0"/>
    <w:rsid w:val="00CA78BB"/>
    <w:rsid w:val="00CA7A3B"/>
    <w:rsid w:val="00CB0547"/>
    <w:rsid w:val="00CB08D8"/>
    <w:rsid w:val="00CB09F4"/>
    <w:rsid w:val="00CB0AA4"/>
    <w:rsid w:val="00CB112D"/>
    <w:rsid w:val="00CB17BC"/>
    <w:rsid w:val="00CB2524"/>
    <w:rsid w:val="00CB35B4"/>
    <w:rsid w:val="00CB363A"/>
    <w:rsid w:val="00CB3ED8"/>
    <w:rsid w:val="00CB3FCE"/>
    <w:rsid w:val="00CB4AF8"/>
    <w:rsid w:val="00CB4CA4"/>
    <w:rsid w:val="00CB600F"/>
    <w:rsid w:val="00CB6399"/>
    <w:rsid w:val="00CB678B"/>
    <w:rsid w:val="00CB6802"/>
    <w:rsid w:val="00CB688C"/>
    <w:rsid w:val="00CB6C46"/>
    <w:rsid w:val="00CB6E14"/>
    <w:rsid w:val="00CB7787"/>
    <w:rsid w:val="00CB7BE0"/>
    <w:rsid w:val="00CC0147"/>
    <w:rsid w:val="00CC0160"/>
    <w:rsid w:val="00CC0B2D"/>
    <w:rsid w:val="00CC0D45"/>
    <w:rsid w:val="00CC0D48"/>
    <w:rsid w:val="00CC0DBD"/>
    <w:rsid w:val="00CC0FBE"/>
    <w:rsid w:val="00CC11AB"/>
    <w:rsid w:val="00CC1615"/>
    <w:rsid w:val="00CC21D3"/>
    <w:rsid w:val="00CC23DA"/>
    <w:rsid w:val="00CC2B59"/>
    <w:rsid w:val="00CC2FB1"/>
    <w:rsid w:val="00CC358F"/>
    <w:rsid w:val="00CC44F4"/>
    <w:rsid w:val="00CC45C9"/>
    <w:rsid w:val="00CC501E"/>
    <w:rsid w:val="00CC6023"/>
    <w:rsid w:val="00CC618C"/>
    <w:rsid w:val="00CC65A4"/>
    <w:rsid w:val="00CC6AF2"/>
    <w:rsid w:val="00CC70D9"/>
    <w:rsid w:val="00CC720B"/>
    <w:rsid w:val="00CC7A58"/>
    <w:rsid w:val="00CC7C3C"/>
    <w:rsid w:val="00CC7EE9"/>
    <w:rsid w:val="00CD017D"/>
    <w:rsid w:val="00CD06D8"/>
    <w:rsid w:val="00CD0938"/>
    <w:rsid w:val="00CD1BD6"/>
    <w:rsid w:val="00CD23BC"/>
    <w:rsid w:val="00CD2658"/>
    <w:rsid w:val="00CD2E32"/>
    <w:rsid w:val="00CD33E0"/>
    <w:rsid w:val="00CD3B04"/>
    <w:rsid w:val="00CD3EE8"/>
    <w:rsid w:val="00CD3F12"/>
    <w:rsid w:val="00CD522F"/>
    <w:rsid w:val="00CD53CE"/>
    <w:rsid w:val="00CD5446"/>
    <w:rsid w:val="00CD58BF"/>
    <w:rsid w:val="00CD5A2B"/>
    <w:rsid w:val="00CD5B24"/>
    <w:rsid w:val="00CD626D"/>
    <w:rsid w:val="00CD68D0"/>
    <w:rsid w:val="00CD6A0F"/>
    <w:rsid w:val="00CD6F4D"/>
    <w:rsid w:val="00CE0240"/>
    <w:rsid w:val="00CE040C"/>
    <w:rsid w:val="00CE1340"/>
    <w:rsid w:val="00CE1DA6"/>
    <w:rsid w:val="00CE3981"/>
    <w:rsid w:val="00CE3AE0"/>
    <w:rsid w:val="00CE4063"/>
    <w:rsid w:val="00CE48B3"/>
    <w:rsid w:val="00CE4971"/>
    <w:rsid w:val="00CE5216"/>
    <w:rsid w:val="00CE5566"/>
    <w:rsid w:val="00CE5787"/>
    <w:rsid w:val="00CE6576"/>
    <w:rsid w:val="00CE6623"/>
    <w:rsid w:val="00CE6D64"/>
    <w:rsid w:val="00CE761D"/>
    <w:rsid w:val="00CE7ACC"/>
    <w:rsid w:val="00CE7DCD"/>
    <w:rsid w:val="00CF0343"/>
    <w:rsid w:val="00CF0C40"/>
    <w:rsid w:val="00CF0DFA"/>
    <w:rsid w:val="00CF143B"/>
    <w:rsid w:val="00CF15F2"/>
    <w:rsid w:val="00CF2131"/>
    <w:rsid w:val="00CF2513"/>
    <w:rsid w:val="00CF3823"/>
    <w:rsid w:val="00CF3BBB"/>
    <w:rsid w:val="00CF3F0E"/>
    <w:rsid w:val="00CF4459"/>
    <w:rsid w:val="00CF4EBF"/>
    <w:rsid w:val="00CF4EDD"/>
    <w:rsid w:val="00CF5017"/>
    <w:rsid w:val="00CF5561"/>
    <w:rsid w:val="00CF5C20"/>
    <w:rsid w:val="00CF5DA4"/>
    <w:rsid w:val="00CF5FD9"/>
    <w:rsid w:val="00CF60EA"/>
    <w:rsid w:val="00CF63B7"/>
    <w:rsid w:val="00CF64FC"/>
    <w:rsid w:val="00CF75EC"/>
    <w:rsid w:val="00D00212"/>
    <w:rsid w:val="00D004D6"/>
    <w:rsid w:val="00D00604"/>
    <w:rsid w:val="00D0127C"/>
    <w:rsid w:val="00D01331"/>
    <w:rsid w:val="00D0137C"/>
    <w:rsid w:val="00D01473"/>
    <w:rsid w:val="00D01712"/>
    <w:rsid w:val="00D01BAC"/>
    <w:rsid w:val="00D01E16"/>
    <w:rsid w:val="00D01E95"/>
    <w:rsid w:val="00D02989"/>
    <w:rsid w:val="00D029F6"/>
    <w:rsid w:val="00D02ACC"/>
    <w:rsid w:val="00D030E2"/>
    <w:rsid w:val="00D0321F"/>
    <w:rsid w:val="00D039F8"/>
    <w:rsid w:val="00D03D8B"/>
    <w:rsid w:val="00D04873"/>
    <w:rsid w:val="00D05274"/>
    <w:rsid w:val="00D05461"/>
    <w:rsid w:val="00D058EE"/>
    <w:rsid w:val="00D06180"/>
    <w:rsid w:val="00D06381"/>
    <w:rsid w:val="00D066B7"/>
    <w:rsid w:val="00D06B02"/>
    <w:rsid w:val="00D06E1E"/>
    <w:rsid w:val="00D0792C"/>
    <w:rsid w:val="00D07D19"/>
    <w:rsid w:val="00D111A1"/>
    <w:rsid w:val="00D112A4"/>
    <w:rsid w:val="00D11C4B"/>
    <w:rsid w:val="00D11D61"/>
    <w:rsid w:val="00D125B0"/>
    <w:rsid w:val="00D12955"/>
    <w:rsid w:val="00D12B57"/>
    <w:rsid w:val="00D132C7"/>
    <w:rsid w:val="00D13836"/>
    <w:rsid w:val="00D143C1"/>
    <w:rsid w:val="00D14E6C"/>
    <w:rsid w:val="00D1583A"/>
    <w:rsid w:val="00D15C18"/>
    <w:rsid w:val="00D1688F"/>
    <w:rsid w:val="00D169DF"/>
    <w:rsid w:val="00D176B4"/>
    <w:rsid w:val="00D17829"/>
    <w:rsid w:val="00D17F9D"/>
    <w:rsid w:val="00D200F1"/>
    <w:rsid w:val="00D2038A"/>
    <w:rsid w:val="00D2053F"/>
    <w:rsid w:val="00D20B17"/>
    <w:rsid w:val="00D21094"/>
    <w:rsid w:val="00D210AF"/>
    <w:rsid w:val="00D212AF"/>
    <w:rsid w:val="00D21B6E"/>
    <w:rsid w:val="00D239BA"/>
    <w:rsid w:val="00D23D88"/>
    <w:rsid w:val="00D24344"/>
    <w:rsid w:val="00D24A54"/>
    <w:rsid w:val="00D25402"/>
    <w:rsid w:val="00D254CB"/>
    <w:rsid w:val="00D2589D"/>
    <w:rsid w:val="00D2626D"/>
    <w:rsid w:val="00D27B46"/>
    <w:rsid w:val="00D27D20"/>
    <w:rsid w:val="00D30194"/>
    <w:rsid w:val="00D30B7C"/>
    <w:rsid w:val="00D30D7D"/>
    <w:rsid w:val="00D31536"/>
    <w:rsid w:val="00D31594"/>
    <w:rsid w:val="00D31772"/>
    <w:rsid w:val="00D3199C"/>
    <w:rsid w:val="00D32025"/>
    <w:rsid w:val="00D329B9"/>
    <w:rsid w:val="00D32EE7"/>
    <w:rsid w:val="00D33A5A"/>
    <w:rsid w:val="00D34A3E"/>
    <w:rsid w:val="00D34D93"/>
    <w:rsid w:val="00D3564C"/>
    <w:rsid w:val="00D35A38"/>
    <w:rsid w:val="00D35F02"/>
    <w:rsid w:val="00D36952"/>
    <w:rsid w:val="00D36AA6"/>
    <w:rsid w:val="00D36B07"/>
    <w:rsid w:val="00D37058"/>
    <w:rsid w:val="00D37614"/>
    <w:rsid w:val="00D377B2"/>
    <w:rsid w:val="00D379B9"/>
    <w:rsid w:val="00D37C2D"/>
    <w:rsid w:val="00D40067"/>
    <w:rsid w:val="00D403F3"/>
    <w:rsid w:val="00D40540"/>
    <w:rsid w:val="00D40586"/>
    <w:rsid w:val="00D41176"/>
    <w:rsid w:val="00D4136C"/>
    <w:rsid w:val="00D414FD"/>
    <w:rsid w:val="00D41917"/>
    <w:rsid w:val="00D424FF"/>
    <w:rsid w:val="00D42CE4"/>
    <w:rsid w:val="00D43D7D"/>
    <w:rsid w:val="00D43F13"/>
    <w:rsid w:val="00D445BA"/>
    <w:rsid w:val="00D4472E"/>
    <w:rsid w:val="00D44C2C"/>
    <w:rsid w:val="00D4530B"/>
    <w:rsid w:val="00D45BB4"/>
    <w:rsid w:val="00D45EC6"/>
    <w:rsid w:val="00D45FC0"/>
    <w:rsid w:val="00D46335"/>
    <w:rsid w:val="00D47207"/>
    <w:rsid w:val="00D47B93"/>
    <w:rsid w:val="00D47C7A"/>
    <w:rsid w:val="00D47E5E"/>
    <w:rsid w:val="00D50242"/>
    <w:rsid w:val="00D504E5"/>
    <w:rsid w:val="00D50F82"/>
    <w:rsid w:val="00D51156"/>
    <w:rsid w:val="00D5152D"/>
    <w:rsid w:val="00D5172D"/>
    <w:rsid w:val="00D51909"/>
    <w:rsid w:val="00D5270E"/>
    <w:rsid w:val="00D52B24"/>
    <w:rsid w:val="00D52FA3"/>
    <w:rsid w:val="00D530C3"/>
    <w:rsid w:val="00D538E9"/>
    <w:rsid w:val="00D541E6"/>
    <w:rsid w:val="00D543C5"/>
    <w:rsid w:val="00D5568D"/>
    <w:rsid w:val="00D563E8"/>
    <w:rsid w:val="00D56D6D"/>
    <w:rsid w:val="00D607C8"/>
    <w:rsid w:val="00D60C17"/>
    <w:rsid w:val="00D60F31"/>
    <w:rsid w:val="00D615B3"/>
    <w:rsid w:val="00D6175E"/>
    <w:rsid w:val="00D6227E"/>
    <w:rsid w:val="00D628AE"/>
    <w:rsid w:val="00D6299A"/>
    <w:rsid w:val="00D634A3"/>
    <w:rsid w:val="00D63582"/>
    <w:rsid w:val="00D63E14"/>
    <w:rsid w:val="00D641D2"/>
    <w:rsid w:val="00D642BB"/>
    <w:rsid w:val="00D65B4C"/>
    <w:rsid w:val="00D66761"/>
    <w:rsid w:val="00D66A81"/>
    <w:rsid w:val="00D66F0F"/>
    <w:rsid w:val="00D67515"/>
    <w:rsid w:val="00D6762D"/>
    <w:rsid w:val="00D67677"/>
    <w:rsid w:val="00D67D85"/>
    <w:rsid w:val="00D703B1"/>
    <w:rsid w:val="00D70957"/>
    <w:rsid w:val="00D70B3A"/>
    <w:rsid w:val="00D717C7"/>
    <w:rsid w:val="00D7195C"/>
    <w:rsid w:val="00D727C0"/>
    <w:rsid w:val="00D7292F"/>
    <w:rsid w:val="00D73CAA"/>
    <w:rsid w:val="00D764F3"/>
    <w:rsid w:val="00D76612"/>
    <w:rsid w:val="00D77EA5"/>
    <w:rsid w:val="00D80BAE"/>
    <w:rsid w:val="00D80F51"/>
    <w:rsid w:val="00D817A8"/>
    <w:rsid w:val="00D81DC3"/>
    <w:rsid w:val="00D81E2C"/>
    <w:rsid w:val="00D820DE"/>
    <w:rsid w:val="00D825D3"/>
    <w:rsid w:val="00D82CAB"/>
    <w:rsid w:val="00D83045"/>
    <w:rsid w:val="00D83BC6"/>
    <w:rsid w:val="00D83FEE"/>
    <w:rsid w:val="00D84424"/>
    <w:rsid w:val="00D85382"/>
    <w:rsid w:val="00D8565C"/>
    <w:rsid w:val="00D8579F"/>
    <w:rsid w:val="00D858E3"/>
    <w:rsid w:val="00D85FA8"/>
    <w:rsid w:val="00D8642C"/>
    <w:rsid w:val="00D868BC"/>
    <w:rsid w:val="00D8690F"/>
    <w:rsid w:val="00D86F49"/>
    <w:rsid w:val="00D86FB6"/>
    <w:rsid w:val="00D87002"/>
    <w:rsid w:val="00D902FE"/>
    <w:rsid w:val="00D90562"/>
    <w:rsid w:val="00D90A8F"/>
    <w:rsid w:val="00D90F1D"/>
    <w:rsid w:val="00D91932"/>
    <w:rsid w:val="00D91F45"/>
    <w:rsid w:val="00D9227D"/>
    <w:rsid w:val="00D92424"/>
    <w:rsid w:val="00D92922"/>
    <w:rsid w:val="00D92EA6"/>
    <w:rsid w:val="00D93A90"/>
    <w:rsid w:val="00D93A96"/>
    <w:rsid w:val="00D93F5A"/>
    <w:rsid w:val="00D94021"/>
    <w:rsid w:val="00D94DBB"/>
    <w:rsid w:val="00D95991"/>
    <w:rsid w:val="00D95D26"/>
    <w:rsid w:val="00D961DD"/>
    <w:rsid w:val="00D96294"/>
    <w:rsid w:val="00D9672B"/>
    <w:rsid w:val="00D96B5D"/>
    <w:rsid w:val="00D974F2"/>
    <w:rsid w:val="00D97576"/>
    <w:rsid w:val="00D97A92"/>
    <w:rsid w:val="00DA0A51"/>
    <w:rsid w:val="00DA0B3F"/>
    <w:rsid w:val="00DA0D31"/>
    <w:rsid w:val="00DA0F4B"/>
    <w:rsid w:val="00DA295B"/>
    <w:rsid w:val="00DA2A60"/>
    <w:rsid w:val="00DA2B4C"/>
    <w:rsid w:val="00DA2C67"/>
    <w:rsid w:val="00DA2EE3"/>
    <w:rsid w:val="00DA33A6"/>
    <w:rsid w:val="00DA33F1"/>
    <w:rsid w:val="00DA3D20"/>
    <w:rsid w:val="00DA4150"/>
    <w:rsid w:val="00DA4231"/>
    <w:rsid w:val="00DA5557"/>
    <w:rsid w:val="00DA55E7"/>
    <w:rsid w:val="00DA5B47"/>
    <w:rsid w:val="00DA60B6"/>
    <w:rsid w:val="00DA64DA"/>
    <w:rsid w:val="00DA675D"/>
    <w:rsid w:val="00DA68C2"/>
    <w:rsid w:val="00DA75F0"/>
    <w:rsid w:val="00DA788E"/>
    <w:rsid w:val="00DB005D"/>
    <w:rsid w:val="00DB01FF"/>
    <w:rsid w:val="00DB0485"/>
    <w:rsid w:val="00DB0AA3"/>
    <w:rsid w:val="00DB1C84"/>
    <w:rsid w:val="00DB2056"/>
    <w:rsid w:val="00DB2330"/>
    <w:rsid w:val="00DB2359"/>
    <w:rsid w:val="00DB2ABA"/>
    <w:rsid w:val="00DB2D99"/>
    <w:rsid w:val="00DB30A9"/>
    <w:rsid w:val="00DB36E7"/>
    <w:rsid w:val="00DB38DD"/>
    <w:rsid w:val="00DB3D5D"/>
    <w:rsid w:val="00DB4972"/>
    <w:rsid w:val="00DB4C26"/>
    <w:rsid w:val="00DB4DA6"/>
    <w:rsid w:val="00DB4F8C"/>
    <w:rsid w:val="00DB53A6"/>
    <w:rsid w:val="00DB5BB9"/>
    <w:rsid w:val="00DB6301"/>
    <w:rsid w:val="00DB6DF8"/>
    <w:rsid w:val="00DB745E"/>
    <w:rsid w:val="00DB77BC"/>
    <w:rsid w:val="00DB7BBF"/>
    <w:rsid w:val="00DB7ED8"/>
    <w:rsid w:val="00DC095E"/>
    <w:rsid w:val="00DC1F76"/>
    <w:rsid w:val="00DC21C0"/>
    <w:rsid w:val="00DC3424"/>
    <w:rsid w:val="00DC5F07"/>
    <w:rsid w:val="00DC638D"/>
    <w:rsid w:val="00DC693C"/>
    <w:rsid w:val="00DC6BFB"/>
    <w:rsid w:val="00DC6C02"/>
    <w:rsid w:val="00DC7136"/>
    <w:rsid w:val="00DC7304"/>
    <w:rsid w:val="00DC74D2"/>
    <w:rsid w:val="00DC78E7"/>
    <w:rsid w:val="00DC7BB2"/>
    <w:rsid w:val="00DD0308"/>
    <w:rsid w:val="00DD0A84"/>
    <w:rsid w:val="00DD1FDD"/>
    <w:rsid w:val="00DD2AF1"/>
    <w:rsid w:val="00DD4043"/>
    <w:rsid w:val="00DD48E0"/>
    <w:rsid w:val="00DD56E2"/>
    <w:rsid w:val="00DD5AD1"/>
    <w:rsid w:val="00DD5BD9"/>
    <w:rsid w:val="00DD5BF8"/>
    <w:rsid w:val="00DD5C61"/>
    <w:rsid w:val="00DD64BB"/>
    <w:rsid w:val="00DD64D5"/>
    <w:rsid w:val="00DD6681"/>
    <w:rsid w:val="00DD679C"/>
    <w:rsid w:val="00DD6CFF"/>
    <w:rsid w:val="00DD73DB"/>
    <w:rsid w:val="00DD7431"/>
    <w:rsid w:val="00DD74FE"/>
    <w:rsid w:val="00DD78E0"/>
    <w:rsid w:val="00DD7A9F"/>
    <w:rsid w:val="00DD7F20"/>
    <w:rsid w:val="00DE02A1"/>
    <w:rsid w:val="00DE098B"/>
    <w:rsid w:val="00DE161C"/>
    <w:rsid w:val="00DE214F"/>
    <w:rsid w:val="00DE304F"/>
    <w:rsid w:val="00DE3254"/>
    <w:rsid w:val="00DE3C9B"/>
    <w:rsid w:val="00DE3D63"/>
    <w:rsid w:val="00DE49AF"/>
    <w:rsid w:val="00DE4DEB"/>
    <w:rsid w:val="00DE5970"/>
    <w:rsid w:val="00DE5C14"/>
    <w:rsid w:val="00DE6B27"/>
    <w:rsid w:val="00DE76C0"/>
    <w:rsid w:val="00DE7A5F"/>
    <w:rsid w:val="00DE7E9C"/>
    <w:rsid w:val="00DF0700"/>
    <w:rsid w:val="00DF0D34"/>
    <w:rsid w:val="00DF15A5"/>
    <w:rsid w:val="00DF1FDB"/>
    <w:rsid w:val="00DF26A4"/>
    <w:rsid w:val="00DF2D3F"/>
    <w:rsid w:val="00DF2D6B"/>
    <w:rsid w:val="00DF2FD6"/>
    <w:rsid w:val="00DF382A"/>
    <w:rsid w:val="00DF3A28"/>
    <w:rsid w:val="00DF3CAE"/>
    <w:rsid w:val="00DF4772"/>
    <w:rsid w:val="00DF5DA5"/>
    <w:rsid w:val="00DF61CB"/>
    <w:rsid w:val="00DF62CA"/>
    <w:rsid w:val="00DF649B"/>
    <w:rsid w:val="00DF67D4"/>
    <w:rsid w:val="00DF7E59"/>
    <w:rsid w:val="00E00C7D"/>
    <w:rsid w:val="00E01147"/>
    <w:rsid w:val="00E0121E"/>
    <w:rsid w:val="00E01739"/>
    <w:rsid w:val="00E018DF"/>
    <w:rsid w:val="00E01B9F"/>
    <w:rsid w:val="00E01E04"/>
    <w:rsid w:val="00E0250A"/>
    <w:rsid w:val="00E02615"/>
    <w:rsid w:val="00E0302E"/>
    <w:rsid w:val="00E037D3"/>
    <w:rsid w:val="00E0384A"/>
    <w:rsid w:val="00E03C64"/>
    <w:rsid w:val="00E03CA7"/>
    <w:rsid w:val="00E03EA3"/>
    <w:rsid w:val="00E03FCA"/>
    <w:rsid w:val="00E042F2"/>
    <w:rsid w:val="00E0445D"/>
    <w:rsid w:val="00E04958"/>
    <w:rsid w:val="00E052CA"/>
    <w:rsid w:val="00E057A2"/>
    <w:rsid w:val="00E059DA"/>
    <w:rsid w:val="00E07FE5"/>
    <w:rsid w:val="00E102E7"/>
    <w:rsid w:val="00E11261"/>
    <w:rsid w:val="00E11ADF"/>
    <w:rsid w:val="00E11DF7"/>
    <w:rsid w:val="00E11E2C"/>
    <w:rsid w:val="00E1252A"/>
    <w:rsid w:val="00E125C3"/>
    <w:rsid w:val="00E12755"/>
    <w:rsid w:val="00E13285"/>
    <w:rsid w:val="00E13416"/>
    <w:rsid w:val="00E1425D"/>
    <w:rsid w:val="00E1506A"/>
    <w:rsid w:val="00E150DF"/>
    <w:rsid w:val="00E15F3D"/>
    <w:rsid w:val="00E165CD"/>
    <w:rsid w:val="00E171B6"/>
    <w:rsid w:val="00E200B0"/>
    <w:rsid w:val="00E2136D"/>
    <w:rsid w:val="00E213B4"/>
    <w:rsid w:val="00E2398B"/>
    <w:rsid w:val="00E24136"/>
    <w:rsid w:val="00E241F5"/>
    <w:rsid w:val="00E2485A"/>
    <w:rsid w:val="00E24A55"/>
    <w:rsid w:val="00E25102"/>
    <w:rsid w:val="00E2575E"/>
    <w:rsid w:val="00E257B2"/>
    <w:rsid w:val="00E25CDA"/>
    <w:rsid w:val="00E2613D"/>
    <w:rsid w:val="00E264B7"/>
    <w:rsid w:val="00E26521"/>
    <w:rsid w:val="00E26FE8"/>
    <w:rsid w:val="00E27801"/>
    <w:rsid w:val="00E27B63"/>
    <w:rsid w:val="00E27C01"/>
    <w:rsid w:val="00E300B3"/>
    <w:rsid w:val="00E3018F"/>
    <w:rsid w:val="00E30FB9"/>
    <w:rsid w:val="00E31996"/>
    <w:rsid w:val="00E31AFB"/>
    <w:rsid w:val="00E3259C"/>
    <w:rsid w:val="00E32AAD"/>
    <w:rsid w:val="00E34743"/>
    <w:rsid w:val="00E35438"/>
    <w:rsid w:val="00E35470"/>
    <w:rsid w:val="00E3549C"/>
    <w:rsid w:val="00E35C8A"/>
    <w:rsid w:val="00E35DDA"/>
    <w:rsid w:val="00E366E5"/>
    <w:rsid w:val="00E3754F"/>
    <w:rsid w:val="00E378B5"/>
    <w:rsid w:val="00E379EF"/>
    <w:rsid w:val="00E400AD"/>
    <w:rsid w:val="00E40345"/>
    <w:rsid w:val="00E40529"/>
    <w:rsid w:val="00E41319"/>
    <w:rsid w:val="00E4131F"/>
    <w:rsid w:val="00E415E0"/>
    <w:rsid w:val="00E4192C"/>
    <w:rsid w:val="00E419F4"/>
    <w:rsid w:val="00E42796"/>
    <w:rsid w:val="00E435B0"/>
    <w:rsid w:val="00E4376B"/>
    <w:rsid w:val="00E4434C"/>
    <w:rsid w:val="00E44BB9"/>
    <w:rsid w:val="00E45251"/>
    <w:rsid w:val="00E466B7"/>
    <w:rsid w:val="00E4688C"/>
    <w:rsid w:val="00E46C2F"/>
    <w:rsid w:val="00E46E54"/>
    <w:rsid w:val="00E47488"/>
    <w:rsid w:val="00E478E9"/>
    <w:rsid w:val="00E47BB0"/>
    <w:rsid w:val="00E47C4C"/>
    <w:rsid w:val="00E47D6F"/>
    <w:rsid w:val="00E47E00"/>
    <w:rsid w:val="00E50301"/>
    <w:rsid w:val="00E505F0"/>
    <w:rsid w:val="00E506A9"/>
    <w:rsid w:val="00E50940"/>
    <w:rsid w:val="00E50AF6"/>
    <w:rsid w:val="00E50F2F"/>
    <w:rsid w:val="00E51D08"/>
    <w:rsid w:val="00E522C4"/>
    <w:rsid w:val="00E52CAA"/>
    <w:rsid w:val="00E531DA"/>
    <w:rsid w:val="00E533B8"/>
    <w:rsid w:val="00E53959"/>
    <w:rsid w:val="00E54073"/>
    <w:rsid w:val="00E54354"/>
    <w:rsid w:val="00E5444F"/>
    <w:rsid w:val="00E5448F"/>
    <w:rsid w:val="00E546FF"/>
    <w:rsid w:val="00E55350"/>
    <w:rsid w:val="00E5588F"/>
    <w:rsid w:val="00E55A24"/>
    <w:rsid w:val="00E56B11"/>
    <w:rsid w:val="00E56C2B"/>
    <w:rsid w:val="00E5746A"/>
    <w:rsid w:val="00E60942"/>
    <w:rsid w:val="00E60C22"/>
    <w:rsid w:val="00E61C45"/>
    <w:rsid w:val="00E61F41"/>
    <w:rsid w:val="00E62510"/>
    <w:rsid w:val="00E63065"/>
    <w:rsid w:val="00E640D1"/>
    <w:rsid w:val="00E650FF"/>
    <w:rsid w:val="00E65391"/>
    <w:rsid w:val="00E65851"/>
    <w:rsid w:val="00E659FD"/>
    <w:rsid w:val="00E662D6"/>
    <w:rsid w:val="00E66437"/>
    <w:rsid w:val="00E6680E"/>
    <w:rsid w:val="00E668C6"/>
    <w:rsid w:val="00E66EF3"/>
    <w:rsid w:val="00E67177"/>
    <w:rsid w:val="00E671B6"/>
    <w:rsid w:val="00E6732D"/>
    <w:rsid w:val="00E673C5"/>
    <w:rsid w:val="00E707FA"/>
    <w:rsid w:val="00E70947"/>
    <w:rsid w:val="00E70C4F"/>
    <w:rsid w:val="00E70FE9"/>
    <w:rsid w:val="00E71068"/>
    <w:rsid w:val="00E71DF6"/>
    <w:rsid w:val="00E720FD"/>
    <w:rsid w:val="00E72E1D"/>
    <w:rsid w:val="00E731D0"/>
    <w:rsid w:val="00E74074"/>
    <w:rsid w:val="00E75C3E"/>
    <w:rsid w:val="00E75F66"/>
    <w:rsid w:val="00E76085"/>
    <w:rsid w:val="00E77739"/>
    <w:rsid w:val="00E8009A"/>
    <w:rsid w:val="00E80593"/>
    <w:rsid w:val="00E80906"/>
    <w:rsid w:val="00E80C78"/>
    <w:rsid w:val="00E81090"/>
    <w:rsid w:val="00E818DE"/>
    <w:rsid w:val="00E81E01"/>
    <w:rsid w:val="00E81E9A"/>
    <w:rsid w:val="00E82130"/>
    <w:rsid w:val="00E82F35"/>
    <w:rsid w:val="00E8312E"/>
    <w:rsid w:val="00E84472"/>
    <w:rsid w:val="00E84B8B"/>
    <w:rsid w:val="00E8546B"/>
    <w:rsid w:val="00E873AE"/>
    <w:rsid w:val="00E87A7B"/>
    <w:rsid w:val="00E90D5B"/>
    <w:rsid w:val="00E91011"/>
    <w:rsid w:val="00E911CA"/>
    <w:rsid w:val="00E9188F"/>
    <w:rsid w:val="00E920C1"/>
    <w:rsid w:val="00E927DD"/>
    <w:rsid w:val="00E92A06"/>
    <w:rsid w:val="00E9341C"/>
    <w:rsid w:val="00E937B2"/>
    <w:rsid w:val="00E93D24"/>
    <w:rsid w:val="00E93E07"/>
    <w:rsid w:val="00E940CF"/>
    <w:rsid w:val="00E9413B"/>
    <w:rsid w:val="00E9418C"/>
    <w:rsid w:val="00E947B2"/>
    <w:rsid w:val="00E948DE"/>
    <w:rsid w:val="00E94B0E"/>
    <w:rsid w:val="00E95090"/>
    <w:rsid w:val="00E96278"/>
    <w:rsid w:val="00E96E52"/>
    <w:rsid w:val="00E97186"/>
    <w:rsid w:val="00E973A0"/>
    <w:rsid w:val="00E97F9C"/>
    <w:rsid w:val="00EA1260"/>
    <w:rsid w:val="00EA126C"/>
    <w:rsid w:val="00EA16C0"/>
    <w:rsid w:val="00EA1E40"/>
    <w:rsid w:val="00EA376F"/>
    <w:rsid w:val="00EA4729"/>
    <w:rsid w:val="00EA4905"/>
    <w:rsid w:val="00EA593F"/>
    <w:rsid w:val="00EA5FDE"/>
    <w:rsid w:val="00EA629F"/>
    <w:rsid w:val="00EA7016"/>
    <w:rsid w:val="00EA7BA2"/>
    <w:rsid w:val="00EB023C"/>
    <w:rsid w:val="00EB08DB"/>
    <w:rsid w:val="00EB0FBB"/>
    <w:rsid w:val="00EB12F6"/>
    <w:rsid w:val="00EB1E1C"/>
    <w:rsid w:val="00EB1E46"/>
    <w:rsid w:val="00EB2355"/>
    <w:rsid w:val="00EB2A76"/>
    <w:rsid w:val="00EB2F86"/>
    <w:rsid w:val="00EB33CC"/>
    <w:rsid w:val="00EB3A27"/>
    <w:rsid w:val="00EB3D2C"/>
    <w:rsid w:val="00EB4869"/>
    <w:rsid w:val="00EB542A"/>
    <w:rsid w:val="00EB5DF0"/>
    <w:rsid w:val="00EB607A"/>
    <w:rsid w:val="00EB69B5"/>
    <w:rsid w:val="00EB6BFF"/>
    <w:rsid w:val="00EB6DDC"/>
    <w:rsid w:val="00EB7351"/>
    <w:rsid w:val="00EB74B1"/>
    <w:rsid w:val="00EB74EB"/>
    <w:rsid w:val="00EB79F6"/>
    <w:rsid w:val="00EC3448"/>
    <w:rsid w:val="00EC3CC0"/>
    <w:rsid w:val="00EC3F30"/>
    <w:rsid w:val="00EC406B"/>
    <w:rsid w:val="00EC4215"/>
    <w:rsid w:val="00EC5740"/>
    <w:rsid w:val="00EC5875"/>
    <w:rsid w:val="00EC69BB"/>
    <w:rsid w:val="00EC6A9C"/>
    <w:rsid w:val="00ED050C"/>
    <w:rsid w:val="00ED0C24"/>
    <w:rsid w:val="00ED16A2"/>
    <w:rsid w:val="00ED2023"/>
    <w:rsid w:val="00ED2DA1"/>
    <w:rsid w:val="00ED3113"/>
    <w:rsid w:val="00ED3FD8"/>
    <w:rsid w:val="00ED43EA"/>
    <w:rsid w:val="00ED5635"/>
    <w:rsid w:val="00ED5D9F"/>
    <w:rsid w:val="00ED6053"/>
    <w:rsid w:val="00ED63DB"/>
    <w:rsid w:val="00ED6E90"/>
    <w:rsid w:val="00ED7321"/>
    <w:rsid w:val="00ED767D"/>
    <w:rsid w:val="00EE0D91"/>
    <w:rsid w:val="00EE172A"/>
    <w:rsid w:val="00EE22F4"/>
    <w:rsid w:val="00EE2388"/>
    <w:rsid w:val="00EE2BBE"/>
    <w:rsid w:val="00EE379E"/>
    <w:rsid w:val="00EE3AEB"/>
    <w:rsid w:val="00EE3FB0"/>
    <w:rsid w:val="00EE4091"/>
    <w:rsid w:val="00EE4388"/>
    <w:rsid w:val="00EE51BD"/>
    <w:rsid w:val="00EE5829"/>
    <w:rsid w:val="00EE5EA3"/>
    <w:rsid w:val="00EE6877"/>
    <w:rsid w:val="00EE6D81"/>
    <w:rsid w:val="00EE7089"/>
    <w:rsid w:val="00EE7553"/>
    <w:rsid w:val="00EF0A9F"/>
    <w:rsid w:val="00EF1351"/>
    <w:rsid w:val="00EF15E7"/>
    <w:rsid w:val="00EF2841"/>
    <w:rsid w:val="00EF2D6D"/>
    <w:rsid w:val="00EF2F5C"/>
    <w:rsid w:val="00EF2FD9"/>
    <w:rsid w:val="00EF304B"/>
    <w:rsid w:val="00EF3952"/>
    <w:rsid w:val="00EF3BE3"/>
    <w:rsid w:val="00EF4C76"/>
    <w:rsid w:val="00EF53F7"/>
    <w:rsid w:val="00EF617B"/>
    <w:rsid w:val="00EF652D"/>
    <w:rsid w:val="00EF6A6B"/>
    <w:rsid w:val="00EF6AC9"/>
    <w:rsid w:val="00EF7303"/>
    <w:rsid w:val="00EF7EDA"/>
    <w:rsid w:val="00F002F3"/>
    <w:rsid w:val="00F00E5C"/>
    <w:rsid w:val="00F016D1"/>
    <w:rsid w:val="00F02301"/>
    <w:rsid w:val="00F0234D"/>
    <w:rsid w:val="00F02E91"/>
    <w:rsid w:val="00F0384B"/>
    <w:rsid w:val="00F03BBE"/>
    <w:rsid w:val="00F04689"/>
    <w:rsid w:val="00F047D9"/>
    <w:rsid w:val="00F04D2A"/>
    <w:rsid w:val="00F051C3"/>
    <w:rsid w:val="00F05341"/>
    <w:rsid w:val="00F061FA"/>
    <w:rsid w:val="00F07459"/>
    <w:rsid w:val="00F07760"/>
    <w:rsid w:val="00F07F90"/>
    <w:rsid w:val="00F1030C"/>
    <w:rsid w:val="00F103F8"/>
    <w:rsid w:val="00F10B9F"/>
    <w:rsid w:val="00F10D73"/>
    <w:rsid w:val="00F11071"/>
    <w:rsid w:val="00F117C5"/>
    <w:rsid w:val="00F119C1"/>
    <w:rsid w:val="00F11B4F"/>
    <w:rsid w:val="00F11F17"/>
    <w:rsid w:val="00F1423B"/>
    <w:rsid w:val="00F1504C"/>
    <w:rsid w:val="00F150E5"/>
    <w:rsid w:val="00F15C19"/>
    <w:rsid w:val="00F15CDC"/>
    <w:rsid w:val="00F15E80"/>
    <w:rsid w:val="00F15F1D"/>
    <w:rsid w:val="00F163FE"/>
    <w:rsid w:val="00F1698B"/>
    <w:rsid w:val="00F16BB3"/>
    <w:rsid w:val="00F176D4"/>
    <w:rsid w:val="00F20C0B"/>
    <w:rsid w:val="00F21317"/>
    <w:rsid w:val="00F215D3"/>
    <w:rsid w:val="00F21E23"/>
    <w:rsid w:val="00F2230B"/>
    <w:rsid w:val="00F22721"/>
    <w:rsid w:val="00F229F8"/>
    <w:rsid w:val="00F22DAF"/>
    <w:rsid w:val="00F23CA8"/>
    <w:rsid w:val="00F23CC5"/>
    <w:rsid w:val="00F23E90"/>
    <w:rsid w:val="00F23EE5"/>
    <w:rsid w:val="00F25185"/>
    <w:rsid w:val="00F2546A"/>
    <w:rsid w:val="00F254FF"/>
    <w:rsid w:val="00F25778"/>
    <w:rsid w:val="00F264E3"/>
    <w:rsid w:val="00F26D7B"/>
    <w:rsid w:val="00F27BFF"/>
    <w:rsid w:val="00F27C1E"/>
    <w:rsid w:val="00F3019D"/>
    <w:rsid w:val="00F30D3B"/>
    <w:rsid w:val="00F30DAF"/>
    <w:rsid w:val="00F30F04"/>
    <w:rsid w:val="00F310A5"/>
    <w:rsid w:val="00F31B97"/>
    <w:rsid w:val="00F31C81"/>
    <w:rsid w:val="00F32B52"/>
    <w:rsid w:val="00F331A1"/>
    <w:rsid w:val="00F33614"/>
    <w:rsid w:val="00F35891"/>
    <w:rsid w:val="00F37527"/>
    <w:rsid w:val="00F4025B"/>
    <w:rsid w:val="00F4053C"/>
    <w:rsid w:val="00F406FB"/>
    <w:rsid w:val="00F40A4D"/>
    <w:rsid w:val="00F40C59"/>
    <w:rsid w:val="00F40EE5"/>
    <w:rsid w:val="00F40F3C"/>
    <w:rsid w:val="00F40FDC"/>
    <w:rsid w:val="00F41120"/>
    <w:rsid w:val="00F41B49"/>
    <w:rsid w:val="00F41CC8"/>
    <w:rsid w:val="00F42522"/>
    <w:rsid w:val="00F425C9"/>
    <w:rsid w:val="00F4409F"/>
    <w:rsid w:val="00F447CD"/>
    <w:rsid w:val="00F45374"/>
    <w:rsid w:val="00F4568C"/>
    <w:rsid w:val="00F4598D"/>
    <w:rsid w:val="00F46917"/>
    <w:rsid w:val="00F46918"/>
    <w:rsid w:val="00F4695D"/>
    <w:rsid w:val="00F46CA6"/>
    <w:rsid w:val="00F47B04"/>
    <w:rsid w:val="00F47C8C"/>
    <w:rsid w:val="00F50AAA"/>
    <w:rsid w:val="00F50D6A"/>
    <w:rsid w:val="00F523D0"/>
    <w:rsid w:val="00F52410"/>
    <w:rsid w:val="00F525BE"/>
    <w:rsid w:val="00F539C7"/>
    <w:rsid w:val="00F54E06"/>
    <w:rsid w:val="00F5512D"/>
    <w:rsid w:val="00F551BD"/>
    <w:rsid w:val="00F554C0"/>
    <w:rsid w:val="00F56A51"/>
    <w:rsid w:val="00F576DE"/>
    <w:rsid w:val="00F57971"/>
    <w:rsid w:val="00F57F3D"/>
    <w:rsid w:val="00F60520"/>
    <w:rsid w:val="00F60B94"/>
    <w:rsid w:val="00F61524"/>
    <w:rsid w:val="00F619E1"/>
    <w:rsid w:val="00F620B1"/>
    <w:rsid w:val="00F62116"/>
    <w:rsid w:val="00F62E78"/>
    <w:rsid w:val="00F63AFA"/>
    <w:rsid w:val="00F640CE"/>
    <w:rsid w:val="00F65AB4"/>
    <w:rsid w:val="00F65B4D"/>
    <w:rsid w:val="00F66D86"/>
    <w:rsid w:val="00F674D0"/>
    <w:rsid w:val="00F67E06"/>
    <w:rsid w:val="00F67E99"/>
    <w:rsid w:val="00F7060E"/>
    <w:rsid w:val="00F70B98"/>
    <w:rsid w:val="00F714BD"/>
    <w:rsid w:val="00F71A83"/>
    <w:rsid w:val="00F71D71"/>
    <w:rsid w:val="00F72A8F"/>
    <w:rsid w:val="00F72A9E"/>
    <w:rsid w:val="00F72C15"/>
    <w:rsid w:val="00F73080"/>
    <w:rsid w:val="00F730D9"/>
    <w:rsid w:val="00F7378E"/>
    <w:rsid w:val="00F73AED"/>
    <w:rsid w:val="00F73DCF"/>
    <w:rsid w:val="00F7409E"/>
    <w:rsid w:val="00F7427E"/>
    <w:rsid w:val="00F74751"/>
    <w:rsid w:val="00F7611D"/>
    <w:rsid w:val="00F7650C"/>
    <w:rsid w:val="00F76AA6"/>
    <w:rsid w:val="00F772A5"/>
    <w:rsid w:val="00F77E1D"/>
    <w:rsid w:val="00F81BF8"/>
    <w:rsid w:val="00F820CA"/>
    <w:rsid w:val="00F82282"/>
    <w:rsid w:val="00F827F8"/>
    <w:rsid w:val="00F83459"/>
    <w:rsid w:val="00F83E52"/>
    <w:rsid w:val="00F83F69"/>
    <w:rsid w:val="00F8406E"/>
    <w:rsid w:val="00F846EA"/>
    <w:rsid w:val="00F84A56"/>
    <w:rsid w:val="00F84D47"/>
    <w:rsid w:val="00F851D2"/>
    <w:rsid w:val="00F855D6"/>
    <w:rsid w:val="00F85660"/>
    <w:rsid w:val="00F8603A"/>
    <w:rsid w:val="00F86EE2"/>
    <w:rsid w:val="00F87B67"/>
    <w:rsid w:val="00F903B9"/>
    <w:rsid w:val="00F90404"/>
    <w:rsid w:val="00F90E15"/>
    <w:rsid w:val="00F90FE3"/>
    <w:rsid w:val="00F91692"/>
    <w:rsid w:val="00F91B02"/>
    <w:rsid w:val="00F91BF8"/>
    <w:rsid w:val="00F92384"/>
    <w:rsid w:val="00F929FD"/>
    <w:rsid w:val="00F92BF6"/>
    <w:rsid w:val="00F92E28"/>
    <w:rsid w:val="00F93150"/>
    <w:rsid w:val="00F93F9E"/>
    <w:rsid w:val="00F95DD4"/>
    <w:rsid w:val="00F963AC"/>
    <w:rsid w:val="00F96795"/>
    <w:rsid w:val="00F96CBB"/>
    <w:rsid w:val="00F96DAE"/>
    <w:rsid w:val="00F970F6"/>
    <w:rsid w:val="00F97867"/>
    <w:rsid w:val="00F97B9B"/>
    <w:rsid w:val="00FA01F5"/>
    <w:rsid w:val="00FA09BD"/>
    <w:rsid w:val="00FA0B76"/>
    <w:rsid w:val="00FA24F7"/>
    <w:rsid w:val="00FA288E"/>
    <w:rsid w:val="00FA32F4"/>
    <w:rsid w:val="00FA3426"/>
    <w:rsid w:val="00FA37BA"/>
    <w:rsid w:val="00FA3E14"/>
    <w:rsid w:val="00FA44A4"/>
    <w:rsid w:val="00FA522C"/>
    <w:rsid w:val="00FA5CD2"/>
    <w:rsid w:val="00FA6085"/>
    <w:rsid w:val="00FA688B"/>
    <w:rsid w:val="00FA6ED8"/>
    <w:rsid w:val="00FA7266"/>
    <w:rsid w:val="00FA7E00"/>
    <w:rsid w:val="00FB0027"/>
    <w:rsid w:val="00FB010A"/>
    <w:rsid w:val="00FB0827"/>
    <w:rsid w:val="00FB0FF6"/>
    <w:rsid w:val="00FB1141"/>
    <w:rsid w:val="00FB189E"/>
    <w:rsid w:val="00FB27CC"/>
    <w:rsid w:val="00FB2DD4"/>
    <w:rsid w:val="00FB3781"/>
    <w:rsid w:val="00FB406F"/>
    <w:rsid w:val="00FB5592"/>
    <w:rsid w:val="00FB5EE4"/>
    <w:rsid w:val="00FB600A"/>
    <w:rsid w:val="00FB640C"/>
    <w:rsid w:val="00FB73E6"/>
    <w:rsid w:val="00FC0413"/>
    <w:rsid w:val="00FC15A9"/>
    <w:rsid w:val="00FC2790"/>
    <w:rsid w:val="00FC2E27"/>
    <w:rsid w:val="00FC2F63"/>
    <w:rsid w:val="00FC307B"/>
    <w:rsid w:val="00FC366F"/>
    <w:rsid w:val="00FC39BF"/>
    <w:rsid w:val="00FC3E04"/>
    <w:rsid w:val="00FC4A95"/>
    <w:rsid w:val="00FC5206"/>
    <w:rsid w:val="00FC5715"/>
    <w:rsid w:val="00FC6F55"/>
    <w:rsid w:val="00FC70D9"/>
    <w:rsid w:val="00FC7F49"/>
    <w:rsid w:val="00FD0A80"/>
    <w:rsid w:val="00FD1EFF"/>
    <w:rsid w:val="00FD2107"/>
    <w:rsid w:val="00FD2FAF"/>
    <w:rsid w:val="00FD3715"/>
    <w:rsid w:val="00FD39F3"/>
    <w:rsid w:val="00FD3ECE"/>
    <w:rsid w:val="00FD42F5"/>
    <w:rsid w:val="00FD4ABD"/>
    <w:rsid w:val="00FD4D2F"/>
    <w:rsid w:val="00FD4FA0"/>
    <w:rsid w:val="00FD64BA"/>
    <w:rsid w:val="00FD6FC9"/>
    <w:rsid w:val="00FD7584"/>
    <w:rsid w:val="00FD7979"/>
    <w:rsid w:val="00FD7B00"/>
    <w:rsid w:val="00FD7DCE"/>
    <w:rsid w:val="00FE0298"/>
    <w:rsid w:val="00FE02A4"/>
    <w:rsid w:val="00FE0591"/>
    <w:rsid w:val="00FE0632"/>
    <w:rsid w:val="00FE09B7"/>
    <w:rsid w:val="00FE0BE8"/>
    <w:rsid w:val="00FE165F"/>
    <w:rsid w:val="00FE1A01"/>
    <w:rsid w:val="00FE1FA4"/>
    <w:rsid w:val="00FE2339"/>
    <w:rsid w:val="00FE2890"/>
    <w:rsid w:val="00FE2915"/>
    <w:rsid w:val="00FE39B5"/>
    <w:rsid w:val="00FE3D4B"/>
    <w:rsid w:val="00FE41C3"/>
    <w:rsid w:val="00FE4546"/>
    <w:rsid w:val="00FE5144"/>
    <w:rsid w:val="00FE7938"/>
    <w:rsid w:val="00FF00D5"/>
    <w:rsid w:val="00FF01FE"/>
    <w:rsid w:val="00FF068C"/>
    <w:rsid w:val="00FF0BBB"/>
    <w:rsid w:val="00FF0BDE"/>
    <w:rsid w:val="00FF0D18"/>
    <w:rsid w:val="00FF12A4"/>
    <w:rsid w:val="00FF1898"/>
    <w:rsid w:val="00FF2FF5"/>
    <w:rsid w:val="00FF4420"/>
    <w:rsid w:val="00FF4766"/>
    <w:rsid w:val="00FF4CE5"/>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10592"/>
  <w15:docId w15:val="{085D66A1-9B17-4019-B06D-6D71DEC4D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6BC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rsid w:val="007C70A1"/>
    <w:pPr>
      <w:tabs>
        <w:tab w:val="center" w:pos="4536"/>
        <w:tab w:val="right" w:pos="9072"/>
      </w:tabs>
    </w:pPr>
    <w:rPr>
      <w:sz w:val="24"/>
      <w:lang w:val="x-none"/>
    </w:rPr>
  </w:style>
  <w:style w:type="character" w:customStyle="1" w:styleId="GlavaZnak">
    <w:name w:val="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rsid w:val="007C70A1"/>
    <w:rPr>
      <w:lang w:val="x-none"/>
    </w:rPr>
  </w:style>
  <w:style w:type="character" w:customStyle="1" w:styleId="ZadevapripombeZnak">
    <w:name w:val="Zadeva pripombe Znak"/>
    <w:aliases w:val="Zadeva komentarja Znak1,Zadeva pripombe1 Znak1"/>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AB List 1,Bullet Points,Seznam_IP_1,UEDAŞ Bullet,abc siralı,seznam,Bullet Number,S-List Paragraph,Diligence Check,Use Case List Paragraph,Heading2"/>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6"/>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iPriority w:val="99"/>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unhideWhenUsed/>
    <w:rsid w:val="009C5278"/>
    <w:rPr>
      <w:vertAlign w:val="superscript"/>
    </w:rPr>
  </w:style>
  <w:style w:type="character" w:customStyle="1" w:styleId="OdstavekseznamaZnak">
    <w:name w:val="Odstavek seznama Znak"/>
    <w:aliases w:val="za tekst Znak,Odstavek seznama_IP Znak,AB List 1 Znak,Bullet Points Znak,Seznam_IP_1 Znak,UEDAŞ Bullet Znak,abc siralı Znak,seznam Znak,Bullet Number Znak,S-List Paragraph Znak,Diligence Check Znak,Use Case List Paragraph Znak"/>
    <w:link w:val="Odstavekseznama"/>
    <w:uiPriority w:val="34"/>
    <w:qFormat/>
    <w:rsid w:val="00C53A34"/>
    <w:rPr>
      <w:rFonts w:ascii="Times New Roman" w:eastAsia="Times New Roman" w:hAnsi="Times New Roman"/>
    </w:rPr>
  </w:style>
  <w:style w:type="table" w:customStyle="1" w:styleId="Tabelamrea1">
    <w:name w:val="Tabela – mreža1"/>
    <w:basedOn w:val="Navadnatabela"/>
    <w:next w:val="Tabelamrea"/>
    <w:rsid w:val="00EE23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E707F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adevapripombeZnak1">
    <w:name w:val="Zadeva pripombe Znak1"/>
    <w:aliases w:val="Zadeva komentarja Znak,Zadeva pripombe1 Znak"/>
    <w:semiHidden/>
    <w:rsid w:val="00AC401E"/>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19613452">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4413657">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780344948">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9052014">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47157478">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652902">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5441355">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0603352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43663530">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371731114">
                                          <w:marLeft w:val="0"/>
                                          <w:marRight w:val="0"/>
                                          <w:marTop w:val="240"/>
                                          <w:marBottom w:val="120"/>
                                          <w:divBdr>
                                            <w:top w:val="none" w:sz="0" w:space="0" w:color="auto"/>
                                            <w:left w:val="none" w:sz="0" w:space="0" w:color="auto"/>
                                            <w:bottom w:val="none" w:sz="0" w:space="0" w:color="auto"/>
                                            <w:right w:val="none" w:sz="0" w:space="0" w:color="auto"/>
                                          </w:divBdr>
                                        </w:div>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7362847">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sjn@jhl.si"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vec_informacij_ponudniki.xhtml"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2B566-C501-47AC-9266-B39E6372C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52</Pages>
  <Words>18942</Words>
  <Characters>107970</Characters>
  <Application>Microsoft Office Word</Application>
  <DocSecurity>0</DocSecurity>
  <Lines>899</Lines>
  <Paragraphs>253</Paragraphs>
  <ScaleCrop>false</ScaleCrop>
  <HeadingPairs>
    <vt:vector size="2" baseType="variant">
      <vt:variant>
        <vt:lpstr>Naslov</vt:lpstr>
      </vt:variant>
      <vt:variant>
        <vt:i4>1</vt:i4>
      </vt:variant>
    </vt:vector>
  </HeadingPairs>
  <TitlesOfParts>
    <vt:vector size="1" baseType="lpstr">
      <vt:lpstr>VKS-26/24</vt:lpstr>
    </vt:vector>
  </TitlesOfParts>
  <Company>JHL</Company>
  <LinksUpToDate>false</LinksUpToDate>
  <CharactersWithSpaces>126659</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VKS-26/24</dc:title>
  <dc:subject/>
  <dc:creator>Matej Nučič</dc:creator>
  <cp:keywords/>
  <dc:description/>
  <cp:lastModifiedBy>Helena Gorenc</cp:lastModifiedBy>
  <cp:revision>6</cp:revision>
  <cp:lastPrinted>2026-07-29T08:20:00Z</cp:lastPrinted>
  <dcterms:created xsi:type="dcterms:W3CDTF">2026-08-27T04:35:00Z</dcterms:created>
  <dcterms:modified xsi:type="dcterms:W3CDTF">2026-08-27T06:37:00Z</dcterms:modified>
</cp:coreProperties>
</file>